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898D76A" w14:textId="77777777" w:rsidR="006F0C4A" w:rsidRPr="008F7276" w:rsidRDefault="006F0C4A" w:rsidP="006F0C4A">
      <w:pPr>
        <w:pStyle w:val="Naslov"/>
        <w:rPr>
          <w:rFonts w:ascii="Arial" w:hAnsi="Arial" w:cs="Arial"/>
          <w:sz w:val="24"/>
          <w:szCs w:val="24"/>
        </w:rPr>
      </w:pPr>
      <w:bookmarkStart w:id="0" w:name="_Toc132205559"/>
      <w:r w:rsidRPr="008F7276">
        <w:rPr>
          <w:rFonts w:ascii="Arial" w:hAnsi="Arial" w:cs="Arial"/>
          <w:sz w:val="24"/>
          <w:szCs w:val="24"/>
        </w:rPr>
        <w:t>OBR 1</w:t>
      </w:r>
      <w:bookmarkEnd w:id="0"/>
      <w:r w:rsidRPr="008F7276">
        <w:rPr>
          <w:rFonts w:ascii="Arial" w:hAnsi="Arial" w:cs="Arial"/>
          <w:sz w:val="24"/>
          <w:szCs w:val="24"/>
        </w:rPr>
        <w:t xml:space="preserve"> </w:t>
      </w:r>
    </w:p>
    <w:p w14:paraId="1A8D05BB" w14:textId="77777777" w:rsidR="006F0C4A" w:rsidRPr="008F7276" w:rsidRDefault="006F0C4A" w:rsidP="006F0C4A">
      <w:pPr>
        <w:pStyle w:val="Brezrazmikov"/>
        <w:rPr>
          <w:rFonts w:ascii="Arial" w:hAnsi="Arial" w:cs="Arial"/>
          <w:lang w:val="sl-SI" w:eastAsia="sl-SI"/>
        </w:rPr>
      </w:pPr>
    </w:p>
    <w:p w14:paraId="2F21931A" w14:textId="77777777" w:rsidR="006F0C4A" w:rsidRPr="008F7276" w:rsidRDefault="006F0C4A" w:rsidP="006F0C4A">
      <w:pPr>
        <w:pStyle w:val="Brezrazmikov"/>
        <w:jc w:val="center"/>
        <w:rPr>
          <w:rFonts w:ascii="Arial" w:hAnsi="Arial" w:cs="Arial"/>
          <w:b/>
          <w:lang w:val="sl-SI" w:eastAsia="sl-SI"/>
        </w:rPr>
      </w:pPr>
      <w:r w:rsidRPr="008F7276">
        <w:rPr>
          <w:rFonts w:ascii="Arial" w:hAnsi="Arial" w:cs="Arial"/>
          <w:b/>
          <w:lang w:val="sl-SI" w:eastAsia="sl-SI"/>
        </w:rPr>
        <w:t>PODATKI O PONUDNIKU oz. POSLOVODEČEMU PONUDNIKU</w:t>
      </w:r>
    </w:p>
    <w:p w14:paraId="361520D1" w14:textId="77777777" w:rsidR="008631C9" w:rsidRDefault="008631C9" w:rsidP="008631C9">
      <w:pPr>
        <w:suppressAutoHyphens/>
        <w:autoSpaceDN w:val="0"/>
        <w:spacing w:after="0" w:line="240" w:lineRule="auto"/>
        <w:textAlignment w:val="baseline"/>
        <w:rPr>
          <w:rFonts w:ascii="Arial" w:eastAsia="Times New Roman" w:hAnsi="Arial" w:cs="Arial"/>
          <w:i/>
          <w:kern w:val="3"/>
          <w:sz w:val="22"/>
          <w:szCs w:val="22"/>
          <w:lang w:eastAsia="zh-CN"/>
        </w:rPr>
      </w:pPr>
    </w:p>
    <w:p w14:paraId="6398B9A1" w14:textId="77777777" w:rsidR="008631C9" w:rsidRPr="00A24AFE" w:rsidRDefault="008631C9" w:rsidP="008631C9">
      <w:pPr>
        <w:suppressAutoHyphens/>
        <w:autoSpaceDN w:val="0"/>
        <w:spacing w:after="0" w:line="240" w:lineRule="auto"/>
        <w:textAlignment w:val="baseline"/>
        <w:rPr>
          <w:rFonts w:ascii="Arial" w:eastAsia="Times New Roman" w:hAnsi="Arial" w:cs="Arial"/>
          <w:kern w:val="3"/>
          <w:sz w:val="20"/>
          <w:szCs w:val="20"/>
          <w:lang w:eastAsia="zh-CN"/>
        </w:rPr>
      </w:pPr>
      <w:r w:rsidRPr="00A24AFE">
        <w:rPr>
          <w:rFonts w:ascii="Arial" w:eastAsia="Times New Roman" w:hAnsi="Arial" w:cs="Arial"/>
          <w:i/>
          <w:kern w:val="3"/>
          <w:sz w:val="20"/>
          <w:szCs w:val="20"/>
          <w:lang w:eastAsia="zh-CN"/>
        </w:rPr>
        <w:t>(Navodilo: obrazec fotokopirajte za potrebno število izvajalcev v skupnem nastopu)</w:t>
      </w:r>
    </w:p>
    <w:p w14:paraId="75164F2B" w14:textId="77777777" w:rsidR="006F0C4A" w:rsidRPr="00A24AFE" w:rsidRDefault="006F0C4A" w:rsidP="006F0C4A">
      <w:pPr>
        <w:pStyle w:val="Brezrazmikov"/>
        <w:rPr>
          <w:rFonts w:ascii="Arial" w:hAnsi="Arial" w:cs="Arial"/>
          <w:sz w:val="20"/>
          <w:szCs w:val="20"/>
          <w:lang w:val="sl-SI" w:eastAsia="sl-SI"/>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5811"/>
      </w:tblGrid>
      <w:tr w:rsidR="006F0C4A" w:rsidRPr="00A24AFE" w14:paraId="6085CE5C" w14:textId="77777777" w:rsidTr="0073652D">
        <w:trPr>
          <w:trHeight w:val="510"/>
        </w:trPr>
        <w:tc>
          <w:tcPr>
            <w:tcW w:w="32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E82439" w14:textId="77777777" w:rsidR="006F0C4A" w:rsidRPr="00A24AFE" w:rsidRDefault="006F0C4A" w:rsidP="00C155A1">
            <w:pPr>
              <w:pStyle w:val="Brezrazmikov"/>
              <w:rPr>
                <w:rFonts w:ascii="Arial" w:hAnsi="Arial" w:cs="Arial"/>
                <w:sz w:val="20"/>
                <w:szCs w:val="20"/>
                <w:lang w:val="sl-SI" w:eastAsia="sl-SI"/>
              </w:rPr>
            </w:pPr>
            <w:r w:rsidRPr="00A24AFE">
              <w:rPr>
                <w:rFonts w:ascii="Arial" w:hAnsi="Arial" w:cs="Arial"/>
                <w:sz w:val="20"/>
                <w:szCs w:val="20"/>
                <w:lang w:val="sl-SI" w:eastAsia="sl-SI"/>
              </w:rPr>
              <w:t>NAZIV PONUDNIKA:</w:t>
            </w:r>
          </w:p>
        </w:tc>
        <w:tc>
          <w:tcPr>
            <w:tcW w:w="5811" w:type="dxa"/>
            <w:tcBorders>
              <w:top w:val="single" w:sz="4" w:space="0" w:color="auto"/>
              <w:left w:val="single" w:sz="4" w:space="0" w:color="auto"/>
              <w:bottom w:val="single" w:sz="4" w:space="0" w:color="auto"/>
              <w:right w:val="single" w:sz="4" w:space="0" w:color="auto"/>
            </w:tcBorders>
            <w:vAlign w:val="center"/>
          </w:tcPr>
          <w:p w14:paraId="2BC2856F" w14:textId="77777777" w:rsidR="006F0C4A" w:rsidRPr="00A24AFE" w:rsidRDefault="0068663C" w:rsidP="00C155A1">
            <w:pPr>
              <w:pStyle w:val="Brezrazmikov"/>
              <w:rPr>
                <w:rFonts w:ascii="Arial" w:hAnsi="Arial" w:cs="Arial"/>
                <w:sz w:val="20"/>
                <w:szCs w:val="20"/>
                <w:lang w:val="sl-SI" w:eastAsia="sl-SI"/>
              </w:rPr>
            </w:pPr>
            <w:r w:rsidRPr="00A24AFE">
              <w:rPr>
                <w:rFonts w:ascii="Arial" w:hAnsi="Arial" w:cs="Arial"/>
                <w:sz w:val="20"/>
                <w:szCs w:val="20"/>
                <w:lang w:val="sl-SI" w:eastAsia="sl-SI"/>
              </w:rPr>
              <w:fldChar w:fldCharType="begin">
                <w:ffData>
                  <w:name w:val="Besedilo42"/>
                  <w:enabled/>
                  <w:calcOnExit w:val="0"/>
                  <w:textInput/>
                </w:ffData>
              </w:fldChar>
            </w:r>
            <w:r w:rsidRPr="00A24AFE">
              <w:rPr>
                <w:rFonts w:ascii="Arial" w:hAnsi="Arial" w:cs="Arial"/>
                <w:sz w:val="20"/>
                <w:szCs w:val="20"/>
                <w:lang w:val="sl-SI" w:eastAsia="sl-SI"/>
              </w:rPr>
              <w:instrText xml:space="preserve"> FORMTEXT </w:instrText>
            </w:r>
            <w:r w:rsidRPr="00A24AFE">
              <w:rPr>
                <w:rFonts w:ascii="Arial" w:hAnsi="Arial" w:cs="Arial"/>
                <w:sz w:val="20"/>
                <w:szCs w:val="20"/>
                <w:lang w:val="sl-SI" w:eastAsia="sl-SI"/>
              </w:rPr>
            </w:r>
            <w:r w:rsidRPr="00A24AFE">
              <w:rPr>
                <w:rFonts w:ascii="Arial" w:hAnsi="Arial" w:cs="Arial"/>
                <w:sz w:val="20"/>
                <w:szCs w:val="20"/>
                <w:lang w:val="sl-SI" w:eastAsia="sl-SI"/>
              </w:rPr>
              <w:fldChar w:fldCharType="separate"/>
            </w:r>
            <w:r w:rsidRPr="00A24AFE">
              <w:rPr>
                <w:rFonts w:ascii="Arial" w:hAnsi="Arial" w:cs="Arial"/>
                <w:sz w:val="20"/>
                <w:szCs w:val="20"/>
                <w:lang w:val="sl-SI" w:eastAsia="sl-SI"/>
              </w:rPr>
              <w:t> </w:t>
            </w:r>
            <w:r w:rsidRPr="00A24AFE">
              <w:rPr>
                <w:rFonts w:ascii="Arial" w:hAnsi="Arial" w:cs="Arial"/>
                <w:sz w:val="20"/>
                <w:szCs w:val="20"/>
                <w:lang w:val="sl-SI" w:eastAsia="sl-SI"/>
              </w:rPr>
              <w:t> </w:t>
            </w:r>
            <w:r w:rsidRPr="00A24AFE">
              <w:rPr>
                <w:rFonts w:ascii="Arial" w:hAnsi="Arial" w:cs="Arial"/>
                <w:sz w:val="20"/>
                <w:szCs w:val="20"/>
                <w:lang w:val="sl-SI" w:eastAsia="sl-SI"/>
              </w:rPr>
              <w:t> </w:t>
            </w:r>
            <w:r w:rsidRPr="00A24AFE">
              <w:rPr>
                <w:rFonts w:ascii="Arial" w:hAnsi="Arial" w:cs="Arial"/>
                <w:sz w:val="20"/>
                <w:szCs w:val="20"/>
                <w:lang w:val="sl-SI" w:eastAsia="sl-SI"/>
              </w:rPr>
              <w:t> </w:t>
            </w:r>
            <w:r w:rsidRPr="00A24AFE">
              <w:rPr>
                <w:rFonts w:ascii="Arial" w:hAnsi="Arial" w:cs="Arial"/>
                <w:sz w:val="20"/>
                <w:szCs w:val="20"/>
                <w:lang w:val="sl-SI" w:eastAsia="sl-SI"/>
              </w:rPr>
              <w:t> </w:t>
            </w:r>
            <w:r w:rsidRPr="00A24AFE">
              <w:rPr>
                <w:rFonts w:ascii="Arial" w:hAnsi="Arial" w:cs="Arial"/>
                <w:sz w:val="20"/>
                <w:szCs w:val="20"/>
                <w:lang w:val="sl-SI" w:eastAsia="sl-SI"/>
              </w:rPr>
              <w:fldChar w:fldCharType="end"/>
            </w:r>
          </w:p>
        </w:tc>
      </w:tr>
      <w:tr w:rsidR="0068663C" w:rsidRPr="00A24AFE" w14:paraId="077610AB" w14:textId="77777777" w:rsidTr="0073652D">
        <w:trPr>
          <w:trHeight w:val="510"/>
        </w:trPr>
        <w:tc>
          <w:tcPr>
            <w:tcW w:w="32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4A93DD" w14:textId="77777777" w:rsidR="0068663C" w:rsidRPr="00A24AFE" w:rsidRDefault="0068663C" w:rsidP="0068663C">
            <w:pPr>
              <w:pStyle w:val="Brezrazmikov"/>
              <w:rPr>
                <w:rFonts w:ascii="Arial" w:hAnsi="Arial" w:cs="Arial"/>
                <w:sz w:val="20"/>
                <w:szCs w:val="20"/>
                <w:lang w:val="sl-SI" w:eastAsia="sl-SI"/>
              </w:rPr>
            </w:pPr>
            <w:r w:rsidRPr="00A24AFE">
              <w:rPr>
                <w:rFonts w:ascii="Arial" w:hAnsi="Arial" w:cs="Arial"/>
                <w:sz w:val="20"/>
                <w:szCs w:val="20"/>
                <w:lang w:val="sl-SI" w:eastAsia="sl-SI"/>
              </w:rPr>
              <w:t xml:space="preserve">NASLOV </w:t>
            </w:r>
            <w:r w:rsidR="008631C9" w:rsidRPr="00A24AFE">
              <w:rPr>
                <w:rFonts w:ascii="Arial" w:hAnsi="Arial" w:cs="Arial"/>
                <w:sz w:val="20"/>
                <w:szCs w:val="20"/>
                <w:lang w:val="sl-SI" w:eastAsia="sl-SI"/>
              </w:rPr>
              <w:t xml:space="preserve">IN SEDEŽ </w:t>
            </w:r>
            <w:r w:rsidRPr="00A24AFE">
              <w:rPr>
                <w:rFonts w:ascii="Arial" w:hAnsi="Arial" w:cs="Arial"/>
                <w:sz w:val="20"/>
                <w:szCs w:val="20"/>
                <w:lang w:val="sl-SI" w:eastAsia="sl-SI"/>
              </w:rPr>
              <w:t>PONUDNIKA:</w:t>
            </w:r>
          </w:p>
        </w:tc>
        <w:tc>
          <w:tcPr>
            <w:tcW w:w="5811" w:type="dxa"/>
            <w:tcBorders>
              <w:top w:val="single" w:sz="4" w:space="0" w:color="auto"/>
              <w:left w:val="single" w:sz="4" w:space="0" w:color="auto"/>
              <w:bottom w:val="single" w:sz="4" w:space="0" w:color="auto"/>
              <w:right w:val="single" w:sz="4" w:space="0" w:color="auto"/>
            </w:tcBorders>
          </w:tcPr>
          <w:p w14:paraId="3017431A" w14:textId="77777777" w:rsidR="0068663C" w:rsidRPr="00A24AFE" w:rsidRDefault="0068663C" w:rsidP="0068663C">
            <w:pPr>
              <w:rPr>
                <w:rFonts w:ascii="Arial" w:hAnsi="Arial" w:cs="Arial"/>
                <w:sz w:val="20"/>
                <w:szCs w:val="20"/>
              </w:rPr>
            </w:pPr>
            <w:r w:rsidRPr="00A24AFE">
              <w:rPr>
                <w:rFonts w:ascii="Arial" w:eastAsia="Times New Roman" w:hAnsi="Arial" w:cs="Arial"/>
                <w:sz w:val="20"/>
                <w:szCs w:val="20"/>
                <w:lang w:eastAsia="sl-SI"/>
              </w:rPr>
              <w:fldChar w:fldCharType="begin">
                <w:ffData>
                  <w:name w:val="Besedilo42"/>
                  <w:enabled/>
                  <w:calcOnExit w:val="0"/>
                  <w:textInput/>
                </w:ffData>
              </w:fldChar>
            </w:r>
            <w:r w:rsidRPr="00A24AFE">
              <w:rPr>
                <w:rFonts w:ascii="Arial" w:eastAsia="Times New Roman" w:hAnsi="Arial" w:cs="Arial"/>
                <w:sz w:val="20"/>
                <w:szCs w:val="20"/>
                <w:lang w:eastAsia="sl-SI"/>
              </w:rPr>
              <w:instrText xml:space="preserve"> FORMTEXT </w:instrText>
            </w:r>
            <w:r w:rsidRPr="00A24AFE">
              <w:rPr>
                <w:rFonts w:ascii="Arial" w:eastAsia="Times New Roman" w:hAnsi="Arial" w:cs="Arial"/>
                <w:sz w:val="20"/>
                <w:szCs w:val="20"/>
                <w:lang w:eastAsia="sl-SI"/>
              </w:rPr>
            </w:r>
            <w:r w:rsidRPr="00A24AFE">
              <w:rPr>
                <w:rFonts w:ascii="Arial" w:eastAsia="Times New Roman" w:hAnsi="Arial" w:cs="Arial"/>
                <w:sz w:val="20"/>
                <w:szCs w:val="20"/>
                <w:lang w:eastAsia="sl-SI"/>
              </w:rPr>
              <w:fldChar w:fldCharType="separate"/>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sz w:val="20"/>
                <w:szCs w:val="20"/>
                <w:lang w:eastAsia="sl-SI"/>
              </w:rPr>
              <w:fldChar w:fldCharType="end"/>
            </w:r>
          </w:p>
        </w:tc>
      </w:tr>
      <w:tr w:rsidR="008631C9" w:rsidRPr="00A24AFE" w14:paraId="0FB433D2" w14:textId="77777777" w:rsidTr="0073652D">
        <w:trPr>
          <w:trHeight w:val="510"/>
        </w:trPr>
        <w:tc>
          <w:tcPr>
            <w:tcW w:w="3256" w:type="dxa"/>
            <w:tcBorders>
              <w:top w:val="single" w:sz="4" w:space="0" w:color="auto"/>
              <w:left w:val="single" w:sz="4" w:space="0" w:color="auto"/>
              <w:bottom w:val="single" w:sz="4" w:space="0" w:color="auto"/>
              <w:right w:val="single" w:sz="4" w:space="0" w:color="auto"/>
            </w:tcBorders>
            <w:shd w:val="clear" w:color="auto" w:fill="auto"/>
            <w:vAlign w:val="center"/>
          </w:tcPr>
          <w:p w14:paraId="576A29E4" w14:textId="77777777" w:rsidR="008631C9" w:rsidRPr="00A24AFE" w:rsidRDefault="008631C9" w:rsidP="0068663C">
            <w:pPr>
              <w:pStyle w:val="Brezrazmikov"/>
              <w:rPr>
                <w:rFonts w:ascii="Arial" w:hAnsi="Arial" w:cs="Arial"/>
                <w:sz w:val="20"/>
                <w:szCs w:val="20"/>
                <w:lang w:val="sl-SI" w:eastAsia="sl-SI"/>
              </w:rPr>
            </w:pPr>
            <w:r w:rsidRPr="00A24AFE">
              <w:rPr>
                <w:rFonts w:ascii="Arial" w:hAnsi="Arial" w:cs="Arial"/>
                <w:sz w:val="20"/>
                <w:szCs w:val="20"/>
                <w:lang w:val="sl-SI" w:eastAsia="sl-SI"/>
              </w:rPr>
              <w:t xml:space="preserve">VSI ZAKONITI ZASTOPNIKI OZ. POOBLAŠČENE OSEBE </w:t>
            </w:r>
          </w:p>
        </w:tc>
        <w:tc>
          <w:tcPr>
            <w:tcW w:w="5811" w:type="dxa"/>
            <w:tcBorders>
              <w:top w:val="single" w:sz="4" w:space="0" w:color="auto"/>
              <w:left w:val="single" w:sz="4" w:space="0" w:color="auto"/>
              <w:bottom w:val="single" w:sz="4" w:space="0" w:color="auto"/>
              <w:right w:val="single" w:sz="4" w:space="0" w:color="auto"/>
            </w:tcBorders>
          </w:tcPr>
          <w:p w14:paraId="1ED5EB65" w14:textId="77777777" w:rsidR="008631C9" w:rsidRPr="00A24AFE" w:rsidRDefault="008631C9" w:rsidP="0068663C">
            <w:pPr>
              <w:rPr>
                <w:rFonts w:ascii="Arial" w:eastAsia="Times New Roman" w:hAnsi="Arial" w:cs="Arial"/>
                <w:sz w:val="20"/>
                <w:szCs w:val="20"/>
                <w:lang w:eastAsia="sl-SI"/>
              </w:rPr>
            </w:pPr>
            <w:r w:rsidRPr="00A24AFE">
              <w:rPr>
                <w:rFonts w:ascii="Arial" w:eastAsia="Times New Roman" w:hAnsi="Arial" w:cs="Arial"/>
                <w:sz w:val="20"/>
                <w:szCs w:val="20"/>
                <w:lang w:eastAsia="sl-SI"/>
              </w:rPr>
              <w:fldChar w:fldCharType="begin">
                <w:ffData>
                  <w:name w:val="Besedilo42"/>
                  <w:enabled/>
                  <w:calcOnExit w:val="0"/>
                  <w:textInput/>
                </w:ffData>
              </w:fldChar>
            </w:r>
            <w:r w:rsidRPr="00A24AFE">
              <w:rPr>
                <w:rFonts w:ascii="Arial" w:eastAsia="Times New Roman" w:hAnsi="Arial" w:cs="Arial"/>
                <w:sz w:val="20"/>
                <w:szCs w:val="20"/>
                <w:lang w:eastAsia="sl-SI"/>
              </w:rPr>
              <w:instrText xml:space="preserve"> FORMTEXT </w:instrText>
            </w:r>
            <w:r w:rsidRPr="00A24AFE">
              <w:rPr>
                <w:rFonts w:ascii="Arial" w:eastAsia="Times New Roman" w:hAnsi="Arial" w:cs="Arial"/>
                <w:sz w:val="20"/>
                <w:szCs w:val="20"/>
                <w:lang w:eastAsia="sl-SI"/>
              </w:rPr>
            </w:r>
            <w:r w:rsidRPr="00A24AFE">
              <w:rPr>
                <w:rFonts w:ascii="Arial" w:eastAsia="Times New Roman" w:hAnsi="Arial" w:cs="Arial"/>
                <w:sz w:val="20"/>
                <w:szCs w:val="20"/>
                <w:lang w:eastAsia="sl-SI"/>
              </w:rPr>
              <w:fldChar w:fldCharType="separate"/>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sz w:val="20"/>
                <w:szCs w:val="20"/>
                <w:lang w:eastAsia="sl-SI"/>
              </w:rPr>
              <w:fldChar w:fldCharType="end"/>
            </w:r>
          </w:p>
        </w:tc>
      </w:tr>
      <w:tr w:rsidR="0068663C" w:rsidRPr="00A24AFE" w14:paraId="094F39CB" w14:textId="77777777" w:rsidTr="0073652D">
        <w:trPr>
          <w:trHeight w:val="510"/>
        </w:trPr>
        <w:tc>
          <w:tcPr>
            <w:tcW w:w="32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34C6A0" w14:textId="77777777" w:rsidR="0068663C" w:rsidRPr="00A24AFE" w:rsidRDefault="0068663C" w:rsidP="0068663C">
            <w:pPr>
              <w:pStyle w:val="Brezrazmikov"/>
              <w:rPr>
                <w:rFonts w:ascii="Arial" w:hAnsi="Arial" w:cs="Arial"/>
                <w:sz w:val="20"/>
                <w:szCs w:val="20"/>
                <w:lang w:val="sl-SI" w:eastAsia="sl-SI"/>
              </w:rPr>
            </w:pPr>
            <w:r w:rsidRPr="00A24AFE">
              <w:rPr>
                <w:rFonts w:ascii="Arial" w:hAnsi="Arial" w:cs="Arial"/>
                <w:sz w:val="20"/>
                <w:szCs w:val="20"/>
                <w:lang w:val="sl-SI" w:eastAsia="sl-SI"/>
              </w:rPr>
              <w:t>KONTAKTNA OSEBA:</w:t>
            </w:r>
          </w:p>
        </w:tc>
        <w:tc>
          <w:tcPr>
            <w:tcW w:w="5811" w:type="dxa"/>
            <w:tcBorders>
              <w:top w:val="single" w:sz="4" w:space="0" w:color="auto"/>
              <w:left w:val="single" w:sz="4" w:space="0" w:color="auto"/>
              <w:bottom w:val="single" w:sz="4" w:space="0" w:color="auto"/>
              <w:right w:val="single" w:sz="4" w:space="0" w:color="auto"/>
            </w:tcBorders>
          </w:tcPr>
          <w:p w14:paraId="76B4989A" w14:textId="77777777" w:rsidR="0068663C" w:rsidRPr="00A24AFE" w:rsidRDefault="0068663C" w:rsidP="0068663C">
            <w:pPr>
              <w:rPr>
                <w:rFonts w:ascii="Arial" w:hAnsi="Arial" w:cs="Arial"/>
                <w:sz w:val="20"/>
                <w:szCs w:val="20"/>
              </w:rPr>
            </w:pPr>
            <w:r w:rsidRPr="00A24AFE">
              <w:rPr>
                <w:rFonts w:ascii="Arial" w:eastAsia="Times New Roman" w:hAnsi="Arial" w:cs="Arial"/>
                <w:sz w:val="20"/>
                <w:szCs w:val="20"/>
                <w:lang w:eastAsia="sl-SI"/>
              </w:rPr>
              <w:fldChar w:fldCharType="begin">
                <w:ffData>
                  <w:name w:val="Besedilo42"/>
                  <w:enabled/>
                  <w:calcOnExit w:val="0"/>
                  <w:textInput/>
                </w:ffData>
              </w:fldChar>
            </w:r>
            <w:r w:rsidRPr="00A24AFE">
              <w:rPr>
                <w:rFonts w:ascii="Arial" w:eastAsia="Times New Roman" w:hAnsi="Arial" w:cs="Arial"/>
                <w:sz w:val="20"/>
                <w:szCs w:val="20"/>
                <w:lang w:eastAsia="sl-SI"/>
              </w:rPr>
              <w:instrText xml:space="preserve"> FORMTEXT </w:instrText>
            </w:r>
            <w:r w:rsidRPr="00A24AFE">
              <w:rPr>
                <w:rFonts w:ascii="Arial" w:eastAsia="Times New Roman" w:hAnsi="Arial" w:cs="Arial"/>
                <w:sz w:val="20"/>
                <w:szCs w:val="20"/>
                <w:lang w:eastAsia="sl-SI"/>
              </w:rPr>
            </w:r>
            <w:r w:rsidRPr="00A24AFE">
              <w:rPr>
                <w:rFonts w:ascii="Arial" w:eastAsia="Times New Roman" w:hAnsi="Arial" w:cs="Arial"/>
                <w:sz w:val="20"/>
                <w:szCs w:val="20"/>
                <w:lang w:eastAsia="sl-SI"/>
              </w:rPr>
              <w:fldChar w:fldCharType="separate"/>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sz w:val="20"/>
                <w:szCs w:val="20"/>
                <w:lang w:eastAsia="sl-SI"/>
              </w:rPr>
              <w:fldChar w:fldCharType="end"/>
            </w:r>
          </w:p>
        </w:tc>
      </w:tr>
      <w:tr w:rsidR="0068663C" w:rsidRPr="00A24AFE" w14:paraId="380D7A72" w14:textId="77777777" w:rsidTr="0073652D">
        <w:trPr>
          <w:trHeight w:val="510"/>
        </w:trPr>
        <w:tc>
          <w:tcPr>
            <w:tcW w:w="32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68DF50" w14:textId="77777777" w:rsidR="0068663C" w:rsidRPr="00A24AFE" w:rsidRDefault="0068663C" w:rsidP="0068663C">
            <w:pPr>
              <w:pStyle w:val="Brezrazmikov"/>
              <w:rPr>
                <w:rFonts w:ascii="Arial" w:hAnsi="Arial" w:cs="Arial"/>
                <w:sz w:val="20"/>
                <w:szCs w:val="20"/>
                <w:lang w:val="sl-SI" w:eastAsia="sl-SI"/>
              </w:rPr>
            </w:pPr>
            <w:r w:rsidRPr="00A24AFE">
              <w:rPr>
                <w:rFonts w:ascii="Arial" w:hAnsi="Arial" w:cs="Arial"/>
                <w:sz w:val="20"/>
                <w:szCs w:val="20"/>
                <w:lang w:val="sl-SI" w:eastAsia="sl-SI"/>
              </w:rPr>
              <w:t>E-</w:t>
            </w:r>
            <w:r w:rsidR="00AB79D8" w:rsidRPr="00A24AFE">
              <w:rPr>
                <w:rFonts w:ascii="Arial" w:hAnsi="Arial" w:cs="Arial"/>
                <w:sz w:val="20"/>
                <w:szCs w:val="20"/>
                <w:lang w:val="sl-SI" w:eastAsia="sl-SI"/>
              </w:rPr>
              <w:t>mail (ELEKTRONSKA POŠTA)</w:t>
            </w:r>
            <w:r w:rsidRPr="00A24AFE">
              <w:rPr>
                <w:rFonts w:ascii="Arial" w:hAnsi="Arial" w:cs="Arial"/>
                <w:sz w:val="20"/>
                <w:szCs w:val="20"/>
                <w:lang w:val="sl-SI" w:eastAsia="sl-SI"/>
              </w:rPr>
              <w:t>:</w:t>
            </w:r>
          </w:p>
        </w:tc>
        <w:tc>
          <w:tcPr>
            <w:tcW w:w="5811" w:type="dxa"/>
            <w:tcBorders>
              <w:top w:val="single" w:sz="4" w:space="0" w:color="auto"/>
              <w:left w:val="single" w:sz="4" w:space="0" w:color="auto"/>
              <w:bottom w:val="single" w:sz="4" w:space="0" w:color="auto"/>
              <w:right w:val="single" w:sz="4" w:space="0" w:color="auto"/>
            </w:tcBorders>
          </w:tcPr>
          <w:p w14:paraId="354BCD3D" w14:textId="77777777" w:rsidR="0068663C" w:rsidRPr="00A24AFE" w:rsidRDefault="0068663C" w:rsidP="0068663C">
            <w:pPr>
              <w:rPr>
                <w:rFonts w:ascii="Arial" w:hAnsi="Arial" w:cs="Arial"/>
                <w:sz w:val="20"/>
                <w:szCs w:val="20"/>
              </w:rPr>
            </w:pPr>
            <w:r w:rsidRPr="00A24AFE">
              <w:rPr>
                <w:rFonts w:ascii="Arial" w:eastAsia="Times New Roman" w:hAnsi="Arial" w:cs="Arial"/>
                <w:sz w:val="20"/>
                <w:szCs w:val="20"/>
                <w:lang w:eastAsia="sl-SI"/>
              </w:rPr>
              <w:fldChar w:fldCharType="begin">
                <w:ffData>
                  <w:name w:val="Besedilo42"/>
                  <w:enabled/>
                  <w:calcOnExit w:val="0"/>
                  <w:textInput/>
                </w:ffData>
              </w:fldChar>
            </w:r>
            <w:r w:rsidRPr="00A24AFE">
              <w:rPr>
                <w:rFonts w:ascii="Arial" w:eastAsia="Times New Roman" w:hAnsi="Arial" w:cs="Arial"/>
                <w:sz w:val="20"/>
                <w:szCs w:val="20"/>
                <w:lang w:eastAsia="sl-SI"/>
              </w:rPr>
              <w:instrText xml:space="preserve"> FORMTEXT </w:instrText>
            </w:r>
            <w:r w:rsidRPr="00A24AFE">
              <w:rPr>
                <w:rFonts w:ascii="Arial" w:eastAsia="Times New Roman" w:hAnsi="Arial" w:cs="Arial"/>
                <w:sz w:val="20"/>
                <w:szCs w:val="20"/>
                <w:lang w:eastAsia="sl-SI"/>
              </w:rPr>
            </w:r>
            <w:r w:rsidRPr="00A24AFE">
              <w:rPr>
                <w:rFonts w:ascii="Arial" w:eastAsia="Times New Roman" w:hAnsi="Arial" w:cs="Arial"/>
                <w:sz w:val="20"/>
                <w:szCs w:val="20"/>
                <w:lang w:eastAsia="sl-SI"/>
              </w:rPr>
              <w:fldChar w:fldCharType="separate"/>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sz w:val="20"/>
                <w:szCs w:val="20"/>
                <w:lang w:eastAsia="sl-SI"/>
              </w:rPr>
              <w:fldChar w:fldCharType="end"/>
            </w:r>
          </w:p>
        </w:tc>
      </w:tr>
      <w:tr w:rsidR="0068663C" w:rsidRPr="00A24AFE" w14:paraId="201EF801" w14:textId="77777777" w:rsidTr="0073652D">
        <w:trPr>
          <w:trHeight w:val="510"/>
        </w:trPr>
        <w:tc>
          <w:tcPr>
            <w:tcW w:w="32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1F46B8" w14:textId="77777777" w:rsidR="0068663C" w:rsidRPr="00A24AFE" w:rsidRDefault="0068663C" w:rsidP="0068663C">
            <w:pPr>
              <w:pStyle w:val="Brezrazmikov"/>
              <w:rPr>
                <w:rFonts w:ascii="Arial" w:hAnsi="Arial" w:cs="Arial"/>
                <w:sz w:val="20"/>
                <w:szCs w:val="20"/>
                <w:lang w:val="sl-SI" w:eastAsia="sl-SI"/>
              </w:rPr>
            </w:pPr>
            <w:r w:rsidRPr="00A24AFE">
              <w:rPr>
                <w:rFonts w:ascii="Arial" w:hAnsi="Arial" w:cs="Arial"/>
                <w:sz w:val="20"/>
                <w:szCs w:val="20"/>
                <w:lang w:val="sl-SI" w:eastAsia="sl-SI"/>
              </w:rPr>
              <w:t>TELEFON:</w:t>
            </w:r>
          </w:p>
        </w:tc>
        <w:tc>
          <w:tcPr>
            <w:tcW w:w="5811" w:type="dxa"/>
            <w:tcBorders>
              <w:top w:val="single" w:sz="4" w:space="0" w:color="auto"/>
              <w:left w:val="single" w:sz="4" w:space="0" w:color="auto"/>
              <w:bottom w:val="single" w:sz="4" w:space="0" w:color="auto"/>
              <w:right w:val="single" w:sz="4" w:space="0" w:color="auto"/>
            </w:tcBorders>
          </w:tcPr>
          <w:p w14:paraId="62E902D8" w14:textId="77777777" w:rsidR="0068663C" w:rsidRPr="00A24AFE" w:rsidRDefault="0068663C" w:rsidP="0068663C">
            <w:pPr>
              <w:rPr>
                <w:rFonts w:ascii="Arial" w:hAnsi="Arial" w:cs="Arial"/>
                <w:sz w:val="20"/>
                <w:szCs w:val="20"/>
              </w:rPr>
            </w:pPr>
            <w:r w:rsidRPr="00A24AFE">
              <w:rPr>
                <w:rFonts w:ascii="Arial" w:eastAsia="Times New Roman" w:hAnsi="Arial" w:cs="Arial"/>
                <w:sz w:val="20"/>
                <w:szCs w:val="20"/>
                <w:lang w:eastAsia="sl-SI"/>
              </w:rPr>
              <w:fldChar w:fldCharType="begin">
                <w:ffData>
                  <w:name w:val="Besedilo42"/>
                  <w:enabled/>
                  <w:calcOnExit w:val="0"/>
                  <w:textInput/>
                </w:ffData>
              </w:fldChar>
            </w:r>
            <w:r w:rsidRPr="00A24AFE">
              <w:rPr>
                <w:rFonts w:ascii="Arial" w:eastAsia="Times New Roman" w:hAnsi="Arial" w:cs="Arial"/>
                <w:sz w:val="20"/>
                <w:szCs w:val="20"/>
                <w:lang w:eastAsia="sl-SI"/>
              </w:rPr>
              <w:instrText xml:space="preserve"> FORMTEXT </w:instrText>
            </w:r>
            <w:r w:rsidRPr="00A24AFE">
              <w:rPr>
                <w:rFonts w:ascii="Arial" w:eastAsia="Times New Roman" w:hAnsi="Arial" w:cs="Arial"/>
                <w:sz w:val="20"/>
                <w:szCs w:val="20"/>
                <w:lang w:eastAsia="sl-SI"/>
              </w:rPr>
            </w:r>
            <w:r w:rsidRPr="00A24AFE">
              <w:rPr>
                <w:rFonts w:ascii="Arial" w:eastAsia="Times New Roman" w:hAnsi="Arial" w:cs="Arial"/>
                <w:sz w:val="20"/>
                <w:szCs w:val="20"/>
                <w:lang w:eastAsia="sl-SI"/>
              </w:rPr>
              <w:fldChar w:fldCharType="separate"/>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sz w:val="20"/>
                <w:szCs w:val="20"/>
                <w:lang w:eastAsia="sl-SI"/>
              </w:rPr>
              <w:fldChar w:fldCharType="end"/>
            </w:r>
          </w:p>
        </w:tc>
      </w:tr>
      <w:tr w:rsidR="0068663C" w:rsidRPr="00A24AFE" w14:paraId="09DA7E8F" w14:textId="77777777" w:rsidTr="0073652D">
        <w:trPr>
          <w:trHeight w:val="510"/>
        </w:trPr>
        <w:tc>
          <w:tcPr>
            <w:tcW w:w="32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1D088A" w14:textId="77777777" w:rsidR="0068663C" w:rsidRPr="00A24AFE" w:rsidRDefault="008631C9" w:rsidP="0068663C">
            <w:pPr>
              <w:pStyle w:val="Brezrazmikov"/>
              <w:rPr>
                <w:rFonts w:ascii="Arial" w:hAnsi="Arial" w:cs="Arial"/>
                <w:sz w:val="20"/>
                <w:szCs w:val="20"/>
                <w:lang w:val="sl-SI" w:eastAsia="sl-SI"/>
              </w:rPr>
            </w:pPr>
            <w:r w:rsidRPr="00A24AFE">
              <w:rPr>
                <w:rFonts w:ascii="Arial" w:hAnsi="Arial" w:cs="Arial"/>
                <w:sz w:val="20"/>
                <w:szCs w:val="20"/>
                <w:lang w:val="sl-SI" w:eastAsia="sl-SI"/>
              </w:rPr>
              <w:t>IDENTIFIKACIJSKA ŠT.</w:t>
            </w:r>
            <w:r w:rsidR="0068663C" w:rsidRPr="00A24AFE">
              <w:rPr>
                <w:rFonts w:ascii="Arial" w:hAnsi="Arial" w:cs="Arial"/>
                <w:sz w:val="20"/>
                <w:szCs w:val="20"/>
                <w:lang w:val="sl-SI" w:eastAsia="sl-SI"/>
              </w:rPr>
              <w:t xml:space="preserve"> za DDV:</w:t>
            </w:r>
          </w:p>
        </w:tc>
        <w:tc>
          <w:tcPr>
            <w:tcW w:w="5811" w:type="dxa"/>
            <w:tcBorders>
              <w:top w:val="single" w:sz="4" w:space="0" w:color="auto"/>
              <w:left w:val="single" w:sz="4" w:space="0" w:color="auto"/>
              <w:bottom w:val="single" w:sz="4" w:space="0" w:color="auto"/>
              <w:right w:val="single" w:sz="4" w:space="0" w:color="auto"/>
            </w:tcBorders>
          </w:tcPr>
          <w:p w14:paraId="77DD8F97" w14:textId="77777777" w:rsidR="0068663C" w:rsidRPr="00A24AFE" w:rsidRDefault="0068663C" w:rsidP="0068663C">
            <w:pPr>
              <w:rPr>
                <w:rFonts w:ascii="Arial" w:hAnsi="Arial" w:cs="Arial"/>
                <w:sz w:val="20"/>
                <w:szCs w:val="20"/>
              </w:rPr>
            </w:pPr>
            <w:r w:rsidRPr="00A24AFE">
              <w:rPr>
                <w:rFonts w:ascii="Arial" w:eastAsia="Times New Roman" w:hAnsi="Arial" w:cs="Arial"/>
                <w:sz w:val="20"/>
                <w:szCs w:val="20"/>
                <w:lang w:eastAsia="sl-SI"/>
              </w:rPr>
              <w:fldChar w:fldCharType="begin">
                <w:ffData>
                  <w:name w:val="Besedilo42"/>
                  <w:enabled/>
                  <w:calcOnExit w:val="0"/>
                  <w:textInput/>
                </w:ffData>
              </w:fldChar>
            </w:r>
            <w:r w:rsidRPr="00A24AFE">
              <w:rPr>
                <w:rFonts w:ascii="Arial" w:eastAsia="Times New Roman" w:hAnsi="Arial" w:cs="Arial"/>
                <w:sz w:val="20"/>
                <w:szCs w:val="20"/>
                <w:lang w:eastAsia="sl-SI"/>
              </w:rPr>
              <w:instrText xml:space="preserve"> FORMTEXT </w:instrText>
            </w:r>
            <w:r w:rsidRPr="00A24AFE">
              <w:rPr>
                <w:rFonts w:ascii="Arial" w:eastAsia="Times New Roman" w:hAnsi="Arial" w:cs="Arial"/>
                <w:sz w:val="20"/>
                <w:szCs w:val="20"/>
                <w:lang w:eastAsia="sl-SI"/>
              </w:rPr>
            </w:r>
            <w:r w:rsidRPr="00A24AFE">
              <w:rPr>
                <w:rFonts w:ascii="Arial" w:eastAsia="Times New Roman" w:hAnsi="Arial" w:cs="Arial"/>
                <w:sz w:val="20"/>
                <w:szCs w:val="20"/>
                <w:lang w:eastAsia="sl-SI"/>
              </w:rPr>
              <w:fldChar w:fldCharType="separate"/>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sz w:val="20"/>
                <w:szCs w:val="20"/>
                <w:lang w:eastAsia="sl-SI"/>
              </w:rPr>
              <w:fldChar w:fldCharType="end"/>
            </w:r>
          </w:p>
        </w:tc>
      </w:tr>
      <w:tr w:rsidR="0068663C" w:rsidRPr="00A24AFE" w14:paraId="54ECEDB3" w14:textId="77777777" w:rsidTr="0073652D">
        <w:trPr>
          <w:trHeight w:val="510"/>
        </w:trPr>
        <w:tc>
          <w:tcPr>
            <w:tcW w:w="32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35DA3D" w14:textId="77777777" w:rsidR="0068663C" w:rsidRPr="00A24AFE" w:rsidRDefault="0068663C" w:rsidP="0068663C">
            <w:pPr>
              <w:pStyle w:val="Brezrazmikov"/>
              <w:rPr>
                <w:rFonts w:ascii="Arial" w:hAnsi="Arial" w:cs="Arial"/>
                <w:sz w:val="20"/>
                <w:szCs w:val="20"/>
                <w:lang w:val="sl-SI" w:eastAsia="sl-SI"/>
              </w:rPr>
            </w:pPr>
            <w:r w:rsidRPr="00A24AFE">
              <w:rPr>
                <w:rFonts w:ascii="Arial" w:hAnsi="Arial" w:cs="Arial"/>
                <w:sz w:val="20"/>
                <w:szCs w:val="20"/>
                <w:lang w:val="sl-SI" w:eastAsia="sl-SI"/>
              </w:rPr>
              <w:t>MATIČNA ŠTEVILKA:</w:t>
            </w:r>
          </w:p>
        </w:tc>
        <w:tc>
          <w:tcPr>
            <w:tcW w:w="5811" w:type="dxa"/>
            <w:tcBorders>
              <w:top w:val="single" w:sz="4" w:space="0" w:color="auto"/>
              <w:left w:val="single" w:sz="4" w:space="0" w:color="auto"/>
              <w:bottom w:val="single" w:sz="4" w:space="0" w:color="auto"/>
              <w:right w:val="single" w:sz="4" w:space="0" w:color="auto"/>
            </w:tcBorders>
          </w:tcPr>
          <w:p w14:paraId="13022909" w14:textId="77777777" w:rsidR="0068663C" w:rsidRPr="00A24AFE" w:rsidRDefault="0068663C" w:rsidP="0068663C">
            <w:pPr>
              <w:rPr>
                <w:rFonts w:ascii="Arial" w:hAnsi="Arial" w:cs="Arial"/>
                <w:sz w:val="20"/>
                <w:szCs w:val="20"/>
              </w:rPr>
            </w:pPr>
            <w:r w:rsidRPr="00A24AFE">
              <w:rPr>
                <w:rFonts w:ascii="Arial" w:eastAsia="Times New Roman" w:hAnsi="Arial" w:cs="Arial"/>
                <w:sz w:val="20"/>
                <w:szCs w:val="20"/>
                <w:lang w:eastAsia="sl-SI"/>
              </w:rPr>
              <w:fldChar w:fldCharType="begin">
                <w:ffData>
                  <w:name w:val="Besedilo42"/>
                  <w:enabled/>
                  <w:calcOnExit w:val="0"/>
                  <w:textInput/>
                </w:ffData>
              </w:fldChar>
            </w:r>
            <w:r w:rsidRPr="00A24AFE">
              <w:rPr>
                <w:rFonts w:ascii="Arial" w:eastAsia="Times New Roman" w:hAnsi="Arial" w:cs="Arial"/>
                <w:sz w:val="20"/>
                <w:szCs w:val="20"/>
                <w:lang w:eastAsia="sl-SI"/>
              </w:rPr>
              <w:instrText xml:space="preserve"> FORMTEXT </w:instrText>
            </w:r>
            <w:r w:rsidRPr="00A24AFE">
              <w:rPr>
                <w:rFonts w:ascii="Arial" w:eastAsia="Times New Roman" w:hAnsi="Arial" w:cs="Arial"/>
                <w:sz w:val="20"/>
                <w:szCs w:val="20"/>
                <w:lang w:eastAsia="sl-SI"/>
              </w:rPr>
            </w:r>
            <w:r w:rsidRPr="00A24AFE">
              <w:rPr>
                <w:rFonts w:ascii="Arial" w:eastAsia="Times New Roman" w:hAnsi="Arial" w:cs="Arial"/>
                <w:sz w:val="20"/>
                <w:szCs w:val="20"/>
                <w:lang w:eastAsia="sl-SI"/>
              </w:rPr>
              <w:fldChar w:fldCharType="separate"/>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sz w:val="20"/>
                <w:szCs w:val="20"/>
                <w:lang w:eastAsia="sl-SI"/>
              </w:rPr>
              <w:fldChar w:fldCharType="end"/>
            </w:r>
          </w:p>
        </w:tc>
      </w:tr>
      <w:tr w:rsidR="0068663C" w:rsidRPr="00A24AFE" w14:paraId="1DFF4162" w14:textId="77777777" w:rsidTr="0073652D">
        <w:trPr>
          <w:trHeight w:val="510"/>
        </w:trPr>
        <w:tc>
          <w:tcPr>
            <w:tcW w:w="32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67C50B" w14:textId="77777777" w:rsidR="0068663C" w:rsidRPr="00A24AFE" w:rsidRDefault="0068663C" w:rsidP="0068663C">
            <w:pPr>
              <w:pStyle w:val="Brezrazmikov"/>
              <w:rPr>
                <w:rFonts w:ascii="Arial" w:hAnsi="Arial" w:cs="Arial"/>
                <w:sz w:val="20"/>
                <w:szCs w:val="20"/>
                <w:lang w:val="sl-SI" w:eastAsia="sl-SI"/>
              </w:rPr>
            </w:pPr>
            <w:r w:rsidRPr="00A24AFE">
              <w:rPr>
                <w:rFonts w:ascii="Arial" w:hAnsi="Arial" w:cs="Arial"/>
                <w:sz w:val="20"/>
                <w:szCs w:val="20"/>
                <w:lang w:val="sl-SI" w:eastAsia="sl-SI"/>
              </w:rPr>
              <w:t>ŠT. TRR:</w:t>
            </w:r>
          </w:p>
        </w:tc>
        <w:tc>
          <w:tcPr>
            <w:tcW w:w="5811" w:type="dxa"/>
            <w:tcBorders>
              <w:top w:val="single" w:sz="4" w:space="0" w:color="auto"/>
              <w:left w:val="single" w:sz="4" w:space="0" w:color="auto"/>
              <w:bottom w:val="single" w:sz="4" w:space="0" w:color="auto"/>
              <w:right w:val="single" w:sz="4" w:space="0" w:color="auto"/>
            </w:tcBorders>
          </w:tcPr>
          <w:p w14:paraId="47FF08BE" w14:textId="77777777" w:rsidR="0068663C" w:rsidRPr="00A24AFE" w:rsidRDefault="0068663C" w:rsidP="0068663C">
            <w:pPr>
              <w:rPr>
                <w:rFonts w:ascii="Arial" w:hAnsi="Arial" w:cs="Arial"/>
                <w:sz w:val="20"/>
                <w:szCs w:val="20"/>
              </w:rPr>
            </w:pPr>
            <w:r w:rsidRPr="00A24AFE">
              <w:rPr>
                <w:rFonts w:ascii="Arial" w:eastAsia="Times New Roman" w:hAnsi="Arial" w:cs="Arial"/>
                <w:sz w:val="20"/>
                <w:szCs w:val="20"/>
                <w:lang w:eastAsia="sl-SI"/>
              </w:rPr>
              <w:fldChar w:fldCharType="begin">
                <w:ffData>
                  <w:name w:val="Besedilo42"/>
                  <w:enabled/>
                  <w:calcOnExit w:val="0"/>
                  <w:textInput/>
                </w:ffData>
              </w:fldChar>
            </w:r>
            <w:r w:rsidRPr="00A24AFE">
              <w:rPr>
                <w:rFonts w:ascii="Arial" w:eastAsia="Times New Roman" w:hAnsi="Arial" w:cs="Arial"/>
                <w:sz w:val="20"/>
                <w:szCs w:val="20"/>
                <w:lang w:eastAsia="sl-SI"/>
              </w:rPr>
              <w:instrText xml:space="preserve"> FORMTEXT </w:instrText>
            </w:r>
            <w:r w:rsidRPr="00A24AFE">
              <w:rPr>
                <w:rFonts w:ascii="Arial" w:eastAsia="Times New Roman" w:hAnsi="Arial" w:cs="Arial"/>
                <w:sz w:val="20"/>
                <w:szCs w:val="20"/>
                <w:lang w:eastAsia="sl-SI"/>
              </w:rPr>
            </w:r>
            <w:r w:rsidRPr="00A24AFE">
              <w:rPr>
                <w:rFonts w:ascii="Arial" w:eastAsia="Times New Roman" w:hAnsi="Arial" w:cs="Arial"/>
                <w:sz w:val="20"/>
                <w:szCs w:val="20"/>
                <w:lang w:eastAsia="sl-SI"/>
              </w:rPr>
              <w:fldChar w:fldCharType="separate"/>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sz w:val="20"/>
                <w:szCs w:val="20"/>
                <w:lang w:eastAsia="sl-SI"/>
              </w:rPr>
              <w:fldChar w:fldCharType="end"/>
            </w:r>
          </w:p>
        </w:tc>
      </w:tr>
      <w:tr w:rsidR="0068663C" w:rsidRPr="00A24AFE" w14:paraId="513C4B8E" w14:textId="77777777" w:rsidTr="0073652D">
        <w:trPr>
          <w:trHeight w:val="510"/>
        </w:trPr>
        <w:tc>
          <w:tcPr>
            <w:tcW w:w="32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7C16B4" w14:textId="77777777" w:rsidR="0068663C" w:rsidRPr="00A24AFE" w:rsidRDefault="0068663C" w:rsidP="0068663C">
            <w:pPr>
              <w:pStyle w:val="Brezrazmikov"/>
              <w:rPr>
                <w:rFonts w:ascii="Arial" w:hAnsi="Arial" w:cs="Arial"/>
                <w:sz w:val="20"/>
                <w:szCs w:val="20"/>
                <w:lang w:val="sl-SI" w:eastAsia="sl-SI"/>
              </w:rPr>
            </w:pPr>
            <w:r w:rsidRPr="00A24AFE">
              <w:rPr>
                <w:rFonts w:ascii="Arial" w:hAnsi="Arial" w:cs="Arial"/>
                <w:sz w:val="20"/>
                <w:szCs w:val="20"/>
                <w:lang w:val="sl-SI" w:eastAsia="sl-SI"/>
              </w:rPr>
              <w:t>POOBLAŠČENA OSEBA ZA PODPIS DOKUMENTOV:</w:t>
            </w:r>
          </w:p>
        </w:tc>
        <w:tc>
          <w:tcPr>
            <w:tcW w:w="5811" w:type="dxa"/>
            <w:tcBorders>
              <w:top w:val="single" w:sz="4" w:space="0" w:color="auto"/>
              <w:left w:val="single" w:sz="4" w:space="0" w:color="auto"/>
              <w:bottom w:val="single" w:sz="4" w:space="0" w:color="auto"/>
              <w:right w:val="single" w:sz="4" w:space="0" w:color="auto"/>
            </w:tcBorders>
          </w:tcPr>
          <w:p w14:paraId="077FE9E3" w14:textId="77777777" w:rsidR="0068663C" w:rsidRPr="00A24AFE" w:rsidRDefault="0068663C" w:rsidP="0068663C">
            <w:pPr>
              <w:rPr>
                <w:rFonts w:ascii="Arial" w:hAnsi="Arial" w:cs="Arial"/>
                <w:sz w:val="20"/>
                <w:szCs w:val="20"/>
              </w:rPr>
            </w:pPr>
            <w:r w:rsidRPr="00A24AFE">
              <w:rPr>
                <w:rFonts w:ascii="Arial" w:eastAsia="Times New Roman" w:hAnsi="Arial" w:cs="Arial"/>
                <w:sz w:val="20"/>
                <w:szCs w:val="20"/>
                <w:lang w:eastAsia="sl-SI"/>
              </w:rPr>
              <w:fldChar w:fldCharType="begin">
                <w:ffData>
                  <w:name w:val="Besedilo42"/>
                  <w:enabled/>
                  <w:calcOnExit w:val="0"/>
                  <w:textInput/>
                </w:ffData>
              </w:fldChar>
            </w:r>
            <w:r w:rsidRPr="00A24AFE">
              <w:rPr>
                <w:rFonts w:ascii="Arial" w:eastAsia="Times New Roman" w:hAnsi="Arial" w:cs="Arial"/>
                <w:sz w:val="20"/>
                <w:szCs w:val="20"/>
                <w:lang w:eastAsia="sl-SI"/>
              </w:rPr>
              <w:instrText xml:space="preserve"> FORMTEXT </w:instrText>
            </w:r>
            <w:r w:rsidRPr="00A24AFE">
              <w:rPr>
                <w:rFonts w:ascii="Arial" w:eastAsia="Times New Roman" w:hAnsi="Arial" w:cs="Arial"/>
                <w:sz w:val="20"/>
                <w:szCs w:val="20"/>
                <w:lang w:eastAsia="sl-SI"/>
              </w:rPr>
            </w:r>
            <w:r w:rsidRPr="00A24AFE">
              <w:rPr>
                <w:rFonts w:ascii="Arial" w:eastAsia="Times New Roman" w:hAnsi="Arial" w:cs="Arial"/>
                <w:sz w:val="20"/>
                <w:szCs w:val="20"/>
                <w:lang w:eastAsia="sl-SI"/>
              </w:rPr>
              <w:fldChar w:fldCharType="separate"/>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sz w:val="20"/>
                <w:szCs w:val="20"/>
                <w:lang w:eastAsia="sl-SI"/>
              </w:rPr>
              <w:fldChar w:fldCharType="end"/>
            </w:r>
          </w:p>
        </w:tc>
      </w:tr>
    </w:tbl>
    <w:p w14:paraId="112B793B" w14:textId="77777777" w:rsidR="006F0C4A" w:rsidRPr="00A24AFE" w:rsidRDefault="006F0C4A" w:rsidP="006F0C4A">
      <w:pPr>
        <w:pStyle w:val="Brezrazmikov"/>
        <w:rPr>
          <w:rFonts w:ascii="Arial" w:hAnsi="Arial" w:cs="Arial"/>
          <w:sz w:val="20"/>
          <w:szCs w:val="20"/>
          <w:lang w:val="sl-SI" w:eastAsia="sl-SI"/>
        </w:rPr>
      </w:pPr>
    </w:p>
    <w:p w14:paraId="4BD67C76" w14:textId="77777777" w:rsidR="006F0C4A" w:rsidRPr="00A24AFE" w:rsidRDefault="006F0C4A" w:rsidP="006F0C4A">
      <w:pPr>
        <w:pStyle w:val="Brezrazmikov"/>
        <w:rPr>
          <w:rFonts w:ascii="Arial" w:hAnsi="Arial" w:cs="Arial"/>
          <w:sz w:val="20"/>
          <w:szCs w:val="20"/>
          <w:lang w:val="sl-SI" w:eastAsia="sl-SI"/>
        </w:rPr>
      </w:pPr>
    </w:p>
    <w:p w14:paraId="7E71A543" w14:textId="77777777" w:rsidR="00334A6D" w:rsidRPr="00A24AFE" w:rsidRDefault="00334A6D" w:rsidP="00334A6D">
      <w:pPr>
        <w:suppressAutoHyphens/>
        <w:autoSpaceDE w:val="0"/>
        <w:autoSpaceDN w:val="0"/>
        <w:spacing w:after="0" w:line="276" w:lineRule="auto"/>
        <w:jc w:val="both"/>
        <w:textAlignment w:val="baseline"/>
        <w:rPr>
          <w:rFonts w:ascii="Times New Roman" w:eastAsia="Times New Roman" w:hAnsi="Times New Roman" w:cs="Times New Roman"/>
          <w:kern w:val="3"/>
          <w:sz w:val="20"/>
          <w:szCs w:val="20"/>
          <w:lang w:eastAsia="zh-CN"/>
        </w:rPr>
      </w:pPr>
      <w:r w:rsidRPr="00A24AFE">
        <w:rPr>
          <w:rFonts w:ascii="Arial" w:eastAsia="Times New Roman" w:hAnsi="Arial" w:cs="Arial"/>
          <w:kern w:val="3"/>
          <w:sz w:val="20"/>
          <w:szCs w:val="20"/>
          <w:lang w:eastAsia="zh-CN"/>
        </w:rPr>
        <w:t xml:space="preserve">S podpisom zakoniti zastopnik pooblaščam naročnika </w:t>
      </w:r>
      <w:bookmarkStart w:id="1" w:name="_Hlk29367715"/>
      <w:bookmarkStart w:id="2" w:name="_Hlk43885030"/>
      <w:bookmarkStart w:id="3" w:name="_Hlk94857154"/>
      <w:r w:rsidRPr="00A24AFE">
        <w:rPr>
          <w:rFonts w:ascii="Arial" w:eastAsia="Times New Roman" w:hAnsi="Arial" w:cs="Arial"/>
          <w:kern w:val="3"/>
          <w:sz w:val="20"/>
          <w:szCs w:val="20"/>
          <w:lang w:eastAsia="zh-CN"/>
        </w:rPr>
        <w:t>UNIVERZA V LJUBLJANI, MEDICINSKA FAKULTETA</w:t>
      </w:r>
      <w:bookmarkEnd w:id="1"/>
      <w:bookmarkEnd w:id="2"/>
      <w:bookmarkEnd w:id="3"/>
      <w:r w:rsidR="00BB17B9" w:rsidRPr="00A24AFE">
        <w:rPr>
          <w:rFonts w:ascii="Arial" w:eastAsia="Times New Roman" w:hAnsi="Arial" w:cs="Arial"/>
          <w:kern w:val="3"/>
          <w:sz w:val="20"/>
          <w:szCs w:val="20"/>
          <w:lang w:eastAsia="zh-CN"/>
        </w:rPr>
        <w:t xml:space="preserve">, </w:t>
      </w:r>
      <w:r w:rsidRPr="00A24AFE">
        <w:rPr>
          <w:rFonts w:ascii="Arial" w:eastAsia="Times New Roman" w:hAnsi="Arial" w:cs="Arial"/>
          <w:kern w:val="3"/>
          <w:sz w:val="20"/>
          <w:szCs w:val="20"/>
          <w:lang w:eastAsia="zh-CN"/>
        </w:rPr>
        <w:t xml:space="preserve">Vrazov trg 002, 1000 Ljubljana, da zaradi izvedbe javnega naročila </w:t>
      </w:r>
      <w:bookmarkStart w:id="4" w:name="_Hlk45631535"/>
      <w:r w:rsidRPr="00A24AFE">
        <w:rPr>
          <w:rFonts w:ascii="Arial" w:eastAsia="Times New Roman" w:hAnsi="Arial" w:cs="Times New Roman"/>
          <w:b/>
          <w:bCs/>
          <w:iCs/>
          <w:kern w:val="3"/>
          <w:sz w:val="20"/>
          <w:szCs w:val="20"/>
          <w:lang w:eastAsia="zh-CN"/>
        </w:rPr>
        <w:t>»</w:t>
      </w:r>
      <w:bookmarkStart w:id="5" w:name="_Hlk167094098"/>
      <w:r w:rsidRPr="00A24AFE">
        <w:rPr>
          <w:rFonts w:ascii="Arial" w:hAnsi="Arial"/>
          <w:b/>
          <w:bCs/>
          <w:sz w:val="20"/>
          <w:szCs w:val="20"/>
        </w:rPr>
        <w:t>Izdelava projektne dokumentacije za Kampus Vrazov trg KVT II</w:t>
      </w:r>
      <w:bookmarkEnd w:id="5"/>
      <w:r w:rsidRPr="00A24AFE">
        <w:rPr>
          <w:rFonts w:ascii="Arial" w:eastAsia="Times New Roman" w:hAnsi="Arial" w:cs="Times New Roman"/>
          <w:b/>
          <w:bCs/>
          <w:iCs/>
          <w:kern w:val="3"/>
          <w:sz w:val="20"/>
          <w:szCs w:val="20"/>
          <w:lang w:eastAsia="zh-CN"/>
        </w:rPr>
        <w:t xml:space="preserve">« </w:t>
      </w:r>
      <w:bookmarkEnd w:id="4"/>
      <w:r w:rsidRPr="00A24AFE">
        <w:rPr>
          <w:rFonts w:ascii="Arial" w:eastAsia="Times New Roman" w:hAnsi="Arial" w:cs="Arial"/>
          <w:kern w:val="3"/>
          <w:sz w:val="20"/>
          <w:szCs w:val="20"/>
          <w:lang w:eastAsia="zh-CN"/>
        </w:rPr>
        <w:t xml:space="preserve">na podlagi zgoraj navedenih osebnih podatkov od Ministrstva za pravosodje pridobi </w:t>
      </w:r>
      <w:r w:rsidRPr="00A24AFE">
        <w:rPr>
          <w:rFonts w:ascii="Arial" w:eastAsia="Times New Roman" w:hAnsi="Arial" w:cs="Arial"/>
          <w:kern w:val="3"/>
          <w:sz w:val="20"/>
          <w:szCs w:val="20"/>
          <w:u w:val="single"/>
          <w:lang w:eastAsia="zh-CN"/>
        </w:rPr>
        <w:t>Potrdilo iz kazenske evidence za pravne osebe.</w:t>
      </w:r>
    </w:p>
    <w:p w14:paraId="68DDF8D8" w14:textId="77777777" w:rsidR="00334A6D" w:rsidRPr="00A24AFE" w:rsidRDefault="00334A6D" w:rsidP="00334A6D">
      <w:pPr>
        <w:suppressAutoHyphens/>
        <w:autoSpaceDN w:val="0"/>
        <w:spacing w:after="0" w:line="276" w:lineRule="auto"/>
        <w:jc w:val="center"/>
        <w:textAlignment w:val="baseline"/>
        <w:rPr>
          <w:rFonts w:ascii="Arial" w:eastAsia="Times New Roman" w:hAnsi="Arial" w:cs="Arial"/>
          <w:kern w:val="3"/>
          <w:sz w:val="20"/>
          <w:szCs w:val="20"/>
          <w:lang w:eastAsia="zh-CN"/>
        </w:rPr>
      </w:pPr>
    </w:p>
    <w:p w14:paraId="26A059E7" w14:textId="77777777" w:rsidR="006F0C4A" w:rsidRPr="00A24AFE" w:rsidRDefault="006F0C4A" w:rsidP="006F0C4A">
      <w:pPr>
        <w:pStyle w:val="Brezrazmikov"/>
        <w:rPr>
          <w:rFonts w:ascii="Arial" w:hAnsi="Arial" w:cs="Arial"/>
          <w:sz w:val="20"/>
          <w:szCs w:val="20"/>
          <w:lang w:val="sl-SI" w:eastAsia="sl-SI"/>
        </w:rPr>
      </w:pPr>
    </w:p>
    <w:p w14:paraId="70A5A7D1" w14:textId="77777777" w:rsidR="006F0C4A" w:rsidRPr="00A24AFE" w:rsidRDefault="006F0C4A" w:rsidP="006F0C4A">
      <w:pPr>
        <w:pStyle w:val="Brezrazmikov"/>
        <w:rPr>
          <w:rFonts w:ascii="Arial" w:hAnsi="Arial" w:cs="Arial"/>
          <w:sz w:val="20"/>
          <w:szCs w:val="20"/>
          <w:lang w:val="sl-SI" w:eastAsia="sl-SI"/>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6F0C4A" w:rsidRPr="00A24AFE" w14:paraId="50F73A61" w14:textId="77777777" w:rsidTr="00C155A1">
        <w:trPr>
          <w:jc w:val="center"/>
        </w:trPr>
        <w:tc>
          <w:tcPr>
            <w:tcW w:w="2976" w:type="dxa"/>
            <w:hideMark/>
          </w:tcPr>
          <w:p w14:paraId="1E23DFE9" w14:textId="77777777" w:rsidR="006F0C4A" w:rsidRPr="00A24AFE" w:rsidRDefault="006F0C4A" w:rsidP="00C155A1">
            <w:pPr>
              <w:pStyle w:val="Brezrazmikov"/>
              <w:rPr>
                <w:rFonts w:ascii="Arial" w:hAnsi="Arial" w:cs="Arial"/>
                <w:sz w:val="20"/>
                <w:szCs w:val="20"/>
                <w:lang w:val="sl-SI" w:eastAsia="sl-SI"/>
              </w:rPr>
            </w:pPr>
            <w:bookmarkStart w:id="6" w:name="_Hlk133312719"/>
            <w:r w:rsidRPr="00A24AFE">
              <w:rPr>
                <w:rFonts w:ascii="Arial" w:hAnsi="Arial" w:cs="Arial"/>
                <w:sz w:val="20"/>
                <w:szCs w:val="20"/>
                <w:lang w:val="sl-SI" w:eastAsia="sl-SI"/>
              </w:rPr>
              <w:t>Kraj in datum:</w:t>
            </w:r>
          </w:p>
          <w:p w14:paraId="61519F2C" w14:textId="77777777" w:rsidR="006F0C4A" w:rsidRPr="00A24AFE" w:rsidRDefault="006F0C4A" w:rsidP="00C155A1">
            <w:pPr>
              <w:pStyle w:val="Brezrazmikov"/>
              <w:rPr>
                <w:rFonts w:ascii="Arial" w:hAnsi="Arial" w:cs="Arial"/>
                <w:sz w:val="20"/>
                <w:szCs w:val="20"/>
                <w:lang w:val="sl-SI" w:eastAsia="sl-SI"/>
              </w:rPr>
            </w:pPr>
            <w:r w:rsidRPr="00A24AFE">
              <w:rPr>
                <w:rFonts w:ascii="Arial" w:hAnsi="Arial" w:cs="Arial"/>
                <w:bCs/>
                <w:iCs/>
                <w:sz w:val="20"/>
                <w:szCs w:val="20"/>
                <w:lang w:val="sl-SI"/>
              </w:rPr>
              <w:fldChar w:fldCharType="begin">
                <w:ffData>
                  <w:name w:val="Besedilo12"/>
                  <w:enabled/>
                  <w:calcOnExit w:val="0"/>
                  <w:textInput/>
                </w:ffData>
              </w:fldChar>
            </w:r>
            <w:r w:rsidRPr="00A24AFE">
              <w:rPr>
                <w:rFonts w:ascii="Arial" w:hAnsi="Arial" w:cs="Arial"/>
                <w:bCs/>
                <w:iCs/>
                <w:sz w:val="20"/>
                <w:szCs w:val="20"/>
                <w:lang w:val="sl-SI"/>
              </w:rPr>
              <w:instrText xml:space="preserve"> FORMTEXT </w:instrText>
            </w:r>
            <w:r w:rsidRPr="00A24AFE">
              <w:rPr>
                <w:rFonts w:ascii="Arial" w:hAnsi="Arial" w:cs="Arial"/>
                <w:bCs/>
                <w:iCs/>
                <w:sz w:val="20"/>
                <w:szCs w:val="20"/>
                <w:lang w:val="sl-SI"/>
              </w:rPr>
            </w:r>
            <w:r w:rsidRPr="00A24AFE">
              <w:rPr>
                <w:rFonts w:ascii="Arial" w:hAnsi="Arial" w:cs="Arial"/>
                <w:bCs/>
                <w:iCs/>
                <w:sz w:val="20"/>
                <w:szCs w:val="20"/>
                <w:lang w:val="sl-SI"/>
              </w:rPr>
              <w:fldChar w:fldCharType="separate"/>
            </w:r>
            <w:r w:rsidRPr="00A24AFE">
              <w:rPr>
                <w:rFonts w:ascii="Arial" w:hAnsi="Arial" w:cs="Arial"/>
                <w:bCs/>
                <w:iCs/>
                <w:sz w:val="20"/>
                <w:szCs w:val="20"/>
                <w:lang w:val="sl-SI"/>
              </w:rPr>
              <w:t> </w:t>
            </w:r>
            <w:r w:rsidRPr="00A24AFE">
              <w:rPr>
                <w:rFonts w:ascii="Arial" w:hAnsi="Arial" w:cs="Arial"/>
                <w:bCs/>
                <w:iCs/>
                <w:sz w:val="20"/>
                <w:szCs w:val="20"/>
                <w:lang w:val="sl-SI"/>
              </w:rPr>
              <w:t> </w:t>
            </w:r>
            <w:r w:rsidRPr="00A24AFE">
              <w:rPr>
                <w:rFonts w:ascii="Arial" w:hAnsi="Arial" w:cs="Arial"/>
                <w:bCs/>
                <w:iCs/>
                <w:sz w:val="20"/>
                <w:szCs w:val="20"/>
                <w:lang w:val="sl-SI"/>
              </w:rPr>
              <w:t> </w:t>
            </w:r>
            <w:r w:rsidRPr="00A24AFE">
              <w:rPr>
                <w:rFonts w:ascii="Arial" w:hAnsi="Arial" w:cs="Arial"/>
                <w:bCs/>
                <w:iCs/>
                <w:sz w:val="20"/>
                <w:szCs w:val="20"/>
                <w:lang w:val="sl-SI"/>
              </w:rPr>
              <w:t> </w:t>
            </w:r>
            <w:r w:rsidRPr="00A24AFE">
              <w:rPr>
                <w:rFonts w:ascii="Arial" w:hAnsi="Arial" w:cs="Arial"/>
                <w:bCs/>
                <w:iCs/>
                <w:sz w:val="20"/>
                <w:szCs w:val="20"/>
                <w:lang w:val="sl-SI"/>
              </w:rPr>
              <w:t> </w:t>
            </w:r>
            <w:r w:rsidRPr="00A24AFE">
              <w:rPr>
                <w:rFonts w:ascii="Arial" w:hAnsi="Arial" w:cs="Arial"/>
                <w:bCs/>
                <w:iCs/>
                <w:sz w:val="20"/>
                <w:szCs w:val="20"/>
                <w:lang w:val="sl-SI"/>
              </w:rPr>
              <w:fldChar w:fldCharType="end"/>
            </w:r>
          </w:p>
          <w:p w14:paraId="1354374D" w14:textId="77777777" w:rsidR="006F0C4A" w:rsidRPr="00A24AFE" w:rsidRDefault="006F0C4A" w:rsidP="00C155A1">
            <w:pPr>
              <w:pStyle w:val="Brezrazmikov"/>
              <w:rPr>
                <w:rFonts w:ascii="Arial" w:hAnsi="Arial" w:cs="Arial"/>
                <w:sz w:val="20"/>
                <w:szCs w:val="20"/>
                <w:lang w:val="sl-SI" w:eastAsia="sl-SI"/>
              </w:rPr>
            </w:pPr>
          </w:p>
          <w:p w14:paraId="20DA300F" w14:textId="77777777" w:rsidR="006F0C4A" w:rsidRPr="00A24AFE" w:rsidRDefault="006F0C4A" w:rsidP="00C155A1">
            <w:pPr>
              <w:pStyle w:val="Brezrazmikov"/>
              <w:rPr>
                <w:rFonts w:ascii="Arial" w:hAnsi="Arial" w:cs="Arial"/>
                <w:sz w:val="20"/>
                <w:szCs w:val="20"/>
                <w:lang w:val="sl-SI" w:eastAsia="sl-SI"/>
              </w:rPr>
            </w:pPr>
          </w:p>
        </w:tc>
        <w:tc>
          <w:tcPr>
            <w:tcW w:w="2978" w:type="dxa"/>
            <w:hideMark/>
          </w:tcPr>
          <w:p w14:paraId="6D7273EE" w14:textId="6E3D0052" w:rsidR="006F0C4A" w:rsidRPr="00A24AFE" w:rsidRDefault="006F0C4A" w:rsidP="00C155A1">
            <w:pPr>
              <w:pStyle w:val="Brezrazmikov"/>
              <w:rPr>
                <w:rFonts w:ascii="Arial" w:hAnsi="Arial" w:cs="Arial"/>
                <w:sz w:val="20"/>
                <w:szCs w:val="20"/>
                <w:lang w:val="sl-SI" w:eastAsia="sl-SI"/>
              </w:rPr>
            </w:pPr>
            <w:r w:rsidRPr="00A24AFE">
              <w:rPr>
                <w:rFonts w:ascii="Arial" w:hAnsi="Arial" w:cs="Arial"/>
                <w:sz w:val="20"/>
                <w:szCs w:val="20"/>
                <w:lang w:val="sl-SI" w:eastAsia="sl-SI"/>
              </w:rPr>
              <w:t xml:space="preserve">           </w:t>
            </w:r>
          </w:p>
        </w:tc>
        <w:tc>
          <w:tcPr>
            <w:tcW w:w="2974" w:type="dxa"/>
            <w:tcBorders>
              <w:bottom w:val="single" w:sz="4" w:space="0" w:color="auto"/>
            </w:tcBorders>
            <w:hideMark/>
          </w:tcPr>
          <w:p w14:paraId="5AD67269" w14:textId="77777777" w:rsidR="006F0C4A" w:rsidRPr="00A24AFE" w:rsidRDefault="006F0C4A" w:rsidP="00C155A1">
            <w:pPr>
              <w:pStyle w:val="Brezrazmikov"/>
              <w:rPr>
                <w:rFonts w:ascii="Arial" w:hAnsi="Arial" w:cs="Arial"/>
                <w:sz w:val="20"/>
                <w:szCs w:val="20"/>
                <w:lang w:val="sl-SI" w:eastAsia="sl-SI"/>
              </w:rPr>
            </w:pPr>
            <w:r w:rsidRPr="00A24AFE">
              <w:rPr>
                <w:rFonts w:ascii="Arial" w:hAnsi="Arial" w:cs="Arial"/>
                <w:sz w:val="20"/>
                <w:szCs w:val="20"/>
                <w:lang w:val="sl-SI" w:eastAsia="sl-SI"/>
              </w:rPr>
              <w:t>Po</w:t>
            </w:r>
            <w:r w:rsidR="00F41ACA" w:rsidRPr="00A24AFE">
              <w:rPr>
                <w:rFonts w:ascii="Arial" w:hAnsi="Arial" w:cs="Arial"/>
                <w:sz w:val="20"/>
                <w:szCs w:val="20"/>
                <w:lang w:val="sl-SI" w:eastAsia="sl-SI"/>
              </w:rPr>
              <w:t>dpis</w:t>
            </w:r>
            <w:r w:rsidRPr="00A24AFE">
              <w:rPr>
                <w:rFonts w:ascii="Arial" w:hAnsi="Arial" w:cs="Arial"/>
                <w:sz w:val="20"/>
                <w:szCs w:val="20"/>
                <w:lang w:val="sl-SI" w:eastAsia="sl-SI"/>
              </w:rPr>
              <w:t xml:space="preserve">: </w:t>
            </w:r>
          </w:p>
          <w:p w14:paraId="6FF01735" w14:textId="77777777" w:rsidR="006F0C4A" w:rsidRPr="00A24AFE" w:rsidRDefault="006F0C4A" w:rsidP="00C155A1">
            <w:pPr>
              <w:pStyle w:val="Brezrazmikov"/>
              <w:rPr>
                <w:rFonts w:ascii="Arial" w:hAnsi="Arial" w:cs="Arial"/>
                <w:sz w:val="20"/>
                <w:szCs w:val="20"/>
                <w:lang w:val="sl-SI" w:eastAsia="sl-SI"/>
              </w:rPr>
            </w:pPr>
          </w:p>
          <w:p w14:paraId="68B75020" w14:textId="77777777" w:rsidR="006F0C4A" w:rsidRPr="00A24AFE" w:rsidRDefault="006F0C4A" w:rsidP="00C155A1">
            <w:pPr>
              <w:pStyle w:val="Brezrazmikov"/>
              <w:rPr>
                <w:rFonts w:ascii="Arial" w:hAnsi="Arial" w:cs="Arial"/>
                <w:sz w:val="20"/>
                <w:szCs w:val="20"/>
                <w:lang w:val="sl-SI" w:eastAsia="sl-SI"/>
              </w:rPr>
            </w:pPr>
          </w:p>
          <w:p w14:paraId="5B89CFD6" w14:textId="77777777" w:rsidR="006F0C4A" w:rsidRPr="00A24AFE" w:rsidRDefault="006F0C4A" w:rsidP="00C155A1">
            <w:pPr>
              <w:pStyle w:val="Brezrazmikov"/>
              <w:rPr>
                <w:rFonts w:ascii="Arial" w:hAnsi="Arial" w:cs="Arial"/>
                <w:sz w:val="20"/>
                <w:szCs w:val="20"/>
                <w:lang w:val="sl-SI" w:eastAsia="sl-SI"/>
              </w:rPr>
            </w:pPr>
          </w:p>
        </w:tc>
      </w:tr>
      <w:bookmarkEnd w:id="6"/>
    </w:tbl>
    <w:p w14:paraId="37877BD2" w14:textId="77777777" w:rsidR="006F0C4A" w:rsidRPr="00A24AFE" w:rsidRDefault="006F0C4A" w:rsidP="006F0C4A">
      <w:pPr>
        <w:pStyle w:val="Brezrazmikov"/>
        <w:rPr>
          <w:rFonts w:ascii="Arial" w:hAnsi="Arial" w:cs="Arial"/>
          <w:sz w:val="20"/>
          <w:szCs w:val="20"/>
          <w:lang w:val="sl-SI" w:eastAsia="sl-SI"/>
        </w:rPr>
      </w:pPr>
    </w:p>
    <w:p w14:paraId="63A6064C" w14:textId="77777777" w:rsidR="006F0C4A" w:rsidRPr="00A24AFE" w:rsidRDefault="006F0C4A" w:rsidP="006F0C4A">
      <w:pPr>
        <w:pStyle w:val="Brezrazmikov"/>
        <w:rPr>
          <w:rFonts w:ascii="Arial" w:hAnsi="Arial" w:cs="Arial"/>
          <w:sz w:val="20"/>
          <w:szCs w:val="20"/>
          <w:lang w:val="sl-SI" w:eastAsia="sl-SI"/>
        </w:rPr>
      </w:pPr>
    </w:p>
    <w:p w14:paraId="734C77BC" w14:textId="77777777" w:rsidR="006F0C4A" w:rsidRPr="00A24AFE" w:rsidRDefault="006F0C4A" w:rsidP="006F0C4A">
      <w:pPr>
        <w:pStyle w:val="Brezrazmikov"/>
        <w:rPr>
          <w:rFonts w:ascii="Arial" w:hAnsi="Arial" w:cs="Arial"/>
          <w:sz w:val="20"/>
          <w:szCs w:val="20"/>
          <w:lang w:val="sl-SI" w:eastAsia="sl-SI"/>
        </w:rPr>
      </w:pPr>
    </w:p>
    <w:p w14:paraId="579A573D" w14:textId="77777777" w:rsidR="006F0C4A" w:rsidRPr="00E62F35" w:rsidRDefault="006F0C4A" w:rsidP="006F0C4A">
      <w:pPr>
        <w:pStyle w:val="Brezrazmikov"/>
        <w:rPr>
          <w:rFonts w:ascii="Arial" w:hAnsi="Arial" w:cs="Arial"/>
          <w:sz w:val="20"/>
          <w:szCs w:val="20"/>
          <w:lang w:val="sl-SI" w:eastAsia="sl-SI"/>
        </w:rPr>
      </w:pPr>
    </w:p>
    <w:p w14:paraId="5711A762" w14:textId="77777777" w:rsidR="006F0C4A" w:rsidRPr="00E62F35" w:rsidRDefault="006F0C4A" w:rsidP="006F0C4A">
      <w:pPr>
        <w:pStyle w:val="Brezrazmikov"/>
        <w:rPr>
          <w:rFonts w:ascii="Arial" w:hAnsi="Arial" w:cs="Arial"/>
          <w:sz w:val="20"/>
          <w:szCs w:val="20"/>
          <w:lang w:val="sl-SI" w:eastAsia="sl-SI"/>
        </w:rPr>
      </w:pPr>
    </w:p>
    <w:p w14:paraId="5B4F4DD7" w14:textId="77777777" w:rsidR="006F0C4A" w:rsidRPr="00FE5027" w:rsidRDefault="006F0C4A" w:rsidP="006F0C4A">
      <w:pPr>
        <w:pStyle w:val="Brezrazmikov"/>
        <w:rPr>
          <w:rFonts w:ascii="Arial" w:hAnsi="Arial" w:cs="Arial"/>
          <w:lang w:val="sl-SI" w:eastAsia="sl-SI"/>
        </w:rPr>
      </w:pPr>
    </w:p>
    <w:p w14:paraId="0C6A18E2" w14:textId="77777777" w:rsidR="006F0C4A" w:rsidRPr="00FE5027" w:rsidRDefault="006F0C4A" w:rsidP="006F0C4A">
      <w:pPr>
        <w:pStyle w:val="Brezrazmikov"/>
        <w:rPr>
          <w:rFonts w:ascii="Arial" w:hAnsi="Arial" w:cs="Arial"/>
          <w:lang w:val="sl-SI" w:eastAsia="sl-SI"/>
        </w:rPr>
      </w:pPr>
    </w:p>
    <w:p w14:paraId="5D495F88" w14:textId="77777777" w:rsidR="006F0C4A" w:rsidRPr="00FE5027" w:rsidRDefault="006F0C4A" w:rsidP="006F0C4A">
      <w:pPr>
        <w:pStyle w:val="Brezrazmikov"/>
        <w:rPr>
          <w:rFonts w:ascii="Arial" w:hAnsi="Arial" w:cs="Arial"/>
          <w:lang w:val="sl-SI" w:eastAsia="sl-SI"/>
        </w:rPr>
      </w:pPr>
    </w:p>
    <w:p w14:paraId="62E2BE8B" w14:textId="77777777" w:rsidR="006F0C4A" w:rsidRPr="00FE5027" w:rsidRDefault="006F0C4A" w:rsidP="006F0C4A">
      <w:pPr>
        <w:pStyle w:val="Brezrazmikov"/>
        <w:rPr>
          <w:rFonts w:ascii="Arial" w:hAnsi="Arial" w:cs="Arial"/>
          <w:lang w:val="sl-SI" w:eastAsia="sl-SI"/>
        </w:rPr>
      </w:pPr>
    </w:p>
    <w:p w14:paraId="2FB4C80B" w14:textId="77777777" w:rsidR="006F0C4A" w:rsidRPr="00FE5027" w:rsidRDefault="006F0C4A" w:rsidP="006F0C4A">
      <w:pPr>
        <w:pStyle w:val="Brezrazmikov"/>
        <w:rPr>
          <w:rFonts w:ascii="Arial" w:hAnsi="Arial" w:cs="Arial"/>
          <w:lang w:val="sl-SI" w:eastAsia="sl-SI"/>
        </w:rPr>
      </w:pPr>
    </w:p>
    <w:p w14:paraId="456B16E7" w14:textId="77777777" w:rsidR="006F0C4A" w:rsidRPr="00FE5027" w:rsidRDefault="006F0C4A" w:rsidP="006F0C4A">
      <w:pPr>
        <w:pStyle w:val="Brezrazmikov"/>
        <w:rPr>
          <w:rFonts w:ascii="Arial" w:hAnsi="Arial" w:cs="Arial"/>
          <w:lang w:val="sl-SI" w:eastAsia="sl-SI"/>
        </w:rPr>
      </w:pPr>
    </w:p>
    <w:p w14:paraId="385A6BA4" w14:textId="77777777" w:rsidR="00753F22" w:rsidRDefault="00753F22" w:rsidP="006F0C4A">
      <w:pPr>
        <w:pStyle w:val="Brezrazmikov"/>
        <w:rPr>
          <w:rFonts w:ascii="Arial" w:hAnsi="Arial" w:cs="Arial"/>
          <w:lang w:val="sl-SI" w:eastAsia="sl-SI"/>
        </w:rPr>
      </w:pPr>
    </w:p>
    <w:p w14:paraId="7FE0569B" w14:textId="77777777" w:rsidR="00A24AFE" w:rsidRDefault="00A24AFE" w:rsidP="006F0C4A">
      <w:pPr>
        <w:pStyle w:val="Brezrazmikov"/>
        <w:rPr>
          <w:rFonts w:ascii="Arial" w:hAnsi="Arial" w:cs="Arial"/>
          <w:lang w:val="sl-SI" w:eastAsia="sl-SI"/>
        </w:rPr>
      </w:pPr>
    </w:p>
    <w:p w14:paraId="5C6764F4" w14:textId="77777777" w:rsidR="00E62F35" w:rsidRDefault="00E62F35" w:rsidP="006F0C4A">
      <w:pPr>
        <w:pStyle w:val="Brezrazmikov"/>
        <w:rPr>
          <w:rFonts w:ascii="Arial" w:hAnsi="Arial" w:cs="Arial"/>
          <w:lang w:val="sl-SI" w:eastAsia="sl-SI"/>
        </w:rPr>
      </w:pPr>
    </w:p>
    <w:p w14:paraId="0598CD2B" w14:textId="77777777" w:rsidR="00E62F35" w:rsidRDefault="00E62F35" w:rsidP="006F0C4A">
      <w:pPr>
        <w:pStyle w:val="Brezrazmikov"/>
        <w:rPr>
          <w:rFonts w:ascii="Arial" w:hAnsi="Arial" w:cs="Arial"/>
          <w:lang w:val="sl-SI" w:eastAsia="sl-SI"/>
        </w:rPr>
      </w:pPr>
    </w:p>
    <w:p w14:paraId="5203AD02" w14:textId="77777777" w:rsidR="00E62F35" w:rsidRDefault="00E62F35" w:rsidP="006F0C4A">
      <w:pPr>
        <w:pStyle w:val="Brezrazmikov"/>
        <w:rPr>
          <w:rFonts w:ascii="Arial" w:hAnsi="Arial" w:cs="Arial"/>
          <w:lang w:val="sl-SI" w:eastAsia="sl-SI"/>
        </w:rPr>
      </w:pPr>
    </w:p>
    <w:p w14:paraId="7210FD04" w14:textId="77777777" w:rsidR="00BB17B9" w:rsidRPr="00FE5027" w:rsidRDefault="00BB17B9" w:rsidP="006F0C4A">
      <w:pPr>
        <w:pStyle w:val="Brezrazmikov"/>
        <w:rPr>
          <w:rFonts w:ascii="Arial" w:hAnsi="Arial" w:cs="Arial"/>
          <w:lang w:val="sl-SI" w:eastAsia="sl-SI"/>
        </w:rPr>
      </w:pPr>
    </w:p>
    <w:p w14:paraId="10C773BF" w14:textId="77777777" w:rsidR="006F0C4A" w:rsidRPr="008F7276" w:rsidRDefault="006F0C4A" w:rsidP="006F0C4A">
      <w:pPr>
        <w:pStyle w:val="Naslov"/>
        <w:rPr>
          <w:rFonts w:ascii="Arial" w:hAnsi="Arial" w:cs="Arial"/>
          <w:sz w:val="24"/>
          <w:szCs w:val="24"/>
        </w:rPr>
      </w:pPr>
      <w:bookmarkStart w:id="7" w:name="_Toc417460430"/>
      <w:bookmarkStart w:id="8" w:name="_Toc100062007"/>
      <w:bookmarkStart w:id="9" w:name="_Toc132205560"/>
      <w:r w:rsidRPr="008F7276">
        <w:rPr>
          <w:rFonts w:ascii="Arial" w:hAnsi="Arial" w:cs="Arial"/>
          <w:sz w:val="24"/>
          <w:szCs w:val="24"/>
        </w:rPr>
        <w:lastRenderedPageBreak/>
        <w:t>OBR</w:t>
      </w:r>
      <w:r w:rsidR="001249FD">
        <w:rPr>
          <w:rFonts w:ascii="Arial" w:hAnsi="Arial" w:cs="Arial"/>
          <w:sz w:val="24"/>
          <w:szCs w:val="24"/>
        </w:rPr>
        <w:t xml:space="preserve"> </w:t>
      </w:r>
      <w:r w:rsidRPr="008F7276">
        <w:rPr>
          <w:rFonts w:ascii="Arial" w:hAnsi="Arial" w:cs="Arial"/>
          <w:sz w:val="24"/>
          <w:szCs w:val="24"/>
        </w:rPr>
        <w:t>1</w:t>
      </w:r>
      <w:bookmarkEnd w:id="7"/>
      <w:r w:rsidRPr="008F7276">
        <w:rPr>
          <w:rFonts w:ascii="Arial" w:hAnsi="Arial" w:cs="Arial"/>
          <w:sz w:val="24"/>
          <w:szCs w:val="24"/>
        </w:rPr>
        <w:t>a</w:t>
      </w:r>
      <w:bookmarkEnd w:id="8"/>
      <w:bookmarkEnd w:id="9"/>
    </w:p>
    <w:p w14:paraId="4EB03270" w14:textId="77777777" w:rsidR="006F0C4A" w:rsidRPr="00FE5027" w:rsidRDefault="006F0C4A" w:rsidP="006F0C4A">
      <w:pPr>
        <w:pStyle w:val="Brezrazmikov"/>
        <w:jc w:val="center"/>
        <w:rPr>
          <w:rFonts w:ascii="Arial" w:hAnsi="Arial" w:cs="Arial"/>
          <w:b/>
          <w:lang w:val="sl-SI" w:eastAsia="sl-SI"/>
        </w:rPr>
      </w:pPr>
    </w:p>
    <w:p w14:paraId="588BDA89" w14:textId="26FF1D7E" w:rsidR="008631C9" w:rsidRPr="008F7276" w:rsidRDefault="006F0C4A" w:rsidP="008631C9">
      <w:pPr>
        <w:pStyle w:val="Brezrazmikov"/>
        <w:jc w:val="center"/>
        <w:rPr>
          <w:rFonts w:ascii="Arial" w:hAnsi="Arial" w:cs="Arial"/>
          <w:b/>
          <w:lang w:val="sl-SI" w:eastAsia="sl-SI"/>
        </w:rPr>
      </w:pPr>
      <w:r w:rsidRPr="008F7276">
        <w:rPr>
          <w:rFonts w:ascii="Arial" w:hAnsi="Arial" w:cs="Arial"/>
          <w:b/>
          <w:lang w:val="sl-SI" w:eastAsia="sl-SI"/>
        </w:rPr>
        <w:t xml:space="preserve">PODATKI O </w:t>
      </w:r>
      <w:r w:rsidR="002D0323">
        <w:rPr>
          <w:rFonts w:ascii="Arial" w:eastAsia="Times New Roman" w:hAnsi="Arial" w:cs="Arial"/>
          <w:b/>
          <w:kern w:val="3"/>
          <w:sz w:val="22"/>
          <w:szCs w:val="22"/>
          <w:lang w:eastAsia="zh-CN"/>
        </w:rPr>
        <w:t>PONUDNIKIH V SKUPNEM</w:t>
      </w:r>
      <w:r w:rsidR="008631C9" w:rsidRPr="008631C9">
        <w:rPr>
          <w:rFonts w:ascii="Arial" w:eastAsia="Times New Roman" w:hAnsi="Arial" w:cs="Arial"/>
          <w:b/>
          <w:kern w:val="3"/>
          <w:sz w:val="22"/>
          <w:szCs w:val="22"/>
          <w:lang w:eastAsia="zh-CN"/>
        </w:rPr>
        <w:t xml:space="preserve"> NASTOPU</w:t>
      </w:r>
      <w:r w:rsidR="008631C9" w:rsidRPr="008F7276">
        <w:rPr>
          <w:rFonts w:ascii="Arial" w:hAnsi="Arial" w:cs="Arial"/>
          <w:b/>
          <w:vertAlign w:val="superscript"/>
          <w:lang w:val="sl-SI" w:eastAsia="sl-SI"/>
        </w:rPr>
        <w:footnoteReference w:id="1"/>
      </w:r>
    </w:p>
    <w:p w14:paraId="084BB089" w14:textId="77777777" w:rsidR="008631C9" w:rsidRPr="008631C9" w:rsidRDefault="008631C9" w:rsidP="008631C9">
      <w:pPr>
        <w:pStyle w:val="Glava"/>
        <w:rPr>
          <w:rFonts w:ascii="Arial" w:eastAsia="Times New Roman" w:hAnsi="Arial" w:cs="Arial"/>
          <w:kern w:val="3"/>
          <w:sz w:val="20"/>
          <w:szCs w:val="20"/>
          <w:lang w:eastAsia="zh-CN"/>
        </w:rPr>
      </w:pPr>
    </w:p>
    <w:p w14:paraId="5AC0276C" w14:textId="77777777" w:rsidR="008631C9" w:rsidRPr="008631C9" w:rsidRDefault="008631C9" w:rsidP="008631C9">
      <w:pPr>
        <w:suppressAutoHyphens/>
        <w:autoSpaceDN w:val="0"/>
        <w:spacing w:after="0" w:line="240" w:lineRule="auto"/>
        <w:jc w:val="both"/>
        <w:textAlignment w:val="baseline"/>
        <w:rPr>
          <w:rFonts w:ascii="Arial" w:eastAsia="Times New Roman" w:hAnsi="Arial" w:cs="Arial"/>
          <w:b/>
          <w:i/>
          <w:kern w:val="3"/>
          <w:sz w:val="22"/>
          <w:szCs w:val="22"/>
          <w:lang w:eastAsia="zh-CN"/>
        </w:rPr>
      </w:pPr>
    </w:p>
    <w:p w14:paraId="18B54828" w14:textId="77777777" w:rsidR="008631C9" w:rsidRPr="006A587B" w:rsidRDefault="008631C9" w:rsidP="008631C9">
      <w:pPr>
        <w:suppressAutoHyphens/>
        <w:autoSpaceDN w:val="0"/>
        <w:spacing w:after="0" w:line="240" w:lineRule="auto"/>
        <w:jc w:val="both"/>
        <w:textAlignment w:val="baseline"/>
        <w:rPr>
          <w:rFonts w:ascii="Arial" w:eastAsia="Times New Roman" w:hAnsi="Arial" w:cs="Arial"/>
          <w:kern w:val="3"/>
          <w:sz w:val="22"/>
          <w:szCs w:val="22"/>
          <w:lang w:eastAsia="zh-CN"/>
        </w:rPr>
      </w:pPr>
      <w:r w:rsidRPr="006A587B">
        <w:rPr>
          <w:rFonts w:ascii="Arial" w:eastAsia="Times New Roman" w:hAnsi="Arial" w:cs="Arial"/>
          <w:b/>
          <w:i/>
          <w:kern w:val="3"/>
          <w:sz w:val="22"/>
          <w:szCs w:val="22"/>
          <w:lang w:eastAsia="zh-CN"/>
        </w:rPr>
        <w:t>Fotokopija pravnega akta o skupnem nastopu je priloga tega obrazca</w:t>
      </w:r>
      <w:r w:rsidRPr="006A587B">
        <w:rPr>
          <w:rFonts w:ascii="Arial" w:eastAsia="Times New Roman" w:hAnsi="Arial" w:cs="Arial"/>
          <w:i/>
          <w:kern w:val="3"/>
          <w:sz w:val="22"/>
          <w:szCs w:val="22"/>
          <w:lang w:eastAsia="zh-CN"/>
        </w:rPr>
        <w:t>!</w:t>
      </w:r>
    </w:p>
    <w:p w14:paraId="7D9DEBE9" w14:textId="77777777" w:rsidR="008631C9" w:rsidRPr="008631C9" w:rsidRDefault="008631C9" w:rsidP="008631C9">
      <w:pPr>
        <w:suppressAutoHyphens/>
        <w:autoSpaceDN w:val="0"/>
        <w:spacing w:after="0" w:line="240" w:lineRule="auto"/>
        <w:jc w:val="both"/>
        <w:textAlignment w:val="baseline"/>
        <w:rPr>
          <w:rFonts w:ascii="Arial" w:eastAsia="Times New Roman" w:hAnsi="Arial" w:cs="Arial"/>
          <w:kern w:val="3"/>
          <w:sz w:val="22"/>
          <w:szCs w:val="22"/>
          <w:lang w:eastAsia="zh-CN"/>
        </w:rPr>
      </w:pPr>
    </w:p>
    <w:p w14:paraId="2E70517E" w14:textId="77777777" w:rsidR="008631C9" w:rsidRPr="008631C9" w:rsidRDefault="008631C9" w:rsidP="008631C9">
      <w:pPr>
        <w:suppressAutoHyphens/>
        <w:autoSpaceDN w:val="0"/>
        <w:spacing w:after="0" w:line="240" w:lineRule="auto"/>
        <w:jc w:val="both"/>
        <w:textAlignment w:val="baseline"/>
        <w:rPr>
          <w:rFonts w:ascii="Arial" w:eastAsia="Times New Roman" w:hAnsi="Arial" w:cs="Arial"/>
          <w:kern w:val="3"/>
          <w:sz w:val="20"/>
          <w:szCs w:val="20"/>
          <w:lang w:eastAsia="zh-CN"/>
        </w:rPr>
      </w:pPr>
      <w:r w:rsidRPr="008631C9">
        <w:rPr>
          <w:rFonts w:ascii="Arial" w:eastAsia="Times New Roman" w:hAnsi="Arial" w:cs="Arial"/>
          <w:b/>
          <w:kern w:val="3"/>
          <w:sz w:val="22"/>
          <w:szCs w:val="22"/>
          <w:lang w:eastAsia="zh-CN"/>
        </w:rPr>
        <w:t>PRI IZVEDBI JAVNEGA NAROČILA BODO SODELOVALI PONUDNIKI V SKUPNEM NASTOPU:</w:t>
      </w:r>
    </w:p>
    <w:p w14:paraId="25F30E64" w14:textId="77777777" w:rsidR="006F0C4A" w:rsidRPr="00FE5027" w:rsidRDefault="006F0C4A" w:rsidP="006F0C4A">
      <w:pPr>
        <w:pStyle w:val="Brezrazmikov"/>
        <w:rPr>
          <w:rFonts w:ascii="Arial" w:hAnsi="Arial" w:cs="Arial"/>
          <w:lang w:val="sl-SI" w:eastAsia="sl-SI"/>
        </w:rPr>
      </w:pPr>
    </w:p>
    <w:p w14:paraId="787BCDF8" w14:textId="77777777" w:rsidR="006F0C4A" w:rsidRPr="00FE5027" w:rsidRDefault="006F0C4A" w:rsidP="006F0C4A">
      <w:pPr>
        <w:pStyle w:val="Brezrazmikov"/>
        <w:rPr>
          <w:rFonts w:ascii="Arial" w:eastAsia="Times New Roman" w:hAnsi="Arial" w:cs="Arial"/>
          <w:lang w:val="sl-SI" w:eastAsia="sl-SI"/>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5103"/>
      </w:tblGrid>
      <w:tr w:rsidR="006F0C4A" w:rsidRPr="00A24AFE" w14:paraId="7B6C0E98" w14:textId="77777777" w:rsidTr="0073652D">
        <w:trPr>
          <w:trHeight w:val="510"/>
        </w:trPr>
        <w:tc>
          <w:tcPr>
            <w:tcW w:w="43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999369" w14:textId="77777777" w:rsidR="006F0C4A" w:rsidRPr="00A24AFE" w:rsidRDefault="006F0C4A" w:rsidP="00C155A1">
            <w:pPr>
              <w:pStyle w:val="Brezrazmikov"/>
              <w:rPr>
                <w:rFonts w:ascii="Arial" w:eastAsia="Times New Roman" w:hAnsi="Arial" w:cs="Arial"/>
                <w:sz w:val="20"/>
                <w:szCs w:val="20"/>
                <w:lang w:val="sl-SI" w:eastAsia="sl-SI"/>
              </w:rPr>
            </w:pPr>
            <w:r w:rsidRPr="00A24AFE">
              <w:rPr>
                <w:rFonts w:ascii="Arial" w:eastAsia="Times New Roman" w:hAnsi="Arial" w:cs="Arial"/>
                <w:sz w:val="20"/>
                <w:szCs w:val="20"/>
                <w:lang w:val="sl-SI" w:eastAsia="sl-SI"/>
              </w:rPr>
              <w:t>NAZIV PONUDNIKA</w:t>
            </w:r>
            <w:r w:rsidR="008631C9" w:rsidRPr="00A24AFE">
              <w:rPr>
                <w:rFonts w:ascii="Arial" w:eastAsia="Times New Roman" w:hAnsi="Arial" w:cs="Arial"/>
                <w:sz w:val="20"/>
                <w:szCs w:val="20"/>
                <w:lang w:val="sl-SI" w:eastAsia="sl-SI"/>
              </w:rPr>
              <w:t xml:space="preserve"> V SKUPNEM NASTOPU</w:t>
            </w:r>
            <w:r w:rsidRPr="00A24AFE">
              <w:rPr>
                <w:rFonts w:ascii="Arial" w:eastAsia="Times New Roman" w:hAnsi="Arial" w:cs="Arial"/>
                <w:sz w:val="20"/>
                <w:szCs w:val="20"/>
                <w:lang w:val="sl-SI" w:eastAsia="sl-SI"/>
              </w:rPr>
              <w:t>:</w:t>
            </w:r>
          </w:p>
        </w:tc>
        <w:tc>
          <w:tcPr>
            <w:tcW w:w="5103" w:type="dxa"/>
            <w:tcBorders>
              <w:top w:val="single" w:sz="4" w:space="0" w:color="auto"/>
              <w:left w:val="single" w:sz="4" w:space="0" w:color="auto"/>
              <w:bottom w:val="single" w:sz="4" w:space="0" w:color="auto"/>
              <w:right w:val="single" w:sz="4" w:space="0" w:color="auto"/>
            </w:tcBorders>
            <w:vAlign w:val="center"/>
          </w:tcPr>
          <w:p w14:paraId="5EB907C6" w14:textId="77777777" w:rsidR="006F0C4A" w:rsidRPr="00A24AFE" w:rsidRDefault="0068663C" w:rsidP="00C155A1">
            <w:pPr>
              <w:pStyle w:val="Brezrazmikov"/>
              <w:rPr>
                <w:rFonts w:ascii="Arial" w:eastAsia="Times New Roman" w:hAnsi="Arial" w:cs="Arial"/>
                <w:sz w:val="20"/>
                <w:szCs w:val="20"/>
                <w:lang w:val="sl-SI" w:eastAsia="sl-SI"/>
              </w:rPr>
            </w:pPr>
            <w:r w:rsidRPr="00A24AFE">
              <w:rPr>
                <w:rFonts w:ascii="Arial" w:eastAsia="Times New Roman" w:hAnsi="Arial" w:cs="Arial"/>
                <w:sz w:val="20"/>
                <w:szCs w:val="20"/>
                <w:lang w:val="sl-SI" w:eastAsia="sl-SI"/>
              </w:rPr>
              <w:fldChar w:fldCharType="begin">
                <w:ffData>
                  <w:name w:val="Besedilo42"/>
                  <w:enabled/>
                  <w:calcOnExit w:val="0"/>
                  <w:textInput/>
                </w:ffData>
              </w:fldChar>
            </w:r>
            <w:bookmarkStart w:id="10" w:name="Besedilo42"/>
            <w:r w:rsidRPr="00A24AFE">
              <w:rPr>
                <w:rFonts w:ascii="Arial" w:eastAsia="Times New Roman" w:hAnsi="Arial" w:cs="Arial"/>
                <w:sz w:val="20"/>
                <w:szCs w:val="20"/>
                <w:lang w:val="sl-SI" w:eastAsia="sl-SI"/>
              </w:rPr>
              <w:instrText xml:space="preserve"> FORMTEXT </w:instrText>
            </w:r>
            <w:r w:rsidRPr="00A24AFE">
              <w:rPr>
                <w:rFonts w:ascii="Arial" w:eastAsia="Times New Roman" w:hAnsi="Arial" w:cs="Arial"/>
                <w:sz w:val="20"/>
                <w:szCs w:val="20"/>
                <w:lang w:val="sl-SI" w:eastAsia="sl-SI"/>
              </w:rPr>
            </w:r>
            <w:r w:rsidRPr="00A24AFE">
              <w:rPr>
                <w:rFonts w:ascii="Arial" w:eastAsia="Times New Roman" w:hAnsi="Arial" w:cs="Arial"/>
                <w:sz w:val="20"/>
                <w:szCs w:val="20"/>
                <w:lang w:val="sl-SI" w:eastAsia="sl-SI"/>
              </w:rPr>
              <w:fldChar w:fldCharType="separate"/>
            </w:r>
            <w:r w:rsidRPr="00A24AFE">
              <w:rPr>
                <w:rFonts w:ascii="Arial" w:eastAsia="Times New Roman" w:hAnsi="Arial" w:cs="Arial"/>
                <w:noProof/>
                <w:sz w:val="20"/>
                <w:szCs w:val="20"/>
                <w:lang w:val="sl-SI" w:eastAsia="sl-SI"/>
              </w:rPr>
              <w:t> </w:t>
            </w:r>
            <w:r w:rsidRPr="00A24AFE">
              <w:rPr>
                <w:rFonts w:ascii="Arial" w:eastAsia="Times New Roman" w:hAnsi="Arial" w:cs="Arial"/>
                <w:noProof/>
                <w:sz w:val="20"/>
                <w:szCs w:val="20"/>
                <w:lang w:val="sl-SI" w:eastAsia="sl-SI"/>
              </w:rPr>
              <w:t> </w:t>
            </w:r>
            <w:r w:rsidRPr="00A24AFE">
              <w:rPr>
                <w:rFonts w:ascii="Arial" w:eastAsia="Times New Roman" w:hAnsi="Arial" w:cs="Arial"/>
                <w:noProof/>
                <w:sz w:val="20"/>
                <w:szCs w:val="20"/>
                <w:lang w:val="sl-SI" w:eastAsia="sl-SI"/>
              </w:rPr>
              <w:t> </w:t>
            </w:r>
            <w:r w:rsidRPr="00A24AFE">
              <w:rPr>
                <w:rFonts w:ascii="Arial" w:eastAsia="Times New Roman" w:hAnsi="Arial" w:cs="Arial"/>
                <w:noProof/>
                <w:sz w:val="20"/>
                <w:szCs w:val="20"/>
                <w:lang w:val="sl-SI" w:eastAsia="sl-SI"/>
              </w:rPr>
              <w:t> </w:t>
            </w:r>
            <w:r w:rsidRPr="00A24AFE">
              <w:rPr>
                <w:rFonts w:ascii="Arial" w:eastAsia="Times New Roman" w:hAnsi="Arial" w:cs="Arial"/>
                <w:noProof/>
                <w:sz w:val="20"/>
                <w:szCs w:val="20"/>
                <w:lang w:val="sl-SI" w:eastAsia="sl-SI"/>
              </w:rPr>
              <w:t> </w:t>
            </w:r>
            <w:r w:rsidRPr="00A24AFE">
              <w:rPr>
                <w:rFonts w:ascii="Arial" w:eastAsia="Times New Roman" w:hAnsi="Arial" w:cs="Arial"/>
                <w:sz w:val="20"/>
                <w:szCs w:val="20"/>
                <w:lang w:val="sl-SI" w:eastAsia="sl-SI"/>
              </w:rPr>
              <w:fldChar w:fldCharType="end"/>
            </w:r>
            <w:bookmarkEnd w:id="10"/>
          </w:p>
        </w:tc>
      </w:tr>
      <w:tr w:rsidR="0068663C" w:rsidRPr="00A24AFE" w14:paraId="5B204183" w14:textId="77777777" w:rsidTr="0073652D">
        <w:trPr>
          <w:trHeight w:val="510"/>
        </w:trPr>
        <w:tc>
          <w:tcPr>
            <w:tcW w:w="43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78CAFC" w14:textId="77777777" w:rsidR="0068663C" w:rsidRPr="00A24AFE" w:rsidRDefault="0068663C" w:rsidP="0068663C">
            <w:pPr>
              <w:pStyle w:val="Brezrazmikov"/>
              <w:rPr>
                <w:rFonts w:ascii="Arial" w:eastAsia="Times New Roman" w:hAnsi="Arial" w:cs="Arial"/>
                <w:sz w:val="20"/>
                <w:szCs w:val="20"/>
                <w:lang w:val="sl-SI" w:eastAsia="sl-SI"/>
              </w:rPr>
            </w:pPr>
            <w:r w:rsidRPr="00A24AFE">
              <w:rPr>
                <w:rFonts w:ascii="Arial" w:eastAsia="Times New Roman" w:hAnsi="Arial" w:cs="Arial"/>
                <w:sz w:val="20"/>
                <w:szCs w:val="20"/>
                <w:lang w:val="sl-SI" w:eastAsia="sl-SI"/>
              </w:rPr>
              <w:t xml:space="preserve">NASLOV PONUDNIKA </w:t>
            </w:r>
            <w:r w:rsidR="008631C9" w:rsidRPr="00A24AFE">
              <w:rPr>
                <w:rFonts w:ascii="Arial" w:eastAsia="Times New Roman" w:hAnsi="Arial" w:cs="Arial"/>
                <w:sz w:val="20"/>
                <w:szCs w:val="20"/>
                <w:lang w:val="sl-SI" w:eastAsia="sl-SI"/>
              </w:rPr>
              <w:t>V SKUPNEM NASTOPU:</w:t>
            </w:r>
          </w:p>
        </w:tc>
        <w:tc>
          <w:tcPr>
            <w:tcW w:w="5103" w:type="dxa"/>
            <w:tcBorders>
              <w:top w:val="single" w:sz="4" w:space="0" w:color="auto"/>
              <w:left w:val="single" w:sz="4" w:space="0" w:color="auto"/>
              <w:bottom w:val="single" w:sz="4" w:space="0" w:color="auto"/>
              <w:right w:val="single" w:sz="4" w:space="0" w:color="auto"/>
            </w:tcBorders>
          </w:tcPr>
          <w:p w14:paraId="641029CB" w14:textId="77777777" w:rsidR="0068663C" w:rsidRPr="00A24AFE" w:rsidRDefault="0068663C" w:rsidP="0068663C">
            <w:pPr>
              <w:rPr>
                <w:rFonts w:ascii="Arial" w:hAnsi="Arial" w:cs="Arial"/>
                <w:sz w:val="20"/>
                <w:szCs w:val="20"/>
              </w:rPr>
            </w:pPr>
            <w:r w:rsidRPr="00A24AFE">
              <w:rPr>
                <w:rFonts w:ascii="Arial" w:eastAsia="Times New Roman" w:hAnsi="Arial" w:cs="Arial"/>
                <w:sz w:val="20"/>
                <w:szCs w:val="20"/>
                <w:lang w:eastAsia="sl-SI"/>
              </w:rPr>
              <w:fldChar w:fldCharType="begin">
                <w:ffData>
                  <w:name w:val=""/>
                  <w:enabled/>
                  <w:calcOnExit w:val="0"/>
                  <w:textInput/>
                </w:ffData>
              </w:fldChar>
            </w:r>
            <w:r w:rsidRPr="00A24AFE">
              <w:rPr>
                <w:rFonts w:ascii="Arial" w:eastAsia="Times New Roman" w:hAnsi="Arial" w:cs="Arial"/>
                <w:sz w:val="20"/>
                <w:szCs w:val="20"/>
                <w:lang w:eastAsia="sl-SI"/>
              </w:rPr>
              <w:instrText xml:space="preserve"> FORMTEXT </w:instrText>
            </w:r>
            <w:r w:rsidRPr="00A24AFE">
              <w:rPr>
                <w:rFonts w:ascii="Arial" w:eastAsia="Times New Roman" w:hAnsi="Arial" w:cs="Arial"/>
                <w:sz w:val="20"/>
                <w:szCs w:val="20"/>
                <w:lang w:eastAsia="sl-SI"/>
              </w:rPr>
            </w:r>
            <w:r w:rsidRPr="00A24AFE">
              <w:rPr>
                <w:rFonts w:ascii="Arial" w:eastAsia="Times New Roman" w:hAnsi="Arial" w:cs="Arial"/>
                <w:sz w:val="20"/>
                <w:szCs w:val="20"/>
                <w:lang w:eastAsia="sl-SI"/>
              </w:rPr>
              <w:fldChar w:fldCharType="separate"/>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sz w:val="20"/>
                <w:szCs w:val="20"/>
                <w:lang w:eastAsia="sl-SI"/>
              </w:rPr>
              <w:fldChar w:fldCharType="end"/>
            </w:r>
          </w:p>
        </w:tc>
      </w:tr>
      <w:tr w:rsidR="008631C9" w:rsidRPr="00A24AFE" w14:paraId="51ED1EA7" w14:textId="77777777" w:rsidTr="0073652D">
        <w:trPr>
          <w:trHeight w:val="500"/>
        </w:trPr>
        <w:tc>
          <w:tcPr>
            <w:tcW w:w="4390" w:type="dxa"/>
            <w:tcBorders>
              <w:top w:val="single" w:sz="4" w:space="0" w:color="auto"/>
              <w:left w:val="single" w:sz="4" w:space="0" w:color="auto"/>
              <w:bottom w:val="single" w:sz="4" w:space="0" w:color="auto"/>
              <w:right w:val="single" w:sz="4" w:space="0" w:color="auto"/>
            </w:tcBorders>
            <w:shd w:val="clear" w:color="auto" w:fill="auto"/>
            <w:vAlign w:val="center"/>
          </w:tcPr>
          <w:p w14:paraId="7F7E2696" w14:textId="77777777" w:rsidR="008631C9" w:rsidRPr="00A24AFE" w:rsidRDefault="008631C9" w:rsidP="008631C9">
            <w:pPr>
              <w:pStyle w:val="Brezrazmikov"/>
              <w:rPr>
                <w:rFonts w:ascii="Arial" w:eastAsia="Times New Roman" w:hAnsi="Arial" w:cs="Arial"/>
                <w:sz w:val="20"/>
                <w:szCs w:val="20"/>
                <w:lang w:val="sl-SI" w:eastAsia="sl-SI"/>
              </w:rPr>
            </w:pPr>
            <w:r w:rsidRPr="00A24AFE">
              <w:rPr>
                <w:rFonts w:ascii="Arial" w:hAnsi="Arial" w:cs="Arial"/>
                <w:sz w:val="20"/>
                <w:szCs w:val="20"/>
                <w:lang w:val="sl-SI" w:eastAsia="sl-SI"/>
              </w:rPr>
              <w:t>VSI ZAKONITI ZASTOPNIKI OZ. POOBLAŠČENE OSEBE:</w:t>
            </w:r>
          </w:p>
        </w:tc>
        <w:tc>
          <w:tcPr>
            <w:tcW w:w="5103" w:type="dxa"/>
            <w:tcBorders>
              <w:top w:val="single" w:sz="4" w:space="0" w:color="auto"/>
              <w:left w:val="single" w:sz="4" w:space="0" w:color="auto"/>
              <w:bottom w:val="single" w:sz="4" w:space="0" w:color="auto"/>
              <w:right w:val="single" w:sz="4" w:space="0" w:color="auto"/>
            </w:tcBorders>
          </w:tcPr>
          <w:p w14:paraId="259B4D31" w14:textId="77777777" w:rsidR="008631C9" w:rsidRPr="00A24AFE" w:rsidRDefault="008631C9" w:rsidP="008631C9">
            <w:pPr>
              <w:rPr>
                <w:rFonts w:ascii="Arial" w:eastAsia="Times New Roman" w:hAnsi="Arial" w:cs="Arial"/>
                <w:sz w:val="20"/>
                <w:szCs w:val="20"/>
                <w:lang w:eastAsia="sl-SI"/>
              </w:rPr>
            </w:pPr>
            <w:r w:rsidRPr="00A24AFE">
              <w:rPr>
                <w:rFonts w:ascii="Arial" w:eastAsia="Times New Roman" w:hAnsi="Arial" w:cs="Arial"/>
                <w:sz w:val="20"/>
                <w:szCs w:val="20"/>
                <w:lang w:eastAsia="sl-SI"/>
              </w:rPr>
              <w:fldChar w:fldCharType="begin">
                <w:ffData>
                  <w:name w:val=""/>
                  <w:enabled/>
                  <w:calcOnExit w:val="0"/>
                  <w:textInput/>
                </w:ffData>
              </w:fldChar>
            </w:r>
            <w:r w:rsidRPr="00A24AFE">
              <w:rPr>
                <w:rFonts w:ascii="Arial" w:eastAsia="Times New Roman" w:hAnsi="Arial" w:cs="Arial"/>
                <w:sz w:val="20"/>
                <w:szCs w:val="20"/>
                <w:lang w:eastAsia="sl-SI"/>
              </w:rPr>
              <w:instrText xml:space="preserve"> FORMTEXT </w:instrText>
            </w:r>
            <w:r w:rsidRPr="00A24AFE">
              <w:rPr>
                <w:rFonts w:ascii="Arial" w:eastAsia="Times New Roman" w:hAnsi="Arial" w:cs="Arial"/>
                <w:sz w:val="20"/>
                <w:szCs w:val="20"/>
                <w:lang w:eastAsia="sl-SI"/>
              </w:rPr>
            </w:r>
            <w:r w:rsidRPr="00A24AFE">
              <w:rPr>
                <w:rFonts w:ascii="Arial" w:eastAsia="Times New Roman" w:hAnsi="Arial" w:cs="Arial"/>
                <w:sz w:val="20"/>
                <w:szCs w:val="20"/>
                <w:lang w:eastAsia="sl-SI"/>
              </w:rPr>
              <w:fldChar w:fldCharType="separate"/>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sz w:val="20"/>
                <w:szCs w:val="20"/>
                <w:lang w:eastAsia="sl-SI"/>
              </w:rPr>
              <w:fldChar w:fldCharType="end"/>
            </w:r>
          </w:p>
        </w:tc>
      </w:tr>
      <w:tr w:rsidR="008631C9" w:rsidRPr="00A24AFE" w14:paraId="7E99105B" w14:textId="77777777" w:rsidTr="0073652D">
        <w:trPr>
          <w:trHeight w:val="500"/>
        </w:trPr>
        <w:tc>
          <w:tcPr>
            <w:tcW w:w="43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BDBBF2" w14:textId="77777777" w:rsidR="008631C9" w:rsidRPr="00A24AFE" w:rsidRDefault="008631C9" w:rsidP="008631C9">
            <w:pPr>
              <w:pStyle w:val="Brezrazmikov"/>
              <w:rPr>
                <w:rFonts w:ascii="Arial" w:eastAsia="Times New Roman" w:hAnsi="Arial" w:cs="Arial"/>
                <w:sz w:val="20"/>
                <w:szCs w:val="20"/>
                <w:lang w:val="sl-SI" w:eastAsia="sl-SI"/>
              </w:rPr>
            </w:pPr>
            <w:r w:rsidRPr="00A24AFE">
              <w:rPr>
                <w:rFonts w:ascii="Arial" w:eastAsia="Times New Roman" w:hAnsi="Arial" w:cs="Arial"/>
                <w:sz w:val="20"/>
                <w:szCs w:val="20"/>
                <w:lang w:val="sl-SI" w:eastAsia="sl-SI"/>
              </w:rPr>
              <w:t>KONTAKTNA OSEBA:</w:t>
            </w:r>
          </w:p>
        </w:tc>
        <w:tc>
          <w:tcPr>
            <w:tcW w:w="5103" w:type="dxa"/>
            <w:tcBorders>
              <w:top w:val="single" w:sz="4" w:space="0" w:color="auto"/>
              <w:left w:val="single" w:sz="4" w:space="0" w:color="auto"/>
              <w:bottom w:val="single" w:sz="4" w:space="0" w:color="auto"/>
              <w:right w:val="single" w:sz="4" w:space="0" w:color="auto"/>
            </w:tcBorders>
          </w:tcPr>
          <w:p w14:paraId="59DFED22" w14:textId="77777777" w:rsidR="008631C9" w:rsidRPr="00A24AFE" w:rsidRDefault="008631C9" w:rsidP="008631C9">
            <w:pPr>
              <w:rPr>
                <w:rFonts w:ascii="Arial" w:hAnsi="Arial" w:cs="Arial"/>
                <w:sz w:val="20"/>
                <w:szCs w:val="20"/>
              </w:rPr>
            </w:pPr>
            <w:r w:rsidRPr="00A24AFE">
              <w:rPr>
                <w:rFonts w:ascii="Arial" w:eastAsia="Times New Roman" w:hAnsi="Arial" w:cs="Arial"/>
                <w:sz w:val="20"/>
                <w:szCs w:val="20"/>
                <w:lang w:eastAsia="sl-SI"/>
              </w:rPr>
              <w:fldChar w:fldCharType="begin">
                <w:ffData>
                  <w:name w:val="Besedilo42"/>
                  <w:enabled/>
                  <w:calcOnExit w:val="0"/>
                  <w:textInput/>
                </w:ffData>
              </w:fldChar>
            </w:r>
            <w:r w:rsidRPr="00A24AFE">
              <w:rPr>
                <w:rFonts w:ascii="Arial" w:eastAsia="Times New Roman" w:hAnsi="Arial" w:cs="Arial"/>
                <w:sz w:val="20"/>
                <w:szCs w:val="20"/>
                <w:lang w:eastAsia="sl-SI"/>
              </w:rPr>
              <w:instrText xml:space="preserve"> FORMTEXT </w:instrText>
            </w:r>
            <w:r w:rsidRPr="00A24AFE">
              <w:rPr>
                <w:rFonts w:ascii="Arial" w:eastAsia="Times New Roman" w:hAnsi="Arial" w:cs="Arial"/>
                <w:sz w:val="20"/>
                <w:szCs w:val="20"/>
                <w:lang w:eastAsia="sl-SI"/>
              </w:rPr>
            </w:r>
            <w:r w:rsidRPr="00A24AFE">
              <w:rPr>
                <w:rFonts w:ascii="Arial" w:eastAsia="Times New Roman" w:hAnsi="Arial" w:cs="Arial"/>
                <w:sz w:val="20"/>
                <w:szCs w:val="20"/>
                <w:lang w:eastAsia="sl-SI"/>
              </w:rPr>
              <w:fldChar w:fldCharType="separate"/>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sz w:val="20"/>
                <w:szCs w:val="20"/>
                <w:lang w:eastAsia="sl-SI"/>
              </w:rPr>
              <w:fldChar w:fldCharType="end"/>
            </w:r>
          </w:p>
        </w:tc>
      </w:tr>
      <w:tr w:rsidR="00803B9A" w:rsidRPr="00A24AFE" w14:paraId="48E0396B" w14:textId="77777777" w:rsidTr="0073652D">
        <w:trPr>
          <w:trHeight w:val="510"/>
        </w:trPr>
        <w:tc>
          <w:tcPr>
            <w:tcW w:w="43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157F8C" w14:textId="77777777" w:rsidR="00803B9A" w:rsidRPr="00A24AFE" w:rsidRDefault="00803B9A" w:rsidP="00803B9A">
            <w:pPr>
              <w:pStyle w:val="Brezrazmikov"/>
              <w:rPr>
                <w:rFonts w:ascii="Arial" w:eastAsia="Times New Roman" w:hAnsi="Arial" w:cs="Arial"/>
                <w:sz w:val="20"/>
                <w:szCs w:val="20"/>
                <w:lang w:val="sl-SI" w:eastAsia="sl-SI"/>
              </w:rPr>
            </w:pPr>
            <w:r w:rsidRPr="00A24AFE">
              <w:rPr>
                <w:rFonts w:ascii="Arial" w:hAnsi="Arial" w:cs="Arial"/>
                <w:sz w:val="20"/>
                <w:szCs w:val="20"/>
                <w:lang w:val="sl-SI" w:eastAsia="sl-SI"/>
              </w:rPr>
              <w:t>E-mail (ELEKTRONSKA POŠTA):</w:t>
            </w:r>
          </w:p>
        </w:tc>
        <w:tc>
          <w:tcPr>
            <w:tcW w:w="5103" w:type="dxa"/>
            <w:tcBorders>
              <w:top w:val="single" w:sz="4" w:space="0" w:color="auto"/>
              <w:left w:val="single" w:sz="4" w:space="0" w:color="auto"/>
              <w:bottom w:val="single" w:sz="4" w:space="0" w:color="auto"/>
              <w:right w:val="single" w:sz="4" w:space="0" w:color="auto"/>
            </w:tcBorders>
          </w:tcPr>
          <w:p w14:paraId="40CB0DE1" w14:textId="77777777" w:rsidR="00803B9A" w:rsidRPr="00A24AFE" w:rsidRDefault="00803B9A" w:rsidP="00803B9A">
            <w:pPr>
              <w:rPr>
                <w:rFonts w:ascii="Arial" w:hAnsi="Arial" w:cs="Arial"/>
                <w:sz w:val="20"/>
                <w:szCs w:val="20"/>
              </w:rPr>
            </w:pPr>
            <w:r w:rsidRPr="00A24AFE">
              <w:rPr>
                <w:rFonts w:ascii="Arial" w:eastAsia="Times New Roman" w:hAnsi="Arial" w:cs="Arial"/>
                <w:sz w:val="20"/>
                <w:szCs w:val="20"/>
                <w:lang w:eastAsia="sl-SI"/>
              </w:rPr>
              <w:fldChar w:fldCharType="begin">
                <w:ffData>
                  <w:name w:val="Besedilo42"/>
                  <w:enabled/>
                  <w:calcOnExit w:val="0"/>
                  <w:textInput/>
                </w:ffData>
              </w:fldChar>
            </w:r>
            <w:r w:rsidRPr="00A24AFE">
              <w:rPr>
                <w:rFonts w:ascii="Arial" w:eastAsia="Times New Roman" w:hAnsi="Arial" w:cs="Arial"/>
                <w:sz w:val="20"/>
                <w:szCs w:val="20"/>
                <w:lang w:eastAsia="sl-SI"/>
              </w:rPr>
              <w:instrText xml:space="preserve"> FORMTEXT </w:instrText>
            </w:r>
            <w:r w:rsidRPr="00A24AFE">
              <w:rPr>
                <w:rFonts w:ascii="Arial" w:eastAsia="Times New Roman" w:hAnsi="Arial" w:cs="Arial"/>
                <w:sz w:val="20"/>
                <w:szCs w:val="20"/>
                <w:lang w:eastAsia="sl-SI"/>
              </w:rPr>
            </w:r>
            <w:r w:rsidRPr="00A24AFE">
              <w:rPr>
                <w:rFonts w:ascii="Arial" w:eastAsia="Times New Roman" w:hAnsi="Arial" w:cs="Arial"/>
                <w:sz w:val="20"/>
                <w:szCs w:val="20"/>
                <w:lang w:eastAsia="sl-SI"/>
              </w:rPr>
              <w:fldChar w:fldCharType="separate"/>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sz w:val="20"/>
                <w:szCs w:val="20"/>
                <w:lang w:eastAsia="sl-SI"/>
              </w:rPr>
              <w:fldChar w:fldCharType="end"/>
            </w:r>
          </w:p>
        </w:tc>
      </w:tr>
      <w:tr w:rsidR="008631C9" w:rsidRPr="00A24AFE" w14:paraId="718A920E" w14:textId="77777777" w:rsidTr="0073652D">
        <w:trPr>
          <w:trHeight w:val="510"/>
        </w:trPr>
        <w:tc>
          <w:tcPr>
            <w:tcW w:w="43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079F0D" w14:textId="77777777" w:rsidR="008631C9" w:rsidRPr="00A24AFE" w:rsidRDefault="008631C9" w:rsidP="008631C9">
            <w:pPr>
              <w:pStyle w:val="Brezrazmikov"/>
              <w:rPr>
                <w:rFonts w:ascii="Arial" w:eastAsia="Times New Roman" w:hAnsi="Arial" w:cs="Arial"/>
                <w:sz w:val="20"/>
                <w:szCs w:val="20"/>
                <w:lang w:val="sl-SI" w:eastAsia="sl-SI"/>
              </w:rPr>
            </w:pPr>
            <w:r w:rsidRPr="00A24AFE">
              <w:rPr>
                <w:rFonts w:ascii="Arial" w:eastAsia="Times New Roman" w:hAnsi="Arial" w:cs="Arial"/>
                <w:sz w:val="20"/>
                <w:szCs w:val="20"/>
                <w:lang w:val="sl-SI" w:eastAsia="sl-SI"/>
              </w:rPr>
              <w:t>TELEFON:</w:t>
            </w:r>
          </w:p>
        </w:tc>
        <w:tc>
          <w:tcPr>
            <w:tcW w:w="5103" w:type="dxa"/>
            <w:tcBorders>
              <w:top w:val="single" w:sz="4" w:space="0" w:color="auto"/>
              <w:left w:val="single" w:sz="4" w:space="0" w:color="auto"/>
              <w:bottom w:val="single" w:sz="4" w:space="0" w:color="auto"/>
              <w:right w:val="single" w:sz="4" w:space="0" w:color="auto"/>
            </w:tcBorders>
          </w:tcPr>
          <w:p w14:paraId="086DA61E" w14:textId="77777777" w:rsidR="008631C9" w:rsidRPr="00A24AFE" w:rsidRDefault="008631C9" w:rsidP="008631C9">
            <w:pPr>
              <w:rPr>
                <w:rFonts w:ascii="Arial" w:hAnsi="Arial" w:cs="Arial"/>
                <w:sz w:val="20"/>
                <w:szCs w:val="20"/>
              </w:rPr>
            </w:pPr>
            <w:r w:rsidRPr="00A24AFE">
              <w:rPr>
                <w:rFonts w:ascii="Arial" w:eastAsia="Times New Roman" w:hAnsi="Arial" w:cs="Arial"/>
                <w:sz w:val="20"/>
                <w:szCs w:val="20"/>
                <w:lang w:eastAsia="sl-SI"/>
              </w:rPr>
              <w:fldChar w:fldCharType="begin">
                <w:ffData>
                  <w:name w:val="Besedilo42"/>
                  <w:enabled/>
                  <w:calcOnExit w:val="0"/>
                  <w:textInput/>
                </w:ffData>
              </w:fldChar>
            </w:r>
            <w:r w:rsidRPr="00A24AFE">
              <w:rPr>
                <w:rFonts w:ascii="Arial" w:eastAsia="Times New Roman" w:hAnsi="Arial" w:cs="Arial"/>
                <w:sz w:val="20"/>
                <w:szCs w:val="20"/>
                <w:lang w:eastAsia="sl-SI"/>
              </w:rPr>
              <w:instrText xml:space="preserve"> FORMTEXT </w:instrText>
            </w:r>
            <w:r w:rsidRPr="00A24AFE">
              <w:rPr>
                <w:rFonts w:ascii="Arial" w:eastAsia="Times New Roman" w:hAnsi="Arial" w:cs="Arial"/>
                <w:sz w:val="20"/>
                <w:szCs w:val="20"/>
                <w:lang w:eastAsia="sl-SI"/>
              </w:rPr>
            </w:r>
            <w:r w:rsidRPr="00A24AFE">
              <w:rPr>
                <w:rFonts w:ascii="Arial" w:eastAsia="Times New Roman" w:hAnsi="Arial" w:cs="Arial"/>
                <w:sz w:val="20"/>
                <w:szCs w:val="20"/>
                <w:lang w:eastAsia="sl-SI"/>
              </w:rPr>
              <w:fldChar w:fldCharType="separate"/>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sz w:val="20"/>
                <w:szCs w:val="20"/>
                <w:lang w:eastAsia="sl-SI"/>
              </w:rPr>
              <w:fldChar w:fldCharType="end"/>
            </w:r>
          </w:p>
        </w:tc>
      </w:tr>
      <w:tr w:rsidR="008631C9" w:rsidRPr="00A24AFE" w14:paraId="1BAC6D26" w14:textId="77777777" w:rsidTr="0073652D">
        <w:trPr>
          <w:trHeight w:val="510"/>
        </w:trPr>
        <w:tc>
          <w:tcPr>
            <w:tcW w:w="43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121606" w14:textId="77777777" w:rsidR="008631C9" w:rsidRPr="00A24AFE" w:rsidRDefault="008631C9" w:rsidP="008631C9">
            <w:pPr>
              <w:pStyle w:val="Brezrazmikov"/>
              <w:rPr>
                <w:rFonts w:ascii="Arial" w:eastAsia="Times New Roman" w:hAnsi="Arial" w:cs="Arial"/>
                <w:sz w:val="20"/>
                <w:szCs w:val="20"/>
                <w:lang w:val="sl-SI" w:eastAsia="sl-SI"/>
              </w:rPr>
            </w:pPr>
            <w:r w:rsidRPr="00A24AFE">
              <w:rPr>
                <w:rFonts w:ascii="Arial" w:hAnsi="Arial" w:cs="Arial"/>
                <w:sz w:val="20"/>
                <w:szCs w:val="20"/>
                <w:lang w:val="sl-SI" w:eastAsia="sl-SI"/>
              </w:rPr>
              <w:t>IDENTIFIKACIJSKA ŠT. za DDV:</w:t>
            </w:r>
          </w:p>
        </w:tc>
        <w:tc>
          <w:tcPr>
            <w:tcW w:w="5103" w:type="dxa"/>
            <w:tcBorders>
              <w:top w:val="single" w:sz="4" w:space="0" w:color="auto"/>
              <w:left w:val="single" w:sz="4" w:space="0" w:color="auto"/>
              <w:bottom w:val="single" w:sz="4" w:space="0" w:color="auto"/>
              <w:right w:val="single" w:sz="4" w:space="0" w:color="auto"/>
            </w:tcBorders>
          </w:tcPr>
          <w:p w14:paraId="0CE3D699" w14:textId="77777777" w:rsidR="008631C9" w:rsidRPr="00A24AFE" w:rsidRDefault="008631C9" w:rsidP="008631C9">
            <w:pPr>
              <w:rPr>
                <w:rFonts w:ascii="Arial" w:hAnsi="Arial" w:cs="Arial"/>
                <w:sz w:val="20"/>
                <w:szCs w:val="20"/>
              </w:rPr>
            </w:pPr>
            <w:r w:rsidRPr="00A24AFE">
              <w:rPr>
                <w:rFonts w:ascii="Arial" w:eastAsia="Times New Roman" w:hAnsi="Arial" w:cs="Arial"/>
                <w:sz w:val="20"/>
                <w:szCs w:val="20"/>
                <w:lang w:eastAsia="sl-SI"/>
              </w:rPr>
              <w:fldChar w:fldCharType="begin">
                <w:ffData>
                  <w:name w:val="Besedilo42"/>
                  <w:enabled/>
                  <w:calcOnExit w:val="0"/>
                  <w:textInput/>
                </w:ffData>
              </w:fldChar>
            </w:r>
            <w:r w:rsidRPr="00A24AFE">
              <w:rPr>
                <w:rFonts w:ascii="Arial" w:eastAsia="Times New Roman" w:hAnsi="Arial" w:cs="Arial"/>
                <w:sz w:val="20"/>
                <w:szCs w:val="20"/>
                <w:lang w:eastAsia="sl-SI"/>
              </w:rPr>
              <w:instrText xml:space="preserve"> FORMTEXT </w:instrText>
            </w:r>
            <w:r w:rsidRPr="00A24AFE">
              <w:rPr>
                <w:rFonts w:ascii="Arial" w:eastAsia="Times New Roman" w:hAnsi="Arial" w:cs="Arial"/>
                <w:sz w:val="20"/>
                <w:szCs w:val="20"/>
                <w:lang w:eastAsia="sl-SI"/>
              </w:rPr>
            </w:r>
            <w:r w:rsidRPr="00A24AFE">
              <w:rPr>
                <w:rFonts w:ascii="Arial" w:eastAsia="Times New Roman" w:hAnsi="Arial" w:cs="Arial"/>
                <w:sz w:val="20"/>
                <w:szCs w:val="20"/>
                <w:lang w:eastAsia="sl-SI"/>
              </w:rPr>
              <w:fldChar w:fldCharType="separate"/>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sz w:val="20"/>
                <w:szCs w:val="20"/>
                <w:lang w:eastAsia="sl-SI"/>
              </w:rPr>
              <w:fldChar w:fldCharType="end"/>
            </w:r>
          </w:p>
        </w:tc>
      </w:tr>
      <w:tr w:rsidR="008631C9" w:rsidRPr="00A24AFE" w14:paraId="0436B504" w14:textId="77777777" w:rsidTr="0073652D">
        <w:trPr>
          <w:trHeight w:val="510"/>
        </w:trPr>
        <w:tc>
          <w:tcPr>
            <w:tcW w:w="43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E3FBCF" w14:textId="77777777" w:rsidR="008631C9" w:rsidRPr="00A24AFE" w:rsidRDefault="008631C9" w:rsidP="008631C9">
            <w:pPr>
              <w:pStyle w:val="Brezrazmikov"/>
              <w:rPr>
                <w:rFonts w:ascii="Arial" w:eastAsia="Times New Roman" w:hAnsi="Arial" w:cs="Arial"/>
                <w:sz w:val="20"/>
                <w:szCs w:val="20"/>
                <w:lang w:val="sl-SI" w:eastAsia="sl-SI"/>
              </w:rPr>
            </w:pPr>
            <w:r w:rsidRPr="00A24AFE">
              <w:rPr>
                <w:rFonts w:ascii="Arial" w:eastAsia="Times New Roman" w:hAnsi="Arial" w:cs="Arial"/>
                <w:sz w:val="20"/>
                <w:szCs w:val="20"/>
                <w:lang w:val="sl-SI" w:eastAsia="sl-SI"/>
              </w:rPr>
              <w:t>MATIČNA ŠTEVILKA:</w:t>
            </w:r>
          </w:p>
        </w:tc>
        <w:tc>
          <w:tcPr>
            <w:tcW w:w="5103" w:type="dxa"/>
            <w:tcBorders>
              <w:top w:val="single" w:sz="4" w:space="0" w:color="auto"/>
              <w:left w:val="single" w:sz="4" w:space="0" w:color="auto"/>
              <w:bottom w:val="single" w:sz="4" w:space="0" w:color="auto"/>
              <w:right w:val="single" w:sz="4" w:space="0" w:color="auto"/>
            </w:tcBorders>
          </w:tcPr>
          <w:p w14:paraId="0540061A" w14:textId="77777777" w:rsidR="008631C9" w:rsidRPr="00A24AFE" w:rsidRDefault="008631C9" w:rsidP="008631C9">
            <w:pPr>
              <w:rPr>
                <w:rFonts w:ascii="Arial" w:hAnsi="Arial" w:cs="Arial"/>
                <w:sz w:val="20"/>
                <w:szCs w:val="20"/>
              </w:rPr>
            </w:pPr>
            <w:r w:rsidRPr="00A24AFE">
              <w:rPr>
                <w:rFonts w:ascii="Arial" w:eastAsia="Times New Roman" w:hAnsi="Arial" w:cs="Arial"/>
                <w:sz w:val="20"/>
                <w:szCs w:val="20"/>
                <w:lang w:eastAsia="sl-SI"/>
              </w:rPr>
              <w:fldChar w:fldCharType="begin">
                <w:ffData>
                  <w:name w:val="Besedilo42"/>
                  <w:enabled/>
                  <w:calcOnExit w:val="0"/>
                  <w:textInput/>
                </w:ffData>
              </w:fldChar>
            </w:r>
            <w:r w:rsidRPr="00A24AFE">
              <w:rPr>
                <w:rFonts w:ascii="Arial" w:eastAsia="Times New Roman" w:hAnsi="Arial" w:cs="Arial"/>
                <w:sz w:val="20"/>
                <w:szCs w:val="20"/>
                <w:lang w:eastAsia="sl-SI"/>
              </w:rPr>
              <w:instrText xml:space="preserve"> FORMTEXT </w:instrText>
            </w:r>
            <w:r w:rsidRPr="00A24AFE">
              <w:rPr>
                <w:rFonts w:ascii="Arial" w:eastAsia="Times New Roman" w:hAnsi="Arial" w:cs="Arial"/>
                <w:sz w:val="20"/>
                <w:szCs w:val="20"/>
                <w:lang w:eastAsia="sl-SI"/>
              </w:rPr>
            </w:r>
            <w:r w:rsidRPr="00A24AFE">
              <w:rPr>
                <w:rFonts w:ascii="Arial" w:eastAsia="Times New Roman" w:hAnsi="Arial" w:cs="Arial"/>
                <w:sz w:val="20"/>
                <w:szCs w:val="20"/>
                <w:lang w:eastAsia="sl-SI"/>
              </w:rPr>
              <w:fldChar w:fldCharType="separate"/>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sz w:val="20"/>
                <w:szCs w:val="20"/>
                <w:lang w:eastAsia="sl-SI"/>
              </w:rPr>
              <w:fldChar w:fldCharType="end"/>
            </w:r>
          </w:p>
        </w:tc>
      </w:tr>
      <w:tr w:rsidR="008631C9" w:rsidRPr="00A24AFE" w14:paraId="26EC9DC0" w14:textId="77777777" w:rsidTr="0073652D">
        <w:trPr>
          <w:trHeight w:val="510"/>
        </w:trPr>
        <w:tc>
          <w:tcPr>
            <w:tcW w:w="43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CB1C51" w14:textId="77777777" w:rsidR="008631C9" w:rsidRPr="00A24AFE" w:rsidRDefault="008631C9" w:rsidP="008631C9">
            <w:pPr>
              <w:pStyle w:val="Brezrazmikov"/>
              <w:rPr>
                <w:rFonts w:ascii="Arial" w:eastAsia="Times New Roman" w:hAnsi="Arial" w:cs="Arial"/>
                <w:sz w:val="20"/>
                <w:szCs w:val="20"/>
                <w:lang w:val="sl-SI" w:eastAsia="sl-SI"/>
              </w:rPr>
            </w:pPr>
            <w:r w:rsidRPr="00A24AFE">
              <w:rPr>
                <w:rFonts w:ascii="Arial" w:eastAsia="Times New Roman" w:hAnsi="Arial" w:cs="Arial"/>
                <w:sz w:val="20"/>
                <w:szCs w:val="20"/>
                <w:lang w:val="sl-SI" w:eastAsia="sl-SI"/>
              </w:rPr>
              <w:t>ŠT. TRANSAKCIJSKEGA RAČUNA:</w:t>
            </w:r>
          </w:p>
        </w:tc>
        <w:tc>
          <w:tcPr>
            <w:tcW w:w="5103" w:type="dxa"/>
            <w:tcBorders>
              <w:top w:val="single" w:sz="4" w:space="0" w:color="auto"/>
              <w:left w:val="single" w:sz="4" w:space="0" w:color="auto"/>
              <w:bottom w:val="single" w:sz="4" w:space="0" w:color="auto"/>
              <w:right w:val="single" w:sz="4" w:space="0" w:color="auto"/>
            </w:tcBorders>
          </w:tcPr>
          <w:p w14:paraId="280A1C4E" w14:textId="77777777" w:rsidR="008631C9" w:rsidRPr="00A24AFE" w:rsidRDefault="008631C9" w:rsidP="008631C9">
            <w:pPr>
              <w:rPr>
                <w:rFonts w:ascii="Arial" w:hAnsi="Arial" w:cs="Arial"/>
                <w:sz w:val="20"/>
                <w:szCs w:val="20"/>
              </w:rPr>
            </w:pPr>
            <w:r w:rsidRPr="00A24AFE">
              <w:rPr>
                <w:rFonts w:ascii="Arial" w:eastAsia="Times New Roman" w:hAnsi="Arial" w:cs="Arial"/>
                <w:sz w:val="20"/>
                <w:szCs w:val="20"/>
                <w:lang w:eastAsia="sl-SI"/>
              </w:rPr>
              <w:fldChar w:fldCharType="begin">
                <w:ffData>
                  <w:name w:val="Besedilo42"/>
                  <w:enabled/>
                  <w:calcOnExit w:val="0"/>
                  <w:textInput/>
                </w:ffData>
              </w:fldChar>
            </w:r>
            <w:r w:rsidRPr="00A24AFE">
              <w:rPr>
                <w:rFonts w:ascii="Arial" w:eastAsia="Times New Roman" w:hAnsi="Arial" w:cs="Arial"/>
                <w:sz w:val="20"/>
                <w:szCs w:val="20"/>
                <w:lang w:eastAsia="sl-SI"/>
              </w:rPr>
              <w:instrText xml:space="preserve"> FORMTEXT </w:instrText>
            </w:r>
            <w:r w:rsidRPr="00A24AFE">
              <w:rPr>
                <w:rFonts w:ascii="Arial" w:eastAsia="Times New Roman" w:hAnsi="Arial" w:cs="Arial"/>
                <w:sz w:val="20"/>
                <w:szCs w:val="20"/>
                <w:lang w:eastAsia="sl-SI"/>
              </w:rPr>
            </w:r>
            <w:r w:rsidRPr="00A24AFE">
              <w:rPr>
                <w:rFonts w:ascii="Arial" w:eastAsia="Times New Roman" w:hAnsi="Arial" w:cs="Arial"/>
                <w:sz w:val="20"/>
                <w:szCs w:val="20"/>
                <w:lang w:eastAsia="sl-SI"/>
              </w:rPr>
              <w:fldChar w:fldCharType="separate"/>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sz w:val="20"/>
                <w:szCs w:val="20"/>
                <w:lang w:eastAsia="sl-SI"/>
              </w:rPr>
              <w:fldChar w:fldCharType="end"/>
            </w:r>
          </w:p>
        </w:tc>
      </w:tr>
      <w:tr w:rsidR="008631C9" w:rsidRPr="00A24AFE" w14:paraId="1708D061" w14:textId="77777777" w:rsidTr="0073652D">
        <w:trPr>
          <w:trHeight w:val="510"/>
        </w:trPr>
        <w:tc>
          <w:tcPr>
            <w:tcW w:w="4390" w:type="dxa"/>
            <w:tcBorders>
              <w:top w:val="single" w:sz="4" w:space="0" w:color="auto"/>
              <w:left w:val="single" w:sz="4" w:space="0" w:color="auto"/>
              <w:bottom w:val="single" w:sz="4" w:space="0" w:color="auto"/>
              <w:right w:val="single" w:sz="4" w:space="0" w:color="auto"/>
            </w:tcBorders>
            <w:shd w:val="clear" w:color="auto" w:fill="auto"/>
            <w:vAlign w:val="center"/>
          </w:tcPr>
          <w:p w14:paraId="5E6C982E" w14:textId="77777777" w:rsidR="008631C9" w:rsidRPr="00A24AFE" w:rsidRDefault="008631C9" w:rsidP="008631C9">
            <w:pPr>
              <w:pStyle w:val="Brezrazmikov"/>
              <w:rPr>
                <w:rFonts w:ascii="Arial" w:eastAsia="Times New Roman" w:hAnsi="Arial" w:cs="Arial"/>
                <w:sz w:val="20"/>
                <w:szCs w:val="20"/>
                <w:lang w:val="sl-SI" w:eastAsia="sl-SI"/>
              </w:rPr>
            </w:pPr>
            <w:r w:rsidRPr="00A24AFE">
              <w:rPr>
                <w:rFonts w:ascii="Arial" w:hAnsi="Arial" w:cs="Arial"/>
                <w:sz w:val="20"/>
                <w:szCs w:val="20"/>
              </w:rPr>
              <w:t>VRSTA DEL, KI JIH BODO IZVAJALI</w:t>
            </w:r>
          </w:p>
        </w:tc>
        <w:tc>
          <w:tcPr>
            <w:tcW w:w="5103" w:type="dxa"/>
            <w:tcBorders>
              <w:top w:val="single" w:sz="4" w:space="0" w:color="auto"/>
              <w:left w:val="single" w:sz="4" w:space="0" w:color="auto"/>
              <w:bottom w:val="single" w:sz="4" w:space="0" w:color="auto"/>
              <w:right w:val="single" w:sz="4" w:space="0" w:color="auto"/>
            </w:tcBorders>
          </w:tcPr>
          <w:p w14:paraId="0716F6DA" w14:textId="77777777" w:rsidR="008631C9" w:rsidRPr="00A24AFE" w:rsidRDefault="008631C9" w:rsidP="008631C9">
            <w:pPr>
              <w:rPr>
                <w:rFonts w:ascii="Arial" w:eastAsia="Times New Roman" w:hAnsi="Arial" w:cs="Arial"/>
                <w:sz w:val="20"/>
                <w:szCs w:val="20"/>
                <w:lang w:eastAsia="sl-SI"/>
              </w:rPr>
            </w:pPr>
            <w:r w:rsidRPr="00A24AFE">
              <w:rPr>
                <w:rFonts w:ascii="Arial" w:eastAsia="Times New Roman" w:hAnsi="Arial" w:cs="Arial"/>
                <w:sz w:val="20"/>
                <w:szCs w:val="20"/>
                <w:lang w:eastAsia="sl-SI"/>
              </w:rPr>
              <w:fldChar w:fldCharType="begin">
                <w:ffData>
                  <w:name w:val="Besedilo42"/>
                  <w:enabled/>
                  <w:calcOnExit w:val="0"/>
                  <w:textInput/>
                </w:ffData>
              </w:fldChar>
            </w:r>
            <w:r w:rsidRPr="00A24AFE">
              <w:rPr>
                <w:rFonts w:ascii="Arial" w:eastAsia="Times New Roman" w:hAnsi="Arial" w:cs="Arial"/>
                <w:sz w:val="20"/>
                <w:szCs w:val="20"/>
                <w:lang w:eastAsia="sl-SI"/>
              </w:rPr>
              <w:instrText xml:space="preserve"> FORMTEXT </w:instrText>
            </w:r>
            <w:r w:rsidRPr="00A24AFE">
              <w:rPr>
                <w:rFonts w:ascii="Arial" w:eastAsia="Times New Roman" w:hAnsi="Arial" w:cs="Arial"/>
                <w:sz w:val="20"/>
                <w:szCs w:val="20"/>
                <w:lang w:eastAsia="sl-SI"/>
              </w:rPr>
            </w:r>
            <w:r w:rsidRPr="00A24AFE">
              <w:rPr>
                <w:rFonts w:ascii="Arial" w:eastAsia="Times New Roman" w:hAnsi="Arial" w:cs="Arial"/>
                <w:sz w:val="20"/>
                <w:szCs w:val="20"/>
                <w:lang w:eastAsia="sl-SI"/>
              </w:rPr>
              <w:fldChar w:fldCharType="separate"/>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sz w:val="20"/>
                <w:szCs w:val="20"/>
                <w:lang w:eastAsia="sl-SI"/>
              </w:rPr>
              <w:fldChar w:fldCharType="end"/>
            </w:r>
          </w:p>
        </w:tc>
      </w:tr>
      <w:tr w:rsidR="008631C9" w:rsidRPr="00A24AFE" w14:paraId="11E9B04A" w14:textId="77777777" w:rsidTr="0073652D">
        <w:trPr>
          <w:trHeight w:val="510"/>
        </w:trPr>
        <w:tc>
          <w:tcPr>
            <w:tcW w:w="4390" w:type="dxa"/>
            <w:tcBorders>
              <w:top w:val="single" w:sz="4" w:space="0" w:color="auto"/>
              <w:left w:val="single" w:sz="4" w:space="0" w:color="auto"/>
              <w:bottom w:val="single" w:sz="4" w:space="0" w:color="auto"/>
              <w:right w:val="single" w:sz="4" w:space="0" w:color="auto"/>
            </w:tcBorders>
            <w:shd w:val="clear" w:color="auto" w:fill="auto"/>
            <w:vAlign w:val="center"/>
          </w:tcPr>
          <w:p w14:paraId="482EE225" w14:textId="77777777" w:rsidR="008631C9" w:rsidRPr="00A24AFE" w:rsidRDefault="008631C9" w:rsidP="008631C9">
            <w:pPr>
              <w:pStyle w:val="Brezrazmikov"/>
              <w:rPr>
                <w:rFonts w:ascii="Arial" w:eastAsia="Times New Roman" w:hAnsi="Arial" w:cs="Arial"/>
                <w:sz w:val="20"/>
                <w:szCs w:val="20"/>
                <w:lang w:val="sl-SI" w:eastAsia="sl-SI"/>
              </w:rPr>
            </w:pPr>
            <w:r w:rsidRPr="00A24AFE">
              <w:rPr>
                <w:rFonts w:ascii="Arial" w:hAnsi="Arial" w:cs="Arial"/>
                <w:sz w:val="20"/>
                <w:szCs w:val="20"/>
              </w:rPr>
              <w:t>VREDNOST DEL, KI JIH BODO IZVAJALI (EUR BREZ DDV)</w:t>
            </w:r>
          </w:p>
        </w:tc>
        <w:tc>
          <w:tcPr>
            <w:tcW w:w="5103" w:type="dxa"/>
            <w:tcBorders>
              <w:top w:val="single" w:sz="4" w:space="0" w:color="auto"/>
              <w:left w:val="single" w:sz="4" w:space="0" w:color="auto"/>
              <w:bottom w:val="single" w:sz="4" w:space="0" w:color="auto"/>
              <w:right w:val="single" w:sz="4" w:space="0" w:color="auto"/>
            </w:tcBorders>
          </w:tcPr>
          <w:p w14:paraId="49A6752A" w14:textId="77777777" w:rsidR="008631C9" w:rsidRPr="00A24AFE" w:rsidRDefault="008631C9" w:rsidP="008631C9">
            <w:pPr>
              <w:rPr>
                <w:rFonts w:ascii="Arial" w:eastAsia="Times New Roman" w:hAnsi="Arial" w:cs="Arial"/>
                <w:sz w:val="20"/>
                <w:szCs w:val="20"/>
                <w:lang w:eastAsia="sl-SI"/>
              </w:rPr>
            </w:pPr>
            <w:r w:rsidRPr="00A24AFE">
              <w:rPr>
                <w:rFonts w:ascii="Arial" w:eastAsia="Times New Roman" w:hAnsi="Arial" w:cs="Arial"/>
                <w:sz w:val="20"/>
                <w:szCs w:val="20"/>
                <w:lang w:eastAsia="sl-SI"/>
              </w:rPr>
              <w:fldChar w:fldCharType="begin">
                <w:ffData>
                  <w:name w:val="Besedilo42"/>
                  <w:enabled/>
                  <w:calcOnExit w:val="0"/>
                  <w:textInput/>
                </w:ffData>
              </w:fldChar>
            </w:r>
            <w:r w:rsidRPr="00A24AFE">
              <w:rPr>
                <w:rFonts w:ascii="Arial" w:eastAsia="Times New Roman" w:hAnsi="Arial" w:cs="Arial"/>
                <w:sz w:val="20"/>
                <w:szCs w:val="20"/>
                <w:lang w:eastAsia="sl-SI"/>
              </w:rPr>
              <w:instrText xml:space="preserve"> FORMTEXT </w:instrText>
            </w:r>
            <w:r w:rsidRPr="00A24AFE">
              <w:rPr>
                <w:rFonts w:ascii="Arial" w:eastAsia="Times New Roman" w:hAnsi="Arial" w:cs="Arial"/>
                <w:sz w:val="20"/>
                <w:szCs w:val="20"/>
                <w:lang w:eastAsia="sl-SI"/>
              </w:rPr>
            </w:r>
            <w:r w:rsidRPr="00A24AFE">
              <w:rPr>
                <w:rFonts w:ascii="Arial" w:eastAsia="Times New Roman" w:hAnsi="Arial" w:cs="Arial"/>
                <w:sz w:val="20"/>
                <w:szCs w:val="20"/>
                <w:lang w:eastAsia="sl-SI"/>
              </w:rPr>
              <w:fldChar w:fldCharType="separate"/>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sz w:val="20"/>
                <w:szCs w:val="20"/>
                <w:lang w:eastAsia="sl-SI"/>
              </w:rPr>
              <w:fldChar w:fldCharType="end"/>
            </w:r>
          </w:p>
        </w:tc>
      </w:tr>
    </w:tbl>
    <w:p w14:paraId="4D1CCD2A" w14:textId="77777777" w:rsidR="006F0C4A" w:rsidRPr="00A24AFE" w:rsidRDefault="006F0C4A" w:rsidP="006F0C4A">
      <w:pPr>
        <w:pStyle w:val="Brezrazmikov"/>
        <w:rPr>
          <w:rFonts w:ascii="Arial" w:eastAsia="Times New Roman" w:hAnsi="Arial" w:cs="Arial"/>
          <w:sz w:val="20"/>
          <w:szCs w:val="20"/>
          <w:lang w:val="sl-SI" w:eastAsia="sl-SI"/>
        </w:rPr>
      </w:pPr>
    </w:p>
    <w:p w14:paraId="64F7ACA2" w14:textId="77777777" w:rsidR="006F0C4A" w:rsidRPr="00A24AFE" w:rsidRDefault="006F0C4A" w:rsidP="006F0C4A">
      <w:pPr>
        <w:pStyle w:val="Brezrazmikov"/>
        <w:rPr>
          <w:rFonts w:ascii="Arial" w:eastAsia="Times New Roman" w:hAnsi="Arial" w:cs="Arial"/>
          <w:sz w:val="20"/>
          <w:szCs w:val="20"/>
          <w:lang w:val="sl-SI" w:eastAsia="sl-SI"/>
        </w:rPr>
      </w:pPr>
    </w:p>
    <w:p w14:paraId="0CA69DAB" w14:textId="77777777" w:rsidR="00334A6D" w:rsidRPr="00A24AFE" w:rsidRDefault="00334A6D" w:rsidP="00334A6D">
      <w:pPr>
        <w:suppressAutoHyphens/>
        <w:autoSpaceDE w:val="0"/>
        <w:autoSpaceDN w:val="0"/>
        <w:spacing w:after="0" w:line="276" w:lineRule="auto"/>
        <w:jc w:val="both"/>
        <w:textAlignment w:val="baseline"/>
        <w:rPr>
          <w:rFonts w:ascii="Times New Roman" w:eastAsia="Times New Roman" w:hAnsi="Times New Roman" w:cs="Times New Roman"/>
          <w:kern w:val="3"/>
          <w:sz w:val="20"/>
          <w:szCs w:val="20"/>
          <w:lang w:eastAsia="zh-CN"/>
        </w:rPr>
      </w:pPr>
      <w:r w:rsidRPr="00A24AFE">
        <w:rPr>
          <w:rFonts w:ascii="Arial" w:eastAsia="Times New Roman" w:hAnsi="Arial" w:cs="Arial"/>
          <w:kern w:val="3"/>
          <w:sz w:val="20"/>
          <w:szCs w:val="20"/>
          <w:lang w:eastAsia="zh-CN"/>
        </w:rPr>
        <w:t>S podpisom zakoniti zastopnik pooblaščam naročnika UNIVERZA V LJUBLJANI, MEDICINSKA FAKULTETA</w:t>
      </w:r>
      <w:r w:rsidR="00BB17B9" w:rsidRPr="00A24AFE">
        <w:rPr>
          <w:rFonts w:ascii="Arial" w:eastAsia="Times New Roman" w:hAnsi="Arial" w:cs="Arial"/>
          <w:kern w:val="3"/>
          <w:sz w:val="20"/>
          <w:szCs w:val="20"/>
          <w:lang w:eastAsia="zh-CN"/>
        </w:rPr>
        <w:t xml:space="preserve">, </w:t>
      </w:r>
      <w:r w:rsidRPr="00A24AFE">
        <w:rPr>
          <w:rFonts w:ascii="Arial" w:eastAsia="Times New Roman" w:hAnsi="Arial" w:cs="Arial"/>
          <w:kern w:val="3"/>
          <w:sz w:val="20"/>
          <w:szCs w:val="20"/>
          <w:lang w:eastAsia="zh-CN"/>
        </w:rPr>
        <w:t xml:space="preserve">Vrazov trg 002, 1000 Ljubljana, da zaradi izvedbe javnega naročila </w:t>
      </w:r>
      <w:r w:rsidRPr="00A24AFE">
        <w:rPr>
          <w:rFonts w:ascii="Arial" w:eastAsia="Times New Roman" w:hAnsi="Arial" w:cs="Times New Roman"/>
          <w:b/>
          <w:bCs/>
          <w:iCs/>
          <w:kern w:val="3"/>
          <w:sz w:val="20"/>
          <w:szCs w:val="20"/>
          <w:lang w:eastAsia="zh-CN"/>
        </w:rPr>
        <w:t>»</w:t>
      </w:r>
      <w:r w:rsidRPr="00A24AFE">
        <w:rPr>
          <w:rFonts w:ascii="Arial" w:hAnsi="Arial"/>
          <w:b/>
          <w:bCs/>
          <w:sz w:val="20"/>
          <w:szCs w:val="20"/>
        </w:rPr>
        <w:t>Izdelava projektne dokumentacije za Kampus Vrazov trg KVT II</w:t>
      </w:r>
      <w:r w:rsidRPr="00A24AFE">
        <w:rPr>
          <w:rFonts w:ascii="Arial" w:eastAsia="Times New Roman" w:hAnsi="Arial" w:cs="Times New Roman"/>
          <w:b/>
          <w:bCs/>
          <w:iCs/>
          <w:kern w:val="3"/>
          <w:sz w:val="20"/>
          <w:szCs w:val="20"/>
          <w:lang w:eastAsia="zh-CN"/>
        </w:rPr>
        <w:t xml:space="preserve">« </w:t>
      </w:r>
      <w:r w:rsidRPr="00A24AFE">
        <w:rPr>
          <w:rFonts w:ascii="Arial" w:eastAsia="Times New Roman" w:hAnsi="Arial" w:cs="Arial"/>
          <w:kern w:val="3"/>
          <w:sz w:val="20"/>
          <w:szCs w:val="20"/>
          <w:lang w:eastAsia="zh-CN"/>
        </w:rPr>
        <w:t>na podlagi zgoraj navedenih o</w:t>
      </w:r>
      <w:r w:rsidR="001632B5" w:rsidRPr="00A24AFE">
        <w:rPr>
          <w:rFonts w:ascii="Arial" w:eastAsia="Times New Roman" w:hAnsi="Arial" w:cs="Arial"/>
          <w:kern w:val="3"/>
          <w:sz w:val="20"/>
          <w:szCs w:val="20"/>
          <w:lang w:eastAsia="zh-CN"/>
        </w:rPr>
        <w:t>s</w:t>
      </w:r>
      <w:r w:rsidRPr="00A24AFE">
        <w:rPr>
          <w:rFonts w:ascii="Arial" w:eastAsia="Times New Roman" w:hAnsi="Arial" w:cs="Arial"/>
          <w:kern w:val="3"/>
          <w:sz w:val="20"/>
          <w:szCs w:val="20"/>
          <w:lang w:eastAsia="zh-CN"/>
        </w:rPr>
        <w:t xml:space="preserve">ebnih podatkov od Ministrstva za pravosodje pridobi </w:t>
      </w:r>
      <w:r w:rsidRPr="00A24AFE">
        <w:rPr>
          <w:rFonts w:ascii="Arial" w:eastAsia="Times New Roman" w:hAnsi="Arial" w:cs="Arial"/>
          <w:kern w:val="3"/>
          <w:sz w:val="20"/>
          <w:szCs w:val="20"/>
          <w:u w:val="single"/>
          <w:lang w:eastAsia="zh-CN"/>
        </w:rPr>
        <w:t>Potrdilo iz kazenske evidence za pravne osebe.</w:t>
      </w:r>
    </w:p>
    <w:p w14:paraId="4D20FBF2" w14:textId="77777777" w:rsidR="006F0C4A" w:rsidRDefault="006F0C4A" w:rsidP="006F0C4A">
      <w:pPr>
        <w:pStyle w:val="Brezrazmikov"/>
        <w:rPr>
          <w:rFonts w:ascii="Arial" w:eastAsia="Times New Roman" w:hAnsi="Arial" w:cs="Arial"/>
          <w:sz w:val="22"/>
          <w:szCs w:val="22"/>
          <w:lang w:val="sl-SI" w:eastAsia="sl-SI"/>
        </w:rPr>
      </w:pPr>
    </w:p>
    <w:p w14:paraId="5070CE77" w14:textId="77777777" w:rsidR="001B7D99" w:rsidRPr="001B7D99" w:rsidRDefault="001B7D99" w:rsidP="006F0C4A">
      <w:pPr>
        <w:pStyle w:val="Brezrazmikov"/>
        <w:rPr>
          <w:rFonts w:ascii="Arial" w:eastAsia="Times New Roman" w:hAnsi="Arial" w:cs="Arial"/>
          <w:sz w:val="20"/>
          <w:szCs w:val="20"/>
          <w:lang w:val="sl-SI" w:eastAsia="sl-SI"/>
        </w:rPr>
      </w:pPr>
    </w:p>
    <w:p w14:paraId="1B9175E4" w14:textId="77777777" w:rsidR="001B7D99" w:rsidRPr="001B7D99" w:rsidRDefault="001B7D99" w:rsidP="001B7D99">
      <w:pPr>
        <w:suppressAutoHyphens/>
        <w:autoSpaceDE w:val="0"/>
        <w:autoSpaceDN w:val="0"/>
        <w:spacing w:after="0" w:line="240" w:lineRule="auto"/>
        <w:textAlignment w:val="baseline"/>
        <w:rPr>
          <w:rFonts w:ascii="Times New Roman" w:eastAsia="Times New Roman" w:hAnsi="Times New Roman" w:cs="Times New Roman"/>
          <w:kern w:val="3"/>
          <w:sz w:val="20"/>
          <w:szCs w:val="20"/>
          <w:lang w:eastAsia="zh-CN"/>
        </w:rPr>
      </w:pPr>
      <w:r w:rsidRPr="001B7D99">
        <w:rPr>
          <w:rFonts w:ascii="Arial" w:eastAsia="Times New Roman" w:hAnsi="Arial" w:cs="Arial"/>
          <w:kern w:val="3"/>
          <w:sz w:val="20"/>
          <w:szCs w:val="20"/>
          <w:lang w:eastAsia="zh-CN"/>
        </w:rPr>
        <w:t>Datum:</w:t>
      </w:r>
      <w:r w:rsidRPr="001B7D99">
        <w:rPr>
          <w:rFonts w:ascii="Arial" w:eastAsia="Times New Roman" w:hAnsi="Arial" w:cs="Arial"/>
          <w:kern w:val="3"/>
          <w:sz w:val="20"/>
          <w:szCs w:val="20"/>
          <w:lang w:eastAsia="zh-CN"/>
        </w:rPr>
        <w:tab/>
      </w:r>
      <w:r w:rsidRPr="001B7D99">
        <w:rPr>
          <w:rFonts w:ascii="Arial" w:eastAsia="Times New Roman" w:hAnsi="Arial" w:cs="Arial"/>
          <w:kern w:val="3"/>
          <w:sz w:val="20"/>
          <w:szCs w:val="20"/>
          <w:lang w:eastAsia="zh-CN"/>
        </w:rPr>
        <w:tab/>
      </w:r>
      <w:r w:rsidRPr="001B7D99">
        <w:rPr>
          <w:rFonts w:ascii="Arial" w:eastAsia="Times New Roman" w:hAnsi="Arial" w:cs="Arial"/>
          <w:kern w:val="3"/>
          <w:sz w:val="20"/>
          <w:szCs w:val="20"/>
          <w:lang w:eastAsia="zh-CN"/>
        </w:rPr>
        <w:tab/>
      </w:r>
      <w:r w:rsidRPr="001B7D99">
        <w:rPr>
          <w:rFonts w:ascii="Arial" w:eastAsia="Times New Roman" w:hAnsi="Arial" w:cs="Arial"/>
          <w:kern w:val="3"/>
          <w:sz w:val="20"/>
          <w:szCs w:val="20"/>
          <w:lang w:eastAsia="zh-CN"/>
        </w:rPr>
        <w:tab/>
      </w:r>
      <w:r w:rsidRPr="001B7D99">
        <w:rPr>
          <w:rFonts w:ascii="Arial" w:eastAsia="Times New Roman" w:hAnsi="Arial" w:cs="Arial"/>
          <w:kern w:val="3"/>
          <w:sz w:val="20"/>
          <w:szCs w:val="20"/>
          <w:lang w:eastAsia="zh-CN"/>
        </w:rPr>
        <w:tab/>
      </w:r>
      <w:r w:rsidRPr="001B7D99">
        <w:rPr>
          <w:rFonts w:ascii="Arial" w:eastAsia="Times New Roman" w:hAnsi="Arial" w:cs="Arial"/>
          <w:kern w:val="3"/>
          <w:sz w:val="20"/>
          <w:szCs w:val="20"/>
          <w:lang w:eastAsia="zh-CN"/>
        </w:rPr>
        <w:tab/>
      </w:r>
      <w:r w:rsidRPr="001B7D99">
        <w:rPr>
          <w:rFonts w:ascii="Arial" w:eastAsia="Times New Roman" w:hAnsi="Arial" w:cs="Arial"/>
          <w:kern w:val="3"/>
          <w:sz w:val="20"/>
          <w:szCs w:val="20"/>
          <w:lang w:eastAsia="zh-CN"/>
        </w:rPr>
        <w:tab/>
        <w:t>Podpis:</w:t>
      </w:r>
    </w:p>
    <w:p w14:paraId="36647D20" w14:textId="77777777" w:rsidR="001B7D99" w:rsidRPr="001B7D99" w:rsidRDefault="001B7D99" w:rsidP="001B7D99">
      <w:pPr>
        <w:suppressAutoHyphens/>
        <w:autoSpaceDE w:val="0"/>
        <w:autoSpaceDN w:val="0"/>
        <w:spacing w:after="0" w:line="240" w:lineRule="auto"/>
        <w:textAlignment w:val="baseline"/>
        <w:rPr>
          <w:rFonts w:ascii="Arial" w:eastAsia="Times New Roman" w:hAnsi="Arial" w:cs="Arial"/>
          <w:kern w:val="3"/>
          <w:sz w:val="20"/>
          <w:szCs w:val="20"/>
          <w:lang w:eastAsia="zh-CN"/>
        </w:rPr>
      </w:pPr>
    </w:p>
    <w:p w14:paraId="48211189" w14:textId="77777777" w:rsidR="001B7D99" w:rsidRPr="001B7D99" w:rsidRDefault="001B7D99" w:rsidP="001B7D99">
      <w:pPr>
        <w:suppressAutoHyphens/>
        <w:autoSpaceDN w:val="0"/>
        <w:spacing w:after="0" w:line="240" w:lineRule="auto"/>
        <w:textAlignment w:val="baseline"/>
        <w:rPr>
          <w:rFonts w:ascii="Arial" w:eastAsia="Times New Roman" w:hAnsi="Arial" w:cs="Arial"/>
          <w:b/>
          <w:kern w:val="3"/>
          <w:sz w:val="20"/>
          <w:szCs w:val="20"/>
          <w:lang w:eastAsia="zh-CN"/>
        </w:rPr>
      </w:pPr>
      <w:r w:rsidRPr="001B7D99">
        <w:rPr>
          <w:rFonts w:ascii="Arial" w:eastAsia="Times New Roman" w:hAnsi="Arial" w:cs="Arial"/>
          <w:kern w:val="3"/>
          <w:sz w:val="20"/>
          <w:szCs w:val="20"/>
          <w:lang w:eastAsia="zh-CN"/>
        </w:rPr>
        <w:t>_________________</w:t>
      </w:r>
      <w:r w:rsidRPr="001B7D99">
        <w:rPr>
          <w:rFonts w:ascii="Arial" w:eastAsia="Times New Roman" w:hAnsi="Arial" w:cs="Arial"/>
          <w:kern w:val="3"/>
          <w:sz w:val="20"/>
          <w:szCs w:val="20"/>
          <w:lang w:eastAsia="zh-CN"/>
        </w:rPr>
        <w:tab/>
      </w:r>
      <w:r w:rsidRPr="001B7D99">
        <w:rPr>
          <w:rFonts w:ascii="Arial" w:eastAsia="Times New Roman" w:hAnsi="Arial" w:cs="Arial"/>
          <w:kern w:val="3"/>
          <w:sz w:val="20"/>
          <w:szCs w:val="20"/>
          <w:lang w:eastAsia="zh-CN"/>
        </w:rPr>
        <w:tab/>
      </w:r>
      <w:r w:rsidRPr="001B7D99">
        <w:rPr>
          <w:rFonts w:ascii="Arial" w:eastAsia="Times New Roman" w:hAnsi="Arial" w:cs="Arial"/>
          <w:kern w:val="3"/>
          <w:sz w:val="20"/>
          <w:szCs w:val="20"/>
          <w:lang w:eastAsia="zh-CN"/>
        </w:rPr>
        <w:tab/>
      </w:r>
      <w:r w:rsidRPr="001B7D99">
        <w:rPr>
          <w:rFonts w:ascii="Arial" w:eastAsia="Times New Roman" w:hAnsi="Arial" w:cs="Arial"/>
          <w:kern w:val="3"/>
          <w:sz w:val="20"/>
          <w:szCs w:val="20"/>
          <w:lang w:eastAsia="zh-CN"/>
        </w:rPr>
        <w:tab/>
      </w:r>
      <w:r w:rsidRPr="001B7D99">
        <w:rPr>
          <w:rFonts w:ascii="Arial" w:eastAsia="Times New Roman" w:hAnsi="Arial" w:cs="Arial"/>
          <w:kern w:val="3"/>
          <w:sz w:val="20"/>
          <w:szCs w:val="20"/>
          <w:lang w:eastAsia="zh-CN"/>
        </w:rPr>
        <w:tab/>
      </w:r>
      <w:r w:rsidRPr="001B7D99">
        <w:rPr>
          <w:rFonts w:ascii="Arial" w:eastAsia="Times New Roman" w:hAnsi="Arial" w:cs="Arial"/>
          <w:kern w:val="3"/>
          <w:sz w:val="20"/>
          <w:szCs w:val="20"/>
          <w:lang w:eastAsia="zh-CN"/>
        </w:rPr>
        <w:tab/>
        <w:t>___________________</w:t>
      </w:r>
    </w:p>
    <w:p w14:paraId="11CC25EE" w14:textId="77777777" w:rsidR="001B7D99" w:rsidRPr="001B7D99" w:rsidRDefault="001B7D99" w:rsidP="006F0C4A">
      <w:pPr>
        <w:pStyle w:val="Brezrazmikov"/>
        <w:rPr>
          <w:rFonts w:ascii="Arial" w:eastAsia="Times New Roman" w:hAnsi="Arial" w:cs="Arial"/>
          <w:sz w:val="20"/>
          <w:szCs w:val="20"/>
          <w:lang w:val="sl-SI" w:eastAsia="sl-SI"/>
        </w:rPr>
      </w:pPr>
    </w:p>
    <w:p w14:paraId="056E5406" w14:textId="77777777" w:rsidR="006F0C4A" w:rsidRPr="001B7D99" w:rsidRDefault="006F0C4A" w:rsidP="006F0C4A">
      <w:pPr>
        <w:pStyle w:val="Brezrazmikov"/>
        <w:rPr>
          <w:rFonts w:ascii="Arial" w:eastAsia="Times New Roman" w:hAnsi="Arial" w:cs="Arial"/>
          <w:sz w:val="20"/>
          <w:szCs w:val="20"/>
          <w:lang w:val="sl-SI" w:eastAsia="sl-SI"/>
        </w:rPr>
      </w:pPr>
    </w:p>
    <w:p w14:paraId="749A2D3D" w14:textId="77777777" w:rsidR="006F0C4A" w:rsidRPr="001B7D99" w:rsidRDefault="006F0C4A" w:rsidP="006F0C4A">
      <w:pPr>
        <w:pStyle w:val="Brezrazmikov"/>
        <w:rPr>
          <w:rFonts w:ascii="Arial" w:eastAsia="Times New Roman" w:hAnsi="Arial" w:cs="Arial"/>
          <w:sz w:val="20"/>
          <w:szCs w:val="20"/>
          <w:lang w:val="sl-SI" w:eastAsia="sl-SI"/>
        </w:rPr>
      </w:pPr>
    </w:p>
    <w:p w14:paraId="59C66CCD" w14:textId="77777777" w:rsidR="006F0C4A" w:rsidRDefault="006F0C4A" w:rsidP="006F0C4A">
      <w:pPr>
        <w:pStyle w:val="Brezrazmikov"/>
        <w:rPr>
          <w:rFonts w:ascii="Arial" w:eastAsia="Times New Roman" w:hAnsi="Arial" w:cs="Arial"/>
          <w:sz w:val="20"/>
          <w:szCs w:val="20"/>
          <w:lang w:val="sl-SI" w:eastAsia="sl-SI"/>
        </w:rPr>
      </w:pPr>
    </w:p>
    <w:p w14:paraId="2C48E730" w14:textId="77777777" w:rsidR="00A24AFE" w:rsidRDefault="00A24AFE" w:rsidP="006F0C4A">
      <w:pPr>
        <w:pStyle w:val="Brezrazmikov"/>
        <w:rPr>
          <w:rFonts w:ascii="Arial" w:eastAsia="Times New Roman" w:hAnsi="Arial" w:cs="Arial"/>
          <w:sz w:val="20"/>
          <w:szCs w:val="20"/>
          <w:lang w:val="sl-SI" w:eastAsia="sl-SI"/>
        </w:rPr>
      </w:pPr>
    </w:p>
    <w:p w14:paraId="303616FF" w14:textId="77777777" w:rsidR="001B7D99" w:rsidRDefault="001B7D99" w:rsidP="006F0C4A">
      <w:pPr>
        <w:pStyle w:val="Brezrazmikov"/>
        <w:rPr>
          <w:rFonts w:ascii="Arial" w:eastAsia="Times New Roman" w:hAnsi="Arial" w:cs="Arial"/>
          <w:sz w:val="20"/>
          <w:szCs w:val="20"/>
          <w:lang w:val="sl-SI" w:eastAsia="sl-SI"/>
        </w:rPr>
      </w:pPr>
    </w:p>
    <w:p w14:paraId="4849BD4D" w14:textId="77777777" w:rsidR="001B7D99" w:rsidRDefault="001B7D99" w:rsidP="006F0C4A">
      <w:pPr>
        <w:pStyle w:val="Brezrazmikov"/>
        <w:rPr>
          <w:rFonts w:ascii="Arial" w:eastAsia="Times New Roman" w:hAnsi="Arial" w:cs="Arial"/>
          <w:sz w:val="20"/>
          <w:szCs w:val="20"/>
          <w:lang w:val="sl-SI" w:eastAsia="sl-SI"/>
        </w:rPr>
      </w:pPr>
    </w:p>
    <w:p w14:paraId="03D9F9CD" w14:textId="77777777" w:rsidR="00A24AFE" w:rsidRDefault="00A24AFE" w:rsidP="006F0C4A">
      <w:pPr>
        <w:pStyle w:val="Brezrazmikov"/>
        <w:rPr>
          <w:rFonts w:ascii="Arial" w:eastAsia="Times New Roman" w:hAnsi="Arial" w:cs="Arial"/>
          <w:sz w:val="20"/>
          <w:szCs w:val="20"/>
          <w:lang w:val="sl-SI" w:eastAsia="sl-SI"/>
        </w:rPr>
      </w:pPr>
    </w:p>
    <w:p w14:paraId="5C50ED63" w14:textId="77777777" w:rsidR="00A24AFE" w:rsidRPr="00E62F35" w:rsidRDefault="00A24AFE" w:rsidP="006F0C4A">
      <w:pPr>
        <w:pStyle w:val="Brezrazmikov"/>
        <w:rPr>
          <w:rFonts w:ascii="Arial" w:eastAsia="Times New Roman" w:hAnsi="Arial" w:cs="Arial"/>
          <w:sz w:val="20"/>
          <w:szCs w:val="20"/>
          <w:lang w:val="sl-SI" w:eastAsia="sl-SI"/>
        </w:rPr>
      </w:pPr>
    </w:p>
    <w:p w14:paraId="27AFC67C" w14:textId="77777777" w:rsidR="006F0C4A" w:rsidRDefault="006F0C4A" w:rsidP="006F0C4A">
      <w:pPr>
        <w:pStyle w:val="Brezrazmikov"/>
        <w:rPr>
          <w:rFonts w:ascii="Arial" w:eastAsia="Times New Roman" w:hAnsi="Arial" w:cs="Arial"/>
          <w:sz w:val="20"/>
          <w:szCs w:val="20"/>
          <w:lang w:val="sl-SI" w:eastAsia="sl-SI"/>
        </w:rPr>
      </w:pPr>
    </w:p>
    <w:p w14:paraId="1D5E3C85" w14:textId="77777777" w:rsidR="006F0C4A" w:rsidRPr="00FE5027" w:rsidRDefault="006F0C4A" w:rsidP="00803B9A">
      <w:pPr>
        <w:pStyle w:val="Naslov"/>
        <w:rPr>
          <w:rFonts w:ascii="Arial" w:hAnsi="Arial" w:cs="Arial"/>
        </w:rPr>
      </w:pPr>
      <w:bookmarkStart w:id="11" w:name="_Toc100062009"/>
      <w:bookmarkStart w:id="12" w:name="_Toc132205561"/>
      <w:bookmarkStart w:id="13" w:name="_Toc384570237"/>
      <w:bookmarkStart w:id="14" w:name="_Toc417460432"/>
      <w:r w:rsidRPr="008F7276">
        <w:rPr>
          <w:rFonts w:ascii="Arial" w:hAnsi="Arial" w:cs="Arial"/>
          <w:sz w:val="24"/>
          <w:szCs w:val="24"/>
        </w:rPr>
        <w:lastRenderedPageBreak/>
        <w:t xml:space="preserve">OBR </w:t>
      </w:r>
      <w:bookmarkEnd w:id="11"/>
      <w:bookmarkEnd w:id="12"/>
      <w:r w:rsidR="00803B9A">
        <w:rPr>
          <w:rFonts w:ascii="Arial" w:hAnsi="Arial" w:cs="Arial"/>
          <w:sz w:val="24"/>
          <w:szCs w:val="24"/>
        </w:rPr>
        <w:t>1 b</w:t>
      </w:r>
      <w:bookmarkEnd w:id="13"/>
      <w:bookmarkEnd w:id="14"/>
    </w:p>
    <w:p w14:paraId="43447A01" w14:textId="77777777" w:rsidR="00803B9A" w:rsidRDefault="00803B9A" w:rsidP="006F0C4A">
      <w:pPr>
        <w:pStyle w:val="Brezrazmikov"/>
        <w:jc w:val="center"/>
        <w:rPr>
          <w:rFonts w:ascii="Arial" w:hAnsi="Arial" w:cs="Arial"/>
          <w:b/>
          <w:lang w:val="sl-SI" w:eastAsia="sl-SI"/>
        </w:rPr>
      </w:pPr>
    </w:p>
    <w:p w14:paraId="35096157" w14:textId="77777777" w:rsidR="00803B9A" w:rsidRPr="00803B9A" w:rsidRDefault="00803B9A" w:rsidP="00803B9A">
      <w:pPr>
        <w:suppressAutoHyphens/>
        <w:autoSpaceDN w:val="0"/>
        <w:spacing w:after="0" w:line="240" w:lineRule="auto"/>
        <w:jc w:val="both"/>
        <w:textAlignment w:val="baseline"/>
        <w:rPr>
          <w:rFonts w:ascii="Arial" w:eastAsia="Times New Roman" w:hAnsi="Arial" w:cs="Arial"/>
          <w:kern w:val="3"/>
          <w:sz w:val="20"/>
          <w:szCs w:val="20"/>
          <w:lang w:eastAsia="zh-CN"/>
        </w:rPr>
      </w:pPr>
      <w:r w:rsidRPr="00803B9A">
        <w:rPr>
          <w:rFonts w:ascii="Arial" w:eastAsia="Times New Roman" w:hAnsi="Arial" w:cs="Arial"/>
          <w:b/>
          <w:kern w:val="3"/>
          <w:sz w:val="22"/>
          <w:szCs w:val="22"/>
          <w:lang w:eastAsia="zh-CN"/>
        </w:rPr>
        <w:t>SEZNAM VSEH PODIZVAJALCEV IN PODATKI O PODIZVAJALCIH</w:t>
      </w:r>
      <w:r w:rsidRPr="008F7276">
        <w:rPr>
          <w:rFonts w:ascii="Arial" w:hAnsi="Arial" w:cs="Arial"/>
          <w:b/>
          <w:vertAlign w:val="superscript"/>
          <w:lang w:eastAsia="sl-SI"/>
        </w:rPr>
        <w:footnoteReference w:id="2"/>
      </w:r>
      <w:r w:rsidRPr="008F7276">
        <w:rPr>
          <w:rFonts w:ascii="Arial" w:hAnsi="Arial" w:cs="Arial"/>
          <w:b/>
          <w:lang w:eastAsia="sl-SI"/>
        </w:rPr>
        <w:t>,</w:t>
      </w:r>
    </w:p>
    <w:p w14:paraId="43E80C70" w14:textId="77777777" w:rsidR="00803B9A" w:rsidRDefault="00803B9A" w:rsidP="006F0C4A">
      <w:pPr>
        <w:pStyle w:val="Brezrazmikov"/>
        <w:jc w:val="center"/>
        <w:rPr>
          <w:rFonts w:ascii="Arial" w:hAnsi="Arial" w:cs="Arial"/>
          <w:b/>
          <w:lang w:val="sl-SI" w:eastAsia="sl-SI"/>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5103"/>
      </w:tblGrid>
      <w:tr w:rsidR="00803B9A" w:rsidRPr="00A24AFE" w14:paraId="286D47B1" w14:textId="77777777" w:rsidTr="00BC1417">
        <w:trPr>
          <w:trHeight w:val="510"/>
        </w:trPr>
        <w:tc>
          <w:tcPr>
            <w:tcW w:w="43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32099E" w14:textId="77777777" w:rsidR="00803B9A" w:rsidRPr="00A24AFE" w:rsidRDefault="00803B9A" w:rsidP="00BC1417">
            <w:pPr>
              <w:pStyle w:val="Brezrazmikov"/>
              <w:rPr>
                <w:rFonts w:ascii="Arial" w:eastAsia="Times New Roman" w:hAnsi="Arial" w:cs="Arial"/>
                <w:sz w:val="20"/>
                <w:szCs w:val="20"/>
                <w:lang w:val="sl-SI" w:eastAsia="sl-SI"/>
              </w:rPr>
            </w:pPr>
            <w:bookmarkStart w:id="15" w:name="_Hlk167095994"/>
            <w:r w:rsidRPr="00A24AFE">
              <w:rPr>
                <w:rFonts w:ascii="Arial" w:eastAsia="Times New Roman" w:hAnsi="Arial" w:cs="Arial"/>
                <w:sz w:val="20"/>
                <w:szCs w:val="20"/>
                <w:lang w:val="sl-SI" w:eastAsia="sl-SI"/>
              </w:rPr>
              <w:t>NAZIV PODIZVAJALCA:</w:t>
            </w:r>
          </w:p>
        </w:tc>
        <w:tc>
          <w:tcPr>
            <w:tcW w:w="5103" w:type="dxa"/>
            <w:tcBorders>
              <w:top w:val="single" w:sz="4" w:space="0" w:color="auto"/>
              <w:left w:val="single" w:sz="4" w:space="0" w:color="auto"/>
              <w:bottom w:val="single" w:sz="4" w:space="0" w:color="auto"/>
              <w:right w:val="single" w:sz="4" w:space="0" w:color="auto"/>
            </w:tcBorders>
            <w:vAlign w:val="center"/>
          </w:tcPr>
          <w:p w14:paraId="72A7BF92" w14:textId="77777777" w:rsidR="00803B9A" w:rsidRPr="00A24AFE" w:rsidRDefault="00803B9A" w:rsidP="00BC1417">
            <w:pPr>
              <w:pStyle w:val="Brezrazmikov"/>
              <w:rPr>
                <w:rFonts w:ascii="Arial" w:eastAsia="Times New Roman" w:hAnsi="Arial" w:cs="Arial"/>
                <w:sz w:val="20"/>
                <w:szCs w:val="20"/>
                <w:lang w:val="sl-SI" w:eastAsia="sl-SI"/>
              </w:rPr>
            </w:pPr>
            <w:r w:rsidRPr="00A24AFE">
              <w:rPr>
                <w:rFonts w:ascii="Arial" w:eastAsia="Times New Roman" w:hAnsi="Arial" w:cs="Arial"/>
                <w:sz w:val="20"/>
                <w:szCs w:val="20"/>
                <w:lang w:val="sl-SI" w:eastAsia="sl-SI"/>
              </w:rPr>
              <w:fldChar w:fldCharType="begin">
                <w:ffData>
                  <w:name w:val="Besedilo42"/>
                  <w:enabled/>
                  <w:calcOnExit w:val="0"/>
                  <w:textInput/>
                </w:ffData>
              </w:fldChar>
            </w:r>
            <w:r w:rsidRPr="00A24AFE">
              <w:rPr>
                <w:rFonts w:ascii="Arial" w:eastAsia="Times New Roman" w:hAnsi="Arial" w:cs="Arial"/>
                <w:sz w:val="20"/>
                <w:szCs w:val="20"/>
                <w:lang w:val="sl-SI" w:eastAsia="sl-SI"/>
              </w:rPr>
              <w:instrText xml:space="preserve"> FORMTEXT </w:instrText>
            </w:r>
            <w:r w:rsidRPr="00A24AFE">
              <w:rPr>
                <w:rFonts w:ascii="Arial" w:eastAsia="Times New Roman" w:hAnsi="Arial" w:cs="Arial"/>
                <w:sz w:val="20"/>
                <w:szCs w:val="20"/>
                <w:lang w:val="sl-SI" w:eastAsia="sl-SI"/>
              </w:rPr>
            </w:r>
            <w:r w:rsidRPr="00A24AFE">
              <w:rPr>
                <w:rFonts w:ascii="Arial" w:eastAsia="Times New Roman" w:hAnsi="Arial" w:cs="Arial"/>
                <w:sz w:val="20"/>
                <w:szCs w:val="20"/>
                <w:lang w:val="sl-SI" w:eastAsia="sl-SI"/>
              </w:rPr>
              <w:fldChar w:fldCharType="separate"/>
            </w:r>
            <w:r w:rsidRPr="00A24AFE">
              <w:rPr>
                <w:rFonts w:ascii="Arial" w:eastAsia="Times New Roman" w:hAnsi="Arial" w:cs="Arial"/>
                <w:noProof/>
                <w:sz w:val="20"/>
                <w:szCs w:val="20"/>
                <w:lang w:val="sl-SI" w:eastAsia="sl-SI"/>
              </w:rPr>
              <w:t> </w:t>
            </w:r>
            <w:r w:rsidRPr="00A24AFE">
              <w:rPr>
                <w:rFonts w:ascii="Arial" w:eastAsia="Times New Roman" w:hAnsi="Arial" w:cs="Arial"/>
                <w:noProof/>
                <w:sz w:val="20"/>
                <w:szCs w:val="20"/>
                <w:lang w:val="sl-SI" w:eastAsia="sl-SI"/>
              </w:rPr>
              <w:t> </w:t>
            </w:r>
            <w:r w:rsidRPr="00A24AFE">
              <w:rPr>
                <w:rFonts w:ascii="Arial" w:eastAsia="Times New Roman" w:hAnsi="Arial" w:cs="Arial"/>
                <w:noProof/>
                <w:sz w:val="20"/>
                <w:szCs w:val="20"/>
                <w:lang w:val="sl-SI" w:eastAsia="sl-SI"/>
              </w:rPr>
              <w:t> </w:t>
            </w:r>
            <w:r w:rsidRPr="00A24AFE">
              <w:rPr>
                <w:rFonts w:ascii="Arial" w:eastAsia="Times New Roman" w:hAnsi="Arial" w:cs="Arial"/>
                <w:noProof/>
                <w:sz w:val="20"/>
                <w:szCs w:val="20"/>
                <w:lang w:val="sl-SI" w:eastAsia="sl-SI"/>
              </w:rPr>
              <w:t> </w:t>
            </w:r>
            <w:r w:rsidRPr="00A24AFE">
              <w:rPr>
                <w:rFonts w:ascii="Arial" w:eastAsia="Times New Roman" w:hAnsi="Arial" w:cs="Arial"/>
                <w:noProof/>
                <w:sz w:val="20"/>
                <w:szCs w:val="20"/>
                <w:lang w:val="sl-SI" w:eastAsia="sl-SI"/>
              </w:rPr>
              <w:t> </w:t>
            </w:r>
            <w:r w:rsidRPr="00A24AFE">
              <w:rPr>
                <w:rFonts w:ascii="Arial" w:eastAsia="Times New Roman" w:hAnsi="Arial" w:cs="Arial"/>
                <w:sz w:val="20"/>
                <w:szCs w:val="20"/>
                <w:lang w:val="sl-SI" w:eastAsia="sl-SI"/>
              </w:rPr>
              <w:fldChar w:fldCharType="end"/>
            </w:r>
          </w:p>
        </w:tc>
      </w:tr>
      <w:tr w:rsidR="00803B9A" w:rsidRPr="00A24AFE" w14:paraId="2AB6D408" w14:textId="77777777" w:rsidTr="00BC1417">
        <w:trPr>
          <w:trHeight w:val="510"/>
        </w:trPr>
        <w:tc>
          <w:tcPr>
            <w:tcW w:w="43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640A53" w14:textId="77777777" w:rsidR="00803B9A" w:rsidRPr="00A24AFE" w:rsidRDefault="00803B9A" w:rsidP="00BC1417">
            <w:pPr>
              <w:pStyle w:val="Brezrazmikov"/>
              <w:rPr>
                <w:rFonts w:ascii="Arial" w:eastAsia="Times New Roman" w:hAnsi="Arial" w:cs="Arial"/>
                <w:sz w:val="20"/>
                <w:szCs w:val="20"/>
                <w:lang w:val="sl-SI" w:eastAsia="sl-SI"/>
              </w:rPr>
            </w:pPr>
            <w:r w:rsidRPr="00A24AFE">
              <w:rPr>
                <w:rFonts w:ascii="Arial" w:eastAsia="Times New Roman" w:hAnsi="Arial" w:cs="Arial"/>
                <w:sz w:val="20"/>
                <w:szCs w:val="20"/>
                <w:lang w:val="sl-SI" w:eastAsia="sl-SI"/>
              </w:rPr>
              <w:t>NASLOV IN SEDEŽ PODIZVAJALCA:</w:t>
            </w:r>
          </w:p>
        </w:tc>
        <w:tc>
          <w:tcPr>
            <w:tcW w:w="5103" w:type="dxa"/>
            <w:tcBorders>
              <w:top w:val="single" w:sz="4" w:space="0" w:color="auto"/>
              <w:left w:val="single" w:sz="4" w:space="0" w:color="auto"/>
              <w:bottom w:val="single" w:sz="4" w:space="0" w:color="auto"/>
              <w:right w:val="single" w:sz="4" w:space="0" w:color="auto"/>
            </w:tcBorders>
          </w:tcPr>
          <w:p w14:paraId="2FECCE65" w14:textId="77777777" w:rsidR="00803B9A" w:rsidRPr="00A24AFE" w:rsidRDefault="00803B9A" w:rsidP="00BC1417">
            <w:pPr>
              <w:rPr>
                <w:rFonts w:ascii="Arial" w:hAnsi="Arial" w:cs="Arial"/>
                <w:sz w:val="20"/>
                <w:szCs w:val="20"/>
              </w:rPr>
            </w:pPr>
            <w:r w:rsidRPr="00A24AFE">
              <w:rPr>
                <w:rFonts w:ascii="Arial" w:eastAsia="Times New Roman" w:hAnsi="Arial" w:cs="Arial"/>
                <w:sz w:val="20"/>
                <w:szCs w:val="20"/>
                <w:lang w:eastAsia="sl-SI"/>
              </w:rPr>
              <w:fldChar w:fldCharType="begin">
                <w:ffData>
                  <w:name w:val=""/>
                  <w:enabled/>
                  <w:calcOnExit w:val="0"/>
                  <w:textInput/>
                </w:ffData>
              </w:fldChar>
            </w:r>
            <w:r w:rsidRPr="00A24AFE">
              <w:rPr>
                <w:rFonts w:ascii="Arial" w:eastAsia="Times New Roman" w:hAnsi="Arial" w:cs="Arial"/>
                <w:sz w:val="20"/>
                <w:szCs w:val="20"/>
                <w:lang w:eastAsia="sl-SI"/>
              </w:rPr>
              <w:instrText xml:space="preserve"> FORMTEXT </w:instrText>
            </w:r>
            <w:r w:rsidRPr="00A24AFE">
              <w:rPr>
                <w:rFonts w:ascii="Arial" w:eastAsia="Times New Roman" w:hAnsi="Arial" w:cs="Arial"/>
                <w:sz w:val="20"/>
                <w:szCs w:val="20"/>
                <w:lang w:eastAsia="sl-SI"/>
              </w:rPr>
            </w:r>
            <w:r w:rsidRPr="00A24AFE">
              <w:rPr>
                <w:rFonts w:ascii="Arial" w:eastAsia="Times New Roman" w:hAnsi="Arial" w:cs="Arial"/>
                <w:sz w:val="20"/>
                <w:szCs w:val="20"/>
                <w:lang w:eastAsia="sl-SI"/>
              </w:rPr>
              <w:fldChar w:fldCharType="separate"/>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sz w:val="20"/>
                <w:szCs w:val="20"/>
                <w:lang w:eastAsia="sl-SI"/>
              </w:rPr>
              <w:fldChar w:fldCharType="end"/>
            </w:r>
          </w:p>
        </w:tc>
      </w:tr>
      <w:tr w:rsidR="00803B9A" w:rsidRPr="00A24AFE" w14:paraId="2847DC50" w14:textId="77777777" w:rsidTr="00BC1417">
        <w:trPr>
          <w:trHeight w:val="500"/>
        </w:trPr>
        <w:tc>
          <w:tcPr>
            <w:tcW w:w="4390" w:type="dxa"/>
            <w:tcBorders>
              <w:top w:val="single" w:sz="4" w:space="0" w:color="auto"/>
              <w:left w:val="single" w:sz="4" w:space="0" w:color="auto"/>
              <w:bottom w:val="single" w:sz="4" w:space="0" w:color="auto"/>
              <w:right w:val="single" w:sz="4" w:space="0" w:color="auto"/>
            </w:tcBorders>
            <w:shd w:val="clear" w:color="auto" w:fill="auto"/>
            <w:vAlign w:val="center"/>
          </w:tcPr>
          <w:p w14:paraId="42F0FA7E" w14:textId="77777777" w:rsidR="00803B9A" w:rsidRPr="00A24AFE" w:rsidRDefault="00803B9A" w:rsidP="00BC1417">
            <w:pPr>
              <w:pStyle w:val="Brezrazmikov"/>
              <w:rPr>
                <w:rFonts w:ascii="Arial" w:eastAsia="Times New Roman" w:hAnsi="Arial" w:cs="Arial"/>
                <w:sz w:val="20"/>
                <w:szCs w:val="20"/>
                <w:lang w:val="sl-SI" w:eastAsia="sl-SI"/>
              </w:rPr>
            </w:pPr>
            <w:r w:rsidRPr="00A24AFE">
              <w:rPr>
                <w:rFonts w:ascii="Arial" w:hAnsi="Arial" w:cs="Arial"/>
                <w:sz w:val="20"/>
                <w:szCs w:val="20"/>
                <w:lang w:val="sl-SI" w:eastAsia="sl-SI"/>
              </w:rPr>
              <w:t>VSI ZAKONITI ZASTOPNIKI OZ. POOBLAŠČENE OSEBE:</w:t>
            </w:r>
          </w:p>
        </w:tc>
        <w:tc>
          <w:tcPr>
            <w:tcW w:w="5103" w:type="dxa"/>
            <w:tcBorders>
              <w:top w:val="single" w:sz="4" w:space="0" w:color="auto"/>
              <w:left w:val="single" w:sz="4" w:space="0" w:color="auto"/>
              <w:bottom w:val="single" w:sz="4" w:space="0" w:color="auto"/>
              <w:right w:val="single" w:sz="4" w:space="0" w:color="auto"/>
            </w:tcBorders>
          </w:tcPr>
          <w:p w14:paraId="31C68778" w14:textId="77777777" w:rsidR="00803B9A" w:rsidRPr="00A24AFE" w:rsidRDefault="00803B9A" w:rsidP="00BC1417">
            <w:pPr>
              <w:rPr>
                <w:rFonts w:ascii="Arial" w:eastAsia="Times New Roman" w:hAnsi="Arial" w:cs="Arial"/>
                <w:sz w:val="20"/>
                <w:szCs w:val="20"/>
                <w:lang w:eastAsia="sl-SI"/>
              </w:rPr>
            </w:pPr>
            <w:r w:rsidRPr="00A24AFE">
              <w:rPr>
                <w:rFonts w:ascii="Arial" w:eastAsia="Times New Roman" w:hAnsi="Arial" w:cs="Arial"/>
                <w:sz w:val="20"/>
                <w:szCs w:val="20"/>
                <w:lang w:eastAsia="sl-SI"/>
              </w:rPr>
              <w:fldChar w:fldCharType="begin">
                <w:ffData>
                  <w:name w:val=""/>
                  <w:enabled/>
                  <w:calcOnExit w:val="0"/>
                  <w:textInput/>
                </w:ffData>
              </w:fldChar>
            </w:r>
            <w:r w:rsidRPr="00A24AFE">
              <w:rPr>
                <w:rFonts w:ascii="Arial" w:eastAsia="Times New Roman" w:hAnsi="Arial" w:cs="Arial"/>
                <w:sz w:val="20"/>
                <w:szCs w:val="20"/>
                <w:lang w:eastAsia="sl-SI"/>
              </w:rPr>
              <w:instrText xml:space="preserve"> FORMTEXT </w:instrText>
            </w:r>
            <w:r w:rsidRPr="00A24AFE">
              <w:rPr>
                <w:rFonts w:ascii="Arial" w:eastAsia="Times New Roman" w:hAnsi="Arial" w:cs="Arial"/>
                <w:sz w:val="20"/>
                <w:szCs w:val="20"/>
                <w:lang w:eastAsia="sl-SI"/>
              </w:rPr>
            </w:r>
            <w:r w:rsidRPr="00A24AFE">
              <w:rPr>
                <w:rFonts w:ascii="Arial" w:eastAsia="Times New Roman" w:hAnsi="Arial" w:cs="Arial"/>
                <w:sz w:val="20"/>
                <w:szCs w:val="20"/>
                <w:lang w:eastAsia="sl-SI"/>
              </w:rPr>
              <w:fldChar w:fldCharType="separate"/>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sz w:val="20"/>
                <w:szCs w:val="20"/>
                <w:lang w:eastAsia="sl-SI"/>
              </w:rPr>
              <w:fldChar w:fldCharType="end"/>
            </w:r>
          </w:p>
        </w:tc>
      </w:tr>
      <w:tr w:rsidR="00803B9A" w:rsidRPr="00A24AFE" w14:paraId="41031A9E" w14:textId="77777777" w:rsidTr="00BC1417">
        <w:trPr>
          <w:trHeight w:val="500"/>
        </w:trPr>
        <w:tc>
          <w:tcPr>
            <w:tcW w:w="43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DBBB1B" w14:textId="77777777" w:rsidR="00803B9A" w:rsidRPr="00A24AFE" w:rsidRDefault="00803B9A" w:rsidP="00BC1417">
            <w:pPr>
              <w:pStyle w:val="Brezrazmikov"/>
              <w:rPr>
                <w:rFonts w:ascii="Arial" w:eastAsia="Times New Roman" w:hAnsi="Arial" w:cs="Arial"/>
                <w:sz w:val="20"/>
                <w:szCs w:val="20"/>
                <w:lang w:val="sl-SI" w:eastAsia="sl-SI"/>
              </w:rPr>
            </w:pPr>
            <w:r w:rsidRPr="00A24AFE">
              <w:rPr>
                <w:rFonts w:ascii="Arial" w:eastAsia="Times New Roman" w:hAnsi="Arial" w:cs="Arial"/>
                <w:sz w:val="20"/>
                <w:szCs w:val="20"/>
                <w:lang w:val="sl-SI" w:eastAsia="sl-SI"/>
              </w:rPr>
              <w:t>KONTAKTNA OSEBA:</w:t>
            </w:r>
          </w:p>
        </w:tc>
        <w:tc>
          <w:tcPr>
            <w:tcW w:w="5103" w:type="dxa"/>
            <w:tcBorders>
              <w:top w:val="single" w:sz="4" w:space="0" w:color="auto"/>
              <w:left w:val="single" w:sz="4" w:space="0" w:color="auto"/>
              <w:bottom w:val="single" w:sz="4" w:space="0" w:color="auto"/>
              <w:right w:val="single" w:sz="4" w:space="0" w:color="auto"/>
            </w:tcBorders>
          </w:tcPr>
          <w:p w14:paraId="73A5F709" w14:textId="77777777" w:rsidR="00803B9A" w:rsidRPr="00A24AFE" w:rsidRDefault="00803B9A" w:rsidP="00BC1417">
            <w:pPr>
              <w:rPr>
                <w:rFonts w:ascii="Arial" w:hAnsi="Arial" w:cs="Arial"/>
                <w:sz w:val="20"/>
                <w:szCs w:val="20"/>
              </w:rPr>
            </w:pPr>
            <w:r w:rsidRPr="00A24AFE">
              <w:rPr>
                <w:rFonts w:ascii="Arial" w:eastAsia="Times New Roman" w:hAnsi="Arial" w:cs="Arial"/>
                <w:sz w:val="20"/>
                <w:szCs w:val="20"/>
                <w:lang w:eastAsia="sl-SI"/>
              </w:rPr>
              <w:fldChar w:fldCharType="begin">
                <w:ffData>
                  <w:name w:val="Besedilo42"/>
                  <w:enabled/>
                  <w:calcOnExit w:val="0"/>
                  <w:textInput/>
                </w:ffData>
              </w:fldChar>
            </w:r>
            <w:r w:rsidRPr="00A24AFE">
              <w:rPr>
                <w:rFonts w:ascii="Arial" w:eastAsia="Times New Roman" w:hAnsi="Arial" w:cs="Arial"/>
                <w:sz w:val="20"/>
                <w:szCs w:val="20"/>
                <w:lang w:eastAsia="sl-SI"/>
              </w:rPr>
              <w:instrText xml:space="preserve"> FORMTEXT </w:instrText>
            </w:r>
            <w:r w:rsidRPr="00A24AFE">
              <w:rPr>
                <w:rFonts w:ascii="Arial" w:eastAsia="Times New Roman" w:hAnsi="Arial" w:cs="Arial"/>
                <w:sz w:val="20"/>
                <w:szCs w:val="20"/>
                <w:lang w:eastAsia="sl-SI"/>
              </w:rPr>
            </w:r>
            <w:r w:rsidRPr="00A24AFE">
              <w:rPr>
                <w:rFonts w:ascii="Arial" w:eastAsia="Times New Roman" w:hAnsi="Arial" w:cs="Arial"/>
                <w:sz w:val="20"/>
                <w:szCs w:val="20"/>
                <w:lang w:eastAsia="sl-SI"/>
              </w:rPr>
              <w:fldChar w:fldCharType="separate"/>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sz w:val="20"/>
                <w:szCs w:val="20"/>
                <w:lang w:eastAsia="sl-SI"/>
              </w:rPr>
              <w:fldChar w:fldCharType="end"/>
            </w:r>
          </w:p>
        </w:tc>
      </w:tr>
      <w:tr w:rsidR="00803B9A" w:rsidRPr="00A24AFE" w14:paraId="0BAE447C" w14:textId="77777777" w:rsidTr="00BC1417">
        <w:trPr>
          <w:trHeight w:val="510"/>
        </w:trPr>
        <w:tc>
          <w:tcPr>
            <w:tcW w:w="43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20ED1A" w14:textId="77777777" w:rsidR="00803B9A" w:rsidRPr="00A24AFE" w:rsidRDefault="00803B9A" w:rsidP="00BC1417">
            <w:pPr>
              <w:pStyle w:val="Brezrazmikov"/>
              <w:rPr>
                <w:rFonts w:ascii="Arial" w:eastAsia="Times New Roman" w:hAnsi="Arial" w:cs="Arial"/>
                <w:sz w:val="20"/>
                <w:szCs w:val="20"/>
                <w:lang w:val="sl-SI" w:eastAsia="sl-SI"/>
              </w:rPr>
            </w:pPr>
            <w:r w:rsidRPr="00A24AFE">
              <w:rPr>
                <w:rFonts w:ascii="Arial" w:hAnsi="Arial" w:cs="Arial"/>
                <w:sz w:val="20"/>
                <w:szCs w:val="20"/>
                <w:lang w:val="sl-SI" w:eastAsia="sl-SI"/>
              </w:rPr>
              <w:t>E-mail (ELEKTRONSKA POŠTA):</w:t>
            </w:r>
          </w:p>
        </w:tc>
        <w:tc>
          <w:tcPr>
            <w:tcW w:w="5103" w:type="dxa"/>
            <w:tcBorders>
              <w:top w:val="single" w:sz="4" w:space="0" w:color="auto"/>
              <w:left w:val="single" w:sz="4" w:space="0" w:color="auto"/>
              <w:bottom w:val="single" w:sz="4" w:space="0" w:color="auto"/>
              <w:right w:val="single" w:sz="4" w:space="0" w:color="auto"/>
            </w:tcBorders>
          </w:tcPr>
          <w:p w14:paraId="1D34BFC9" w14:textId="77777777" w:rsidR="00803B9A" w:rsidRPr="00A24AFE" w:rsidRDefault="00803B9A" w:rsidP="00BC1417">
            <w:pPr>
              <w:rPr>
                <w:rFonts w:ascii="Arial" w:hAnsi="Arial" w:cs="Arial"/>
                <w:sz w:val="20"/>
                <w:szCs w:val="20"/>
              </w:rPr>
            </w:pPr>
            <w:r w:rsidRPr="00A24AFE">
              <w:rPr>
                <w:rFonts w:ascii="Arial" w:eastAsia="Times New Roman" w:hAnsi="Arial" w:cs="Arial"/>
                <w:sz w:val="20"/>
                <w:szCs w:val="20"/>
                <w:lang w:eastAsia="sl-SI"/>
              </w:rPr>
              <w:fldChar w:fldCharType="begin">
                <w:ffData>
                  <w:name w:val="Besedilo42"/>
                  <w:enabled/>
                  <w:calcOnExit w:val="0"/>
                  <w:textInput/>
                </w:ffData>
              </w:fldChar>
            </w:r>
            <w:r w:rsidRPr="00A24AFE">
              <w:rPr>
                <w:rFonts w:ascii="Arial" w:eastAsia="Times New Roman" w:hAnsi="Arial" w:cs="Arial"/>
                <w:sz w:val="20"/>
                <w:szCs w:val="20"/>
                <w:lang w:eastAsia="sl-SI"/>
              </w:rPr>
              <w:instrText xml:space="preserve"> FORMTEXT </w:instrText>
            </w:r>
            <w:r w:rsidRPr="00A24AFE">
              <w:rPr>
                <w:rFonts w:ascii="Arial" w:eastAsia="Times New Roman" w:hAnsi="Arial" w:cs="Arial"/>
                <w:sz w:val="20"/>
                <w:szCs w:val="20"/>
                <w:lang w:eastAsia="sl-SI"/>
              </w:rPr>
            </w:r>
            <w:r w:rsidRPr="00A24AFE">
              <w:rPr>
                <w:rFonts w:ascii="Arial" w:eastAsia="Times New Roman" w:hAnsi="Arial" w:cs="Arial"/>
                <w:sz w:val="20"/>
                <w:szCs w:val="20"/>
                <w:lang w:eastAsia="sl-SI"/>
              </w:rPr>
              <w:fldChar w:fldCharType="separate"/>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sz w:val="20"/>
                <w:szCs w:val="20"/>
                <w:lang w:eastAsia="sl-SI"/>
              </w:rPr>
              <w:fldChar w:fldCharType="end"/>
            </w:r>
          </w:p>
        </w:tc>
      </w:tr>
      <w:tr w:rsidR="00803B9A" w:rsidRPr="00A24AFE" w14:paraId="49AB27A2" w14:textId="77777777" w:rsidTr="00BC1417">
        <w:trPr>
          <w:trHeight w:val="510"/>
        </w:trPr>
        <w:tc>
          <w:tcPr>
            <w:tcW w:w="43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8600F2" w14:textId="77777777" w:rsidR="00803B9A" w:rsidRPr="00A24AFE" w:rsidRDefault="00803B9A" w:rsidP="00BC1417">
            <w:pPr>
              <w:pStyle w:val="Brezrazmikov"/>
              <w:rPr>
                <w:rFonts w:ascii="Arial" w:eastAsia="Times New Roman" w:hAnsi="Arial" w:cs="Arial"/>
                <w:sz w:val="20"/>
                <w:szCs w:val="20"/>
                <w:lang w:val="sl-SI" w:eastAsia="sl-SI"/>
              </w:rPr>
            </w:pPr>
            <w:r w:rsidRPr="00A24AFE">
              <w:rPr>
                <w:rFonts w:ascii="Arial" w:eastAsia="Times New Roman" w:hAnsi="Arial" w:cs="Arial"/>
                <w:sz w:val="20"/>
                <w:szCs w:val="20"/>
                <w:lang w:val="sl-SI" w:eastAsia="sl-SI"/>
              </w:rPr>
              <w:t>TELEFON:</w:t>
            </w:r>
          </w:p>
        </w:tc>
        <w:tc>
          <w:tcPr>
            <w:tcW w:w="5103" w:type="dxa"/>
            <w:tcBorders>
              <w:top w:val="single" w:sz="4" w:space="0" w:color="auto"/>
              <w:left w:val="single" w:sz="4" w:space="0" w:color="auto"/>
              <w:bottom w:val="single" w:sz="4" w:space="0" w:color="auto"/>
              <w:right w:val="single" w:sz="4" w:space="0" w:color="auto"/>
            </w:tcBorders>
          </w:tcPr>
          <w:p w14:paraId="2ADF0AB9" w14:textId="77777777" w:rsidR="00803B9A" w:rsidRPr="00A24AFE" w:rsidRDefault="00803B9A" w:rsidP="00BC1417">
            <w:pPr>
              <w:rPr>
                <w:rFonts w:ascii="Arial" w:hAnsi="Arial" w:cs="Arial"/>
                <w:sz w:val="20"/>
                <w:szCs w:val="20"/>
              </w:rPr>
            </w:pPr>
            <w:r w:rsidRPr="00A24AFE">
              <w:rPr>
                <w:rFonts w:ascii="Arial" w:eastAsia="Times New Roman" w:hAnsi="Arial" w:cs="Arial"/>
                <w:sz w:val="20"/>
                <w:szCs w:val="20"/>
                <w:lang w:eastAsia="sl-SI"/>
              </w:rPr>
              <w:fldChar w:fldCharType="begin">
                <w:ffData>
                  <w:name w:val="Besedilo42"/>
                  <w:enabled/>
                  <w:calcOnExit w:val="0"/>
                  <w:textInput/>
                </w:ffData>
              </w:fldChar>
            </w:r>
            <w:r w:rsidRPr="00A24AFE">
              <w:rPr>
                <w:rFonts w:ascii="Arial" w:eastAsia="Times New Roman" w:hAnsi="Arial" w:cs="Arial"/>
                <w:sz w:val="20"/>
                <w:szCs w:val="20"/>
                <w:lang w:eastAsia="sl-SI"/>
              </w:rPr>
              <w:instrText xml:space="preserve"> FORMTEXT </w:instrText>
            </w:r>
            <w:r w:rsidRPr="00A24AFE">
              <w:rPr>
                <w:rFonts w:ascii="Arial" w:eastAsia="Times New Roman" w:hAnsi="Arial" w:cs="Arial"/>
                <w:sz w:val="20"/>
                <w:szCs w:val="20"/>
                <w:lang w:eastAsia="sl-SI"/>
              </w:rPr>
            </w:r>
            <w:r w:rsidRPr="00A24AFE">
              <w:rPr>
                <w:rFonts w:ascii="Arial" w:eastAsia="Times New Roman" w:hAnsi="Arial" w:cs="Arial"/>
                <w:sz w:val="20"/>
                <w:szCs w:val="20"/>
                <w:lang w:eastAsia="sl-SI"/>
              </w:rPr>
              <w:fldChar w:fldCharType="separate"/>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sz w:val="20"/>
                <w:szCs w:val="20"/>
                <w:lang w:eastAsia="sl-SI"/>
              </w:rPr>
              <w:fldChar w:fldCharType="end"/>
            </w:r>
          </w:p>
        </w:tc>
      </w:tr>
      <w:tr w:rsidR="00803B9A" w:rsidRPr="00A24AFE" w14:paraId="027E908B" w14:textId="77777777" w:rsidTr="00BC1417">
        <w:trPr>
          <w:trHeight w:val="510"/>
        </w:trPr>
        <w:tc>
          <w:tcPr>
            <w:tcW w:w="43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1C562E" w14:textId="77777777" w:rsidR="00803B9A" w:rsidRPr="00A24AFE" w:rsidRDefault="00803B9A" w:rsidP="00BC1417">
            <w:pPr>
              <w:pStyle w:val="Brezrazmikov"/>
              <w:rPr>
                <w:rFonts w:ascii="Arial" w:eastAsia="Times New Roman" w:hAnsi="Arial" w:cs="Arial"/>
                <w:sz w:val="20"/>
                <w:szCs w:val="20"/>
                <w:lang w:val="sl-SI" w:eastAsia="sl-SI"/>
              </w:rPr>
            </w:pPr>
            <w:r w:rsidRPr="00A24AFE">
              <w:rPr>
                <w:rFonts w:ascii="Arial" w:hAnsi="Arial" w:cs="Arial"/>
                <w:sz w:val="20"/>
                <w:szCs w:val="20"/>
                <w:lang w:val="sl-SI" w:eastAsia="sl-SI"/>
              </w:rPr>
              <w:t>IDENTIFIKACIJSKA ŠT. za DDV:</w:t>
            </w:r>
          </w:p>
        </w:tc>
        <w:tc>
          <w:tcPr>
            <w:tcW w:w="5103" w:type="dxa"/>
            <w:tcBorders>
              <w:top w:val="single" w:sz="4" w:space="0" w:color="auto"/>
              <w:left w:val="single" w:sz="4" w:space="0" w:color="auto"/>
              <w:bottom w:val="single" w:sz="4" w:space="0" w:color="auto"/>
              <w:right w:val="single" w:sz="4" w:space="0" w:color="auto"/>
            </w:tcBorders>
          </w:tcPr>
          <w:p w14:paraId="482304DE" w14:textId="77777777" w:rsidR="00803B9A" w:rsidRPr="00A24AFE" w:rsidRDefault="00803B9A" w:rsidP="00BC1417">
            <w:pPr>
              <w:rPr>
                <w:rFonts w:ascii="Arial" w:hAnsi="Arial" w:cs="Arial"/>
                <w:sz w:val="20"/>
                <w:szCs w:val="20"/>
              </w:rPr>
            </w:pPr>
            <w:r w:rsidRPr="00A24AFE">
              <w:rPr>
                <w:rFonts w:ascii="Arial" w:eastAsia="Times New Roman" w:hAnsi="Arial" w:cs="Arial"/>
                <w:sz w:val="20"/>
                <w:szCs w:val="20"/>
                <w:lang w:eastAsia="sl-SI"/>
              </w:rPr>
              <w:fldChar w:fldCharType="begin">
                <w:ffData>
                  <w:name w:val="Besedilo42"/>
                  <w:enabled/>
                  <w:calcOnExit w:val="0"/>
                  <w:textInput/>
                </w:ffData>
              </w:fldChar>
            </w:r>
            <w:r w:rsidRPr="00A24AFE">
              <w:rPr>
                <w:rFonts w:ascii="Arial" w:eastAsia="Times New Roman" w:hAnsi="Arial" w:cs="Arial"/>
                <w:sz w:val="20"/>
                <w:szCs w:val="20"/>
                <w:lang w:eastAsia="sl-SI"/>
              </w:rPr>
              <w:instrText xml:space="preserve"> FORMTEXT </w:instrText>
            </w:r>
            <w:r w:rsidRPr="00A24AFE">
              <w:rPr>
                <w:rFonts w:ascii="Arial" w:eastAsia="Times New Roman" w:hAnsi="Arial" w:cs="Arial"/>
                <w:sz w:val="20"/>
                <w:szCs w:val="20"/>
                <w:lang w:eastAsia="sl-SI"/>
              </w:rPr>
            </w:r>
            <w:r w:rsidRPr="00A24AFE">
              <w:rPr>
                <w:rFonts w:ascii="Arial" w:eastAsia="Times New Roman" w:hAnsi="Arial" w:cs="Arial"/>
                <w:sz w:val="20"/>
                <w:szCs w:val="20"/>
                <w:lang w:eastAsia="sl-SI"/>
              </w:rPr>
              <w:fldChar w:fldCharType="separate"/>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sz w:val="20"/>
                <w:szCs w:val="20"/>
                <w:lang w:eastAsia="sl-SI"/>
              </w:rPr>
              <w:fldChar w:fldCharType="end"/>
            </w:r>
          </w:p>
        </w:tc>
      </w:tr>
      <w:tr w:rsidR="00803B9A" w:rsidRPr="00A24AFE" w14:paraId="085EB1C7" w14:textId="77777777" w:rsidTr="00BC1417">
        <w:trPr>
          <w:trHeight w:val="510"/>
        </w:trPr>
        <w:tc>
          <w:tcPr>
            <w:tcW w:w="43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7BDA72" w14:textId="77777777" w:rsidR="00803B9A" w:rsidRPr="00A24AFE" w:rsidRDefault="00803B9A" w:rsidP="00BC1417">
            <w:pPr>
              <w:pStyle w:val="Brezrazmikov"/>
              <w:rPr>
                <w:rFonts w:ascii="Arial" w:eastAsia="Times New Roman" w:hAnsi="Arial" w:cs="Arial"/>
                <w:sz w:val="20"/>
                <w:szCs w:val="20"/>
                <w:lang w:val="sl-SI" w:eastAsia="sl-SI"/>
              </w:rPr>
            </w:pPr>
            <w:r w:rsidRPr="00A24AFE">
              <w:rPr>
                <w:rFonts w:ascii="Arial" w:eastAsia="Times New Roman" w:hAnsi="Arial" w:cs="Arial"/>
                <w:sz w:val="20"/>
                <w:szCs w:val="20"/>
                <w:lang w:val="sl-SI" w:eastAsia="sl-SI"/>
              </w:rPr>
              <w:t>MATIČNA ŠTEVILKA:</w:t>
            </w:r>
          </w:p>
        </w:tc>
        <w:tc>
          <w:tcPr>
            <w:tcW w:w="5103" w:type="dxa"/>
            <w:tcBorders>
              <w:top w:val="single" w:sz="4" w:space="0" w:color="auto"/>
              <w:left w:val="single" w:sz="4" w:space="0" w:color="auto"/>
              <w:bottom w:val="single" w:sz="4" w:space="0" w:color="auto"/>
              <w:right w:val="single" w:sz="4" w:space="0" w:color="auto"/>
            </w:tcBorders>
          </w:tcPr>
          <w:p w14:paraId="467818DD" w14:textId="77777777" w:rsidR="00803B9A" w:rsidRPr="00A24AFE" w:rsidRDefault="00803B9A" w:rsidP="00BC1417">
            <w:pPr>
              <w:rPr>
                <w:rFonts w:ascii="Arial" w:hAnsi="Arial" w:cs="Arial"/>
                <w:sz w:val="20"/>
                <w:szCs w:val="20"/>
              </w:rPr>
            </w:pPr>
            <w:r w:rsidRPr="00A24AFE">
              <w:rPr>
                <w:rFonts w:ascii="Arial" w:eastAsia="Times New Roman" w:hAnsi="Arial" w:cs="Arial"/>
                <w:sz w:val="20"/>
                <w:szCs w:val="20"/>
                <w:lang w:eastAsia="sl-SI"/>
              </w:rPr>
              <w:fldChar w:fldCharType="begin">
                <w:ffData>
                  <w:name w:val="Besedilo42"/>
                  <w:enabled/>
                  <w:calcOnExit w:val="0"/>
                  <w:textInput/>
                </w:ffData>
              </w:fldChar>
            </w:r>
            <w:r w:rsidRPr="00A24AFE">
              <w:rPr>
                <w:rFonts w:ascii="Arial" w:eastAsia="Times New Roman" w:hAnsi="Arial" w:cs="Arial"/>
                <w:sz w:val="20"/>
                <w:szCs w:val="20"/>
                <w:lang w:eastAsia="sl-SI"/>
              </w:rPr>
              <w:instrText xml:space="preserve"> FORMTEXT </w:instrText>
            </w:r>
            <w:r w:rsidRPr="00A24AFE">
              <w:rPr>
                <w:rFonts w:ascii="Arial" w:eastAsia="Times New Roman" w:hAnsi="Arial" w:cs="Arial"/>
                <w:sz w:val="20"/>
                <w:szCs w:val="20"/>
                <w:lang w:eastAsia="sl-SI"/>
              </w:rPr>
            </w:r>
            <w:r w:rsidRPr="00A24AFE">
              <w:rPr>
                <w:rFonts w:ascii="Arial" w:eastAsia="Times New Roman" w:hAnsi="Arial" w:cs="Arial"/>
                <w:sz w:val="20"/>
                <w:szCs w:val="20"/>
                <w:lang w:eastAsia="sl-SI"/>
              </w:rPr>
              <w:fldChar w:fldCharType="separate"/>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sz w:val="20"/>
                <w:szCs w:val="20"/>
                <w:lang w:eastAsia="sl-SI"/>
              </w:rPr>
              <w:fldChar w:fldCharType="end"/>
            </w:r>
          </w:p>
        </w:tc>
      </w:tr>
      <w:tr w:rsidR="00803B9A" w:rsidRPr="00A24AFE" w14:paraId="6C8E90AF" w14:textId="77777777" w:rsidTr="00BC1417">
        <w:trPr>
          <w:trHeight w:val="510"/>
        </w:trPr>
        <w:tc>
          <w:tcPr>
            <w:tcW w:w="43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D6CA74" w14:textId="77777777" w:rsidR="00803B9A" w:rsidRPr="00A24AFE" w:rsidRDefault="00803B9A" w:rsidP="00BC1417">
            <w:pPr>
              <w:pStyle w:val="Brezrazmikov"/>
              <w:rPr>
                <w:rFonts w:ascii="Arial" w:eastAsia="Times New Roman" w:hAnsi="Arial" w:cs="Arial"/>
                <w:sz w:val="20"/>
                <w:szCs w:val="20"/>
                <w:lang w:val="sl-SI" w:eastAsia="sl-SI"/>
              </w:rPr>
            </w:pPr>
            <w:r w:rsidRPr="00A24AFE">
              <w:rPr>
                <w:rFonts w:ascii="Arial" w:eastAsia="Times New Roman" w:hAnsi="Arial" w:cs="Arial"/>
                <w:sz w:val="20"/>
                <w:szCs w:val="20"/>
                <w:lang w:val="sl-SI" w:eastAsia="sl-SI"/>
              </w:rPr>
              <w:t>ŠT. TRANSAKCIJSKEGA RAČUNA:</w:t>
            </w:r>
          </w:p>
        </w:tc>
        <w:tc>
          <w:tcPr>
            <w:tcW w:w="5103" w:type="dxa"/>
            <w:tcBorders>
              <w:top w:val="single" w:sz="4" w:space="0" w:color="auto"/>
              <w:left w:val="single" w:sz="4" w:space="0" w:color="auto"/>
              <w:bottom w:val="single" w:sz="4" w:space="0" w:color="auto"/>
              <w:right w:val="single" w:sz="4" w:space="0" w:color="auto"/>
            </w:tcBorders>
          </w:tcPr>
          <w:p w14:paraId="52218F98" w14:textId="77777777" w:rsidR="00803B9A" w:rsidRPr="00A24AFE" w:rsidRDefault="00803B9A" w:rsidP="00BC1417">
            <w:pPr>
              <w:rPr>
                <w:rFonts w:ascii="Arial" w:hAnsi="Arial" w:cs="Arial"/>
                <w:sz w:val="20"/>
                <w:szCs w:val="20"/>
              </w:rPr>
            </w:pPr>
            <w:r w:rsidRPr="00A24AFE">
              <w:rPr>
                <w:rFonts w:ascii="Arial" w:eastAsia="Times New Roman" w:hAnsi="Arial" w:cs="Arial"/>
                <w:sz w:val="20"/>
                <w:szCs w:val="20"/>
                <w:lang w:eastAsia="sl-SI"/>
              </w:rPr>
              <w:fldChar w:fldCharType="begin">
                <w:ffData>
                  <w:name w:val="Besedilo42"/>
                  <w:enabled/>
                  <w:calcOnExit w:val="0"/>
                  <w:textInput/>
                </w:ffData>
              </w:fldChar>
            </w:r>
            <w:r w:rsidRPr="00A24AFE">
              <w:rPr>
                <w:rFonts w:ascii="Arial" w:eastAsia="Times New Roman" w:hAnsi="Arial" w:cs="Arial"/>
                <w:sz w:val="20"/>
                <w:szCs w:val="20"/>
                <w:lang w:eastAsia="sl-SI"/>
              </w:rPr>
              <w:instrText xml:space="preserve"> FORMTEXT </w:instrText>
            </w:r>
            <w:r w:rsidRPr="00A24AFE">
              <w:rPr>
                <w:rFonts w:ascii="Arial" w:eastAsia="Times New Roman" w:hAnsi="Arial" w:cs="Arial"/>
                <w:sz w:val="20"/>
                <w:szCs w:val="20"/>
                <w:lang w:eastAsia="sl-SI"/>
              </w:rPr>
            </w:r>
            <w:r w:rsidRPr="00A24AFE">
              <w:rPr>
                <w:rFonts w:ascii="Arial" w:eastAsia="Times New Roman" w:hAnsi="Arial" w:cs="Arial"/>
                <w:sz w:val="20"/>
                <w:szCs w:val="20"/>
                <w:lang w:eastAsia="sl-SI"/>
              </w:rPr>
              <w:fldChar w:fldCharType="separate"/>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sz w:val="20"/>
                <w:szCs w:val="20"/>
                <w:lang w:eastAsia="sl-SI"/>
              </w:rPr>
              <w:fldChar w:fldCharType="end"/>
            </w:r>
          </w:p>
        </w:tc>
      </w:tr>
      <w:tr w:rsidR="00803B9A" w:rsidRPr="00A24AFE" w14:paraId="00979EA5" w14:textId="77777777" w:rsidTr="00BC1417">
        <w:trPr>
          <w:trHeight w:val="510"/>
        </w:trPr>
        <w:tc>
          <w:tcPr>
            <w:tcW w:w="4390" w:type="dxa"/>
            <w:tcBorders>
              <w:top w:val="single" w:sz="4" w:space="0" w:color="auto"/>
              <w:left w:val="single" w:sz="4" w:space="0" w:color="auto"/>
              <w:bottom w:val="single" w:sz="4" w:space="0" w:color="auto"/>
              <w:right w:val="single" w:sz="4" w:space="0" w:color="auto"/>
            </w:tcBorders>
            <w:shd w:val="clear" w:color="auto" w:fill="auto"/>
            <w:vAlign w:val="center"/>
          </w:tcPr>
          <w:p w14:paraId="34517AF1" w14:textId="77777777" w:rsidR="00803B9A" w:rsidRPr="00A24AFE" w:rsidRDefault="00803B9A" w:rsidP="00BC1417">
            <w:pPr>
              <w:pStyle w:val="Brezrazmikov"/>
              <w:rPr>
                <w:rFonts w:ascii="Arial" w:eastAsia="Times New Roman" w:hAnsi="Arial" w:cs="Arial"/>
                <w:sz w:val="20"/>
                <w:szCs w:val="20"/>
                <w:lang w:val="sl-SI" w:eastAsia="sl-SI"/>
              </w:rPr>
            </w:pPr>
            <w:r w:rsidRPr="00A24AFE">
              <w:rPr>
                <w:rFonts w:ascii="Arial" w:hAnsi="Arial" w:cs="Arial"/>
                <w:sz w:val="20"/>
                <w:szCs w:val="20"/>
              </w:rPr>
              <w:t>VRSTA DEL, KI JIH BODO IZVAJALI</w:t>
            </w:r>
          </w:p>
        </w:tc>
        <w:tc>
          <w:tcPr>
            <w:tcW w:w="5103" w:type="dxa"/>
            <w:tcBorders>
              <w:top w:val="single" w:sz="4" w:space="0" w:color="auto"/>
              <w:left w:val="single" w:sz="4" w:space="0" w:color="auto"/>
              <w:bottom w:val="single" w:sz="4" w:space="0" w:color="auto"/>
              <w:right w:val="single" w:sz="4" w:space="0" w:color="auto"/>
            </w:tcBorders>
          </w:tcPr>
          <w:p w14:paraId="34E642A6" w14:textId="77777777" w:rsidR="00803B9A" w:rsidRPr="00A24AFE" w:rsidRDefault="00803B9A" w:rsidP="00BC1417">
            <w:pPr>
              <w:rPr>
                <w:rFonts w:ascii="Arial" w:eastAsia="Times New Roman" w:hAnsi="Arial" w:cs="Arial"/>
                <w:sz w:val="20"/>
                <w:szCs w:val="20"/>
                <w:lang w:eastAsia="sl-SI"/>
              </w:rPr>
            </w:pPr>
            <w:r w:rsidRPr="00A24AFE">
              <w:rPr>
                <w:rFonts w:ascii="Arial" w:eastAsia="Times New Roman" w:hAnsi="Arial" w:cs="Arial"/>
                <w:sz w:val="20"/>
                <w:szCs w:val="20"/>
                <w:lang w:eastAsia="sl-SI"/>
              </w:rPr>
              <w:fldChar w:fldCharType="begin">
                <w:ffData>
                  <w:name w:val="Besedilo42"/>
                  <w:enabled/>
                  <w:calcOnExit w:val="0"/>
                  <w:textInput/>
                </w:ffData>
              </w:fldChar>
            </w:r>
            <w:r w:rsidRPr="00A24AFE">
              <w:rPr>
                <w:rFonts w:ascii="Arial" w:eastAsia="Times New Roman" w:hAnsi="Arial" w:cs="Arial"/>
                <w:sz w:val="20"/>
                <w:szCs w:val="20"/>
                <w:lang w:eastAsia="sl-SI"/>
              </w:rPr>
              <w:instrText xml:space="preserve"> FORMTEXT </w:instrText>
            </w:r>
            <w:r w:rsidRPr="00A24AFE">
              <w:rPr>
                <w:rFonts w:ascii="Arial" w:eastAsia="Times New Roman" w:hAnsi="Arial" w:cs="Arial"/>
                <w:sz w:val="20"/>
                <w:szCs w:val="20"/>
                <w:lang w:eastAsia="sl-SI"/>
              </w:rPr>
            </w:r>
            <w:r w:rsidRPr="00A24AFE">
              <w:rPr>
                <w:rFonts w:ascii="Arial" w:eastAsia="Times New Roman" w:hAnsi="Arial" w:cs="Arial"/>
                <w:sz w:val="20"/>
                <w:szCs w:val="20"/>
                <w:lang w:eastAsia="sl-SI"/>
              </w:rPr>
              <w:fldChar w:fldCharType="separate"/>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sz w:val="20"/>
                <w:szCs w:val="20"/>
                <w:lang w:eastAsia="sl-SI"/>
              </w:rPr>
              <w:fldChar w:fldCharType="end"/>
            </w:r>
          </w:p>
        </w:tc>
      </w:tr>
      <w:tr w:rsidR="00803B9A" w:rsidRPr="00A24AFE" w14:paraId="61D1C997" w14:textId="77777777" w:rsidTr="00BC1417">
        <w:trPr>
          <w:trHeight w:val="510"/>
        </w:trPr>
        <w:tc>
          <w:tcPr>
            <w:tcW w:w="4390" w:type="dxa"/>
            <w:tcBorders>
              <w:top w:val="single" w:sz="4" w:space="0" w:color="auto"/>
              <w:left w:val="single" w:sz="4" w:space="0" w:color="auto"/>
              <w:bottom w:val="single" w:sz="4" w:space="0" w:color="auto"/>
              <w:right w:val="single" w:sz="4" w:space="0" w:color="auto"/>
            </w:tcBorders>
            <w:shd w:val="clear" w:color="auto" w:fill="auto"/>
            <w:vAlign w:val="center"/>
          </w:tcPr>
          <w:p w14:paraId="53ADC63B" w14:textId="77777777" w:rsidR="00803B9A" w:rsidRPr="00A24AFE" w:rsidRDefault="00803B9A" w:rsidP="00BC1417">
            <w:pPr>
              <w:pStyle w:val="Brezrazmikov"/>
              <w:rPr>
                <w:rFonts w:ascii="Arial" w:eastAsia="Times New Roman" w:hAnsi="Arial" w:cs="Arial"/>
                <w:sz w:val="20"/>
                <w:szCs w:val="20"/>
                <w:lang w:val="sl-SI" w:eastAsia="sl-SI"/>
              </w:rPr>
            </w:pPr>
            <w:r w:rsidRPr="00A24AFE">
              <w:rPr>
                <w:rFonts w:ascii="Arial" w:hAnsi="Arial" w:cs="Arial"/>
                <w:sz w:val="20"/>
                <w:szCs w:val="20"/>
              </w:rPr>
              <w:t>VREDNOST DEL, KI JIH BODO IZVAJALI (EUR BREZ DDV)</w:t>
            </w:r>
          </w:p>
        </w:tc>
        <w:tc>
          <w:tcPr>
            <w:tcW w:w="5103" w:type="dxa"/>
            <w:tcBorders>
              <w:top w:val="single" w:sz="4" w:space="0" w:color="auto"/>
              <w:left w:val="single" w:sz="4" w:space="0" w:color="auto"/>
              <w:bottom w:val="single" w:sz="4" w:space="0" w:color="auto"/>
              <w:right w:val="single" w:sz="4" w:space="0" w:color="auto"/>
            </w:tcBorders>
          </w:tcPr>
          <w:p w14:paraId="4C9A984E" w14:textId="77777777" w:rsidR="00803B9A" w:rsidRPr="00A24AFE" w:rsidRDefault="00803B9A" w:rsidP="00BC1417">
            <w:pPr>
              <w:rPr>
                <w:rFonts w:ascii="Arial" w:eastAsia="Times New Roman" w:hAnsi="Arial" w:cs="Arial"/>
                <w:sz w:val="20"/>
                <w:szCs w:val="20"/>
                <w:lang w:eastAsia="sl-SI"/>
              </w:rPr>
            </w:pPr>
            <w:r w:rsidRPr="00A24AFE">
              <w:rPr>
                <w:rFonts w:ascii="Arial" w:eastAsia="Times New Roman" w:hAnsi="Arial" w:cs="Arial"/>
                <w:sz w:val="20"/>
                <w:szCs w:val="20"/>
                <w:lang w:eastAsia="sl-SI"/>
              </w:rPr>
              <w:fldChar w:fldCharType="begin">
                <w:ffData>
                  <w:name w:val="Besedilo42"/>
                  <w:enabled/>
                  <w:calcOnExit w:val="0"/>
                  <w:textInput/>
                </w:ffData>
              </w:fldChar>
            </w:r>
            <w:r w:rsidRPr="00A24AFE">
              <w:rPr>
                <w:rFonts w:ascii="Arial" w:eastAsia="Times New Roman" w:hAnsi="Arial" w:cs="Arial"/>
                <w:sz w:val="20"/>
                <w:szCs w:val="20"/>
                <w:lang w:eastAsia="sl-SI"/>
              </w:rPr>
              <w:instrText xml:space="preserve"> FORMTEXT </w:instrText>
            </w:r>
            <w:r w:rsidRPr="00A24AFE">
              <w:rPr>
                <w:rFonts w:ascii="Arial" w:eastAsia="Times New Roman" w:hAnsi="Arial" w:cs="Arial"/>
                <w:sz w:val="20"/>
                <w:szCs w:val="20"/>
                <w:lang w:eastAsia="sl-SI"/>
              </w:rPr>
            </w:r>
            <w:r w:rsidRPr="00A24AFE">
              <w:rPr>
                <w:rFonts w:ascii="Arial" w:eastAsia="Times New Roman" w:hAnsi="Arial" w:cs="Arial"/>
                <w:sz w:val="20"/>
                <w:szCs w:val="20"/>
                <w:lang w:eastAsia="sl-SI"/>
              </w:rPr>
              <w:fldChar w:fldCharType="separate"/>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sz w:val="20"/>
                <w:szCs w:val="20"/>
                <w:lang w:eastAsia="sl-SI"/>
              </w:rPr>
              <w:fldChar w:fldCharType="end"/>
            </w:r>
          </w:p>
        </w:tc>
      </w:tr>
      <w:bookmarkEnd w:id="15"/>
    </w:tbl>
    <w:p w14:paraId="482F9D37" w14:textId="77777777" w:rsidR="006F0C4A" w:rsidRPr="00A24AFE" w:rsidRDefault="006F0C4A" w:rsidP="006F0C4A">
      <w:pPr>
        <w:pStyle w:val="Brezrazmikov"/>
        <w:rPr>
          <w:rFonts w:ascii="Arial" w:hAnsi="Arial" w:cs="Arial"/>
          <w:sz w:val="20"/>
          <w:szCs w:val="20"/>
          <w:lang w:val="sl-SI" w:eastAsia="sl-SI"/>
        </w:rPr>
      </w:pPr>
    </w:p>
    <w:p w14:paraId="65AF2E61" w14:textId="77777777" w:rsidR="006F0C4A" w:rsidRPr="00A24AFE" w:rsidRDefault="006F0C4A" w:rsidP="006F0C4A">
      <w:pPr>
        <w:pStyle w:val="Brezrazmikov"/>
        <w:rPr>
          <w:rFonts w:ascii="Arial" w:hAnsi="Arial" w:cs="Arial"/>
          <w:sz w:val="20"/>
          <w:szCs w:val="20"/>
          <w:lang w:val="sl-SI" w:eastAsia="sl-SI"/>
        </w:rPr>
      </w:pPr>
    </w:p>
    <w:p w14:paraId="0C93328E" w14:textId="77777777" w:rsidR="00334A6D" w:rsidRPr="00A24AFE" w:rsidRDefault="00334A6D" w:rsidP="00334A6D">
      <w:pPr>
        <w:suppressAutoHyphens/>
        <w:autoSpaceDE w:val="0"/>
        <w:autoSpaceDN w:val="0"/>
        <w:spacing w:after="0" w:line="276" w:lineRule="auto"/>
        <w:jc w:val="both"/>
        <w:textAlignment w:val="baseline"/>
        <w:rPr>
          <w:rFonts w:ascii="Times New Roman" w:eastAsia="Times New Roman" w:hAnsi="Times New Roman" w:cs="Times New Roman"/>
          <w:kern w:val="3"/>
          <w:sz w:val="20"/>
          <w:szCs w:val="20"/>
          <w:lang w:eastAsia="zh-CN"/>
        </w:rPr>
      </w:pPr>
      <w:r w:rsidRPr="00A24AFE">
        <w:rPr>
          <w:rFonts w:ascii="Arial" w:eastAsia="Times New Roman" w:hAnsi="Arial" w:cs="Arial"/>
          <w:kern w:val="3"/>
          <w:sz w:val="20"/>
          <w:szCs w:val="20"/>
          <w:lang w:eastAsia="zh-CN"/>
        </w:rPr>
        <w:t>S podpisom zakoniti zastopnik pooblaščam naročnika UNIVERZA V LJUBLJANI, MEDICINSKA FAKULTETA</w:t>
      </w:r>
      <w:r w:rsidR="001632B5" w:rsidRPr="00A24AFE">
        <w:rPr>
          <w:rFonts w:ascii="Arial" w:eastAsia="Times New Roman" w:hAnsi="Arial" w:cs="Arial"/>
          <w:kern w:val="3"/>
          <w:sz w:val="20"/>
          <w:szCs w:val="20"/>
          <w:lang w:eastAsia="zh-CN"/>
        </w:rPr>
        <w:t xml:space="preserve">, </w:t>
      </w:r>
      <w:r w:rsidRPr="00A24AFE">
        <w:rPr>
          <w:rFonts w:ascii="Arial" w:eastAsia="Times New Roman" w:hAnsi="Arial" w:cs="Arial"/>
          <w:kern w:val="3"/>
          <w:sz w:val="20"/>
          <w:szCs w:val="20"/>
          <w:lang w:eastAsia="zh-CN"/>
        </w:rPr>
        <w:t xml:space="preserve">Vrazov trg 002, 1000 Ljubljana, da zaradi izvedbe javnega naročila </w:t>
      </w:r>
      <w:r w:rsidRPr="00A24AFE">
        <w:rPr>
          <w:rFonts w:ascii="Arial" w:eastAsia="Times New Roman" w:hAnsi="Arial" w:cs="Times New Roman"/>
          <w:b/>
          <w:bCs/>
          <w:iCs/>
          <w:kern w:val="3"/>
          <w:sz w:val="20"/>
          <w:szCs w:val="20"/>
          <w:lang w:eastAsia="zh-CN"/>
        </w:rPr>
        <w:t>»</w:t>
      </w:r>
      <w:r w:rsidRPr="00A24AFE">
        <w:rPr>
          <w:rFonts w:ascii="Arial" w:hAnsi="Arial"/>
          <w:b/>
          <w:bCs/>
          <w:sz w:val="20"/>
          <w:szCs w:val="20"/>
        </w:rPr>
        <w:t>Izdelava projektne dokumentacije za Kampus Vrazov trg KVT II</w:t>
      </w:r>
      <w:r w:rsidRPr="00A24AFE">
        <w:rPr>
          <w:rFonts w:ascii="Arial" w:eastAsia="Times New Roman" w:hAnsi="Arial" w:cs="Times New Roman"/>
          <w:b/>
          <w:bCs/>
          <w:iCs/>
          <w:kern w:val="3"/>
          <w:sz w:val="20"/>
          <w:szCs w:val="20"/>
          <w:lang w:eastAsia="zh-CN"/>
        </w:rPr>
        <w:t xml:space="preserve">« </w:t>
      </w:r>
      <w:r w:rsidRPr="00A24AFE">
        <w:rPr>
          <w:rFonts w:ascii="Arial" w:eastAsia="Times New Roman" w:hAnsi="Arial" w:cs="Arial"/>
          <w:kern w:val="3"/>
          <w:sz w:val="20"/>
          <w:szCs w:val="20"/>
          <w:lang w:eastAsia="zh-CN"/>
        </w:rPr>
        <w:t xml:space="preserve">na podlagi zgoraj navedenih osebnih podatkov od Ministrstva za pravosodje pridobi </w:t>
      </w:r>
      <w:r w:rsidRPr="00A24AFE">
        <w:rPr>
          <w:rFonts w:ascii="Arial" w:eastAsia="Times New Roman" w:hAnsi="Arial" w:cs="Arial"/>
          <w:kern w:val="3"/>
          <w:sz w:val="20"/>
          <w:szCs w:val="20"/>
          <w:u w:val="single"/>
          <w:lang w:eastAsia="zh-CN"/>
        </w:rPr>
        <w:t>Potrdilo iz kazenske evidence za pravne osebe.</w:t>
      </w:r>
    </w:p>
    <w:p w14:paraId="060739F8" w14:textId="77777777" w:rsidR="006F0C4A" w:rsidRPr="00A24AFE" w:rsidRDefault="006F0C4A" w:rsidP="006F0C4A">
      <w:pPr>
        <w:pStyle w:val="Brezrazmikov"/>
        <w:rPr>
          <w:rFonts w:ascii="Arial" w:hAnsi="Arial" w:cs="Arial"/>
          <w:sz w:val="20"/>
          <w:szCs w:val="20"/>
          <w:lang w:val="sl-SI" w:eastAsia="sl-SI"/>
        </w:rPr>
      </w:pPr>
    </w:p>
    <w:p w14:paraId="5E47A467" w14:textId="77777777" w:rsidR="00E62F35" w:rsidRPr="00A24AFE" w:rsidRDefault="00E62F35" w:rsidP="006F0C4A">
      <w:pPr>
        <w:pStyle w:val="Brezrazmikov"/>
        <w:rPr>
          <w:rFonts w:ascii="Arial" w:eastAsia="Times New Roman" w:hAnsi="Arial" w:cs="Arial"/>
          <w:sz w:val="20"/>
          <w:szCs w:val="20"/>
          <w:lang w:val="sl-SI" w:eastAsia="sl-SI"/>
        </w:rPr>
      </w:pPr>
    </w:p>
    <w:p w14:paraId="7D7ADDEE" w14:textId="77777777" w:rsidR="006F0C4A" w:rsidRPr="001B7D99" w:rsidRDefault="006F0C4A" w:rsidP="006F0C4A">
      <w:pPr>
        <w:pStyle w:val="Brezrazmikov"/>
        <w:rPr>
          <w:rFonts w:ascii="Arial" w:eastAsia="Times New Roman" w:hAnsi="Arial" w:cs="Arial"/>
          <w:sz w:val="20"/>
          <w:szCs w:val="20"/>
          <w:lang w:val="sl-SI" w:eastAsia="sl-SI"/>
        </w:rPr>
      </w:pPr>
    </w:p>
    <w:p w14:paraId="084FFC7E" w14:textId="77777777" w:rsidR="001B7D99" w:rsidRPr="001B7D99" w:rsidRDefault="001B7D99" w:rsidP="001B7D99">
      <w:pPr>
        <w:suppressAutoHyphens/>
        <w:autoSpaceDE w:val="0"/>
        <w:autoSpaceDN w:val="0"/>
        <w:spacing w:after="0" w:line="240" w:lineRule="auto"/>
        <w:textAlignment w:val="baseline"/>
        <w:rPr>
          <w:rFonts w:ascii="Times New Roman" w:eastAsia="Times New Roman" w:hAnsi="Times New Roman" w:cs="Times New Roman"/>
          <w:kern w:val="3"/>
          <w:sz w:val="20"/>
          <w:szCs w:val="20"/>
          <w:lang w:eastAsia="zh-CN"/>
        </w:rPr>
      </w:pPr>
      <w:r w:rsidRPr="001B7D99">
        <w:rPr>
          <w:rFonts w:ascii="Arial" w:eastAsia="Times New Roman" w:hAnsi="Arial" w:cs="Arial"/>
          <w:kern w:val="3"/>
          <w:sz w:val="20"/>
          <w:szCs w:val="20"/>
          <w:lang w:eastAsia="zh-CN"/>
        </w:rPr>
        <w:t>Datum:</w:t>
      </w:r>
      <w:r w:rsidRPr="001B7D99">
        <w:rPr>
          <w:rFonts w:ascii="Arial" w:eastAsia="Times New Roman" w:hAnsi="Arial" w:cs="Arial"/>
          <w:kern w:val="3"/>
          <w:sz w:val="20"/>
          <w:szCs w:val="20"/>
          <w:lang w:eastAsia="zh-CN"/>
        </w:rPr>
        <w:tab/>
      </w:r>
      <w:r w:rsidRPr="001B7D99">
        <w:rPr>
          <w:rFonts w:ascii="Arial" w:eastAsia="Times New Roman" w:hAnsi="Arial" w:cs="Arial"/>
          <w:kern w:val="3"/>
          <w:sz w:val="20"/>
          <w:szCs w:val="20"/>
          <w:lang w:eastAsia="zh-CN"/>
        </w:rPr>
        <w:tab/>
      </w:r>
      <w:r w:rsidRPr="001B7D99">
        <w:rPr>
          <w:rFonts w:ascii="Arial" w:eastAsia="Times New Roman" w:hAnsi="Arial" w:cs="Arial"/>
          <w:kern w:val="3"/>
          <w:sz w:val="20"/>
          <w:szCs w:val="20"/>
          <w:lang w:eastAsia="zh-CN"/>
        </w:rPr>
        <w:tab/>
      </w:r>
      <w:r w:rsidRPr="001B7D99">
        <w:rPr>
          <w:rFonts w:ascii="Arial" w:eastAsia="Times New Roman" w:hAnsi="Arial" w:cs="Arial"/>
          <w:kern w:val="3"/>
          <w:sz w:val="20"/>
          <w:szCs w:val="20"/>
          <w:lang w:eastAsia="zh-CN"/>
        </w:rPr>
        <w:tab/>
      </w:r>
      <w:r w:rsidRPr="001B7D99">
        <w:rPr>
          <w:rFonts w:ascii="Arial" w:eastAsia="Times New Roman" w:hAnsi="Arial" w:cs="Arial"/>
          <w:kern w:val="3"/>
          <w:sz w:val="20"/>
          <w:szCs w:val="20"/>
          <w:lang w:eastAsia="zh-CN"/>
        </w:rPr>
        <w:tab/>
      </w:r>
      <w:r w:rsidRPr="001B7D99">
        <w:rPr>
          <w:rFonts w:ascii="Arial" w:eastAsia="Times New Roman" w:hAnsi="Arial" w:cs="Arial"/>
          <w:kern w:val="3"/>
          <w:sz w:val="20"/>
          <w:szCs w:val="20"/>
          <w:lang w:eastAsia="zh-CN"/>
        </w:rPr>
        <w:tab/>
      </w:r>
      <w:r w:rsidRPr="001B7D99">
        <w:rPr>
          <w:rFonts w:ascii="Arial" w:eastAsia="Times New Roman" w:hAnsi="Arial" w:cs="Arial"/>
          <w:kern w:val="3"/>
          <w:sz w:val="20"/>
          <w:szCs w:val="20"/>
          <w:lang w:eastAsia="zh-CN"/>
        </w:rPr>
        <w:tab/>
        <w:t>Podpis:</w:t>
      </w:r>
    </w:p>
    <w:p w14:paraId="7F961E79" w14:textId="77777777" w:rsidR="001B7D99" w:rsidRPr="001B7D99" w:rsidRDefault="001B7D99" w:rsidP="001B7D99">
      <w:pPr>
        <w:suppressAutoHyphens/>
        <w:autoSpaceDE w:val="0"/>
        <w:autoSpaceDN w:val="0"/>
        <w:spacing w:after="0" w:line="240" w:lineRule="auto"/>
        <w:textAlignment w:val="baseline"/>
        <w:rPr>
          <w:rFonts w:ascii="Arial" w:eastAsia="Times New Roman" w:hAnsi="Arial" w:cs="Arial"/>
          <w:kern w:val="3"/>
          <w:sz w:val="20"/>
          <w:szCs w:val="20"/>
          <w:lang w:eastAsia="zh-CN"/>
        </w:rPr>
      </w:pPr>
    </w:p>
    <w:p w14:paraId="3D1C0AB5" w14:textId="77777777" w:rsidR="001B7D99" w:rsidRPr="001B7D99" w:rsidRDefault="001B7D99" w:rsidP="001B7D99">
      <w:pPr>
        <w:suppressAutoHyphens/>
        <w:autoSpaceDN w:val="0"/>
        <w:spacing w:after="0" w:line="240" w:lineRule="auto"/>
        <w:textAlignment w:val="baseline"/>
        <w:rPr>
          <w:rFonts w:ascii="Arial" w:eastAsia="Times New Roman" w:hAnsi="Arial" w:cs="Arial"/>
          <w:b/>
          <w:kern w:val="3"/>
          <w:sz w:val="20"/>
          <w:szCs w:val="20"/>
          <w:lang w:eastAsia="zh-CN"/>
        </w:rPr>
      </w:pPr>
      <w:r w:rsidRPr="001B7D99">
        <w:rPr>
          <w:rFonts w:ascii="Arial" w:eastAsia="Times New Roman" w:hAnsi="Arial" w:cs="Arial"/>
          <w:kern w:val="3"/>
          <w:sz w:val="20"/>
          <w:szCs w:val="20"/>
          <w:lang w:eastAsia="zh-CN"/>
        </w:rPr>
        <w:t>_________________</w:t>
      </w:r>
      <w:r w:rsidRPr="001B7D99">
        <w:rPr>
          <w:rFonts w:ascii="Arial" w:eastAsia="Times New Roman" w:hAnsi="Arial" w:cs="Arial"/>
          <w:kern w:val="3"/>
          <w:sz w:val="20"/>
          <w:szCs w:val="20"/>
          <w:lang w:eastAsia="zh-CN"/>
        </w:rPr>
        <w:tab/>
      </w:r>
      <w:r w:rsidRPr="001B7D99">
        <w:rPr>
          <w:rFonts w:ascii="Arial" w:eastAsia="Times New Roman" w:hAnsi="Arial" w:cs="Arial"/>
          <w:kern w:val="3"/>
          <w:sz w:val="20"/>
          <w:szCs w:val="20"/>
          <w:lang w:eastAsia="zh-CN"/>
        </w:rPr>
        <w:tab/>
      </w:r>
      <w:r w:rsidRPr="001B7D99">
        <w:rPr>
          <w:rFonts w:ascii="Arial" w:eastAsia="Times New Roman" w:hAnsi="Arial" w:cs="Arial"/>
          <w:kern w:val="3"/>
          <w:sz w:val="20"/>
          <w:szCs w:val="20"/>
          <w:lang w:eastAsia="zh-CN"/>
        </w:rPr>
        <w:tab/>
      </w:r>
      <w:r w:rsidRPr="001B7D99">
        <w:rPr>
          <w:rFonts w:ascii="Arial" w:eastAsia="Times New Roman" w:hAnsi="Arial" w:cs="Arial"/>
          <w:kern w:val="3"/>
          <w:sz w:val="20"/>
          <w:szCs w:val="20"/>
          <w:lang w:eastAsia="zh-CN"/>
        </w:rPr>
        <w:tab/>
      </w:r>
      <w:r w:rsidRPr="001B7D99">
        <w:rPr>
          <w:rFonts w:ascii="Arial" w:eastAsia="Times New Roman" w:hAnsi="Arial" w:cs="Arial"/>
          <w:kern w:val="3"/>
          <w:sz w:val="20"/>
          <w:szCs w:val="20"/>
          <w:lang w:eastAsia="zh-CN"/>
        </w:rPr>
        <w:tab/>
      </w:r>
      <w:r w:rsidRPr="001B7D99">
        <w:rPr>
          <w:rFonts w:ascii="Arial" w:eastAsia="Times New Roman" w:hAnsi="Arial" w:cs="Arial"/>
          <w:kern w:val="3"/>
          <w:sz w:val="20"/>
          <w:szCs w:val="20"/>
          <w:lang w:eastAsia="zh-CN"/>
        </w:rPr>
        <w:tab/>
        <w:t>___________________</w:t>
      </w:r>
    </w:p>
    <w:p w14:paraId="0015B8E1" w14:textId="77777777" w:rsidR="006F0C4A" w:rsidRPr="001B7D99" w:rsidRDefault="006F0C4A" w:rsidP="006F0C4A">
      <w:pPr>
        <w:pStyle w:val="Brezrazmikov"/>
        <w:rPr>
          <w:rFonts w:ascii="Arial" w:eastAsia="Times New Roman" w:hAnsi="Arial" w:cs="Arial"/>
          <w:sz w:val="20"/>
          <w:szCs w:val="20"/>
          <w:lang w:val="sl-SI" w:eastAsia="sl-SI"/>
        </w:rPr>
      </w:pPr>
    </w:p>
    <w:p w14:paraId="5C6236A0" w14:textId="77777777" w:rsidR="00BB17B9" w:rsidRPr="001B7D99" w:rsidRDefault="00BB17B9" w:rsidP="006F0C4A">
      <w:pPr>
        <w:pStyle w:val="Brezrazmikov"/>
        <w:rPr>
          <w:rFonts w:ascii="Arial" w:eastAsia="Times New Roman" w:hAnsi="Arial" w:cs="Arial"/>
          <w:sz w:val="20"/>
          <w:szCs w:val="20"/>
          <w:lang w:val="sl-SI" w:eastAsia="sl-SI"/>
        </w:rPr>
      </w:pPr>
    </w:p>
    <w:p w14:paraId="3ED67C61" w14:textId="77777777" w:rsidR="00BB17B9" w:rsidRPr="00A24AFE" w:rsidRDefault="00BB17B9" w:rsidP="006F0C4A">
      <w:pPr>
        <w:pStyle w:val="Brezrazmikov"/>
        <w:rPr>
          <w:rFonts w:ascii="Arial" w:eastAsia="Times New Roman" w:hAnsi="Arial" w:cs="Arial"/>
          <w:sz w:val="20"/>
          <w:szCs w:val="20"/>
          <w:lang w:val="sl-SI" w:eastAsia="sl-SI"/>
        </w:rPr>
      </w:pPr>
    </w:p>
    <w:p w14:paraId="456E7E10" w14:textId="77777777" w:rsidR="00BB17B9" w:rsidRDefault="00BB17B9" w:rsidP="006F0C4A">
      <w:pPr>
        <w:pStyle w:val="Brezrazmikov"/>
        <w:rPr>
          <w:rFonts w:ascii="Arial" w:eastAsia="Times New Roman" w:hAnsi="Arial" w:cs="Arial"/>
          <w:sz w:val="20"/>
          <w:szCs w:val="20"/>
          <w:lang w:val="sl-SI" w:eastAsia="sl-SI"/>
        </w:rPr>
      </w:pPr>
    </w:p>
    <w:p w14:paraId="3AE70A13" w14:textId="77777777" w:rsidR="00BB17B9" w:rsidRDefault="00BB17B9" w:rsidP="006F0C4A">
      <w:pPr>
        <w:pStyle w:val="Brezrazmikov"/>
        <w:rPr>
          <w:rFonts w:ascii="Arial" w:eastAsia="Times New Roman" w:hAnsi="Arial" w:cs="Arial"/>
          <w:sz w:val="20"/>
          <w:szCs w:val="20"/>
          <w:lang w:val="sl-SI" w:eastAsia="sl-SI"/>
        </w:rPr>
      </w:pPr>
    </w:p>
    <w:p w14:paraId="4C7A41B6" w14:textId="77777777" w:rsidR="00BB17B9" w:rsidRDefault="00BB17B9" w:rsidP="006F0C4A">
      <w:pPr>
        <w:pStyle w:val="Brezrazmikov"/>
        <w:rPr>
          <w:rFonts w:ascii="Arial" w:eastAsia="Times New Roman" w:hAnsi="Arial" w:cs="Arial"/>
          <w:sz w:val="20"/>
          <w:szCs w:val="20"/>
          <w:lang w:val="sl-SI" w:eastAsia="sl-SI"/>
        </w:rPr>
      </w:pPr>
    </w:p>
    <w:p w14:paraId="0937AF8C" w14:textId="77777777" w:rsidR="00BB17B9" w:rsidRDefault="00BB17B9" w:rsidP="006F0C4A">
      <w:pPr>
        <w:pStyle w:val="Brezrazmikov"/>
        <w:rPr>
          <w:rFonts w:ascii="Arial" w:eastAsia="Times New Roman" w:hAnsi="Arial" w:cs="Arial"/>
          <w:sz w:val="20"/>
          <w:szCs w:val="20"/>
          <w:lang w:val="sl-SI" w:eastAsia="sl-SI"/>
        </w:rPr>
      </w:pPr>
    </w:p>
    <w:p w14:paraId="38564BD3" w14:textId="77777777" w:rsidR="00BB17B9" w:rsidRDefault="00BB17B9" w:rsidP="006F0C4A">
      <w:pPr>
        <w:pStyle w:val="Brezrazmikov"/>
        <w:rPr>
          <w:rFonts w:ascii="Arial" w:eastAsia="Times New Roman" w:hAnsi="Arial" w:cs="Arial"/>
          <w:sz w:val="20"/>
          <w:szCs w:val="20"/>
          <w:lang w:val="sl-SI" w:eastAsia="sl-SI"/>
        </w:rPr>
      </w:pPr>
    </w:p>
    <w:p w14:paraId="61A7BFCF" w14:textId="77777777" w:rsidR="00BB17B9" w:rsidRDefault="00BB17B9" w:rsidP="006F0C4A">
      <w:pPr>
        <w:pStyle w:val="Brezrazmikov"/>
        <w:rPr>
          <w:rFonts w:ascii="Arial" w:eastAsia="Times New Roman" w:hAnsi="Arial" w:cs="Arial"/>
          <w:sz w:val="20"/>
          <w:szCs w:val="20"/>
          <w:lang w:val="sl-SI" w:eastAsia="sl-SI"/>
        </w:rPr>
      </w:pPr>
    </w:p>
    <w:p w14:paraId="2196FE47" w14:textId="77777777" w:rsidR="00145F00" w:rsidRDefault="00145F00" w:rsidP="006F0C4A">
      <w:pPr>
        <w:pStyle w:val="Brezrazmikov"/>
        <w:rPr>
          <w:rFonts w:ascii="Arial" w:eastAsia="Times New Roman" w:hAnsi="Arial" w:cs="Arial"/>
          <w:sz w:val="20"/>
          <w:szCs w:val="20"/>
          <w:lang w:val="sl-SI" w:eastAsia="sl-SI"/>
        </w:rPr>
      </w:pPr>
    </w:p>
    <w:p w14:paraId="46CB3801" w14:textId="77777777" w:rsidR="00145F00" w:rsidRDefault="00145F00" w:rsidP="006F0C4A">
      <w:pPr>
        <w:pStyle w:val="Brezrazmikov"/>
        <w:rPr>
          <w:rFonts w:ascii="Arial" w:eastAsia="Times New Roman" w:hAnsi="Arial" w:cs="Arial"/>
          <w:sz w:val="20"/>
          <w:szCs w:val="20"/>
          <w:lang w:val="sl-SI" w:eastAsia="sl-SI"/>
        </w:rPr>
      </w:pPr>
    </w:p>
    <w:p w14:paraId="7B764016" w14:textId="77777777" w:rsidR="00BB17B9" w:rsidRDefault="00BB17B9" w:rsidP="006F0C4A">
      <w:pPr>
        <w:pStyle w:val="Brezrazmikov"/>
        <w:rPr>
          <w:rFonts w:ascii="Arial" w:eastAsia="Times New Roman" w:hAnsi="Arial" w:cs="Arial"/>
          <w:sz w:val="20"/>
          <w:szCs w:val="20"/>
          <w:lang w:val="sl-SI" w:eastAsia="sl-SI"/>
        </w:rPr>
      </w:pPr>
    </w:p>
    <w:p w14:paraId="02858EAC" w14:textId="77777777" w:rsidR="00BB17B9" w:rsidRPr="00E62F35" w:rsidRDefault="00BB17B9" w:rsidP="006F0C4A">
      <w:pPr>
        <w:pStyle w:val="Brezrazmikov"/>
        <w:rPr>
          <w:rFonts w:ascii="Arial" w:eastAsia="Times New Roman" w:hAnsi="Arial" w:cs="Arial"/>
          <w:sz w:val="20"/>
          <w:szCs w:val="20"/>
          <w:lang w:val="sl-SI" w:eastAsia="sl-SI"/>
        </w:rPr>
      </w:pPr>
    </w:p>
    <w:p w14:paraId="58BF0791" w14:textId="77777777" w:rsidR="001C7D80" w:rsidRPr="00FE5027" w:rsidRDefault="001C7D80" w:rsidP="001C7D80">
      <w:pPr>
        <w:pStyle w:val="Naslov"/>
        <w:rPr>
          <w:rFonts w:ascii="Arial" w:hAnsi="Arial" w:cs="Arial"/>
        </w:rPr>
      </w:pPr>
      <w:bookmarkStart w:id="16" w:name="_Toc384570238"/>
      <w:bookmarkStart w:id="17" w:name="_Toc417460433"/>
      <w:bookmarkStart w:id="18" w:name="_Toc100062010"/>
      <w:bookmarkStart w:id="19" w:name="_Toc132205562"/>
      <w:r w:rsidRPr="008F7276">
        <w:rPr>
          <w:rFonts w:ascii="Arial" w:hAnsi="Arial" w:cs="Arial"/>
          <w:sz w:val="24"/>
          <w:szCs w:val="24"/>
        </w:rPr>
        <w:lastRenderedPageBreak/>
        <w:t xml:space="preserve">OBR </w:t>
      </w:r>
      <w:r>
        <w:rPr>
          <w:rFonts w:ascii="Arial" w:hAnsi="Arial" w:cs="Arial"/>
          <w:sz w:val="24"/>
          <w:szCs w:val="24"/>
        </w:rPr>
        <w:t>1 c</w:t>
      </w:r>
    </w:p>
    <w:p w14:paraId="33923087" w14:textId="77777777" w:rsidR="001C7D80" w:rsidRDefault="001C7D80" w:rsidP="00803B9A">
      <w:pPr>
        <w:pStyle w:val="Naslov"/>
        <w:rPr>
          <w:rFonts w:ascii="Arial" w:hAnsi="Arial" w:cs="Arial"/>
          <w:sz w:val="24"/>
          <w:szCs w:val="24"/>
        </w:rPr>
      </w:pPr>
    </w:p>
    <w:p w14:paraId="0A5C7646" w14:textId="77777777" w:rsidR="001C7D80" w:rsidRPr="001C7D80" w:rsidRDefault="001C7D80" w:rsidP="001C7D80">
      <w:pPr>
        <w:suppressAutoHyphens/>
        <w:autoSpaceDN w:val="0"/>
        <w:spacing w:after="0" w:line="240" w:lineRule="auto"/>
        <w:jc w:val="both"/>
        <w:textAlignment w:val="baseline"/>
        <w:rPr>
          <w:rFonts w:ascii="Arial" w:eastAsia="Times New Roman" w:hAnsi="Arial" w:cs="Arial"/>
          <w:kern w:val="3"/>
          <w:sz w:val="20"/>
          <w:szCs w:val="20"/>
          <w:lang w:eastAsia="zh-CN"/>
        </w:rPr>
      </w:pPr>
      <w:r w:rsidRPr="001C7D80">
        <w:rPr>
          <w:rFonts w:ascii="Arial" w:eastAsia="Times New Roman" w:hAnsi="Arial" w:cs="Arial"/>
          <w:b/>
          <w:kern w:val="3"/>
          <w:sz w:val="22"/>
          <w:szCs w:val="22"/>
          <w:lang w:eastAsia="zh-CN"/>
        </w:rPr>
        <w:t>PODATKI  O ČLANIH UPRAVNIH, VODSTVENIH ALI NADZORNIH ORGANOV IN OSEBAH, KI IMAJO POOBLASTILO ZA ZASTOPANJE ALI ODLOČANJE ALI NADZOR V PONUDNIKU (</w:t>
      </w:r>
      <w:proofErr w:type="spellStart"/>
      <w:r w:rsidRPr="001C7D80">
        <w:rPr>
          <w:rFonts w:ascii="Arial" w:eastAsia="Times New Roman" w:hAnsi="Arial" w:cs="Arial"/>
          <w:b/>
          <w:kern w:val="3"/>
          <w:sz w:val="22"/>
          <w:szCs w:val="22"/>
          <w:lang w:eastAsia="zh-CN"/>
        </w:rPr>
        <w:t>poslovodečega</w:t>
      </w:r>
      <w:proofErr w:type="spellEnd"/>
      <w:r w:rsidRPr="001C7D80">
        <w:rPr>
          <w:rFonts w:ascii="Arial" w:eastAsia="Times New Roman" w:hAnsi="Arial" w:cs="Arial"/>
          <w:b/>
          <w:kern w:val="3"/>
          <w:sz w:val="22"/>
          <w:szCs w:val="22"/>
          <w:lang w:eastAsia="zh-CN"/>
        </w:rPr>
        <w:t xml:space="preserve"> in vseh ponudnikov v skupni ponudbi) oz. PODIZVAJALCIH</w:t>
      </w:r>
      <w:r w:rsidR="007C1A3C">
        <w:rPr>
          <w:rStyle w:val="Sprotnaopomba-sklic"/>
          <w:rFonts w:ascii="Arial" w:eastAsia="Times New Roman" w:hAnsi="Arial" w:cs="Arial"/>
          <w:b/>
          <w:kern w:val="3"/>
          <w:sz w:val="22"/>
          <w:szCs w:val="22"/>
          <w:lang w:eastAsia="zh-CN"/>
        </w:rPr>
        <w:footnoteReference w:id="3"/>
      </w:r>
    </w:p>
    <w:p w14:paraId="18321CFF" w14:textId="77777777" w:rsidR="001C7D80" w:rsidRPr="001C7D80" w:rsidRDefault="001C7D80" w:rsidP="001C7D80">
      <w:pPr>
        <w:suppressAutoHyphens/>
        <w:autoSpaceDN w:val="0"/>
        <w:spacing w:after="0" w:line="240" w:lineRule="auto"/>
        <w:jc w:val="both"/>
        <w:textAlignment w:val="baseline"/>
        <w:rPr>
          <w:rFonts w:ascii="Arial" w:eastAsia="Times New Roman" w:hAnsi="Arial" w:cs="Arial"/>
          <w:b/>
          <w:i/>
          <w:kern w:val="3"/>
          <w:sz w:val="22"/>
          <w:szCs w:val="22"/>
          <w:lang w:eastAsia="zh-CN"/>
        </w:rPr>
      </w:pPr>
      <w:r w:rsidRPr="001C7D80">
        <w:rPr>
          <w:rFonts w:ascii="Arial" w:eastAsia="Times New Roman" w:hAnsi="Arial" w:cs="Arial"/>
          <w:b/>
          <w:i/>
          <w:kern w:val="3"/>
          <w:sz w:val="22"/>
          <w:szCs w:val="22"/>
          <w:lang w:eastAsia="zh-CN"/>
        </w:rPr>
        <w:t xml:space="preserve">    </w:t>
      </w:r>
    </w:p>
    <w:p w14:paraId="558F13A4" w14:textId="77777777" w:rsidR="001C7D80" w:rsidRPr="001C7D80" w:rsidRDefault="001C7D80" w:rsidP="001C7D80">
      <w:pPr>
        <w:suppressAutoHyphens/>
        <w:autoSpaceDN w:val="0"/>
        <w:spacing w:after="0" w:line="240" w:lineRule="auto"/>
        <w:jc w:val="both"/>
        <w:textAlignment w:val="baseline"/>
        <w:rPr>
          <w:rFonts w:ascii="Arial" w:eastAsia="Times New Roman" w:hAnsi="Arial" w:cs="Arial"/>
          <w:b/>
          <w:i/>
          <w:kern w:val="3"/>
          <w:sz w:val="22"/>
          <w:szCs w:val="22"/>
          <w:lang w:eastAsia="zh-CN"/>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5103"/>
      </w:tblGrid>
      <w:tr w:rsidR="001C7D80" w:rsidRPr="00A24AFE" w14:paraId="744FFB79" w14:textId="77777777" w:rsidTr="00BC1417">
        <w:trPr>
          <w:trHeight w:val="510"/>
        </w:trPr>
        <w:tc>
          <w:tcPr>
            <w:tcW w:w="43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F14C79" w14:textId="77777777" w:rsidR="001C7D80" w:rsidRPr="00A24AFE" w:rsidRDefault="001C7D80" w:rsidP="00BC1417">
            <w:pPr>
              <w:pStyle w:val="Brezrazmikov"/>
              <w:rPr>
                <w:rFonts w:ascii="Arial" w:eastAsia="Times New Roman" w:hAnsi="Arial" w:cs="Arial"/>
                <w:sz w:val="20"/>
                <w:szCs w:val="20"/>
                <w:lang w:val="sl-SI" w:eastAsia="sl-SI"/>
              </w:rPr>
            </w:pPr>
            <w:r w:rsidRPr="00A24AFE">
              <w:rPr>
                <w:rFonts w:ascii="Arial" w:eastAsia="Times New Roman" w:hAnsi="Arial" w:cs="Arial"/>
                <w:sz w:val="20"/>
                <w:szCs w:val="20"/>
                <w:lang w:val="sl-SI" w:eastAsia="sl-SI"/>
              </w:rPr>
              <w:t>IME IN PRIIMEK:</w:t>
            </w:r>
          </w:p>
        </w:tc>
        <w:tc>
          <w:tcPr>
            <w:tcW w:w="5103" w:type="dxa"/>
            <w:tcBorders>
              <w:top w:val="single" w:sz="4" w:space="0" w:color="auto"/>
              <w:left w:val="single" w:sz="4" w:space="0" w:color="auto"/>
              <w:bottom w:val="single" w:sz="4" w:space="0" w:color="auto"/>
              <w:right w:val="single" w:sz="4" w:space="0" w:color="auto"/>
            </w:tcBorders>
            <w:vAlign w:val="center"/>
          </w:tcPr>
          <w:p w14:paraId="000FAC41" w14:textId="77777777" w:rsidR="001C7D80" w:rsidRPr="00A24AFE" w:rsidRDefault="001C7D80" w:rsidP="00BC1417">
            <w:pPr>
              <w:pStyle w:val="Brezrazmikov"/>
              <w:rPr>
                <w:rFonts w:ascii="Arial" w:eastAsia="Times New Roman" w:hAnsi="Arial" w:cs="Arial"/>
                <w:sz w:val="20"/>
                <w:szCs w:val="20"/>
                <w:lang w:val="sl-SI" w:eastAsia="sl-SI"/>
              </w:rPr>
            </w:pPr>
            <w:r w:rsidRPr="00A24AFE">
              <w:rPr>
                <w:rFonts w:ascii="Arial" w:eastAsia="Times New Roman" w:hAnsi="Arial" w:cs="Arial"/>
                <w:sz w:val="20"/>
                <w:szCs w:val="20"/>
                <w:lang w:val="sl-SI" w:eastAsia="sl-SI"/>
              </w:rPr>
              <w:fldChar w:fldCharType="begin">
                <w:ffData>
                  <w:name w:val="Besedilo42"/>
                  <w:enabled/>
                  <w:calcOnExit w:val="0"/>
                  <w:textInput/>
                </w:ffData>
              </w:fldChar>
            </w:r>
            <w:r w:rsidRPr="00A24AFE">
              <w:rPr>
                <w:rFonts w:ascii="Arial" w:eastAsia="Times New Roman" w:hAnsi="Arial" w:cs="Arial"/>
                <w:sz w:val="20"/>
                <w:szCs w:val="20"/>
                <w:lang w:val="sl-SI" w:eastAsia="sl-SI"/>
              </w:rPr>
              <w:instrText xml:space="preserve"> FORMTEXT </w:instrText>
            </w:r>
            <w:r w:rsidRPr="00A24AFE">
              <w:rPr>
                <w:rFonts w:ascii="Arial" w:eastAsia="Times New Roman" w:hAnsi="Arial" w:cs="Arial"/>
                <w:sz w:val="20"/>
                <w:szCs w:val="20"/>
                <w:lang w:val="sl-SI" w:eastAsia="sl-SI"/>
              </w:rPr>
            </w:r>
            <w:r w:rsidRPr="00A24AFE">
              <w:rPr>
                <w:rFonts w:ascii="Arial" w:eastAsia="Times New Roman" w:hAnsi="Arial" w:cs="Arial"/>
                <w:sz w:val="20"/>
                <w:szCs w:val="20"/>
                <w:lang w:val="sl-SI" w:eastAsia="sl-SI"/>
              </w:rPr>
              <w:fldChar w:fldCharType="separate"/>
            </w:r>
            <w:r w:rsidRPr="00A24AFE">
              <w:rPr>
                <w:rFonts w:ascii="Arial" w:eastAsia="Times New Roman" w:hAnsi="Arial" w:cs="Arial"/>
                <w:noProof/>
                <w:sz w:val="20"/>
                <w:szCs w:val="20"/>
                <w:lang w:val="sl-SI" w:eastAsia="sl-SI"/>
              </w:rPr>
              <w:t> </w:t>
            </w:r>
            <w:r w:rsidRPr="00A24AFE">
              <w:rPr>
                <w:rFonts w:ascii="Arial" w:eastAsia="Times New Roman" w:hAnsi="Arial" w:cs="Arial"/>
                <w:noProof/>
                <w:sz w:val="20"/>
                <w:szCs w:val="20"/>
                <w:lang w:val="sl-SI" w:eastAsia="sl-SI"/>
              </w:rPr>
              <w:t> </w:t>
            </w:r>
            <w:r w:rsidRPr="00A24AFE">
              <w:rPr>
                <w:rFonts w:ascii="Arial" w:eastAsia="Times New Roman" w:hAnsi="Arial" w:cs="Arial"/>
                <w:noProof/>
                <w:sz w:val="20"/>
                <w:szCs w:val="20"/>
                <w:lang w:val="sl-SI" w:eastAsia="sl-SI"/>
              </w:rPr>
              <w:t> </w:t>
            </w:r>
            <w:r w:rsidRPr="00A24AFE">
              <w:rPr>
                <w:rFonts w:ascii="Arial" w:eastAsia="Times New Roman" w:hAnsi="Arial" w:cs="Arial"/>
                <w:noProof/>
                <w:sz w:val="20"/>
                <w:szCs w:val="20"/>
                <w:lang w:val="sl-SI" w:eastAsia="sl-SI"/>
              </w:rPr>
              <w:t> </w:t>
            </w:r>
            <w:r w:rsidRPr="00A24AFE">
              <w:rPr>
                <w:rFonts w:ascii="Arial" w:eastAsia="Times New Roman" w:hAnsi="Arial" w:cs="Arial"/>
                <w:noProof/>
                <w:sz w:val="20"/>
                <w:szCs w:val="20"/>
                <w:lang w:val="sl-SI" w:eastAsia="sl-SI"/>
              </w:rPr>
              <w:t> </w:t>
            </w:r>
            <w:r w:rsidRPr="00A24AFE">
              <w:rPr>
                <w:rFonts w:ascii="Arial" w:eastAsia="Times New Roman" w:hAnsi="Arial" w:cs="Arial"/>
                <w:sz w:val="20"/>
                <w:szCs w:val="20"/>
                <w:lang w:val="sl-SI" w:eastAsia="sl-SI"/>
              </w:rPr>
              <w:fldChar w:fldCharType="end"/>
            </w:r>
          </w:p>
        </w:tc>
      </w:tr>
      <w:tr w:rsidR="001C7D80" w:rsidRPr="00A24AFE" w14:paraId="0638E430" w14:textId="77777777" w:rsidTr="00BC1417">
        <w:trPr>
          <w:trHeight w:val="510"/>
        </w:trPr>
        <w:tc>
          <w:tcPr>
            <w:tcW w:w="43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6F4433" w14:textId="77777777" w:rsidR="001C7D80" w:rsidRPr="00A24AFE" w:rsidRDefault="001C7D80" w:rsidP="00BC1417">
            <w:pPr>
              <w:pStyle w:val="Brezrazmikov"/>
              <w:rPr>
                <w:rFonts w:ascii="Arial" w:eastAsia="Times New Roman" w:hAnsi="Arial" w:cs="Arial"/>
                <w:sz w:val="20"/>
                <w:szCs w:val="20"/>
                <w:lang w:val="sl-SI" w:eastAsia="sl-SI"/>
              </w:rPr>
            </w:pPr>
            <w:r w:rsidRPr="00A24AFE">
              <w:rPr>
                <w:rFonts w:ascii="Arial" w:eastAsia="Times New Roman" w:hAnsi="Arial" w:cs="Arial"/>
                <w:sz w:val="20"/>
                <w:szCs w:val="20"/>
                <w:lang w:val="sl-SI" w:eastAsia="sl-SI"/>
              </w:rPr>
              <w:t>DATUM ROJSTVA:</w:t>
            </w:r>
          </w:p>
        </w:tc>
        <w:tc>
          <w:tcPr>
            <w:tcW w:w="5103" w:type="dxa"/>
            <w:tcBorders>
              <w:top w:val="single" w:sz="4" w:space="0" w:color="auto"/>
              <w:left w:val="single" w:sz="4" w:space="0" w:color="auto"/>
              <w:bottom w:val="single" w:sz="4" w:space="0" w:color="auto"/>
              <w:right w:val="single" w:sz="4" w:space="0" w:color="auto"/>
            </w:tcBorders>
          </w:tcPr>
          <w:p w14:paraId="369827BA" w14:textId="77777777" w:rsidR="001C7D80" w:rsidRPr="00A24AFE" w:rsidRDefault="001C7D80" w:rsidP="00BC1417">
            <w:pPr>
              <w:rPr>
                <w:rFonts w:ascii="Arial" w:hAnsi="Arial" w:cs="Arial"/>
                <w:sz w:val="20"/>
                <w:szCs w:val="20"/>
              </w:rPr>
            </w:pPr>
            <w:r w:rsidRPr="00A24AFE">
              <w:rPr>
                <w:rFonts w:ascii="Arial" w:eastAsia="Times New Roman" w:hAnsi="Arial" w:cs="Arial"/>
                <w:sz w:val="20"/>
                <w:szCs w:val="20"/>
                <w:lang w:eastAsia="sl-SI"/>
              </w:rPr>
              <w:fldChar w:fldCharType="begin">
                <w:ffData>
                  <w:name w:val=""/>
                  <w:enabled/>
                  <w:calcOnExit w:val="0"/>
                  <w:textInput/>
                </w:ffData>
              </w:fldChar>
            </w:r>
            <w:r w:rsidRPr="00A24AFE">
              <w:rPr>
                <w:rFonts w:ascii="Arial" w:eastAsia="Times New Roman" w:hAnsi="Arial" w:cs="Arial"/>
                <w:sz w:val="20"/>
                <w:szCs w:val="20"/>
                <w:lang w:eastAsia="sl-SI"/>
              </w:rPr>
              <w:instrText xml:space="preserve"> FORMTEXT </w:instrText>
            </w:r>
            <w:r w:rsidRPr="00A24AFE">
              <w:rPr>
                <w:rFonts w:ascii="Arial" w:eastAsia="Times New Roman" w:hAnsi="Arial" w:cs="Arial"/>
                <w:sz w:val="20"/>
                <w:szCs w:val="20"/>
                <w:lang w:eastAsia="sl-SI"/>
              </w:rPr>
            </w:r>
            <w:r w:rsidRPr="00A24AFE">
              <w:rPr>
                <w:rFonts w:ascii="Arial" w:eastAsia="Times New Roman" w:hAnsi="Arial" w:cs="Arial"/>
                <w:sz w:val="20"/>
                <w:szCs w:val="20"/>
                <w:lang w:eastAsia="sl-SI"/>
              </w:rPr>
              <w:fldChar w:fldCharType="separate"/>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sz w:val="20"/>
                <w:szCs w:val="20"/>
                <w:lang w:eastAsia="sl-SI"/>
              </w:rPr>
              <w:fldChar w:fldCharType="end"/>
            </w:r>
          </w:p>
        </w:tc>
      </w:tr>
      <w:tr w:rsidR="001C7D80" w:rsidRPr="00A24AFE" w14:paraId="0C61C90C" w14:textId="77777777" w:rsidTr="00BC1417">
        <w:trPr>
          <w:trHeight w:val="500"/>
        </w:trPr>
        <w:tc>
          <w:tcPr>
            <w:tcW w:w="4390" w:type="dxa"/>
            <w:tcBorders>
              <w:top w:val="single" w:sz="4" w:space="0" w:color="auto"/>
              <w:left w:val="single" w:sz="4" w:space="0" w:color="auto"/>
              <w:bottom w:val="single" w:sz="4" w:space="0" w:color="auto"/>
              <w:right w:val="single" w:sz="4" w:space="0" w:color="auto"/>
            </w:tcBorders>
            <w:shd w:val="clear" w:color="auto" w:fill="auto"/>
            <w:vAlign w:val="center"/>
          </w:tcPr>
          <w:p w14:paraId="4F96C234" w14:textId="77777777" w:rsidR="001C7D80" w:rsidRPr="00A24AFE" w:rsidRDefault="001C7D80" w:rsidP="00BC1417">
            <w:pPr>
              <w:pStyle w:val="Brezrazmikov"/>
              <w:rPr>
                <w:rFonts w:ascii="Arial" w:eastAsia="Times New Roman" w:hAnsi="Arial" w:cs="Arial"/>
                <w:sz w:val="20"/>
                <w:szCs w:val="20"/>
                <w:lang w:val="sl-SI" w:eastAsia="sl-SI"/>
              </w:rPr>
            </w:pPr>
            <w:r w:rsidRPr="00A24AFE">
              <w:rPr>
                <w:rFonts w:ascii="Arial" w:hAnsi="Arial" w:cs="Arial"/>
                <w:sz w:val="20"/>
                <w:szCs w:val="20"/>
                <w:lang w:val="sl-SI" w:eastAsia="sl-SI"/>
              </w:rPr>
              <w:t>EMŠO:</w:t>
            </w:r>
          </w:p>
        </w:tc>
        <w:tc>
          <w:tcPr>
            <w:tcW w:w="5103" w:type="dxa"/>
            <w:tcBorders>
              <w:top w:val="single" w:sz="4" w:space="0" w:color="auto"/>
              <w:left w:val="single" w:sz="4" w:space="0" w:color="auto"/>
              <w:bottom w:val="single" w:sz="4" w:space="0" w:color="auto"/>
              <w:right w:val="single" w:sz="4" w:space="0" w:color="auto"/>
            </w:tcBorders>
          </w:tcPr>
          <w:p w14:paraId="65A52AA4" w14:textId="77777777" w:rsidR="001C7D80" w:rsidRPr="00A24AFE" w:rsidRDefault="001C7D80" w:rsidP="00BC1417">
            <w:pPr>
              <w:rPr>
                <w:rFonts w:ascii="Arial" w:eastAsia="Times New Roman" w:hAnsi="Arial" w:cs="Arial"/>
                <w:sz w:val="20"/>
                <w:szCs w:val="20"/>
                <w:lang w:eastAsia="sl-SI"/>
              </w:rPr>
            </w:pPr>
            <w:r w:rsidRPr="00A24AFE">
              <w:rPr>
                <w:rFonts w:ascii="Arial" w:eastAsia="Times New Roman" w:hAnsi="Arial" w:cs="Arial"/>
                <w:sz w:val="20"/>
                <w:szCs w:val="20"/>
                <w:lang w:eastAsia="sl-SI"/>
              </w:rPr>
              <w:fldChar w:fldCharType="begin">
                <w:ffData>
                  <w:name w:val=""/>
                  <w:enabled/>
                  <w:calcOnExit w:val="0"/>
                  <w:textInput/>
                </w:ffData>
              </w:fldChar>
            </w:r>
            <w:r w:rsidRPr="00A24AFE">
              <w:rPr>
                <w:rFonts w:ascii="Arial" w:eastAsia="Times New Roman" w:hAnsi="Arial" w:cs="Arial"/>
                <w:sz w:val="20"/>
                <w:szCs w:val="20"/>
                <w:lang w:eastAsia="sl-SI"/>
              </w:rPr>
              <w:instrText xml:space="preserve"> FORMTEXT </w:instrText>
            </w:r>
            <w:r w:rsidRPr="00A24AFE">
              <w:rPr>
                <w:rFonts w:ascii="Arial" w:eastAsia="Times New Roman" w:hAnsi="Arial" w:cs="Arial"/>
                <w:sz w:val="20"/>
                <w:szCs w:val="20"/>
                <w:lang w:eastAsia="sl-SI"/>
              </w:rPr>
            </w:r>
            <w:r w:rsidRPr="00A24AFE">
              <w:rPr>
                <w:rFonts w:ascii="Arial" w:eastAsia="Times New Roman" w:hAnsi="Arial" w:cs="Arial"/>
                <w:sz w:val="20"/>
                <w:szCs w:val="20"/>
                <w:lang w:eastAsia="sl-SI"/>
              </w:rPr>
              <w:fldChar w:fldCharType="separate"/>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sz w:val="20"/>
                <w:szCs w:val="20"/>
                <w:lang w:eastAsia="sl-SI"/>
              </w:rPr>
              <w:fldChar w:fldCharType="end"/>
            </w:r>
          </w:p>
        </w:tc>
      </w:tr>
      <w:tr w:rsidR="001C7D80" w:rsidRPr="00A24AFE" w14:paraId="66456609" w14:textId="77777777" w:rsidTr="00BC1417">
        <w:trPr>
          <w:trHeight w:val="500"/>
        </w:trPr>
        <w:tc>
          <w:tcPr>
            <w:tcW w:w="43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6A8151" w14:textId="77777777" w:rsidR="001C7D80" w:rsidRPr="00A24AFE" w:rsidRDefault="001C7D80" w:rsidP="00BC1417">
            <w:pPr>
              <w:pStyle w:val="Brezrazmikov"/>
              <w:rPr>
                <w:rFonts w:ascii="Arial" w:eastAsia="Times New Roman" w:hAnsi="Arial" w:cs="Arial"/>
                <w:sz w:val="20"/>
                <w:szCs w:val="20"/>
                <w:lang w:val="sl-SI" w:eastAsia="sl-SI"/>
              </w:rPr>
            </w:pPr>
            <w:r w:rsidRPr="00A24AFE">
              <w:rPr>
                <w:rFonts w:ascii="Arial" w:eastAsia="Times New Roman" w:hAnsi="Arial" w:cs="Arial"/>
                <w:sz w:val="20"/>
                <w:szCs w:val="20"/>
                <w:lang w:val="sl-SI" w:eastAsia="sl-SI"/>
              </w:rPr>
              <w:t>KRAJ ROJSTVA:</w:t>
            </w:r>
          </w:p>
        </w:tc>
        <w:tc>
          <w:tcPr>
            <w:tcW w:w="5103" w:type="dxa"/>
            <w:tcBorders>
              <w:top w:val="single" w:sz="4" w:space="0" w:color="auto"/>
              <w:left w:val="single" w:sz="4" w:space="0" w:color="auto"/>
              <w:bottom w:val="single" w:sz="4" w:space="0" w:color="auto"/>
              <w:right w:val="single" w:sz="4" w:space="0" w:color="auto"/>
            </w:tcBorders>
          </w:tcPr>
          <w:p w14:paraId="76EFBD7D" w14:textId="77777777" w:rsidR="001C7D80" w:rsidRPr="00A24AFE" w:rsidRDefault="001C7D80" w:rsidP="00BC1417">
            <w:pPr>
              <w:rPr>
                <w:rFonts w:ascii="Arial" w:hAnsi="Arial" w:cs="Arial"/>
                <w:sz w:val="20"/>
                <w:szCs w:val="20"/>
              </w:rPr>
            </w:pPr>
            <w:r w:rsidRPr="00A24AFE">
              <w:rPr>
                <w:rFonts w:ascii="Arial" w:eastAsia="Times New Roman" w:hAnsi="Arial" w:cs="Arial"/>
                <w:sz w:val="20"/>
                <w:szCs w:val="20"/>
                <w:lang w:eastAsia="sl-SI"/>
              </w:rPr>
              <w:fldChar w:fldCharType="begin">
                <w:ffData>
                  <w:name w:val="Besedilo42"/>
                  <w:enabled/>
                  <w:calcOnExit w:val="0"/>
                  <w:textInput/>
                </w:ffData>
              </w:fldChar>
            </w:r>
            <w:r w:rsidRPr="00A24AFE">
              <w:rPr>
                <w:rFonts w:ascii="Arial" w:eastAsia="Times New Roman" w:hAnsi="Arial" w:cs="Arial"/>
                <w:sz w:val="20"/>
                <w:szCs w:val="20"/>
                <w:lang w:eastAsia="sl-SI"/>
              </w:rPr>
              <w:instrText xml:space="preserve"> FORMTEXT </w:instrText>
            </w:r>
            <w:r w:rsidRPr="00A24AFE">
              <w:rPr>
                <w:rFonts w:ascii="Arial" w:eastAsia="Times New Roman" w:hAnsi="Arial" w:cs="Arial"/>
                <w:sz w:val="20"/>
                <w:szCs w:val="20"/>
                <w:lang w:eastAsia="sl-SI"/>
              </w:rPr>
            </w:r>
            <w:r w:rsidRPr="00A24AFE">
              <w:rPr>
                <w:rFonts w:ascii="Arial" w:eastAsia="Times New Roman" w:hAnsi="Arial" w:cs="Arial"/>
                <w:sz w:val="20"/>
                <w:szCs w:val="20"/>
                <w:lang w:eastAsia="sl-SI"/>
              </w:rPr>
              <w:fldChar w:fldCharType="separate"/>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sz w:val="20"/>
                <w:szCs w:val="20"/>
                <w:lang w:eastAsia="sl-SI"/>
              </w:rPr>
              <w:fldChar w:fldCharType="end"/>
            </w:r>
          </w:p>
        </w:tc>
      </w:tr>
      <w:tr w:rsidR="001C7D80" w:rsidRPr="00A24AFE" w14:paraId="70C0A24C" w14:textId="77777777" w:rsidTr="00BC1417">
        <w:trPr>
          <w:trHeight w:val="510"/>
        </w:trPr>
        <w:tc>
          <w:tcPr>
            <w:tcW w:w="43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684A67" w14:textId="77777777" w:rsidR="001C7D80" w:rsidRPr="00A24AFE" w:rsidRDefault="001C7D80" w:rsidP="00BC1417">
            <w:pPr>
              <w:pStyle w:val="Brezrazmikov"/>
              <w:rPr>
                <w:rFonts w:ascii="Arial" w:eastAsia="Times New Roman" w:hAnsi="Arial" w:cs="Arial"/>
                <w:sz w:val="20"/>
                <w:szCs w:val="20"/>
                <w:lang w:val="sl-SI" w:eastAsia="sl-SI"/>
              </w:rPr>
            </w:pPr>
            <w:r w:rsidRPr="00A24AFE">
              <w:rPr>
                <w:rFonts w:ascii="Arial" w:hAnsi="Arial" w:cs="Arial"/>
                <w:sz w:val="20"/>
                <w:szCs w:val="20"/>
                <w:lang w:val="sl-SI" w:eastAsia="sl-SI"/>
              </w:rPr>
              <w:t>OBČINA ROJSTVA:</w:t>
            </w:r>
          </w:p>
        </w:tc>
        <w:tc>
          <w:tcPr>
            <w:tcW w:w="5103" w:type="dxa"/>
            <w:tcBorders>
              <w:top w:val="single" w:sz="4" w:space="0" w:color="auto"/>
              <w:left w:val="single" w:sz="4" w:space="0" w:color="auto"/>
              <w:bottom w:val="single" w:sz="4" w:space="0" w:color="auto"/>
              <w:right w:val="single" w:sz="4" w:space="0" w:color="auto"/>
            </w:tcBorders>
          </w:tcPr>
          <w:p w14:paraId="2EFB10CF" w14:textId="77777777" w:rsidR="001C7D80" w:rsidRPr="00A24AFE" w:rsidRDefault="001C7D80" w:rsidP="00BC1417">
            <w:pPr>
              <w:rPr>
                <w:rFonts w:ascii="Arial" w:hAnsi="Arial" w:cs="Arial"/>
                <w:sz w:val="20"/>
                <w:szCs w:val="20"/>
              </w:rPr>
            </w:pPr>
            <w:r w:rsidRPr="00A24AFE">
              <w:rPr>
                <w:rFonts w:ascii="Arial" w:eastAsia="Times New Roman" w:hAnsi="Arial" w:cs="Arial"/>
                <w:sz w:val="20"/>
                <w:szCs w:val="20"/>
                <w:lang w:eastAsia="sl-SI"/>
              </w:rPr>
              <w:fldChar w:fldCharType="begin">
                <w:ffData>
                  <w:name w:val="Besedilo42"/>
                  <w:enabled/>
                  <w:calcOnExit w:val="0"/>
                  <w:textInput/>
                </w:ffData>
              </w:fldChar>
            </w:r>
            <w:r w:rsidRPr="00A24AFE">
              <w:rPr>
                <w:rFonts w:ascii="Arial" w:eastAsia="Times New Roman" w:hAnsi="Arial" w:cs="Arial"/>
                <w:sz w:val="20"/>
                <w:szCs w:val="20"/>
                <w:lang w:eastAsia="sl-SI"/>
              </w:rPr>
              <w:instrText xml:space="preserve"> FORMTEXT </w:instrText>
            </w:r>
            <w:r w:rsidRPr="00A24AFE">
              <w:rPr>
                <w:rFonts w:ascii="Arial" w:eastAsia="Times New Roman" w:hAnsi="Arial" w:cs="Arial"/>
                <w:sz w:val="20"/>
                <w:szCs w:val="20"/>
                <w:lang w:eastAsia="sl-SI"/>
              </w:rPr>
            </w:r>
            <w:r w:rsidRPr="00A24AFE">
              <w:rPr>
                <w:rFonts w:ascii="Arial" w:eastAsia="Times New Roman" w:hAnsi="Arial" w:cs="Arial"/>
                <w:sz w:val="20"/>
                <w:szCs w:val="20"/>
                <w:lang w:eastAsia="sl-SI"/>
              </w:rPr>
              <w:fldChar w:fldCharType="separate"/>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sz w:val="20"/>
                <w:szCs w:val="20"/>
                <w:lang w:eastAsia="sl-SI"/>
              </w:rPr>
              <w:fldChar w:fldCharType="end"/>
            </w:r>
          </w:p>
        </w:tc>
      </w:tr>
      <w:tr w:rsidR="001C7D80" w:rsidRPr="00A24AFE" w14:paraId="1F413454" w14:textId="77777777" w:rsidTr="00BC1417">
        <w:trPr>
          <w:trHeight w:val="510"/>
        </w:trPr>
        <w:tc>
          <w:tcPr>
            <w:tcW w:w="43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1F3A4B" w14:textId="77777777" w:rsidR="001C7D80" w:rsidRPr="00A24AFE" w:rsidRDefault="001C7D80" w:rsidP="00BC1417">
            <w:pPr>
              <w:pStyle w:val="Brezrazmikov"/>
              <w:rPr>
                <w:rFonts w:ascii="Arial" w:eastAsia="Times New Roman" w:hAnsi="Arial" w:cs="Arial"/>
                <w:sz w:val="20"/>
                <w:szCs w:val="20"/>
                <w:lang w:val="sl-SI" w:eastAsia="sl-SI"/>
              </w:rPr>
            </w:pPr>
            <w:r w:rsidRPr="00A24AFE">
              <w:rPr>
                <w:rFonts w:ascii="Arial" w:eastAsia="Times New Roman" w:hAnsi="Arial" w:cs="Arial"/>
                <w:sz w:val="20"/>
                <w:szCs w:val="20"/>
                <w:lang w:val="sl-SI" w:eastAsia="sl-SI"/>
              </w:rPr>
              <w:t>DRŽAVA ROJSTVA:</w:t>
            </w:r>
          </w:p>
        </w:tc>
        <w:tc>
          <w:tcPr>
            <w:tcW w:w="5103" w:type="dxa"/>
            <w:tcBorders>
              <w:top w:val="single" w:sz="4" w:space="0" w:color="auto"/>
              <w:left w:val="single" w:sz="4" w:space="0" w:color="auto"/>
              <w:bottom w:val="single" w:sz="4" w:space="0" w:color="auto"/>
              <w:right w:val="single" w:sz="4" w:space="0" w:color="auto"/>
            </w:tcBorders>
          </w:tcPr>
          <w:p w14:paraId="2E0C0C50" w14:textId="77777777" w:rsidR="001C7D80" w:rsidRPr="00A24AFE" w:rsidRDefault="001C7D80" w:rsidP="00BC1417">
            <w:pPr>
              <w:rPr>
                <w:rFonts w:ascii="Arial" w:hAnsi="Arial" w:cs="Arial"/>
                <w:sz w:val="20"/>
                <w:szCs w:val="20"/>
              </w:rPr>
            </w:pPr>
            <w:r w:rsidRPr="00A24AFE">
              <w:rPr>
                <w:rFonts w:ascii="Arial" w:eastAsia="Times New Roman" w:hAnsi="Arial" w:cs="Arial"/>
                <w:sz w:val="20"/>
                <w:szCs w:val="20"/>
                <w:lang w:eastAsia="sl-SI"/>
              </w:rPr>
              <w:fldChar w:fldCharType="begin">
                <w:ffData>
                  <w:name w:val="Besedilo42"/>
                  <w:enabled/>
                  <w:calcOnExit w:val="0"/>
                  <w:textInput/>
                </w:ffData>
              </w:fldChar>
            </w:r>
            <w:r w:rsidRPr="00A24AFE">
              <w:rPr>
                <w:rFonts w:ascii="Arial" w:eastAsia="Times New Roman" w:hAnsi="Arial" w:cs="Arial"/>
                <w:sz w:val="20"/>
                <w:szCs w:val="20"/>
                <w:lang w:eastAsia="sl-SI"/>
              </w:rPr>
              <w:instrText xml:space="preserve"> FORMTEXT </w:instrText>
            </w:r>
            <w:r w:rsidRPr="00A24AFE">
              <w:rPr>
                <w:rFonts w:ascii="Arial" w:eastAsia="Times New Roman" w:hAnsi="Arial" w:cs="Arial"/>
                <w:sz w:val="20"/>
                <w:szCs w:val="20"/>
                <w:lang w:eastAsia="sl-SI"/>
              </w:rPr>
            </w:r>
            <w:r w:rsidRPr="00A24AFE">
              <w:rPr>
                <w:rFonts w:ascii="Arial" w:eastAsia="Times New Roman" w:hAnsi="Arial" w:cs="Arial"/>
                <w:sz w:val="20"/>
                <w:szCs w:val="20"/>
                <w:lang w:eastAsia="sl-SI"/>
              </w:rPr>
              <w:fldChar w:fldCharType="separate"/>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sz w:val="20"/>
                <w:szCs w:val="20"/>
                <w:lang w:eastAsia="sl-SI"/>
              </w:rPr>
              <w:fldChar w:fldCharType="end"/>
            </w:r>
          </w:p>
        </w:tc>
      </w:tr>
      <w:tr w:rsidR="001C7D80" w:rsidRPr="00A24AFE" w14:paraId="6946A5F6" w14:textId="77777777" w:rsidTr="00BC1417">
        <w:trPr>
          <w:trHeight w:val="510"/>
        </w:trPr>
        <w:tc>
          <w:tcPr>
            <w:tcW w:w="43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813722" w14:textId="77777777" w:rsidR="001C7D80" w:rsidRPr="00A24AFE" w:rsidRDefault="001C7D80" w:rsidP="00BC1417">
            <w:pPr>
              <w:pStyle w:val="Brezrazmikov"/>
              <w:rPr>
                <w:rFonts w:ascii="Arial" w:eastAsia="Times New Roman" w:hAnsi="Arial" w:cs="Arial"/>
                <w:sz w:val="20"/>
                <w:szCs w:val="20"/>
                <w:lang w:val="sl-SI" w:eastAsia="sl-SI"/>
              </w:rPr>
            </w:pPr>
            <w:r w:rsidRPr="00A24AFE">
              <w:rPr>
                <w:rFonts w:ascii="Arial" w:hAnsi="Arial" w:cs="Arial"/>
                <w:sz w:val="20"/>
                <w:szCs w:val="20"/>
                <w:lang w:val="sl-SI" w:eastAsia="sl-SI"/>
              </w:rPr>
              <w:t>NASLOV STALNEGA/ZAČASNEGA BIVALIŠČA (ulica in hišna številka, pošta in poštna številka):</w:t>
            </w:r>
          </w:p>
        </w:tc>
        <w:tc>
          <w:tcPr>
            <w:tcW w:w="5103" w:type="dxa"/>
            <w:tcBorders>
              <w:top w:val="single" w:sz="4" w:space="0" w:color="auto"/>
              <w:left w:val="single" w:sz="4" w:space="0" w:color="auto"/>
              <w:bottom w:val="single" w:sz="4" w:space="0" w:color="auto"/>
              <w:right w:val="single" w:sz="4" w:space="0" w:color="auto"/>
            </w:tcBorders>
          </w:tcPr>
          <w:p w14:paraId="2F2CEB2B" w14:textId="77777777" w:rsidR="001C7D80" w:rsidRPr="00A24AFE" w:rsidRDefault="001C7D80" w:rsidP="00BC1417">
            <w:pPr>
              <w:rPr>
                <w:rFonts w:ascii="Arial" w:hAnsi="Arial" w:cs="Arial"/>
                <w:sz w:val="20"/>
                <w:szCs w:val="20"/>
              </w:rPr>
            </w:pPr>
            <w:r w:rsidRPr="00A24AFE">
              <w:rPr>
                <w:rFonts w:ascii="Arial" w:eastAsia="Times New Roman" w:hAnsi="Arial" w:cs="Arial"/>
                <w:sz w:val="20"/>
                <w:szCs w:val="20"/>
                <w:lang w:eastAsia="sl-SI"/>
              </w:rPr>
              <w:fldChar w:fldCharType="begin">
                <w:ffData>
                  <w:name w:val="Besedilo42"/>
                  <w:enabled/>
                  <w:calcOnExit w:val="0"/>
                  <w:textInput/>
                </w:ffData>
              </w:fldChar>
            </w:r>
            <w:r w:rsidRPr="00A24AFE">
              <w:rPr>
                <w:rFonts w:ascii="Arial" w:eastAsia="Times New Roman" w:hAnsi="Arial" w:cs="Arial"/>
                <w:sz w:val="20"/>
                <w:szCs w:val="20"/>
                <w:lang w:eastAsia="sl-SI"/>
              </w:rPr>
              <w:instrText xml:space="preserve"> FORMTEXT </w:instrText>
            </w:r>
            <w:r w:rsidRPr="00A24AFE">
              <w:rPr>
                <w:rFonts w:ascii="Arial" w:eastAsia="Times New Roman" w:hAnsi="Arial" w:cs="Arial"/>
                <w:sz w:val="20"/>
                <w:szCs w:val="20"/>
                <w:lang w:eastAsia="sl-SI"/>
              </w:rPr>
            </w:r>
            <w:r w:rsidRPr="00A24AFE">
              <w:rPr>
                <w:rFonts w:ascii="Arial" w:eastAsia="Times New Roman" w:hAnsi="Arial" w:cs="Arial"/>
                <w:sz w:val="20"/>
                <w:szCs w:val="20"/>
                <w:lang w:eastAsia="sl-SI"/>
              </w:rPr>
              <w:fldChar w:fldCharType="separate"/>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sz w:val="20"/>
                <w:szCs w:val="20"/>
                <w:lang w:eastAsia="sl-SI"/>
              </w:rPr>
              <w:fldChar w:fldCharType="end"/>
            </w:r>
          </w:p>
        </w:tc>
      </w:tr>
      <w:tr w:rsidR="001C7D80" w:rsidRPr="00A24AFE" w14:paraId="5B19F3BD" w14:textId="77777777" w:rsidTr="00BC1417">
        <w:trPr>
          <w:trHeight w:val="510"/>
        </w:trPr>
        <w:tc>
          <w:tcPr>
            <w:tcW w:w="43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59CA4C" w14:textId="77777777" w:rsidR="001C7D80" w:rsidRPr="00A24AFE" w:rsidRDefault="007C1A3C" w:rsidP="00BC1417">
            <w:pPr>
              <w:pStyle w:val="Brezrazmikov"/>
              <w:rPr>
                <w:rFonts w:ascii="Arial" w:eastAsia="Times New Roman" w:hAnsi="Arial" w:cs="Arial"/>
                <w:sz w:val="20"/>
                <w:szCs w:val="20"/>
                <w:lang w:val="sl-SI" w:eastAsia="sl-SI"/>
              </w:rPr>
            </w:pPr>
            <w:r w:rsidRPr="00A24AFE">
              <w:rPr>
                <w:rFonts w:ascii="Arial" w:eastAsia="Times New Roman" w:hAnsi="Arial" w:cs="Arial"/>
                <w:sz w:val="20"/>
                <w:szCs w:val="20"/>
                <w:lang w:val="sl-SI" w:eastAsia="sl-SI"/>
              </w:rPr>
              <w:t>DRŽAVLJANSTVO</w:t>
            </w:r>
            <w:r w:rsidR="001C7D80" w:rsidRPr="00A24AFE">
              <w:rPr>
                <w:rFonts w:ascii="Arial" w:eastAsia="Times New Roman" w:hAnsi="Arial" w:cs="Arial"/>
                <w:sz w:val="20"/>
                <w:szCs w:val="20"/>
                <w:lang w:val="sl-SI" w:eastAsia="sl-SI"/>
              </w:rPr>
              <w:t>:</w:t>
            </w:r>
          </w:p>
        </w:tc>
        <w:tc>
          <w:tcPr>
            <w:tcW w:w="5103" w:type="dxa"/>
            <w:tcBorders>
              <w:top w:val="single" w:sz="4" w:space="0" w:color="auto"/>
              <w:left w:val="single" w:sz="4" w:space="0" w:color="auto"/>
              <w:bottom w:val="single" w:sz="4" w:space="0" w:color="auto"/>
              <w:right w:val="single" w:sz="4" w:space="0" w:color="auto"/>
            </w:tcBorders>
          </w:tcPr>
          <w:p w14:paraId="4DB2B015" w14:textId="77777777" w:rsidR="001C7D80" w:rsidRPr="00A24AFE" w:rsidRDefault="001C7D80" w:rsidP="00BC1417">
            <w:pPr>
              <w:rPr>
                <w:rFonts w:ascii="Arial" w:hAnsi="Arial" w:cs="Arial"/>
                <w:sz w:val="20"/>
                <w:szCs w:val="20"/>
              </w:rPr>
            </w:pPr>
            <w:r w:rsidRPr="00A24AFE">
              <w:rPr>
                <w:rFonts w:ascii="Arial" w:eastAsia="Times New Roman" w:hAnsi="Arial" w:cs="Arial"/>
                <w:sz w:val="20"/>
                <w:szCs w:val="20"/>
                <w:lang w:eastAsia="sl-SI"/>
              </w:rPr>
              <w:fldChar w:fldCharType="begin">
                <w:ffData>
                  <w:name w:val="Besedilo42"/>
                  <w:enabled/>
                  <w:calcOnExit w:val="0"/>
                  <w:textInput/>
                </w:ffData>
              </w:fldChar>
            </w:r>
            <w:r w:rsidRPr="00A24AFE">
              <w:rPr>
                <w:rFonts w:ascii="Arial" w:eastAsia="Times New Roman" w:hAnsi="Arial" w:cs="Arial"/>
                <w:sz w:val="20"/>
                <w:szCs w:val="20"/>
                <w:lang w:eastAsia="sl-SI"/>
              </w:rPr>
              <w:instrText xml:space="preserve"> FORMTEXT </w:instrText>
            </w:r>
            <w:r w:rsidRPr="00A24AFE">
              <w:rPr>
                <w:rFonts w:ascii="Arial" w:eastAsia="Times New Roman" w:hAnsi="Arial" w:cs="Arial"/>
                <w:sz w:val="20"/>
                <w:szCs w:val="20"/>
                <w:lang w:eastAsia="sl-SI"/>
              </w:rPr>
            </w:r>
            <w:r w:rsidRPr="00A24AFE">
              <w:rPr>
                <w:rFonts w:ascii="Arial" w:eastAsia="Times New Roman" w:hAnsi="Arial" w:cs="Arial"/>
                <w:sz w:val="20"/>
                <w:szCs w:val="20"/>
                <w:lang w:eastAsia="sl-SI"/>
              </w:rPr>
              <w:fldChar w:fldCharType="separate"/>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sz w:val="20"/>
                <w:szCs w:val="20"/>
                <w:lang w:eastAsia="sl-SI"/>
              </w:rPr>
              <w:fldChar w:fldCharType="end"/>
            </w:r>
          </w:p>
        </w:tc>
      </w:tr>
      <w:tr w:rsidR="001C7D80" w:rsidRPr="00A24AFE" w14:paraId="1CAA8481" w14:textId="77777777" w:rsidTr="00BC1417">
        <w:trPr>
          <w:trHeight w:val="510"/>
        </w:trPr>
        <w:tc>
          <w:tcPr>
            <w:tcW w:w="43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A878E6" w14:textId="77777777" w:rsidR="001C7D80" w:rsidRPr="00A24AFE" w:rsidRDefault="007C1A3C" w:rsidP="00BC1417">
            <w:pPr>
              <w:pStyle w:val="Brezrazmikov"/>
              <w:rPr>
                <w:rFonts w:ascii="Arial" w:eastAsia="Times New Roman" w:hAnsi="Arial" w:cs="Arial"/>
                <w:sz w:val="20"/>
                <w:szCs w:val="20"/>
                <w:lang w:val="sl-SI" w:eastAsia="sl-SI"/>
              </w:rPr>
            </w:pPr>
            <w:r w:rsidRPr="00A24AFE">
              <w:rPr>
                <w:rFonts w:ascii="Arial" w:eastAsia="Times New Roman" w:hAnsi="Arial" w:cs="Arial"/>
                <w:sz w:val="20"/>
                <w:szCs w:val="20"/>
                <w:lang w:val="sl-SI" w:eastAsia="sl-SI"/>
              </w:rPr>
              <w:t xml:space="preserve">PODPIS </w:t>
            </w:r>
            <w:r w:rsidR="001C7D80" w:rsidRPr="00A24AFE">
              <w:rPr>
                <w:rFonts w:ascii="Arial" w:eastAsia="Times New Roman" w:hAnsi="Arial" w:cs="Arial"/>
                <w:sz w:val="20"/>
                <w:szCs w:val="20"/>
                <w:lang w:val="sl-SI" w:eastAsia="sl-SI"/>
              </w:rPr>
              <w:t>:</w:t>
            </w:r>
          </w:p>
        </w:tc>
        <w:tc>
          <w:tcPr>
            <w:tcW w:w="5103" w:type="dxa"/>
            <w:tcBorders>
              <w:top w:val="single" w:sz="4" w:space="0" w:color="auto"/>
              <w:left w:val="single" w:sz="4" w:space="0" w:color="auto"/>
              <w:bottom w:val="single" w:sz="4" w:space="0" w:color="auto"/>
              <w:right w:val="single" w:sz="4" w:space="0" w:color="auto"/>
            </w:tcBorders>
          </w:tcPr>
          <w:p w14:paraId="1332BDDD" w14:textId="77777777" w:rsidR="001C7D80" w:rsidRPr="00A24AFE" w:rsidRDefault="001C7D80" w:rsidP="00BC1417">
            <w:pPr>
              <w:rPr>
                <w:rFonts w:ascii="Arial" w:hAnsi="Arial" w:cs="Arial"/>
                <w:sz w:val="20"/>
                <w:szCs w:val="20"/>
              </w:rPr>
            </w:pPr>
            <w:r w:rsidRPr="00A24AFE">
              <w:rPr>
                <w:rFonts w:ascii="Arial" w:eastAsia="Times New Roman" w:hAnsi="Arial" w:cs="Arial"/>
                <w:sz w:val="20"/>
                <w:szCs w:val="20"/>
                <w:lang w:eastAsia="sl-SI"/>
              </w:rPr>
              <w:fldChar w:fldCharType="begin">
                <w:ffData>
                  <w:name w:val="Besedilo42"/>
                  <w:enabled/>
                  <w:calcOnExit w:val="0"/>
                  <w:textInput/>
                </w:ffData>
              </w:fldChar>
            </w:r>
            <w:r w:rsidRPr="00A24AFE">
              <w:rPr>
                <w:rFonts w:ascii="Arial" w:eastAsia="Times New Roman" w:hAnsi="Arial" w:cs="Arial"/>
                <w:sz w:val="20"/>
                <w:szCs w:val="20"/>
                <w:lang w:eastAsia="sl-SI"/>
              </w:rPr>
              <w:instrText xml:space="preserve"> FORMTEXT </w:instrText>
            </w:r>
            <w:r w:rsidRPr="00A24AFE">
              <w:rPr>
                <w:rFonts w:ascii="Arial" w:eastAsia="Times New Roman" w:hAnsi="Arial" w:cs="Arial"/>
                <w:sz w:val="20"/>
                <w:szCs w:val="20"/>
                <w:lang w:eastAsia="sl-SI"/>
              </w:rPr>
            </w:r>
            <w:r w:rsidRPr="00A24AFE">
              <w:rPr>
                <w:rFonts w:ascii="Arial" w:eastAsia="Times New Roman" w:hAnsi="Arial" w:cs="Arial"/>
                <w:sz w:val="20"/>
                <w:szCs w:val="20"/>
                <w:lang w:eastAsia="sl-SI"/>
              </w:rPr>
              <w:fldChar w:fldCharType="separate"/>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noProof/>
                <w:sz w:val="20"/>
                <w:szCs w:val="20"/>
                <w:lang w:eastAsia="sl-SI"/>
              </w:rPr>
              <w:t> </w:t>
            </w:r>
            <w:r w:rsidRPr="00A24AFE">
              <w:rPr>
                <w:rFonts w:ascii="Arial" w:eastAsia="Times New Roman" w:hAnsi="Arial" w:cs="Arial"/>
                <w:sz w:val="20"/>
                <w:szCs w:val="20"/>
                <w:lang w:eastAsia="sl-SI"/>
              </w:rPr>
              <w:fldChar w:fldCharType="end"/>
            </w:r>
          </w:p>
        </w:tc>
      </w:tr>
    </w:tbl>
    <w:p w14:paraId="54AA0BB3" w14:textId="77777777" w:rsidR="001C7D80" w:rsidRPr="00A24AFE" w:rsidRDefault="001C7D80" w:rsidP="001C7D80">
      <w:pPr>
        <w:suppressAutoHyphens/>
        <w:autoSpaceDN w:val="0"/>
        <w:spacing w:after="0" w:line="240" w:lineRule="auto"/>
        <w:jc w:val="both"/>
        <w:textAlignment w:val="baseline"/>
        <w:rPr>
          <w:rFonts w:ascii="Arial" w:eastAsia="Times New Roman" w:hAnsi="Arial" w:cs="Arial"/>
          <w:kern w:val="3"/>
          <w:sz w:val="20"/>
          <w:szCs w:val="20"/>
          <w:lang w:eastAsia="zh-CN"/>
        </w:rPr>
      </w:pPr>
    </w:p>
    <w:p w14:paraId="1A8FACC5" w14:textId="77777777" w:rsidR="001C7D80" w:rsidRPr="00A24AFE" w:rsidRDefault="001C7D80" w:rsidP="001C7D80">
      <w:pPr>
        <w:suppressAutoHyphens/>
        <w:autoSpaceDN w:val="0"/>
        <w:spacing w:after="0" w:line="240" w:lineRule="auto"/>
        <w:jc w:val="center"/>
        <w:textAlignment w:val="baseline"/>
        <w:rPr>
          <w:rFonts w:ascii="Arial" w:eastAsia="Times New Roman" w:hAnsi="Arial" w:cs="Arial"/>
          <w:kern w:val="3"/>
          <w:sz w:val="20"/>
          <w:szCs w:val="20"/>
          <w:lang w:eastAsia="zh-CN"/>
        </w:rPr>
      </w:pPr>
    </w:p>
    <w:p w14:paraId="14E3B3C5" w14:textId="77777777" w:rsidR="001632B5" w:rsidRPr="00A24AFE" w:rsidRDefault="001632B5" w:rsidP="001632B5">
      <w:pPr>
        <w:suppressAutoHyphens/>
        <w:autoSpaceDE w:val="0"/>
        <w:autoSpaceDN w:val="0"/>
        <w:spacing w:after="0" w:line="276" w:lineRule="auto"/>
        <w:jc w:val="both"/>
        <w:textAlignment w:val="baseline"/>
        <w:rPr>
          <w:rFonts w:ascii="Times New Roman" w:eastAsia="Times New Roman" w:hAnsi="Times New Roman" w:cs="Times New Roman"/>
          <w:kern w:val="3"/>
          <w:sz w:val="20"/>
          <w:szCs w:val="20"/>
          <w:lang w:eastAsia="zh-CN"/>
        </w:rPr>
      </w:pPr>
      <w:r w:rsidRPr="00A24AFE">
        <w:rPr>
          <w:rFonts w:ascii="Arial" w:eastAsia="Times New Roman" w:hAnsi="Arial" w:cs="Arial"/>
          <w:kern w:val="3"/>
          <w:sz w:val="20"/>
          <w:szCs w:val="20"/>
          <w:lang w:eastAsia="zh-CN"/>
        </w:rPr>
        <w:t xml:space="preserve">S podpisom pooblaščam naročnika UNIVERZA V LJUBLJANI, MEDICINSKA FAKULTETA, Vrazov trg 002, 1000 Ljubljana, da zaradi izvedbe javnega naročila </w:t>
      </w:r>
      <w:r w:rsidRPr="00A24AFE">
        <w:rPr>
          <w:rFonts w:ascii="Arial" w:eastAsia="Times New Roman" w:hAnsi="Arial" w:cs="Times New Roman"/>
          <w:b/>
          <w:bCs/>
          <w:iCs/>
          <w:kern w:val="3"/>
          <w:sz w:val="20"/>
          <w:szCs w:val="20"/>
          <w:lang w:eastAsia="zh-CN"/>
        </w:rPr>
        <w:t>»</w:t>
      </w:r>
      <w:r w:rsidRPr="00A24AFE">
        <w:rPr>
          <w:rFonts w:ascii="Arial" w:hAnsi="Arial"/>
          <w:b/>
          <w:bCs/>
          <w:sz w:val="20"/>
          <w:szCs w:val="20"/>
        </w:rPr>
        <w:t>Izdelava projektne dokumentacije za Kampus Vrazov trg KVT II</w:t>
      </w:r>
      <w:r w:rsidRPr="00A24AFE">
        <w:rPr>
          <w:rFonts w:ascii="Arial" w:eastAsia="Times New Roman" w:hAnsi="Arial" w:cs="Times New Roman"/>
          <w:b/>
          <w:bCs/>
          <w:iCs/>
          <w:kern w:val="3"/>
          <w:sz w:val="20"/>
          <w:szCs w:val="20"/>
          <w:lang w:eastAsia="zh-CN"/>
        </w:rPr>
        <w:t xml:space="preserve">« </w:t>
      </w:r>
      <w:r w:rsidRPr="00A24AFE">
        <w:rPr>
          <w:rFonts w:ascii="Arial" w:eastAsia="Times New Roman" w:hAnsi="Arial" w:cs="Arial"/>
          <w:kern w:val="3"/>
          <w:sz w:val="20"/>
          <w:szCs w:val="20"/>
          <w:lang w:eastAsia="zh-CN"/>
        </w:rPr>
        <w:t xml:space="preserve">na podlagi zgoraj navedenih osebnih podatkov od Ministrstva za pravosodje pridobi </w:t>
      </w:r>
      <w:r w:rsidRPr="00A24AFE">
        <w:rPr>
          <w:rFonts w:ascii="Arial" w:eastAsia="Times New Roman" w:hAnsi="Arial" w:cs="Arial"/>
          <w:kern w:val="3"/>
          <w:sz w:val="20"/>
          <w:szCs w:val="20"/>
          <w:u w:val="single"/>
          <w:lang w:eastAsia="zh-CN"/>
        </w:rPr>
        <w:t>Potrdilo iz kazenske evidence za fizične osebe.</w:t>
      </w:r>
    </w:p>
    <w:p w14:paraId="7E745ADD" w14:textId="77777777" w:rsidR="001C7D80" w:rsidRPr="00A24AFE" w:rsidRDefault="001C7D80" w:rsidP="001C7D80">
      <w:pPr>
        <w:suppressAutoHyphens/>
        <w:autoSpaceDN w:val="0"/>
        <w:spacing w:after="0" w:line="240" w:lineRule="auto"/>
        <w:jc w:val="center"/>
        <w:textAlignment w:val="baseline"/>
        <w:rPr>
          <w:rFonts w:ascii="Arial" w:eastAsia="Times New Roman" w:hAnsi="Arial" w:cs="Arial"/>
          <w:kern w:val="3"/>
          <w:sz w:val="20"/>
          <w:szCs w:val="20"/>
          <w:lang w:eastAsia="zh-CN"/>
        </w:rPr>
      </w:pPr>
    </w:p>
    <w:p w14:paraId="50CEC95E" w14:textId="77777777" w:rsidR="001C7D80" w:rsidRPr="00A24AFE" w:rsidRDefault="001C7D80" w:rsidP="001C7D80">
      <w:pPr>
        <w:suppressAutoHyphens/>
        <w:autoSpaceDN w:val="0"/>
        <w:spacing w:after="0" w:line="240" w:lineRule="auto"/>
        <w:textAlignment w:val="baseline"/>
        <w:rPr>
          <w:rFonts w:ascii="Arial" w:eastAsia="Times New Roman" w:hAnsi="Arial" w:cs="Arial"/>
          <w:kern w:val="3"/>
          <w:sz w:val="20"/>
          <w:szCs w:val="20"/>
          <w:lang w:eastAsia="zh-CN"/>
        </w:rPr>
      </w:pPr>
    </w:p>
    <w:p w14:paraId="2810095F" w14:textId="77777777" w:rsidR="001C7D80" w:rsidRPr="006A587B" w:rsidRDefault="001C7D80" w:rsidP="001C7D80">
      <w:pPr>
        <w:suppressAutoHyphens/>
        <w:autoSpaceDN w:val="0"/>
        <w:spacing w:after="0" w:line="240" w:lineRule="auto"/>
        <w:jc w:val="center"/>
        <w:textAlignment w:val="baseline"/>
        <w:rPr>
          <w:rFonts w:ascii="Arial" w:eastAsia="Times New Roman" w:hAnsi="Arial" w:cs="Arial"/>
          <w:kern w:val="3"/>
          <w:sz w:val="22"/>
          <w:szCs w:val="22"/>
          <w:lang w:eastAsia="zh-CN"/>
        </w:rPr>
      </w:pPr>
    </w:p>
    <w:p w14:paraId="0A443C69" w14:textId="77777777" w:rsidR="001C7D80" w:rsidRPr="006A587B" w:rsidRDefault="001C7D80" w:rsidP="001C7D80">
      <w:pPr>
        <w:suppressAutoHyphens/>
        <w:autoSpaceDE w:val="0"/>
        <w:autoSpaceDN w:val="0"/>
        <w:spacing w:after="0" w:line="240" w:lineRule="auto"/>
        <w:textAlignment w:val="baseline"/>
        <w:rPr>
          <w:rFonts w:ascii="Arial" w:eastAsia="Times New Roman" w:hAnsi="Arial" w:cs="Arial"/>
          <w:kern w:val="3"/>
          <w:sz w:val="22"/>
          <w:szCs w:val="22"/>
          <w:lang w:eastAsia="zh-CN"/>
        </w:rPr>
      </w:pPr>
    </w:p>
    <w:p w14:paraId="76CE32C7" w14:textId="77777777" w:rsidR="001C7D80" w:rsidRPr="001B7D99" w:rsidRDefault="001C7D80" w:rsidP="001C7D80">
      <w:pPr>
        <w:suppressAutoHyphens/>
        <w:autoSpaceDE w:val="0"/>
        <w:autoSpaceDN w:val="0"/>
        <w:spacing w:after="0" w:line="240" w:lineRule="auto"/>
        <w:textAlignment w:val="baseline"/>
        <w:rPr>
          <w:rFonts w:ascii="Times New Roman" w:eastAsia="Times New Roman" w:hAnsi="Times New Roman" w:cs="Times New Roman"/>
          <w:kern w:val="3"/>
          <w:sz w:val="20"/>
          <w:szCs w:val="20"/>
          <w:lang w:eastAsia="zh-CN"/>
        </w:rPr>
      </w:pPr>
      <w:bookmarkStart w:id="20" w:name="_Hlk173747098"/>
      <w:r w:rsidRPr="001B7D99">
        <w:rPr>
          <w:rFonts w:ascii="Arial" w:eastAsia="Times New Roman" w:hAnsi="Arial" w:cs="Arial"/>
          <w:kern w:val="3"/>
          <w:sz w:val="20"/>
          <w:szCs w:val="20"/>
          <w:lang w:eastAsia="zh-CN"/>
        </w:rPr>
        <w:t>Datum:</w:t>
      </w:r>
      <w:r w:rsidRPr="001B7D99">
        <w:rPr>
          <w:rFonts w:ascii="Arial" w:eastAsia="Times New Roman" w:hAnsi="Arial" w:cs="Arial"/>
          <w:kern w:val="3"/>
          <w:sz w:val="20"/>
          <w:szCs w:val="20"/>
          <w:lang w:eastAsia="zh-CN"/>
        </w:rPr>
        <w:tab/>
      </w:r>
      <w:r w:rsidRPr="001B7D99">
        <w:rPr>
          <w:rFonts w:ascii="Arial" w:eastAsia="Times New Roman" w:hAnsi="Arial" w:cs="Arial"/>
          <w:kern w:val="3"/>
          <w:sz w:val="20"/>
          <w:szCs w:val="20"/>
          <w:lang w:eastAsia="zh-CN"/>
        </w:rPr>
        <w:tab/>
      </w:r>
      <w:r w:rsidRPr="001B7D99">
        <w:rPr>
          <w:rFonts w:ascii="Arial" w:eastAsia="Times New Roman" w:hAnsi="Arial" w:cs="Arial"/>
          <w:kern w:val="3"/>
          <w:sz w:val="20"/>
          <w:szCs w:val="20"/>
          <w:lang w:eastAsia="zh-CN"/>
        </w:rPr>
        <w:tab/>
      </w:r>
      <w:r w:rsidRPr="001B7D99">
        <w:rPr>
          <w:rFonts w:ascii="Arial" w:eastAsia="Times New Roman" w:hAnsi="Arial" w:cs="Arial"/>
          <w:kern w:val="3"/>
          <w:sz w:val="20"/>
          <w:szCs w:val="20"/>
          <w:lang w:eastAsia="zh-CN"/>
        </w:rPr>
        <w:tab/>
      </w:r>
      <w:r w:rsidRPr="001B7D99">
        <w:rPr>
          <w:rFonts w:ascii="Arial" w:eastAsia="Times New Roman" w:hAnsi="Arial" w:cs="Arial"/>
          <w:kern w:val="3"/>
          <w:sz w:val="20"/>
          <w:szCs w:val="20"/>
          <w:lang w:eastAsia="zh-CN"/>
        </w:rPr>
        <w:tab/>
      </w:r>
      <w:r w:rsidRPr="001B7D99">
        <w:rPr>
          <w:rFonts w:ascii="Arial" w:eastAsia="Times New Roman" w:hAnsi="Arial" w:cs="Arial"/>
          <w:kern w:val="3"/>
          <w:sz w:val="20"/>
          <w:szCs w:val="20"/>
          <w:lang w:eastAsia="zh-CN"/>
        </w:rPr>
        <w:tab/>
      </w:r>
      <w:r w:rsidRPr="001B7D99">
        <w:rPr>
          <w:rFonts w:ascii="Arial" w:eastAsia="Times New Roman" w:hAnsi="Arial" w:cs="Arial"/>
          <w:kern w:val="3"/>
          <w:sz w:val="20"/>
          <w:szCs w:val="20"/>
          <w:lang w:eastAsia="zh-CN"/>
        </w:rPr>
        <w:tab/>
        <w:t>Podpis:</w:t>
      </w:r>
    </w:p>
    <w:p w14:paraId="5F7EE3B1" w14:textId="77777777" w:rsidR="001C7D80" w:rsidRPr="001B7D99" w:rsidRDefault="001C7D80" w:rsidP="001C7D80">
      <w:pPr>
        <w:suppressAutoHyphens/>
        <w:autoSpaceDE w:val="0"/>
        <w:autoSpaceDN w:val="0"/>
        <w:spacing w:after="0" w:line="240" w:lineRule="auto"/>
        <w:textAlignment w:val="baseline"/>
        <w:rPr>
          <w:rFonts w:ascii="Arial" w:eastAsia="Times New Roman" w:hAnsi="Arial" w:cs="Arial"/>
          <w:kern w:val="3"/>
          <w:sz w:val="20"/>
          <w:szCs w:val="20"/>
          <w:lang w:eastAsia="zh-CN"/>
        </w:rPr>
      </w:pPr>
    </w:p>
    <w:p w14:paraId="21F1F09E" w14:textId="77777777" w:rsidR="001C7D80" w:rsidRPr="001B7D99" w:rsidRDefault="001C7D80" w:rsidP="001C7D80">
      <w:pPr>
        <w:suppressAutoHyphens/>
        <w:autoSpaceDN w:val="0"/>
        <w:spacing w:after="0" w:line="240" w:lineRule="auto"/>
        <w:textAlignment w:val="baseline"/>
        <w:rPr>
          <w:rFonts w:ascii="Arial" w:eastAsia="Times New Roman" w:hAnsi="Arial" w:cs="Arial"/>
          <w:b/>
          <w:kern w:val="3"/>
          <w:sz w:val="20"/>
          <w:szCs w:val="20"/>
          <w:lang w:eastAsia="zh-CN"/>
        </w:rPr>
      </w:pPr>
      <w:r w:rsidRPr="001B7D99">
        <w:rPr>
          <w:rFonts w:ascii="Arial" w:eastAsia="Times New Roman" w:hAnsi="Arial" w:cs="Arial"/>
          <w:kern w:val="3"/>
          <w:sz w:val="20"/>
          <w:szCs w:val="20"/>
          <w:lang w:eastAsia="zh-CN"/>
        </w:rPr>
        <w:t>_________________</w:t>
      </w:r>
      <w:r w:rsidRPr="001B7D99">
        <w:rPr>
          <w:rFonts w:ascii="Arial" w:eastAsia="Times New Roman" w:hAnsi="Arial" w:cs="Arial"/>
          <w:kern w:val="3"/>
          <w:sz w:val="20"/>
          <w:szCs w:val="20"/>
          <w:lang w:eastAsia="zh-CN"/>
        </w:rPr>
        <w:tab/>
      </w:r>
      <w:r w:rsidRPr="001B7D99">
        <w:rPr>
          <w:rFonts w:ascii="Arial" w:eastAsia="Times New Roman" w:hAnsi="Arial" w:cs="Arial"/>
          <w:kern w:val="3"/>
          <w:sz w:val="20"/>
          <w:szCs w:val="20"/>
          <w:lang w:eastAsia="zh-CN"/>
        </w:rPr>
        <w:tab/>
      </w:r>
      <w:r w:rsidRPr="001B7D99">
        <w:rPr>
          <w:rFonts w:ascii="Arial" w:eastAsia="Times New Roman" w:hAnsi="Arial" w:cs="Arial"/>
          <w:kern w:val="3"/>
          <w:sz w:val="20"/>
          <w:szCs w:val="20"/>
          <w:lang w:eastAsia="zh-CN"/>
        </w:rPr>
        <w:tab/>
      </w:r>
      <w:r w:rsidRPr="001B7D99">
        <w:rPr>
          <w:rFonts w:ascii="Arial" w:eastAsia="Times New Roman" w:hAnsi="Arial" w:cs="Arial"/>
          <w:kern w:val="3"/>
          <w:sz w:val="20"/>
          <w:szCs w:val="20"/>
          <w:lang w:eastAsia="zh-CN"/>
        </w:rPr>
        <w:tab/>
      </w:r>
      <w:r w:rsidRPr="001B7D99">
        <w:rPr>
          <w:rFonts w:ascii="Arial" w:eastAsia="Times New Roman" w:hAnsi="Arial" w:cs="Arial"/>
          <w:kern w:val="3"/>
          <w:sz w:val="20"/>
          <w:szCs w:val="20"/>
          <w:lang w:eastAsia="zh-CN"/>
        </w:rPr>
        <w:tab/>
      </w:r>
      <w:r w:rsidRPr="001B7D99">
        <w:rPr>
          <w:rFonts w:ascii="Arial" w:eastAsia="Times New Roman" w:hAnsi="Arial" w:cs="Arial"/>
          <w:kern w:val="3"/>
          <w:sz w:val="20"/>
          <w:szCs w:val="20"/>
          <w:lang w:eastAsia="zh-CN"/>
        </w:rPr>
        <w:tab/>
        <w:t>___________________</w:t>
      </w:r>
    </w:p>
    <w:bookmarkEnd w:id="20"/>
    <w:p w14:paraId="59A8A5C7" w14:textId="77777777" w:rsidR="001C7D80" w:rsidRPr="001B7D99" w:rsidRDefault="001C7D80" w:rsidP="001C7D80">
      <w:pPr>
        <w:suppressAutoHyphens/>
        <w:autoSpaceDN w:val="0"/>
        <w:spacing w:after="0" w:line="240" w:lineRule="auto"/>
        <w:jc w:val="right"/>
        <w:textAlignment w:val="baseline"/>
        <w:rPr>
          <w:rFonts w:ascii="Arial" w:eastAsia="Times New Roman" w:hAnsi="Arial" w:cs="Arial"/>
          <w:b/>
          <w:kern w:val="3"/>
          <w:sz w:val="20"/>
          <w:szCs w:val="20"/>
          <w:lang w:eastAsia="zh-CN"/>
        </w:rPr>
      </w:pPr>
    </w:p>
    <w:p w14:paraId="35ECAEF7" w14:textId="77777777" w:rsidR="001C7D80" w:rsidRDefault="001C7D80" w:rsidP="00803B9A">
      <w:pPr>
        <w:pStyle w:val="Naslov"/>
        <w:rPr>
          <w:rFonts w:ascii="Arial" w:hAnsi="Arial" w:cs="Arial"/>
          <w:sz w:val="24"/>
          <w:szCs w:val="24"/>
        </w:rPr>
      </w:pPr>
    </w:p>
    <w:p w14:paraId="5401143E" w14:textId="77777777" w:rsidR="001C7D80" w:rsidRDefault="001C7D80" w:rsidP="00803B9A">
      <w:pPr>
        <w:pStyle w:val="Naslov"/>
        <w:rPr>
          <w:rFonts w:ascii="Arial" w:hAnsi="Arial" w:cs="Arial"/>
          <w:sz w:val="24"/>
          <w:szCs w:val="24"/>
        </w:rPr>
      </w:pPr>
    </w:p>
    <w:p w14:paraId="4872788C" w14:textId="77777777" w:rsidR="001C7D80" w:rsidRDefault="001C7D80" w:rsidP="00803B9A">
      <w:pPr>
        <w:pStyle w:val="Naslov"/>
        <w:rPr>
          <w:rFonts w:ascii="Arial" w:hAnsi="Arial" w:cs="Arial"/>
          <w:sz w:val="24"/>
          <w:szCs w:val="24"/>
        </w:rPr>
      </w:pPr>
    </w:p>
    <w:p w14:paraId="6A876D85" w14:textId="77777777" w:rsidR="001C7D80" w:rsidRDefault="001C7D80" w:rsidP="001C7D80">
      <w:pPr>
        <w:rPr>
          <w:lang w:eastAsia="sl-SI"/>
        </w:rPr>
      </w:pPr>
    </w:p>
    <w:p w14:paraId="68817F46" w14:textId="77777777" w:rsidR="001C7D80" w:rsidRDefault="001C7D80" w:rsidP="001C7D80">
      <w:pPr>
        <w:rPr>
          <w:lang w:eastAsia="sl-SI"/>
        </w:rPr>
      </w:pPr>
    </w:p>
    <w:p w14:paraId="4AFC9937" w14:textId="77777777" w:rsidR="00A24AFE" w:rsidRDefault="00A24AFE" w:rsidP="001C7D80">
      <w:pPr>
        <w:rPr>
          <w:lang w:eastAsia="sl-SI"/>
        </w:rPr>
      </w:pPr>
    </w:p>
    <w:p w14:paraId="23E014AC" w14:textId="77777777" w:rsidR="001B7D99" w:rsidRDefault="001B7D99" w:rsidP="001C7D80">
      <w:pPr>
        <w:rPr>
          <w:lang w:eastAsia="sl-SI"/>
        </w:rPr>
      </w:pPr>
    </w:p>
    <w:p w14:paraId="166952E5" w14:textId="77777777" w:rsidR="001C7D80" w:rsidRPr="007C1A3C" w:rsidRDefault="007C1A3C" w:rsidP="007C1A3C">
      <w:pPr>
        <w:pStyle w:val="Naslov"/>
        <w:rPr>
          <w:rFonts w:ascii="Arial" w:hAnsi="Arial" w:cs="Arial"/>
          <w:sz w:val="24"/>
          <w:szCs w:val="24"/>
        </w:rPr>
      </w:pPr>
      <w:r w:rsidRPr="007C1A3C">
        <w:rPr>
          <w:rFonts w:ascii="Arial" w:hAnsi="Arial" w:cs="Arial"/>
          <w:sz w:val="24"/>
          <w:szCs w:val="24"/>
        </w:rPr>
        <w:lastRenderedPageBreak/>
        <w:t>OBR 2</w:t>
      </w:r>
    </w:p>
    <w:p w14:paraId="619DEAB0" w14:textId="77777777" w:rsidR="001C7D80" w:rsidRDefault="001C7D80" w:rsidP="001C7D80">
      <w:pPr>
        <w:rPr>
          <w:lang w:eastAsia="sl-SI"/>
        </w:rPr>
      </w:pPr>
    </w:p>
    <w:p w14:paraId="0241576E" w14:textId="77777777" w:rsidR="00312B81" w:rsidRPr="00312B81" w:rsidRDefault="00312B81" w:rsidP="00312B81">
      <w:pPr>
        <w:suppressAutoHyphens/>
        <w:autoSpaceDN w:val="0"/>
        <w:spacing w:after="0" w:line="240" w:lineRule="auto"/>
        <w:jc w:val="center"/>
        <w:textAlignment w:val="baseline"/>
        <w:rPr>
          <w:rFonts w:ascii="Arial" w:eastAsia="Times New Roman" w:hAnsi="Arial" w:cs="Arial"/>
          <w:b/>
          <w:bCs/>
          <w:kern w:val="3"/>
          <w:sz w:val="22"/>
          <w:szCs w:val="22"/>
          <w:lang w:eastAsia="zh-CN"/>
        </w:rPr>
      </w:pPr>
      <w:r w:rsidRPr="00312B81">
        <w:rPr>
          <w:rFonts w:ascii="Arial" w:eastAsia="Times New Roman" w:hAnsi="Arial" w:cs="Arial"/>
          <w:b/>
          <w:bCs/>
          <w:kern w:val="3"/>
          <w:sz w:val="22"/>
          <w:szCs w:val="22"/>
          <w:lang w:eastAsia="zh-CN"/>
        </w:rPr>
        <w:t>KROVNA IZJAVA PONUDNIKA</w:t>
      </w:r>
    </w:p>
    <w:p w14:paraId="1FC3C33F" w14:textId="77777777" w:rsidR="00312B81" w:rsidRPr="00312B81" w:rsidRDefault="00312B81" w:rsidP="00312B81">
      <w:pPr>
        <w:suppressAutoHyphens/>
        <w:autoSpaceDN w:val="0"/>
        <w:spacing w:after="0" w:line="240" w:lineRule="auto"/>
        <w:jc w:val="both"/>
        <w:textAlignment w:val="baseline"/>
        <w:rPr>
          <w:rFonts w:ascii="Arial" w:eastAsia="Times New Roman" w:hAnsi="Arial" w:cs="Arial"/>
          <w:b/>
          <w:bCs/>
          <w:kern w:val="3"/>
          <w:sz w:val="22"/>
          <w:szCs w:val="22"/>
          <w:lang w:eastAsia="zh-CN"/>
        </w:rPr>
      </w:pPr>
    </w:p>
    <w:p w14:paraId="342608C7" w14:textId="77777777" w:rsidR="00312B81" w:rsidRPr="00312B81" w:rsidRDefault="00312B81" w:rsidP="00312B81">
      <w:pPr>
        <w:suppressAutoHyphens/>
        <w:autoSpaceDN w:val="0"/>
        <w:spacing w:after="0" w:line="240" w:lineRule="auto"/>
        <w:jc w:val="both"/>
        <w:textAlignment w:val="baseline"/>
        <w:rPr>
          <w:rFonts w:ascii="Arial" w:eastAsia="Times New Roman" w:hAnsi="Arial" w:cs="Arial"/>
          <w:kern w:val="3"/>
          <w:sz w:val="22"/>
          <w:szCs w:val="22"/>
          <w:lang w:eastAsia="zh-CN"/>
        </w:rPr>
      </w:pPr>
    </w:p>
    <w:p w14:paraId="322B9050" w14:textId="77777777" w:rsidR="00312B81" w:rsidRPr="00A24AFE" w:rsidRDefault="00312B81" w:rsidP="00312B81">
      <w:pPr>
        <w:suppressAutoHyphens/>
        <w:autoSpaceDN w:val="0"/>
        <w:spacing w:after="0" w:line="240" w:lineRule="auto"/>
        <w:jc w:val="both"/>
        <w:textAlignment w:val="baseline"/>
        <w:rPr>
          <w:rFonts w:ascii="Arial" w:eastAsia="Times New Roman" w:hAnsi="Arial" w:cs="Arial"/>
          <w:kern w:val="3"/>
          <w:sz w:val="20"/>
          <w:szCs w:val="20"/>
          <w:lang w:eastAsia="zh-CN"/>
        </w:rPr>
      </w:pPr>
      <w:r w:rsidRPr="00A24AFE">
        <w:rPr>
          <w:rFonts w:ascii="Arial" w:eastAsia="Times New Roman" w:hAnsi="Arial" w:cs="Arial"/>
          <w:b/>
          <w:bCs/>
          <w:kern w:val="3"/>
          <w:sz w:val="20"/>
          <w:szCs w:val="20"/>
          <w:lang w:eastAsia="zh-CN"/>
        </w:rPr>
        <w:t>S polno odgovornostjo izjavljamo:</w:t>
      </w:r>
    </w:p>
    <w:p w14:paraId="4C4C149E" w14:textId="77777777" w:rsidR="00312B81" w:rsidRPr="00A24AFE" w:rsidRDefault="00312B81" w:rsidP="00312B81">
      <w:pPr>
        <w:suppressAutoHyphens/>
        <w:autoSpaceDN w:val="0"/>
        <w:spacing w:after="0" w:line="240" w:lineRule="auto"/>
        <w:jc w:val="both"/>
        <w:textAlignment w:val="baseline"/>
        <w:rPr>
          <w:rFonts w:ascii="Arial" w:eastAsia="Times New Roman" w:hAnsi="Arial" w:cs="Arial"/>
          <w:kern w:val="3"/>
          <w:sz w:val="20"/>
          <w:szCs w:val="20"/>
          <w:lang w:eastAsia="zh-CN"/>
        </w:rPr>
      </w:pPr>
    </w:p>
    <w:p w14:paraId="1DBFDD26" w14:textId="77777777" w:rsidR="00312B81" w:rsidRPr="00A24AFE" w:rsidRDefault="00312B81" w:rsidP="00312B81">
      <w:pPr>
        <w:suppressAutoHyphens/>
        <w:autoSpaceDN w:val="0"/>
        <w:spacing w:after="0" w:line="240" w:lineRule="auto"/>
        <w:jc w:val="both"/>
        <w:textAlignment w:val="baseline"/>
        <w:rPr>
          <w:rFonts w:ascii="Arial" w:eastAsia="Times New Roman" w:hAnsi="Arial" w:cs="Arial"/>
          <w:kern w:val="3"/>
          <w:sz w:val="20"/>
          <w:szCs w:val="20"/>
          <w:lang w:eastAsia="zh-CN"/>
        </w:rPr>
      </w:pPr>
    </w:p>
    <w:p w14:paraId="6493B5EC" w14:textId="77777777" w:rsidR="00312B81" w:rsidRPr="00A24AFE" w:rsidRDefault="00312B81" w:rsidP="00354A84">
      <w:pPr>
        <w:widowControl w:val="0"/>
        <w:numPr>
          <w:ilvl w:val="0"/>
          <w:numId w:val="10"/>
        </w:numPr>
        <w:suppressAutoHyphens/>
        <w:autoSpaceDN w:val="0"/>
        <w:spacing w:after="0" w:line="240" w:lineRule="auto"/>
        <w:jc w:val="both"/>
        <w:textAlignment w:val="baseline"/>
        <w:rPr>
          <w:rFonts w:ascii="Arial" w:eastAsia="Times New Roman" w:hAnsi="Arial" w:cs="Arial"/>
          <w:kern w:val="3"/>
          <w:sz w:val="20"/>
          <w:szCs w:val="20"/>
          <w:lang w:eastAsia="zh-CN"/>
        </w:rPr>
      </w:pPr>
      <w:r w:rsidRPr="00A24AFE">
        <w:rPr>
          <w:rFonts w:ascii="Arial" w:eastAsia="Times New Roman" w:hAnsi="Arial" w:cs="Arial"/>
          <w:kern w:val="3"/>
          <w:sz w:val="20"/>
          <w:szCs w:val="20"/>
          <w:lang w:eastAsia="zh-CN"/>
        </w:rPr>
        <w:t>Da vse kopije dokumentov, ki so priložene ponudbi, ustrezajo originalom;</w:t>
      </w:r>
    </w:p>
    <w:p w14:paraId="11B704A4" w14:textId="77777777" w:rsidR="00312B81" w:rsidRPr="00A24AFE" w:rsidRDefault="00312B81" w:rsidP="00312B81">
      <w:pPr>
        <w:suppressAutoHyphens/>
        <w:autoSpaceDN w:val="0"/>
        <w:spacing w:after="0" w:line="240" w:lineRule="auto"/>
        <w:ind w:left="360"/>
        <w:jc w:val="both"/>
        <w:textAlignment w:val="baseline"/>
        <w:rPr>
          <w:rFonts w:ascii="Arial" w:eastAsia="Times New Roman" w:hAnsi="Arial" w:cs="Arial"/>
          <w:kern w:val="3"/>
          <w:sz w:val="20"/>
          <w:szCs w:val="20"/>
          <w:lang w:eastAsia="zh-CN"/>
        </w:rPr>
      </w:pPr>
    </w:p>
    <w:p w14:paraId="3539BC41" w14:textId="77777777" w:rsidR="00312B81" w:rsidRPr="00A24AFE" w:rsidRDefault="00312B81" w:rsidP="00312B81">
      <w:pPr>
        <w:suppressAutoHyphens/>
        <w:autoSpaceDN w:val="0"/>
        <w:spacing w:after="0" w:line="240" w:lineRule="auto"/>
        <w:ind w:left="360"/>
        <w:jc w:val="both"/>
        <w:textAlignment w:val="baseline"/>
        <w:rPr>
          <w:rFonts w:ascii="Arial" w:eastAsia="Times New Roman" w:hAnsi="Arial" w:cs="Arial"/>
          <w:kern w:val="3"/>
          <w:sz w:val="20"/>
          <w:szCs w:val="20"/>
          <w:lang w:eastAsia="zh-CN"/>
        </w:rPr>
      </w:pPr>
    </w:p>
    <w:p w14:paraId="02F7D7B1" w14:textId="77777777" w:rsidR="00312B81" w:rsidRPr="00A24AFE" w:rsidRDefault="00312B81" w:rsidP="00354A84">
      <w:pPr>
        <w:widowControl w:val="0"/>
        <w:numPr>
          <w:ilvl w:val="0"/>
          <w:numId w:val="8"/>
        </w:numPr>
        <w:suppressAutoHyphens/>
        <w:autoSpaceDN w:val="0"/>
        <w:spacing w:after="0" w:line="240" w:lineRule="auto"/>
        <w:jc w:val="both"/>
        <w:textAlignment w:val="baseline"/>
        <w:rPr>
          <w:rFonts w:ascii="Arial" w:eastAsia="Times New Roman" w:hAnsi="Arial" w:cs="Arial"/>
          <w:kern w:val="3"/>
          <w:sz w:val="20"/>
          <w:szCs w:val="20"/>
          <w:lang w:eastAsia="zh-CN"/>
        </w:rPr>
      </w:pPr>
      <w:r w:rsidRPr="00A24AFE">
        <w:rPr>
          <w:rFonts w:ascii="Arial" w:eastAsia="Times New Roman" w:hAnsi="Arial" w:cs="Arial"/>
          <w:kern w:val="3"/>
          <w:sz w:val="20"/>
          <w:szCs w:val="20"/>
          <w:lang w:eastAsia="zh-CN"/>
        </w:rPr>
        <w:t>Da vse navedbe, ki smo jih podali v ponudbi, ustrezajo dejanskemu stanju, naročniku pa dajemo pravico, da jih preveri pri sodelujočih v ponudbi ali pristojnih ustanovah oz. inštitucijah;</w:t>
      </w:r>
    </w:p>
    <w:p w14:paraId="791A5F1D" w14:textId="77777777" w:rsidR="00312B81" w:rsidRPr="00A24AFE" w:rsidRDefault="00312B81" w:rsidP="00312B81">
      <w:pPr>
        <w:suppressAutoHyphens/>
        <w:autoSpaceDN w:val="0"/>
        <w:spacing w:after="0" w:line="240" w:lineRule="auto"/>
        <w:ind w:left="708"/>
        <w:textAlignment w:val="baseline"/>
        <w:rPr>
          <w:rFonts w:ascii="Times New Roman" w:eastAsia="Times New Roman" w:hAnsi="Times New Roman" w:cs="Arial"/>
          <w:kern w:val="3"/>
          <w:sz w:val="20"/>
          <w:szCs w:val="20"/>
          <w:lang w:eastAsia="zh-CN"/>
        </w:rPr>
      </w:pPr>
    </w:p>
    <w:p w14:paraId="03BFD620" w14:textId="77777777" w:rsidR="00312B81" w:rsidRPr="00A24AFE" w:rsidRDefault="00312B81" w:rsidP="00312B81">
      <w:pPr>
        <w:suppressAutoHyphens/>
        <w:autoSpaceDN w:val="0"/>
        <w:spacing w:after="0" w:line="240" w:lineRule="auto"/>
        <w:ind w:left="708"/>
        <w:textAlignment w:val="baseline"/>
        <w:rPr>
          <w:rFonts w:ascii="Times New Roman" w:eastAsia="Times New Roman" w:hAnsi="Times New Roman" w:cs="Arial"/>
          <w:kern w:val="3"/>
          <w:sz w:val="20"/>
          <w:szCs w:val="20"/>
          <w:lang w:eastAsia="zh-CN"/>
        </w:rPr>
      </w:pPr>
    </w:p>
    <w:p w14:paraId="7186341B" w14:textId="77777777" w:rsidR="00312B81" w:rsidRPr="00A24AFE" w:rsidRDefault="00312B81" w:rsidP="00354A84">
      <w:pPr>
        <w:widowControl w:val="0"/>
        <w:numPr>
          <w:ilvl w:val="0"/>
          <w:numId w:val="8"/>
        </w:numPr>
        <w:suppressAutoHyphens/>
        <w:autoSpaceDN w:val="0"/>
        <w:spacing w:after="0" w:line="240" w:lineRule="auto"/>
        <w:jc w:val="both"/>
        <w:textAlignment w:val="baseline"/>
        <w:rPr>
          <w:rFonts w:ascii="Arial" w:eastAsia="Times New Roman" w:hAnsi="Arial" w:cs="Arial"/>
          <w:kern w:val="3"/>
          <w:sz w:val="20"/>
          <w:szCs w:val="20"/>
          <w:lang w:eastAsia="zh-CN"/>
        </w:rPr>
      </w:pPr>
      <w:r w:rsidRPr="00A24AFE">
        <w:rPr>
          <w:rFonts w:ascii="Arial" w:eastAsia="Times New Roman" w:hAnsi="Arial" w:cs="Arial"/>
          <w:kern w:val="3"/>
          <w:sz w:val="20"/>
          <w:szCs w:val="20"/>
          <w:lang w:eastAsia="zh-CN"/>
        </w:rPr>
        <w:t>Da v primeru tega javnega naročila nismo, skupaj s podizvajalci, izdelali oz. sodelovali z izdelovalci pri izdelavi razpisne dokumentacije ali njenih delov; prav tako izdelovalci razpisne dokumentacije niso sodelovali z nami pri pripravi ponudbe;</w:t>
      </w:r>
    </w:p>
    <w:p w14:paraId="4489EFA3" w14:textId="77777777" w:rsidR="00312B81" w:rsidRPr="00A24AFE" w:rsidRDefault="00312B81" w:rsidP="00312B81">
      <w:pPr>
        <w:suppressAutoHyphens/>
        <w:autoSpaceDN w:val="0"/>
        <w:spacing w:after="0" w:line="240" w:lineRule="auto"/>
        <w:ind w:left="708"/>
        <w:textAlignment w:val="baseline"/>
        <w:rPr>
          <w:rFonts w:ascii="Times New Roman" w:eastAsia="Times New Roman" w:hAnsi="Times New Roman" w:cs="Arial"/>
          <w:kern w:val="3"/>
          <w:sz w:val="20"/>
          <w:szCs w:val="20"/>
          <w:lang w:eastAsia="zh-CN"/>
        </w:rPr>
      </w:pPr>
    </w:p>
    <w:p w14:paraId="7ABB158E" w14:textId="77777777" w:rsidR="00312B81" w:rsidRPr="00A24AFE" w:rsidRDefault="00312B81" w:rsidP="00312B81">
      <w:pPr>
        <w:suppressAutoHyphens/>
        <w:autoSpaceDN w:val="0"/>
        <w:spacing w:after="0" w:line="240" w:lineRule="auto"/>
        <w:jc w:val="both"/>
        <w:textAlignment w:val="baseline"/>
        <w:rPr>
          <w:rFonts w:ascii="Arial" w:eastAsia="Times New Roman" w:hAnsi="Arial" w:cs="Arial"/>
          <w:kern w:val="3"/>
          <w:sz w:val="20"/>
          <w:szCs w:val="20"/>
          <w:lang w:eastAsia="zh-CN"/>
        </w:rPr>
      </w:pPr>
    </w:p>
    <w:p w14:paraId="7636E484" w14:textId="77777777" w:rsidR="00312B81" w:rsidRPr="00A24AFE" w:rsidRDefault="00312B81" w:rsidP="00354A84">
      <w:pPr>
        <w:widowControl w:val="0"/>
        <w:numPr>
          <w:ilvl w:val="0"/>
          <w:numId w:val="8"/>
        </w:numPr>
        <w:suppressAutoHyphens/>
        <w:autoSpaceDN w:val="0"/>
        <w:spacing w:after="0" w:line="240" w:lineRule="auto"/>
        <w:jc w:val="both"/>
        <w:textAlignment w:val="baseline"/>
        <w:rPr>
          <w:rFonts w:ascii="Arial" w:eastAsia="Times New Roman" w:hAnsi="Arial" w:cs="Arial"/>
          <w:kern w:val="3"/>
          <w:sz w:val="20"/>
          <w:szCs w:val="20"/>
          <w:lang w:eastAsia="zh-CN"/>
        </w:rPr>
      </w:pPr>
      <w:r w:rsidRPr="00A24AFE">
        <w:rPr>
          <w:rFonts w:ascii="Arial" w:eastAsia="Times New Roman" w:hAnsi="Arial" w:cs="Arial"/>
          <w:kern w:val="3"/>
          <w:sz w:val="20"/>
          <w:szCs w:val="20"/>
          <w:lang w:eastAsia="zh-CN"/>
        </w:rPr>
        <w:t>Da nam zakon ne prepoveduje skleniti pogodbe za izvedbo javnega naročila;</w:t>
      </w:r>
    </w:p>
    <w:p w14:paraId="32E98694" w14:textId="77777777" w:rsidR="00312B81" w:rsidRPr="00A24AFE" w:rsidRDefault="00312B81" w:rsidP="00312B81">
      <w:pPr>
        <w:suppressAutoHyphens/>
        <w:autoSpaceDN w:val="0"/>
        <w:spacing w:after="0" w:line="240" w:lineRule="auto"/>
        <w:ind w:left="708"/>
        <w:textAlignment w:val="baseline"/>
        <w:rPr>
          <w:rFonts w:ascii="Times New Roman" w:eastAsia="Times New Roman" w:hAnsi="Times New Roman" w:cs="Arial"/>
          <w:kern w:val="3"/>
          <w:sz w:val="20"/>
          <w:szCs w:val="20"/>
          <w:lang w:eastAsia="zh-CN"/>
        </w:rPr>
      </w:pPr>
    </w:p>
    <w:p w14:paraId="43DCA186" w14:textId="77777777" w:rsidR="00312B81" w:rsidRPr="00A24AFE" w:rsidRDefault="00312B81" w:rsidP="00312B81">
      <w:pPr>
        <w:suppressAutoHyphens/>
        <w:autoSpaceDN w:val="0"/>
        <w:spacing w:after="0" w:line="240" w:lineRule="auto"/>
        <w:jc w:val="both"/>
        <w:textAlignment w:val="baseline"/>
        <w:rPr>
          <w:rFonts w:ascii="Arial" w:eastAsia="Times New Roman" w:hAnsi="Arial" w:cs="Arial"/>
          <w:kern w:val="3"/>
          <w:sz w:val="20"/>
          <w:szCs w:val="20"/>
          <w:lang w:eastAsia="zh-CN"/>
        </w:rPr>
      </w:pPr>
    </w:p>
    <w:p w14:paraId="022D6FA5" w14:textId="77777777" w:rsidR="00312B81" w:rsidRPr="00A24AFE" w:rsidRDefault="00312B81" w:rsidP="00354A84">
      <w:pPr>
        <w:widowControl w:val="0"/>
        <w:numPr>
          <w:ilvl w:val="0"/>
          <w:numId w:val="8"/>
        </w:numPr>
        <w:suppressAutoHyphens/>
        <w:autoSpaceDN w:val="0"/>
        <w:spacing w:after="0" w:line="240" w:lineRule="auto"/>
        <w:jc w:val="both"/>
        <w:textAlignment w:val="baseline"/>
        <w:rPr>
          <w:rFonts w:ascii="Arial" w:eastAsia="Times New Roman" w:hAnsi="Arial" w:cs="Arial"/>
          <w:kern w:val="3"/>
          <w:sz w:val="20"/>
          <w:szCs w:val="20"/>
          <w:lang w:eastAsia="zh-CN"/>
        </w:rPr>
      </w:pPr>
      <w:r w:rsidRPr="00A24AFE">
        <w:rPr>
          <w:rFonts w:ascii="Arial" w:eastAsia="Times New Roman" w:hAnsi="Arial" w:cs="Arial"/>
          <w:kern w:val="3"/>
          <w:sz w:val="20"/>
          <w:szCs w:val="20"/>
          <w:lang w:eastAsia="zh-CN"/>
        </w:rPr>
        <w:t>Da bomo glede na že sklenjene pogodbe, v primeru, da bomo izbrani, sposobni kvalitetno izvajati dela razpisanega javnega naročila in da razpolagamo z zadostnimi tehničnimi zmogljivostmi;</w:t>
      </w:r>
    </w:p>
    <w:p w14:paraId="2420B7E1" w14:textId="77777777" w:rsidR="00312B81" w:rsidRPr="00A24AFE" w:rsidRDefault="00312B81" w:rsidP="00312B81">
      <w:pPr>
        <w:suppressAutoHyphens/>
        <w:autoSpaceDN w:val="0"/>
        <w:spacing w:after="0" w:line="240" w:lineRule="auto"/>
        <w:ind w:left="720"/>
        <w:jc w:val="both"/>
        <w:textAlignment w:val="baseline"/>
        <w:rPr>
          <w:rFonts w:ascii="Arial" w:eastAsia="Times New Roman" w:hAnsi="Arial" w:cs="Arial"/>
          <w:kern w:val="3"/>
          <w:sz w:val="20"/>
          <w:szCs w:val="20"/>
          <w:lang w:eastAsia="zh-CN"/>
        </w:rPr>
      </w:pPr>
    </w:p>
    <w:p w14:paraId="163AE94B" w14:textId="77777777" w:rsidR="00312B81" w:rsidRPr="00A24AFE" w:rsidRDefault="00312B81" w:rsidP="00312B81">
      <w:pPr>
        <w:suppressAutoHyphens/>
        <w:autoSpaceDN w:val="0"/>
        <w:spacing w:after="0" w:line="240" w:lineRule="auto"/>
        <w:ind w:left="720"/>
        <w:jc w:val="both"/>
        <w:textAlignment w:val="baseline"/>
        <w:rPr>
          <w:rFonts w:ascii="Arial" w:eastAsia="Times New Roman" w:hAnsi="Arial" w:cs="Arial"/>
          <w:kern w:val="3"/>
          <w:sz w:val="20"/>
          <w:szCs w:val="20"/>
          <w:lang w:eastAsia="zh-CN"/>
        </w:rPr>
      </w:pPr>
    </w:p>
    <w:p w14:paraId="6D148F5A" w14:textId="77777777" w:rsidR="00312B81" w:rsidRPr="00A24AFE" w:rsidRDefault="00312B81" w:rsidP="00354A84">
      <w:pPr>
        <w:widowControl w:val="0"/>
        <w:numPr>
          <w:ilvl w:val="0"/>
          <w:numId w:val="8"/>
        </w:numPr>
        <w:suppressAutoHyphens/>
        <w:autoSpaceDN w:val="0"/>
        <w:spacing w:after="0" w:line="240" w:lineRule="auto"/>
        <w:jc w:val="both"/>
        <w:textAlignment w:val="baseline"/>
        <w:rPr>
          <w:rFonts w:ascii="Arial" w:eastAsia="Times New Roman" w:hAnsi="Arial" w:cs="Arial"/>
          <w:kern w:val="3"/>
          <w:sz w:val="20"/>
          <w:szCs w:val="20"/>
          <w:lang w:eastAsia="zh-CN"/>
        </w:rPr>
      </w:pPr>
      <w:r w:rsidRPr="00A24AFE">
        <w:rPr>
          <w:rFonts w:ascii="Arial" w:eastAsia="Times New Roman" w:hAnsi="Arial" w:cs="Arial"/>
          <w:kern w:val="3"/>
          <w:sz w:val="20"/>
          <w:szCs w:val="20"/>
          <w:lang w:eastAsia="zh-CN"/>
        </w:rPr>
        <w:t>Da bodo strokovnjaki, ki jih navajamo v ponudbi, tudi izvajali predmet tega javnega naročila;</w:t>
      </w:r>
    </w:p>
    <w:p w14:paraId="48CC56DF" w14:textId="77777777" w:rsidR="00312B81" w:rsidRPr="00A24AFE" w:rsidRDefault="00312B81" w:rsidP="00312B81">
      <w:pPr>
        <w:suppressAutoHyphens/>
        <w:autoSpaceDN w:val="0"/>
        <w:spacing w:after="0" w:line="240" w:lineRule="auto"/>
        <w:ind w:left="708"/>
        <w:textAlignment w:val="baseline"/>
        <w:rPr>
          <w:rFonts w:ascii="Times New Roman" w:eastAsia="Times New Roman" w:hAnsi="Times New Roman" w:cs="Arial"/>
          <w:kern w:val="3"/>
          <w:sz w:val="20"/>
          <w:szCs w:val="20"/>
          <w:lang w:eastAsia="zh-CN"/>
        </w:rPr>
      </w:pPr>
    </w:p>
    <w:p w14:paraId="622D877F" w14:textId="77777777" w:rsidR="00312B81" w:rsidRPr="00A24AFE" w:rsidRDefault="00312B81" w:rsidP="00312B81">
      <w:pPr>
        <w:suppressAutoHyphens/>
        <w:autoSpaceDN w:val="0"/>
        <w:spacing w:after="0" w:line="240" w:lineRule="auto"/>
        <w:ind w:left="708"/>
        <w:textAlignment w:val="baseline"/>
        <w:rPr>
          <w:rFonts w:ascii="Times New Roman" w:eastAsia="Times New Roman" w:hAnsi="Times New Roman" w:cs="Arial"/>
          <w:kern w:val="3"/>
          <w:sz w:val="20"/>
          <w:szCs w:val="20"/>
          <w:lang w:eastAsia="zh-CN"/>
        </w:rPr>
      </w:pPr>
    </w:p>
    <w:p w14:paraId="07B3EEDA" w14:textId="77777777" w:rsidR="00312B81" w:rsidRPr="00A24AFE" w:rsidRDefault="00312B81" w:rsidP="00354A84">
      <w:pPr>
        <w:widowControl w:val="0"/>
        <w:numPr>
          <w:ilvl w:val="0"/>
          <w:numId w:val="8"/>
        </w:numPr>
        <w:suppressAutoHyphens/>
        <w:autoSpaceDN w:val="0"/>
        <w:spacing w:after="0" w:line="240" w:lineRule="auto"/>
        <w:jc w:val="both"/>
        <w:textAlignment w:val="baseline"/>
        <w:rPr>
          <w:rFonts w:ascii="Arial" w:eastAsia="Times New Roman" w:hAnsi="Arial" w:cs="Arial"/>
          <w:kern w:val="3"/>
          <w:sz w:val="20"/>
          <w:szCs w:val="20"/>
          <w:lang w:eastAsia="zh-CN"/>
        </w:rPr>
      </w:pPr>
      <w:r w:rsidRPr="00A24AFE">
        <w:rPr>
          <w:rFonts w:ascii="Arial" w:eastAsia="Times New Roman" w:hAnsi="Arial" w:cs="Arial"/>
          <w:kern w:val="3"/>
          <w:sz w:val="20"/>
          <w:szCs w:val="20"/>
          <w:lang w:eastAsia="zh-CN"/>
        </w:rPr>
        <w:t>Da naše podjetje izpolnjuje vse zakonsko predpisane pogoje za opravljanje dejavnosti, za katero se prijavljamo po predmetnem razpisu.</w:t>
      </w:r>
    </w:p>
    <w:p w14:paraId="1CDEE143" w14:textId="77777777" w:rsidR="00312B81" w:rsidRPr="00A24AFE" w:rsidRDefault="00312B81" w:rsidP="00312B81">
      <w:pPr>
        <w:suppressAutoHyphens/>
        <w:autoSpaceDN w:val="0"/>
        <w:spacing w:after="0" w:line="240" w:lineRule="auto"/>
        <w:ind w:left="720"/>
        <w:jc w:val="both"/>
        <w:textAlignment w:val="baseline"/>
        <w:rPr>
          <w:rFonts w:ascii="Arial" w:eastAsia="Times New Roman" w:hAnsi="Arial" w:cs="Arial"/>
          <w:kern w:val="3"/>
          <w:sz w:val="20"/>
          <w:szCs w:val="20"/>
          <w:lang w:eastAsia="zh-CN"/>
        </w:rPr>
      </w:pPr>
    </w:p>
    <w:p w14:paraId="2D74866E" w14:textId="77777777" w:rsidR="00312B81" w:rsidRPr="00A24AFE" w:rsidRDefault="00312B81" w:rsidP="00312B81">
      <w:pPr>
        <w:suppressAutoHyphens/>
        <w:autoSpaceDN w:val="0"/>
        <w:spacing w:after="0" w:line="240" w:lineRule="auto"/>
        <w:ind w:left="720"/>
        <w:jc w:val="both"/>
        <w:textAlignment w:val="baseline"/>
        <w:rPr>
          <w:rFonts w:ascii="Arial" w:eastAsia="Times New Roman" w:hAnsi="Arial" w:cs="Arial"/>
          <w:kern w:val="3"/>
          <w:sz w:val="20"/>
          <w:szCs w:val="20"/>
          <w:lang w:eastAsia="zh-CN"/>
        </w:rPr>
      </w:pPr>
    </w:p>
    <w:p w14:paraId="6A56018D" w14:textId="77777777" w:rsidR="00312B81" w:rsidRPr="00A24AFE" w:rsidRDefault="00312B81" w:rsidP="00354A84">
      <w:pPr>
        <w:widowControl w:val="0"/>
        <w:numPr>
          <w:ilvl w:val="0"/>
          <w:numId w:val="8"/>
        </w:numPr>
        <w:suppressAutoHyphens/>
        <w:autoSpaceDN w:val="0"/>
        <w:spacing w:after="0" w:line="240" w:lineRule="auto"/>
        <w:jc w:val="both"/>
        <w:textAlignment w:val="baseline"/>
        <w:rPr>
          <w:rFonts w:ascii="Arial" w:eastAsia="Times New Roman" w:hAnsi="Arial" w:cs="Arial"/>
          <w:kern w:val="3"/>
          <w:sz w:val="20"/>
          <w:szCs w:val="20"/>
          <w:lang w:eastAsia="zh-CN"/>
        </w:rPr>
      </w:pPr>
      <w:r w:rsidRPr="00A24AFE">
        <w:rPr>
          <w:rFonts w:ascii="Arial" w:eastAsia="Times New Roman" w:hAnsi="Arial" w:cs="Arial"/>
          <w:kern w:val="3"/>
          <w:sz w:val="20"/>
          <w:szCs w:val="20"/>
          <w:lang w:eastAsia="zh-CN"/>
        </w:rPr>
        <w:t>Da bomo naročniku v roku 8 dni od prejema njegovega poziva posredovali podatke o:</w:t>
      </w:r>
    </w:p>
    <w:p w14:paraId="00866507" w14:textId="77777777" w:rsidR="00312B81" w:rsidRPr="00A24AFE" w:rsidRDefault="00312B81" w:rsidP="00354A84">
      <w:pPr>
        <w:widowControl w:val="0"/>
        <w:numPr>
          <w:ilvl w:val="0"/>
          <w:numId w:val="9"/>
        </w:numPr>
        <w:suppressAutoHyphens/>
        <w:autoSpaceDN w:val="0"/>
        <w:spacing w:after="0" w:line="240" w:lineRule="auto"/>
        <w:jc w:val="both"/>
        <w:textAlignment w:val="baseline"/>
        <w:rPr>
          <w:rFonts w:ascii="Arial" w:eastAsia="Times New Roman" w:hAnsi="Arial" w:cs="Arial"/>
          <w:kern w:val="3"/>
          <w:sz w:val="20"/>
          <w:szCs w:val="20"/>
          <w:lang w:eastAsia="zh-CN"/>
        </w:rPr>
      </w:pPr>
      <w:r w:rsidRPr="00A24AFE">
        <w:rPr>
          <w:rFonts w:ascii="Arial" w:eastAsia="Times New Roman" w:hAnsi="Arial" w:cs="Arial"/>
          <w:kern w:val="3"/>
          <w:sz w:val="20"/>
          <w:szCs w:val="20"/>
          <w:lang w:eastAsia="zh-CN"/>
        </w:rPr>
        <w:t xml:space="preserve">naših ustanoviteljih, družbenikih, vključno s tihimi družbeniki, delničarjih, </w:t>
      </w:r>
      <w:proofErr w:type="spellStart"/>
      <w:r w:rsidRPr="00A24AFE">
        <w:rPr>
          <w:rFonts w:ascii="Arial" w:eastAsia="Times New Roman" w:hAnsi="Arial" w:cs="Arial"/>
          <w:kern w:val="3"/>
          <w:sz w:val="20"/>
          <w:szCs w:val="20"/>
          <w:lang w:eastAsia="zh-CN"/>
        </w:rPr>
        <w:t>komanditistih</w:t>
      </w:r>
      <w:proofErr w:type="spellEnd"/>
      <w:r w:rsidRPr="00A24AFE">
        <w:rPr>
          <w:rFonts w:ascii="Arial" w:eastAsia="Times New Roman" w:hAnsi="Arial" w:cs="Arial"/>
          <w:kern w:val="3"/>
          <w:sz w:val="20"/>
          <w:szCs w:val="20"/>
          <w:lang w:eastAsia="zh-CN"/>
        </w:rPr>
        <w:t xml:space="preserve"> ali drugih lastnikih in podatke o lastniških deležih navedenih oseb;</w:t>
      </w:r>
    </w:p>
    <w:p w14:paraId="3EDE791D" w14:textId="77777777" w:rsidR="00312B81" w:rsidRPr="00A24AFE" w:rsidRDefault="00312B81" w:rsidP="00354A84">
      <w:pPr>
        <w:widowControl w:val="0"/>
        <w:numPr>
          <w:ilvl w:val="0"/>
          <w:numId w:val="9"/>
        </w:numPr>
        <w:suppressAutoHyphens/>
        <w:autoSpaceDN w:val="0"/>
        <w:spacing w:after="0" w:line="240" w:lineRule="auto"/>
        <w:jc w:val="both"/>
        <w:textAlignment w:val="baseline"/>
        <w:rPr>
          <w:rFonts w:ascii="Arial" w:eastAsia="Times New Roman" w:hAnsi="Arial" w:cs="Arial"/>
          <w:kern w:val="3"/>
          <w:sz w:val="20"/>
          <w:szCs w:val="20"/>
          <w:lang w:eastAsia="zh-CN"/>
        </w:rPr>
      </w:pPr>
      <w:r w:rsidRPr="00A24AFE">
        <w:rPr>
          <w:rFonts w:ascii="Arial" w:eastAsia="Times New Roman" w:hAnsi="Arial" w:cs="Arial"/>
          <w:kern w:val="3"/>
          <w:sz w:val="20"/>
          <w:szCs w:val="20"/>
          <w:lang w:eastAsia="zh-CN"/>
        </w:rPr>
        <w:t>gospodarskih subjektih, za katere se glede na določbe zakona, ki ureja gospodarske službe, šteje, da so z nami povezane.</w:t>
      </w:r>
    </w:p>
    <w:p w14:paraId="77D91085" w14:textId="77777777" w:rsidR="00312B81" w:rsidRPr="00A24AFE" w:rsidRDefault="00312B81" w:rsidP="00312B81">
      <w:pPr>
        <w:suppressAutoHyphens/>
        <w:autoSpaceDN w:val="0"/>
        <w:spacing w:after="0" w:line="240" w:lineRule="auto"/>
        <w:ind w:left="720"/>
        <w:jc w:val="both"/>
        <w:textAlignment w:val="baseline"/>
        <w:rPr>
          <w:rFonts w:ascii="Arial" w:eastAsia="Times New Roman" w:hAnsi="Arial" w:cs="Arial"/>
          <w:kern w:val="3"/>
          <w:sz w:val="20"/>
          <w:szCs w:val="20"/>
          <w:lang w:eastAsia="zh-CN"/>
        </w:rPr>
      </w:pPr>
    </w:p>
    <w:p w14:paraId="5D5BB274" w14:textId="77777777" w:rsidR="00312B81" w:rsidRPr="00A24AFE" w:rsidRDefault="00312B81" w:rsidP="00312B81">
      <w:pPr>
        <w:suppressAutoHyphens/>
        <w:autoSpaceDN w:val="0"/>
        <w:spacing w:after="0" w:line="240" w:lineRule="auto"/>
        <w:ind w:left="720"/>
        <w:jc w:val="both"/>
        <w:textAlignment w:val="baseline"/>
        <w:rPr>
          <w:rFonts w:ascii="Arial" w:eastAsia="Times New Roman" w:hAnsi="Arial" w:cs="Arial"/>
          <w:kern w:val="3"/>
          <w:sz w:val="20"/>
          <w:szCs w:val="20"/>
          <w:lang w:eastAsia="zh-CN"/>
        </w:rPr>
      </w:pPr>
    </w:p>
    <w:p w14:paraId="21D9FAF6" w14:textId="77777777" w:rsidR="00312B81" w:rsidRPr="00A24AFE" w:rsidRDefault="00312B81" w:rsidP="00312B81">
      <w:pPr>
        <w:tabs>
          <w:tab w:val="left" w:pos="5103"/>
        </w:tabs>
        <w:suppressAutoHyphens/>
        <w:autoSpaceDN w:val="0"/>
        <w:spacing w:after="0" w:line="240" w:lineRule="auto"/>
        <w:ind w:left="708" w:firstLine="708"/>
        <w:jc w:val="both"/>
        <w:textAlignment w:val="baseline"/>
        <w:rPr>
          <w:rFonts w:ascii="Arial" w:eastAsia="Times New Roman" w:hAnsi="Arial" w:cs="Arial"/>
          <w:kern w:val="3"/>
          <w:sz w:val="20"/>
          <w:szCs w:val="20"/>
          <w:lang w:eastAsia="zh-CN"/>
        </w:rPr>
      </w:pPr>
      <w:r w:rsidRPr="00A24AFE">
        <w:rPr>
          <w:rFonts w:ascii="Arial" w:eastAsia="Times New Roman" w:hAnsi="Arial" w:cs="Arial"/>
          <w:kern w:val="3"/>
          <w:sz w:val="20"/>
          <w:szCs w:val="20"/>
          <w:lang w:eastAsia="zh-CN"/>
        </w:rPr>
        <w:t>Datum:</w:t>
      </w:r>
      <w:r w:rsidRPr="00A24AFE">
        <w:rPr>
          <w:rFonts w:ascii="Arial" w:eastAsia="Times New Roman" w:hAnsi="Arial" w:cs="Arial"/>
          <w:kern w:val="3"/>
          <w:sz w:val="20"/>
          <w:szCs w:val="20"/>
          <w:lang w:eastAsia="zh-CN"/>
        </w:rPr>
        <w:tab/>
      </w:r>
      <w:r w:rsidRPr="00A24AFE">
        <w:rPr>
          <w:rFonts w:ascii="Arial" w:eastAsia="Times New Roman" w:hAnsi="Arial" w:cs="Arial"/>
          <w:kern w:val="3"/>
          <w:sz w:val="20"/>
          <w:szCs w:val="20"/>
          <w:lang w:eastAsia="zh-CN"/>
        </w:rPr>
        <w:tab/>
      </w:r>
      <w:r w:rsidRPr="00A24AFE">
        <w:rPr>
          <w:rFonts w:ascii="Arial" w:eastAsia="Times New Roman" w:hAnsi="Arial" w:cs="Arial"/>
          <w:kern w:val="3"/>
          <w:sz w:val="20"/>
          <w:szCs w:val="20"/>
          <w:lang w:eastAsia="zh-CN"/>
        </w:rPr>
        <w:tab/>
      </w:r>
      <w:r w:rsidR="006A587B" w:rsidRPr="00A24AFE">
        <w:rPr>
          <w:rFonts w:ascii="Arial" w:eastAsia="Times New Roman" w:hAnsi="Arial" w:cs="Arial"/>
          <w:kern w:val="3"/>
          <w:sz w:val="20"/>
          <w:szCs w:val="20"/>
          <w:lang w:eastAsia="zh-CN"/>
        </w:rPr>
        <w:t>P</w:t>
      </w:r>
      <w:r w:rsidRPr="00A24AFE">
        <w:rPr>
          <w:rFonts w:ascii="Arial" w:eastAsia="Times New Roman" w:hAnsi="Arial" w:cs="Arial"/>
          <w:kern w:val="3"/>
          <w:sz w:val="20"/>
          <w:szCs w:val="20"/>
          <w:lang w:eastAsia="zh-CN"/>
        </w:rPr>
        <w:t>odpis:</w:t>
      </w:r>
    </w:p>
    <w:p w14:paraId="427D7BA5" w14:textId="77777777" w:rsidR="00312B81" w:rsidRPr="00A24AFE" w:rsidRDefault="00312B81" w:rsidP="00312B81">
      <w:pPr>
        <w:tabs>
          <w:tab w:val="left" w:pos="5103"/>
        </w:tabs>
        <w:suppressAutoHyphens/>
        <w:autoSpaceDN w:val="0"/>
        <w:spacing w:after="0" w:line="240" w:lineRule="auto"/>
        <w:ind w:left="708" w:firstLine="708"/>
        <w:jc w:val="both"/>
        <w:textAlignment w:val="baseline"/>
        <w:rPr>
          <w:rFonts w:ascii="Arial" w:eastAsia="Times New Roman" w:hAnsi="Arial" w:cs="Arial"/>
          <w:kern w:val="3"/>
          <w:sz w:val="20"/>
          <w:szCs w:val="20"/>
          <w:lang w:eastAsia="zh-CN"/>
        </w:rPr>
      </w:pPr>
    </w:p>
    <w:p w14:paraId="62FD3F55" w14:textId="77777777" w:rsidR="00312B81" w:rsidRPr="00A24AFE" w:rsidRDefault="00312B81" w:rsidP="00312B81">
      <w:pPr>
        <w:tabs>
          <w:tab w:val="left" w:pos="5103"/>
        </w:tabs>
        <w:suppressAutoHyphens/>
        <w:autoSpaceDN w:val="0"/>
        <w:spacing w:after="0" w:line="240" w:lineRule="auto"/>
        <w:ind w:left="708" w:firstLine="708"/>
        <w:jc w:val="both"/>
        <w:textAlignment w:val="baseline"/>
        <w:rPr>
          <w:rFonts w:ascii="Arial" w:eastAsia="Times New Roman" w:hAnsi="Arial" w:cs="Arial"/>
          <w:kern w:val="3"/>
          <w:sz w:val="20"/>
          <w:szCs w:val="20"/>
          <w:lang w:eastAsia="zh-CN"/>
        </w:rPr>
      </w:pPr>
    </w:p>
    <w:p w14:paraId="28738A47" w14:textId="77777777" w:rsidR="00242DAA" w:rsidRPr="00A24AFE" w:rsidRDefault="00312B81" w:rsidP="00312B81">
      <w:pPr>
        <w:suppressAutoHyphens/>
        <w:autoSpaceDN w:val="0"/>
        <w:spacing w:after="0" w:line="240" w:lineRule="auto"/>
        <w:jc w:val="both"/>
        <w:textAlignment w:val="baseline"/>
        <w:rPr>
          <w:rFonts w:ascii="Arial" w:eastAsia="Times New Roman" w:hAnsi="Arial" w:cs="Arial"/>
          <w:kern w:val="3"/>
          <w:sz w:val="20"/>
          <w:szCs w:val="20"/>
          <w:lang w:eastAsia="zh-CN"/>
        </w:rPr>
      </w:pPr>
      <w:r w:rsidRPr="00A24AFE">
        <w:rPr>
          <w:rFonts w:ascii="Arial" w:eastAsia="Times New Roman" w:hAnsi="Arial" w:cs="Arial"/>
          <w:kern w:val="3"/>
          <w:sz w:val="20"/>
          <w:szCs w:val="20"/>
          <w:lang w:eastAsia="zh-CN"/>
        </w:rPr>
        <w:tab/>
        <w:t>_________________</w:t>
      </w:r>
      <w:r w:rsidRPr="00A24AFE">
        <w:rPr>
          <w:rFonts w:ascii="Arial" w:eastAsia="Times New Roman" w:hAnsi="Arial" w:cs="Arial"/>
          <w:kern w:val="3"/>
          <w:sz w:val="20"/>
          <w:szCs w:val="20"/>
          <w:lang w:eastAsia="zh-CN"/>
        </w:rPr>
        <w:tab/>
      </w:r>
      <w:r w:rsidRPr="00A24AFE">
        <w:rPr>
          <w:rFonts w:ascii="Arial" w:eastAsia="Times New Roman" w:hAnsi="Arial" w:cs="Arial"/>
          <w:kern w:val="3"/>
          <w:sz w:val="20"/>
          <w:szCs w:val="20"/>
          <w:lang w:eastAsia="zh-CN"/>
        </w:rPr>
        <w:tab/>
      </w:r>
      <w:r w:rsidRPr="00A24AFE">
        <w:rPr>
          <w:rFonts w:ascii="Arial" w:eastAsia="Times New Roman" w:hAnsi="Arial" w:cs="Arial"/>
          <w:kern w:val="3"/>
          <w:sz w:val="20"/>
          <w:szCs w:val="20"/>
          <w:lang w:eastAsia="zh-CN"/>
        </w:rPr>
        <w:tab/>
      </w:r>
      <w:r w:rsidRPr="00A24AFE">
        <w:rPr>
          <w:rFonts w:ascii="Arial" w:eastAsia="Times New Roman" w:hAnsi="Arial" w:cs="Arial"/>
          <w:kern w:val="3"/>
          <w:sz w:val="20"/>
          <w:szCs w:val="20"/>
          <w:lang w:eastAsia="zh-CN"/>
        </w:rPr>
        <w:tab/>
      </w:r>
      <w:r w:rsidRPr="00A24AFE">
        <w:rPr>
          <w:rFonts w:ascii="Arial" w:eastAsia="Times New Roman" w:hAnsi="Arial" w:cs="Arial"/>
          <w:kern w:val="3"/>
          <w:sz w:val="20"/>
          <w:szCs w:val="20"/>
          <w:lang w:eastAsia="zh-CN"/>
        </w:rPr>
        <w:tab/>
      </w:r>
      <w:r w:rsidRPr="00A24AFE">
        <w:rPr>
          <w:rFonts w:ascii="Arial" w:eastAsia="Times New Roman" w:hAnsi="Arial" w:cs="Arial"/>
          <w:kern w:val="3"/>
          <w:sz w:val="20"/>
          <w:szCs w:val="20"/>
          <w:lang w:eastAsia="zh-CN"/>
        </w:rPr>
        <w:tab/>
        <w:t>___________________</w:t>
      </w:r>
      <w:r w:rsidR="00242DAA" w:rsidRPr="00A24AFE">
        <w:rPr>
          <w:rFonts w:ascii="Arial" w:eastAsia="Times New Roman" w:hAnsi="Arial" w:cs="Arial"/>
          <w:kern w:val="3"/>
          <w:sz w:val="20"/>
          <w:szCs w:val="20"/>
          <w:lang w:eastAsia="zh-CN"/>
        </w:rPr>
        <w:t xml:space="preserve"> </w:t>
      </w:r>
    </w:p>
    <w:p w14:paraId="738C9CEF" w14:textId="77777777" w:rsidR="00242DAA" w:rsidRPr="00A24AFE" w:rsidRDefault="00242DAA" w:rsidP="00312B81">
      <w:pPr>
        <w:suppressAutoHyphens/>
        <w:autoSpaceDN w:val="0"/>
        <w:spacing w:after="0" w:line="240" w:lineRule="auto"/>
        <w:jc w:val="both"/>
        <w:textAlignment w:val="baseline"/>
        <w:rPr>
          <w:rFonts w:ascii="Arial" w:eastAsia="Times New Roman" w:hAnsi="Arial" w:cs="Arial"/>
          <w:kern w:val="3"/>
          <w:sz w:val="20"/>
          <w:szCs w:val="20"/>
          <w:lang w:eastAsia="zh-CN"/>
        </w:rPr>
      </w:pPr>
    </w:p>
    <w:p w14:paraId="746D602D" w14:textId="77777777" w:rsidR="00242DAA" w:rsidRPr="006A587B" w:rsidRDefault="00242DAA" w:rsidP="00312B81">
      <w:pPr>
        <w:suppressAutoHyphens/>
        <w:autoSpaceDN w:val="0"/>
        <w:spacing w:after="0" w:line="240" w:lineRule="auto"/>
        <w:jc w:val="both"/>
        <w:textAlignment w:val="baseline"/>
        <w:rPr>
          <w:rFonts w:ascii="Arial" w:eastAsia="Times New Roman" w:hAnsi="Arial" w:cs="Arial"/>
          <w:kern w:val="3"/>
          <w:sz w:val="22"/>
          <w:szCs w:val="22"/>
          <w:lang w:eastAsia="zh-CN"/>
        </w:rPr>
      </w:pPr>
    </w:p>
    <w:p w14:paraId="230F9928" w14:textId="77777777" w:rsidR="00242DAA" w:rsidRPr="006A587B" w:rsidRDefault="00242DAA" w:rsidP="00312B81">
      <w:pPr>
        <w:suppressAutoHyphens/>
        <w:autoSpaceDN w:val="0"/>
        <w:spacing w:after="0" w:line="240" w:lineRule="auto"/>
        <w:jc w:val="both"/>
        <w:textAlignment w:val="baseline"/>
        <w:rPr>
          <w:rFonts w:ascii="Arial" w:eastAsia="Times New Roman" w:hAnsi="Arial" w:cs="Arial"/>
          <w:kern w:val="3"/>
          <w:sz w:val="22"/>
          <w:szCs w:val="22"/>
          <w:lang w:eastAsia="zh-CN"/>
        </w:rPr>
      </w:pPr>
    </w:p>
    <w:p w14:paraId="28736248" w14:textId="77777777" w:rsidR="00242DAA" w:rsidRPr="006A587B" w:rsidRDefault="00242DAA" w:rsidP="00312B81">
      <w:pPr>
        <w:suppressAutoHyphens/>
        <w:autoSpaceDN w:val="0"/>
        <w:spacing w:after="0" w:line="240" w:lineRule="auto"/>
        <w:jc w:val="both"/>
        <w:textAlignment w:val="baseline"/>
        <w:rPr>
          <w:rFonts w:ascii="Arial" w:eastAsia="Times New Roman" w:hAnsi="Arial" w:cs="Arial"/>
          <w:kern w:val="3"/>
          <w:sz w:val="22"/>
          <w:szCs w:val="22"/>
          <w:lang w:eastAsia="zh-CN"/>
        </w:rPr>
      </w:pPr>
    </w:p>
    <w:p w14:paraId="6D8E3A52" w14:textId="77777777" w:rsidR="00242DAA" w:rsidRPr="006A587B" w:rsidRDefault="00242DAA" w:rsidP="00312B81">
      <w:pPr>
        <w:suppressAutoHyphens/>
        <w:autoSpaceDN w:val="0"/>
        <w:spacing w:after="0" w:line="240" w:lineRule="auto"/>
        <w:jc w:val="both"/>
        <w:textAlignment w:val="baseline"/>
        <w:rPr>
          <w:rFonts w:ascii="Arial" w:eastAsia="Times New Roman" w:hAnsi="Arial" w:cs="Arial"/>
          <w:kern w:val="3"/>
          <w:sz w:val="22"/>
          <w:szCs w:val="22"/>
          <w:lang w:eastAsia="zh-CN"/>
        </w:rPr>
      </w:pPr>
    </w:p>
    <w:p w14:paraId="046057A6" w14:textId="77777777" w:rsidR="00BB17B9" w:rsidRDefault="00BB17B9" w:rsidP="00312B81">
      <w:pPr>
        <w:suppressAutoHyphens/>
        <w:autoSpaceDN w:val="0"/>
        <w:spacing w:after="0" w:line="240" w:lineRule="auto"/>
        <w:jc w:val="both"/>
        <w:textAlignment w:val="baseline"/>
        <w:rPr>
          <w:rFonts w:ascii="Arial" w:eastAsia="Times New Roman" w:hAnsi="Arial" w:cs="Arial"/>
          <w:kern w:val="3"/>
          <w:sz w:val="22"/>
          <w:szCs w:val="22"/>
          <w:lang w:eastAsia="zh-CN"/>
        </w:rPr>
      </w:pPr>
    </w:p>
    <w:p w14:paraId="7F0F3885" w14:textId="77777777" w:rsidR="00A24AFE" w:rsidRDefault="00A24AFE" w:rsidP="00312B81">
      <w:pPr>
        <w:suppressAutoHyphens/>
        <w:autoSpaceDN w:val="0"/>
        <w:spacing w:after="0" w:line="240" w:lineRule="auto"/>
        <w:jc w:val="both"/>
        <w:textAlignment w:val="baseline"/>
        <w:rPr>
          <w:rFonts w:ascii="Arial" w:eastAsia="Times New Roman" w:hAnsi="Arial" w:cs="Arial"/>
          <w:kern w:val="3"/>
          <w:sz w:val="22"/>
          <w:szCs w:val="22"/>
          <w:lang w:eastAsia="zh-CN"/>
        </w:rPr>
      </w:pPr>
    </w:p>
    <w:p w14:paraId="05F82F85" w14:textId="77777777" w:rsidR="00A24AFE" w:rsidRDefault="00A24AFE" w:rsidP="00312B81">
      <w:pPr>
        <w:suppressAutoHyphens/>
        <w:autoSpaceDN w:val="0"/>
        <w:spacing w:after="0" w:line="240" w:lineRule="auto"/>
        <w:jc w:val="both"/>
        <w:textAlignment w:val="baseline"/>
        <w:rPr>
          <w:rFonts w:ascii="Arial" w:eastAsia="Times New Roman" w:hAnsi="Arial" w:cs="Arial"/>
          <w:kern w:val="3"/>
          <w:sz w:val="22"/>
          <w:szCs w:val="22"/>
          <w:lang w:eastAsia="zh-CN"/>
        </w:rPr>
      </w:pPr>
    </w:p>
    <w:p w14:paraId="1D43B5B2" w14:textId="77777777" w:rsidR="00A24AFE" w:rsidRDefault="00A24AFE" w:rsidP="00312B81">
      <w:pPr>
        <w:suppressAutoHyphens/>
        <w:autoSpaceDN w:val="0"/>
        <w:spacing w:after="0" w:line="240" w:lineRule="auto"/>
        <w:jc w:val="both"/>
        <w:textAlignment w:val="baseline"/>
        <w:rPr>
          <w:rFonts w:ascii="Arial" w:eastAsia="Times New Roman" w:hAnsi="Arial" w:cs="Arial"/>
          <w:kern w:val="3"/>
          <w:sz w:val="22"/>
          <w:szCs w:val="22"/>
          <w:lang w:eastAsia="zh-CN"/>
        </w:rPr>
      </w:pPr>
    </w:p>
    <w:p w14:paraId="499E1FDE" w14:textId="77777777" w:rsidR="00A24AFE" w:rsidRDefault="00A24AFE" w:rsidP="00312B81">
      <w:pPr>
        <w:suppressAutoHyphens/>
        <w:autoSpaceDN w:val="0"/>
        <w:spacing w:after="0" w:line="240" w:lineRule="auto"/>
        <w:jc w:val="both"/>
        <w:textAlignment w:val="baseline"/>
        <w:rPr>
          <w:rFonts w:ascii="Arial" w:eastAsia="Times New Roman" w:hAnsi="Arial" w:cs="Arial"/>
          <w:kern w:val="3"/>
          <w:sz w:val="22"/>
          <w:szCs w:val="22"/>
          <w:lang w:eastAsia="zh-CN"/>
        </w:rPr>
      </w:pPr>
    </w:p>
    <w:p w14:paraId="523955F3" w14:textId="77777777" w:rsidR="00A24AFE" w:rsidRDefault="00A24AFE" w:rsidP="00312B81">
      <w:pPr>
        <w:suppressAutoHyphens/>
        <w:autoSpaceDN w:val="0"/>
        <w:spacing w:after="0" w:line="240" w:lineRule="auto"/>
        <w:jc w:val="both"/>
        <w:textAlignment w:val="baseline"/>
        <w:rPr>
          <w:rFonts w:ascii="Arial" w:eastAsia="Times New Roman" w:hAnsi="Arial" w:cs="Arial"/>
          <w:kern w:val="3"/>
          <w:sz w:val="22"/>
          <w:szCs w:val="22"/>
          <w:lang w:eastAsia="zh-CN"/>
        </w:rPr>
      </w:pPr>
    </w:p>
    <w:p w14:paraId="7CA31DFF" w14:textId="77777777" w:rsidR="00A24AFE" w:rsidRPr="006A587B" w:rsidRDefault="00A24AFE" w:rsidP="00312B81">
      <w:pPr>
        <w:suppressAutoHyphens/>
        <w:autoSpaceDN w:val="0"/>
        <w:spacing w:after="0" w:line="240" w:lineRule="auto"/>
        <w:jc w:val="both"/>
        <w:textAlignment w:val="baseline"/>
        <w:rPr>
          <w:rFonts w:ascii="Arial" w:eastAsia="Times New Roman" w:hAnsi="Arial" w:cs="Arial"/>
          <w:kern w:val="3"/>
          <w:sz w:val="22"/>
          <w:szCs w:val="22"/>
          <w:lang w:eastAsia="zh-CN"/>
        </w:rPr>
      </w:pPr>
    </w:p>
    <w:p w14:paraId="18C2ADDC" w14:textId="77777777" w:rsidR="00BB17B9" w:rsidRPr="006A587B" w:rsidRDefault="00BB17B9" w:rsidP="00312B81">
      <w:pPr>
        <w:suppressAutoHyphens/>
        <w:autoSpaceDN w:val="0"/>
        <w:spacing w:after="0" w:line="240" w:lineRule="auto"/>
        <w:jc w:val="both"/>
        <w:textAlignment w:val="baseline"/>
        <w:rPr>
          <w:rFonts w:ascii="Arial" w:eastAsia="Times New Roman" w:hAnsi="Arial" w:cs="Arial"/>
          <w:kern w:val="3"/>
          <w:sz w:val="22"/>
          <w:szCs w:val="22"/>
          <w:lang w:eastAsia="zh-CN"/>
        </w:rPr>
      </w:pPr>
    </w:p>
    <w:p w14:paraId="7F948BE3" w14:textId="77777777" w:rsidR="00242DAA" w:rsidRPr="006A587B" w:rsidRDefault="00242DAA" w:rsidP="00312B81">
      <w:pPr>
        <w:suppressAutoHyphens/>
        <w:autoSpaceDN w:val="0"/>
        <w:spacing w:after="0" w:line="240" w:lineRule="auto"/>
        <w:jc w:val="both"/>
        <w:textAlignment w:val="baseline"/>
        <w:rPr>
          <w:rFonts w:ascii="Arial" w:eastAsia="Times New Roman" w:hAnsi="Arial" w:cs="Arial"/>
          <w:b/>
          <w:bCs/>
          <w:kern w:val="3"/>
          <w:lang w:eastAsia="zh-CN"/>
        </w:rPr>
      </w:pPr>
      <w:r w:rsidRPr="006A587B">
        <w:rPr>
          <w:rFonts w:ascii="Arial" w:eastAsia="Times New Roman" w:hAnsi="Arial" w:cs="Arial"/>
          <w:b/>
          <w:bCs/>
          <w:kern w:val="3"/>
          <w:lang w:eastAsia="zh-CN"/>
        </w:rPr>
        <w:t>OBR 3</w:t>
      </w:r>
    </w:p>
    <w:p w14:paraId="00C781CC" w14:textId="77777777" w:rsidR="00312B81" w:rsidRPr="00312B81" w:rsidRDefault="00312B81" w:rsidP="00312B81">
      <w:pPr>
        <w:suppressAutoHyphens/>
        <w:autoSpaceDN w:val="0"/>
        <w:spacing w:after="0" w:line="240" w:lineRule="auto"/>
        <w:jc w:val="both"/>
        <w:textAlignment w:val="baseline"/>
        <w:rPr>
          <w:rFonts w:ascii="Arial" w:eastAsia="Times New Roman" w:hAnsi="Arial" w:cs="Arial"/>
          <w:kern w:val="3"/>
          <w:sz w:val="20"/>
          <w:szCs w:val="20"/>
          <w:lang w:eastAsia="zh-CN"/>
        </w:rPr>
      </w:pPr>
      <w:r w:rsidRPr="00312B81">
        <w:rPr>
          <w:rFonts w:ascii="Arial" w:eastAsia="Times New Roman" w:hAnsi="Arial" w:cs="Arial"/>
          <w:kern w:val="3"/>
          <w:sz w:val="22"/>
          <w:szCs w:val="22"/>
          <w:lang w:eastAsia="zh-CN"/>
        </w:rPr>
        <w:tab/>
      </w:r>
      <w:r w:rsidRPr="00312B81">
        <w:rPr>
          <w:rFonts w:ascii="Arial" w:eastAsia="Times New Roman" w:hAnsi="Arial" w:cs="Arial"/>
          <w:kern w:val="3"/>
          <w:sz w:val="22"/>
          <w:szCs w:val="22"/>
          <w:lang w:eastAsia="zh-CN"/>
        </w:rPr>
        <w:tab/>
      </w:r>
      <w:r w:rsidRPr="00312B81">
        <w:rPr>
          <w:rFonts w:ascii="Arial" w:eastAsia="Times New Roman" w:hAnsi="Arial" w:cs="Arial"/>
          <w:kern w:val="3"/>
          <w:sz w:val="22"/>
          <w:szCs w:val="22"/>
          <w:lang w:eastAsia="zh-CN"/>
        </w:rPr>
        <w:tab/>
      </w:r>
      <w:r w:rsidRPr="00312B81">
        <w:rPr>
          <w:rFonts w:ascii="Arial" w:eastAsia="Times New Roman" w:hAnsi="Arial" w:cs="Arial"/>
          <w:kern w:val="3"/>
          <w:sz w:val="22"/>
          <w:szCs w:val="22"/>
          <w:lang w:eastAsia="zh-CN"/>
        </w:rPr>
        <w:tab/>
      </w:r>
      <w:r w:rsidRPr="00312B81">
        <w:rPr>
          <w:rFonts w:ascii="Arial" w:eastAsia="Times New Roman" w:hAnsi="Arial" w:cs="Arial"/>
          <w:kern w:val="3"/>
          <w:sz w:val="22"/>
          <w:szCs w:val="22"/>
          <w:lang w:eastAsia="zh-CN"/>
        </w:rPr>
        <w:tab/>
      </w:r>
      <w:r w:rsidRPr="00312B81">
        <w:rPr>
          <w:rFonts w:ascii="Arial" w:eastAsia="Times New Roman" w:hAnsi="Arial" w:cs="Arial"/>
          <w:kern w:val="3"/>
          <w:sz w:val="22"/>
          <w:szCs w:val="22"/>
          <w:lang w:eastAsia="zh-CN"/>
        </w:rPr>
        <w:tab/>
      </w:r>
    </w:p>
    <w:p w14:paraId="00CB2C2E" w14:textId="77777777" w:rsidR="001C7D80" w:rsidRPr="00685A3F" w:rsidRDefault="001C7D80" w:rsidP="001C7D80">
      <w:pPr>
        <w:rPr>
          <w:rFonts w:ascii="Arial" w:hAnsi="Arial" w:cs="Arial"/>
          <w:lang w:eastAsia="sl-SI"/>
        </w:rPr>
      </w:pPr>
    </w:p>
    <w:p w14:paraId="0D6A959D" w14:textId="77777777" w:rsidR="00242DAA" w:rsidRPr="00685A3F" w:rsidRDefault="00242DAA" w:rsidP="00242DAA">
      <w:pPr>
        <w:pStyle w:val="Brezrazmikov"/>
        <w:jc w:val="center"/>
        <w:rPr>
          <w:rFonts w:ascii="Arial" w:hAnsi="Arial" w:cs="Arial"/>
          <w:b/>
          <w:sz w:val="28"/>
          <w:szCs w:val="28"/>
          <w:lang w:val="sl-SI" w:eastAsia="sl-SI"/>
        </w:rPr>
      </w:pPr>
      <w:r w:rsidRPr="00685A3F">
        <w:rPr>
          <w:rFonts w:ascii="Arial" w:hAnsi="Arial" w:cs="Arial"/>
          <w:b/>
          <w:sz w:val="28"/>
          <w:szCs w:val="28"/>
          <w:lang w:val="sl-SI" w:eastAsia="sl-SI"/>
        </w:rPr>
        <w:t>PROTIKORUPCIJSKA IZJAVA</w:t>
      </w:r>
    </w:p>
    <w:p w14:paraId="4CFA7027" w14:textId="77777777" w:rsidR="00242DAA" w:rsidRPr="00685A3F" w:rsidRDefault="00242DAA" w:rsidP="00242DAA">
      <w:pPr>
        <w:pStyle w:val="Brezrazmikov"/>
        <w:jc w:val="both"/>
        <w:rPr>
          <w:rFonts w:ascii="Arial" w:eastAsia="Times New Roman" w:hAnsi="Arial" w:cs="Arial"/>
          <w:lang w:val="sl-SI" w:eastAsia="sl-SI"/>
        </w:rPr>
      </w:pPr>
    </w:p>
    <w:p w14:paraId="3EAD57A1" w14:textId="77777777" w:rsidR="00242DAA" w:rsidRPr="00685A3F" w:rsidRDefault="00242DAA" w:rsidP="00242DAA">
      <w:pPr>
        <w:pStyle w:val="Brezrazmikov"/>
        <w:jc w:val="both"/>
        <w:rPr>
          <w:rFonts w:ascii="Arial" w:eastAsia="Times New Roman" w:hAnsi="Arial" w:cs="Arial"/>
          <w:lang w:val="sl-SI" w:eastAsia="sl-SI"/>
        </w:rPr>
      </w:pPr>
    </w:p>
    <w:p w14:paraId="1B079A5A" w14:textId="77777777" w:rsidR="00242DAA" w:rsidRPr="006A587B" w:rsidRDefault="00242DAA" w:rsidP="00242DAA">
      <w:pPr>
        <w:pStyle w:val="Brezrazmikov"/>
        <w:spacing w:line="276" w:lineRule="auto"/>
        <w:jc w:val="both"/>
        <w:rPr>
          <w:rFonts w:ascii="Arial" w:eastAsia="Times New Roman" w:hAnsi="Arial" w:cs="Arial"/>
          <w:b/>
          <w:sz w:val="22"/>
          <w:szCs w:val="22"/>
          <w:lang w:val="sl-SI" w:eastAsia="sl-SI"/>
        </w:rPr>
      </w:pPr>
      <w:r w:rsidRPr="006A587B">
        <w:rPr>
          <w:rFonts w:ascii="Arial" w:eastAsia="Times New Roman" w:hAnsi="Arial" w:cs="Arial"/>
          <w:b/>
          <w:sz w:val="22"/>
          <w:szCs w:val="22"/>
          <w:lang w:val="sl-SI" w:eastAsia="sl-SI"/>
        </w:rPr>
        <w:t xml:space="preserve">Ponudnik (partner, podizvajalec): </w:t>
      </w:r>
      <w:r w:rsidRPr="006A587B">
        <w:rPr>
          <w:rFonts w:ascii="Arial" w:hAnsi="Arial" w:cs="Arial"/>
          <w:bCs/>
          <w:iCs/>
          <w:sz w:val="22"/>
          <w:szCs w:val="22"/>
          <w:lang w:val="sl-SI"/>
        </w:rPr>
        <w:fldChar w:fldCharType="begin">
          <w:ffData>
            <w:name w:val="Besedilo12"/>
            <w:enabled/>
            <w:calcOnExit w:val="0"/>
            <w:textInput/>
          </w:ffData>
        </w:fldChar>
      </w:r>
      <w:r w:rsidRPr="006A587B">
        <w:rPr>
          <w:rFonts w:ascii="Arial" w:hAnsi="Arial" w:cs="Arial"/>
          <w:bCs/>
          <w:iCs/>
          <w:sz w:val="22"/>
          <w:szCs w:val="22"/>
          <w:lang w:val="sl-SI"/>
        </w:rPr>
        <w:instrText xml:space="preserve"> FORMTEXT </w:instrText>
      </w:r>
      <w:r w:rsidRPr="006A587B">
        <w:rPr>
          <w:rFonts w:ascii="Arial" w:hAnsi="Arial" w:cs="Arial"/>
          <w:bCs/>
          <w:iCs/>
          <w:sz w:val="22"/>
          <w:szCs w:val="22"/>
          <w:lang w:val="sl-SI"/>
        </w:rPr>
      </w:r>
      <w:r w:rsidRPr="006A587B">
        <w:rPr>
          <w:rFonts w:ascii="Arial" w:hAnsi="Arial" w:cs="Arial"/>
          <w:bCs/>
          <w:iCs/>
          <w:sz w:val="22"/>
          <w:szCs w:val="22"/>
          <w:lang w:val="sl-SI"/>
        </w:rPr>
        <w:fldChar w:fldCharType="separate"/>
      </w:r>
      <w:r w:rsidRPr="006A587B">
        <w:rPr>
          <w:rFonts w:ascii="Arial" w:hAnsi="Arial" w:cs="Arial"/>
          <w:bCs/>
          <w:iCs/>
          <w:sz w:val="22"/>
          <w:szCs w:val="22"/>
          <w:lang w:val="sl-SI"/>
        </w:rPr>
        <w:t> </w:t>
      </w:r>
      <w:r w:rsidRPr="006A587B">
        <w:rPr>
          <w:rFonts w:ascii="Arial" w:hAnsi="Arial" w:cs="Arial"/>
          <w:bCs/>
          <w:iCs/>
          <w:sz w:val="22"/>
          <w:szCs w:val="22"/>
          <w:lang w:val="sl-SI"/>
        </w:rPr>
        <w:t> </w:t>
      </w:r>
      <w:r w:rsidRPr="006A587B">
        <w:rPr>
          <w:rFonts w:ascii="Arial" w:hAnsi="Arial" w:cs="Arial"/>
          <w:bCs/>
          <w:iCs/>
          <w:sz w:val="22"/>
          <w:szCs w:val="22"/>
          <w:lang w:val="sl-SI"/>
        </w:rPr>
        <w:t> </w:t>
      </w:r>
      <w:r w:rsidRPr="006A587B">
        <w:rPr>
          <w:rFonts w:ascii="Arial" w:hAnsi="Arial" w:cs="Arial"/>
          <w:bCs/>
          <w:iCs/>
          <w:sz w:val="22"/>
          <w:szCs w:val="22"/>
          <w:lang w:val="sl-SI"/>
        </w:rPr>
        <w:t> </w:t>
      </w:r>
      <w:r w:rsidRPr="006A587B">
        <w:rPr>
          <w:rFonts w:ascii="Arial" w:hAnsi="Arial" w:cs="Arial"/>
          <w:bCs/>
          <w:iCs/>
          <w:sz w:val="22"/>
          <w:szCs w:val="22"/>
          <w:lang w:val="sl-SI"/>
        </w:rPr>
        <w:t xml:space="preserve">                                                       </w:t>
      </w:r>
      <w:r w:rsidRPr="006A587B">
        <w:rPr>
          <w:rFonts w:ascii="Arial" w:hAnsi="Arial" w:cs="Arial"/>
          <w:bCs/>
          <w:iCs/>
          <w:sz w:val="22"/>
          <w:szCs w:val="22"/>
          <w:lang w:val="sl-SI"/>
        </w:rPr>
        <w:fldChar w:fldCharType="end"/>
      </w:r>
    </w:p>
    <w:p w14:paraId="0DB92087" w14:textId="77777777" w:rsidR="00242DAA" w:rsidRPr="006A587B" w:rsidRDefault="00242DAA" w:rsidP="00242DAA">
      <w:pPr>
        <w:pStyle w:val="Brezrazmikov"/>
        <w:spacing w:line="276" w:lineRule="auto"/>
        <w:jc w:val="both"/>
        <w:rPr>
          <w:rFonts w:ascii="Arial" w:eastAsia="Times New Roman" w:hAnsi="Arial" w:cs="Arial"/>
          <w:sz w:val="22"/>
          <w:szCs w:val="22"/>
          <w:lang w:val="sl-SI" w:eastAsia="sl-SI"/>
        </w:rPr>
      </w:pPr>
    </w:p>
    <w:p w14:paraId="12218681" w14:textId="77777777" w:rsidR="00242DAA" w:rsidRPr="00A24AFE" w:rsidRDefault="00242DAA" w:rsidP="00242DAA">
      <w:pPr>
        <w:spacing w:line="276" w:lineRule="auto"/>
        <w:jc w:val="both"/>
        <w:rPr>
          <w:rFonts w:ascii="Arial" w:eastAsia="Times New Roman" w:hAnsi="Arial" w:cs="Arial"/>
          <w:sz w:val="20"/>
          <w:szCs w:val="20"/>
          <w:lang w:eastAsia="sl-SI"/>
        </w:rPr>
      </w:pPr>
      <w:r w:rsidRPr="00A24AFE">
        <w:rPr>
          <w:rFonts w:ascii="Arial" w:eastAsia="Times New Roman" w:hAnsi="Arial" w:cs="Arial"/>
          <w:sz w:val="20"/>
          <w:szCs w:val="20"/>
          <w:lang w:eastAsia="sl-SI"/>
        </w:rPr>
        <w:t xml:space="preserve">na javnem razpisu: </w:t>
      </w:r>
      <w:r w:rsidRPr="00A24AFE">
        <w:rPr>
          <w:rFonts w:ascii="Arial" w:eastAsia="Times New Roman" w:hAnsi="Arial" w:cs="Arial"/>
          <w:b/>
          <w:sz w:val="20"/>
          <w:szCs w:val="20"/>
          <w:lang w:eastAsia="sl-SI"/>
        </w:rPr>
        <w:t>»</w:t>
      </w:r>
      <w:r w:rsidR="0056044A" w:rsidRPr="00A24AFE">
        <w:rPr>
          <w:rFonts w:ascii="Arial" w:hAnsi="Arial" w:cs="Arial"/>
          <w:b/>
          <w:bCs/>
          <w:sz w:val="20"/>
          <w:szCs w:val="20"/>
        </w:rPr>
        <w:t>Izdelava projektne dokumentacije za Kampus Vrazov trg KVT II</w:t>
      </w:r>
      <w:r w:rsidRPr="00A24AFE">
        <w:rPr>
          <w:rFonts w:ascii="Arial" w:eastAsia="Times New Roman" w:hAnsi="Arial" w:cs="Arial"/>
          <w:b/>
          <w:sz w:val="20"/>
          <w:szCs w:val="20"/>
          <w:lang w:eastAsia="sl-SI"/>
        </w:rPr>
        <w:t>«</w:t>
      </w:r>
    </w:p>
    <w:p w14:paraId="2B31C3D4" w14:textId="77777777" w:rsidR="00242DAA" w:rsidRPr="00A24AFE" w:rsidRDefault="00242DAA" w:rsidP="00242DAA">
      <w:pPr>
        <w:pStyle w:val="Brezrazmikov"/>
        <w:spacing w:line="276" w:lineRule="auto"/>
        <w:jc w:val="both"/>
        <w:rPr>
          <w:rFonts w:ascii="Arial" w:eastAsia="Times New Roman" w:hAnsi="Arial" w:cs="Arial"/>
          <w:sz w:val="20"/>
          <w:szCs w:val="20"/>
          <w:lang w:val="sl-SI" w:eastAsia="sl-SI"/>
        </w:rPr>
      </w:pPr>
    </w:p>
    <w:p w14:paraId="2F326200" w14:textId="77777777" w:rsidR="00242DAA" w:rsidRPr="00A24AFE" w:rsidRDefault="00242DAA" w:rsidP="00242DAA">
      <w:pPr>
        <w:pStyle w:val="Brezrazmikov"/>
        <w:spacing w:line="276" w:lineRule="auto"/>
        <w:jc w:val="both"/>
        <w:rPr>
          <w:rFonts w:ascii="Arial" w:eastAsia="Times New Roman" w:hAnsi="Arial" w:cs="Arial"/>
          <w:sz w:val="20"/>
          <w:szCs w:val="20"/>
          <w:lang w:val="sl-SI" w:eastAsia="sl-SI"/>
        </w:rPr>
      </w:pPr>
      <w:r w:rsidRPr="00A24AFE">
        <w:rPr>
          <w:rFonts w:ascii="Arial" w:eastAsia="Times New Roman" w:hAnsi="Arial" w:cs="Arial"/>
          <w:color w:val="000000"/>
          <w:sz w:val="20"/>
          <w:szCs w:val="20"/>
          <w:lang w:val="sl-SI" w:eastAsia="sl-SI"/>
        </w:rPr>
        <w:t xml:space="preserve">Določba 1. odst. </w:t>
      </w:r>
      <w:r w:rsidRPr="00A24AFE">
        <w:rPr>
          <w:rFonts w:ascii="Arial" w:eastAsia="Times New Roman" w:hAnsi="Arial" w:cs="Arial"/>
          <w:sz w:val="20"/>
          <w:szCs w:val="20"/>
          <w:lang w:val="sl-SI" w:eastAsia="sl-SI"/>
        </w:rPr>
        <w:t xml:space="preserve">35. člena Zakona o integriteti in preprečevanju korupcije (ZIntPK-UPB2, </w:t>
      </w:r>
      <w:proofErr w:type="spellStart"/>
      <w:r w:rsidRPr="00A24AFE">
        <w:rPr>
          <w:rFonts w:ascii="Arial" w:eastAsia="Times New Roman" w:hAnsi="Arial" w:cs="Arial"/>
          <w:sz w:val="20"/>
          <w:szCs w:val="20"/>
          <w:lang w:val="sl-SI" w:eastAsia="sl-SI"/>
        </w:rPr>
        <w:t>Ur.l</w:t>
      </w:r>
      <w:proofErr w:type="spellEnd"/>
      <w:r w:rsidRPr="00A24AFE">
        <w:rPr>
          <w:rFonts w:ascii="Arial" w:eastAsia="Times New Roman" w:hAnsi="Arial" w:cs="Arial"/>
          <w:sz w:val="20"/>
          <w:szCs w:val="20"/>
          <w:lang w:val="sl-SI" w:eastAsia="sl-SI"/>
        </w:rPr>
        <w:t xml:space="preserve">. RS 69/11) določa, da naročnik, ki posluje po predpisih o javnem naročanju, ne sme poslovati s subjekti, v katerih je funkcionar, ki pri tem naročniku opravlja funkcijo, ali njegov družinski član, udeležen kot poslovodja, član poslovodstva ali zakoniti zastopnik, ali je neposredno ali preko drugih pravnih oseb v več kot 5 % deležu udeležen pri ustanoviteljskih pravicah, upravljanju oz. kapitalu. </w:t>
      </w:r>
    </w:p>
    <w:p w14:paraId="3AE66681" w14:textId="77777777" w:rsidR="00242DAA" w:rsidRPr="00A24AFE" w:rsidRDefault="00242DAA" w:rsidP="00242DAA">
      <w:pPr>
        <w:pStyle w:val="Brezrazmikov"/>
        <w:spacing w:line="276" w:lineRule="auto"/>
        <w:jc w:val="both"/>
        <w:rPr>
          <w:rFonts w:ascii="Arial" w:eastAsia="Times New Roman" w:hAnsi="Arial" w:cs="Arial"/>
          <w:sz w:val="20"/>
          <w:szCs w:val="20"/>
          <w:lang w:val="sl-SI" w:eastAsia="sl-SI"/>
        </w:rPr>
      </w:pPr>
    </w:p>
    <w:p w14:paraId="33F727CC" w14:textId="77777777" w:rsidR="00242DAA" w:rsidRPr="00A24AFE" w:rsidRDefault="00242DAA" w:rsidP="00242DAA">
      <w:pPr>
        <w:pStyle w:val="Brezrazmikov"/>
        <w:spacing w:line="276" w:lineRule="auto"/>
        <w:jc w:val="both"/>
        <w:rPr>
          <w:rFonts w:ascii="Arial" w:eastAsia="Times New Roman" w:hAnsi="Arial" w:cs="Arial"/>
          <w:sz w:val="20"/>
          <w:szCs w:val="20"/>
          <w:lang w:val="sl-SI" w:eastAsia="sl-SI"/>
        </w:rPr>
      </w:pPr>
      <w:r w:rsidRPr="00A24AFE">
        <w:rPr>
          <w:rFonts w:ascii="Arial" w:eastAsia="Times New Roman" w:hAnsi="Arial" w:cs="Arial"/>
          <w:sz w:val="20"/>
          <w:szCs w:val="20"/>
          <w:lang w:val="sl-SI" w:eastAsia="sl-SI"/>
        </w:rPr>
        <w:t>V skladu z navedenim izjavljamo, da v poslovnem subjektu, ki je ponudnik v postopku javnega naročanja, funkcionar ali njegovi družinski člani, niso člani poslovodstva niti niso neposredno oz. preko drugih pravnih oseb z več kot 5% deležem udeleženi pri ustanoviteljskih pravicah, upravljanju oz. kapitalu.</w:t>
      </w:r>
    </w:p>
    <w:p w14:paraId="2BBE9B25" w14:textId="77777777" w:rsidR="00242DAA" w:rsidRPr="00A24AFE" w:rsidRDefault="00242DAA" w:rsidP="00242DAA">
      <w:pPr>
        <w:pStyle w:val="Brezrazmikov"/>
        <w:spacing w:line="276" w:lineRule="auto"/>
        <w:jc w:val="both"/>
        <w:rPr>
          <w:rFonts w:ascii="Arial" w:eastAsia="Times New Roman" w:hAnsi="Arial" w:cs="Arial"/>
          <w:sz w:val="20"/>
          <w:szCs w:val="20"/>
          <w:lang w:val="sl-SI" w:eastAsia="sl-SI"/>
        </w:rPr>
      </w:pPr>
    </w:p>
    <w:p w14:paraId="4A52B2B5" w14:textId="77777777" w:rsidR="00242DAA" w:rsidRPr="00A24AFE" w:rsidRDefault="00242DAA" w:rsidP="00242DAA">
      <w:pPr>
        <w:pStyle w:val="Brezrazmikov"/>
        <w:spacing w:line="276" w:lineRule="auto"/>
        <w:jc w:val="both"/>
        <w:rPr>
          <w:rFonts w:ascii="Arial" w:eastAsia="Times New Roman" w:hAnsi="Arial" w:cs="Arial"/>
          <w:sz w:val="20"/>
          <w:szCs w:val="20"/>
          <w:lang w:val="sl-SI" w:eastAsia="sl-SI"/>
        </w:rPr>
      </w:pPr>
      <w:r w:rsidRPr="00A24AFE">
        <w:rPr>
          <w:rFonts w:ascii="Arial" w:eastAsia="Times New Roman" w:hAnsi="Arial" w:cs="Arial"/>
          <w:sz w:val="20"/>
          <w:szCs w:val="20"/>
          <w:lang w:val="sl-SI" w:eastAsia="sl-SI"/>
        </w:rPr>
        <w:t xml:space="preserve">Izjavljamo, da nismo uvrščeni v evidenco poslovnih subjektov iz 35. člena Zakona o integriteti in preprečevanju korupcije (ZIntPK-UPB2, </w:t>
      </w:r>
      <w:proofErr w:type="spellStart"/>
      <w:r w:rsidRPr="00A24AFE">
        <w:rPr>
          <w:rFonts w:ascii="Arial" w:eastAsia="Times New Roman" w:hAnsi="Arial" w:cs="Arial"/>
          <w:sz w:val="20"/>
          <w:szCs w:val="20"/>
          <w:lang w:val="sl-SI" w:eastAsia="sl-SI"/>
        </w:rPr>
        <w:t>Ur.l</w:t>
      </w:r>
      <w:proofErr w:type="spellEnd"/>
      <w:r w:rsidRPr="00A24AFE">
        <w:rPr>
          <w:rFonts w:ascii="Arial" w:eastAsia="Times New Roman" w:hAnsi="Arial" w:cs="Arial"/>
          <w:sz w:val="20"/>
          <w:szCs w:val="20"/>
          <w:lang w:val="sl-SI" w:eastAsia="sl-SI"/>
        </w:rPr>
        <w:t xml:space="preserve">. RS 69/11). </w:t>
      </w:r>
    </w:p>
    <w:p w14:paraId="619EA28B" w14:textId="77777777" w:rsidR="00242DAA" w:rsidRPr="00A24AFE" w:rsidRDefault="00242DAA" w:rsidP="00242DAA">
      <w:pPr>
        <w:pStyle w:val="Brezrazmikov"/>
        <w:spacing w:line="276" w:lineRule="auto"/>
        <w:jc w:val="both"/>
        <w:rPr>
          <w:rFonts w:ascii="Arial" w:eastAsia="Times New Roman" w:hAnsi="Arial" w:cs="Arial"/>
          <w:sz w:val="20"/>
          <w:szCs w:val="20"/>
          <w:lang w:val="sl-SI" w:eastAsia="sl-SI"/>
        </w:rPr>
      </w:pPr>
      <w:r w:rsidRPr="00A24AFE">
        <w:rPr>
          <w:rFonts w:ascii="Arial" w:eastAsia="Times New Roman" w:hAnsi="Arial" w:cs="Arial"/>
          <w:sz w:val="20"/>
          <w:szCs w:val="20"/>
          <w:lang w:val="sl-SI" w:eastAsia="sl-SI"/>
        </w:rPr>
        <w:tab/>
      </w:r>
    </w:p>
    <w:p w14:paraId="1DCE91B4" w14:textId="77777777" w:rsidR="00242DAA" w:rsidRPr="00A24AFE" w:rsidRDefault="00242DAA" w:rsidP="00242DAA">
      <w:pPr>
        <w:pStyle w:val="Brezrazmikov"/>
        <w:spacing w:line="276" w:lineRule="auto"/>
        <w:jc w:val="both"/>
        <w:rPr>
          <w:rFonts w:ascii="Arial" w:eastAsia="Times New Roman" w:hAnsi="Arial" w:cs="Arial"/>
          <w:sz w:val="20"/>
          <w:szCs w:val="20"/>
          <w:lang w:val="sl-SI" w:eastAsia="sl-SI"/>
        </w:rPr>
      </w:pPr>
      <w:r w:rsidRPr="00A24AFE">
        <w:rPr>
          <w:rFonts w:ascii="Arial" w:eastAsia="Times New Roman" w:hAnsi="Arial" w:cs="Arial"/>
          <w:sz w:val="20"/>
          <w:szCs w:val="20"/>
          <w:lang w:val="sl-SI" w:eastAsia="sl-SI"/>
        </w:rPr>
        <w:t xml:space="preserve">Pogodba ali druge oblike pridobivanja sredstev, ki so v nasprotju z določbami 35. člena </w:t>
      </w:r>
      <w:proofErr w:type="spellStart"/>
      <w:r w:rsidRPr="00A24AFE">
        <w:rPr>
          <w:rFonts w:ascii="Arial" w:eastAsia="Times New Roman" w:hAnsi="Arial" w:cs="Arial"/>
          <w:sz w:val="20"/>
          <w:szCs w:val="20"/>
          <w:lang w:val="sl-SI" w:eastAsia="sl-SI"/>
        </w:rPr>
        <w:t>ZIntPK</w:t>
      </w:r>
      <w:proofErr w:type="spellEnd"/>
      <w:r w:rsidRPr="00A24AFE">
        <w:rPr>
          <w:rFonts w:ascii="Arial" w:eastAsia="Times New Roman" w:hAnsi="Arial" w:cs="Arial"/>
          <w:sz w:val="20"/>
          <w:szCs w:val="20"/>
          <w:lang w:val="sl-SI" w:eastAsia="sl-SI"/>
        </w:rPr>
        <w:t>, so nične.</w:t>
      </w:r>
    </w:p>
    <w:p w14:paraId="18B86CC0" w14:textId="77777777" w:rsidR="00242DAA" w:rsidRPr="00A24AFE" w:rsidRDefault="00242DAA" w:rsidP="00242DAA">
      <w:pPr>
        <w:pStyle w:val="Brezrazmikov"/>
        <w:jc w:val="both"/>
        <w:rPr>
          <w:rFonts w:ascii="Arial" w:eastAsia="Times New Roman" w:hAnsi="Arial" w:cs="Arial"/>
          <w:sz w:val="20"/>
          <w:szCs w:val="20"/>
          <w:lang w:val="sl-SI" w:eastAsia="sl-SI"/>
        </w:rPr>
      </w:pPr>
    </w:p>
    <w:p w14:paraId="7630CABA" w14:textId="77777777" w:rsidR="001C7D80" w:rsidRPr="00A24AFE" w:rsidRDefault="001C7D80" w:rsidP="001C7D80">
      <w:pPr>
        <w:rPr>
          <w:rFonts w:ascii="Arial" w:hAnsi="Arial" w:cs="Arial"/>
          <w:sz w:val="20"/>
          <w:szCs w:val="20"/>
          <w:lang w:eastAsia="sl-SI"/>
        </w:rPr>
      </w:pPr>
    </w:p>
    <w:p w14:paraId="48DE3EA0" w14:textId="77777777" w:rsidR="00242DAA" w:rsidRPr="00A24AFE" w:rsidRDefault="00242DAA" w:rsidP="006A587B">
      <w:pPr>
        <w:tabs>
          <w:tab w:val="left" w:pos="5103"/>
        </w:tabs>
        <w:suppressAutoHyphens/>
        <w:autoSpaceDN w:val="0"/>
        <w:spacing w:after="0" w:line="240" w:lineRule="auto"/>
        <w:ind w:left="708" w:firstLine="1"/>
        <w:jc w:val="both"/>
        <w:textAlignment w:val="baseline"/>
        <w:rPr>
          <w:rFonts w:ascii="Arial" w:eastAsia="Times New Roman" w:hAnsi="Arial" w:cs="Arial"/>
          <w:kern w:val="3"/>
          <w:sz w:val="20"/>
          <w:szCs w:val="20"/>
          <w:lang w:eastAsia="zh-CN"/>
        </w:rPr>
      </w:pPr>
      <w:r w:rsidRPr="00A24AFE">
        <w:rPr>
          <w:rFonts w:ascii="Arial" w:eastAsia="Times New Roman" w:hAnsi="Arial" w:cs="Arial"/>
          <w:kern w:val="3"/>
          <w:sz w:val="20"/>
          <w:szCs w:val="20"/>
          <w:lang w:eastAsia="zh-CN"/>
        </w:rPr>
        <w:t>Datum:</w:t>
      </w:r>
      <w:r w:rsidRPr="00A24AFE">
        <w:rPr>
          <w:rFonts w:ascii="Arial" w:eastAsia="Times New Roman" w:hAnsi="Arial" w:cs="Arial"/>
          <w:kern w:val="3"/>
          <w:sz w:val="20"/>
          <w:szCs w:val="20"/>
          <w:lang w:eastAsia="zh-CN"/>
        </w:rPr>
        <w:tab/>
      </w:r>
      <w:r w:rsidRPr="00A24AFE">
        <w:rPr>
          <w:rFonts w:ascii="Arial" w:eastAsia="Times New Roman" w:hAnsi="Arial" w:cs="Arial"/>
          <w:kern w:val="3"/>
          <w:sz w:val="20"/>
          <w:szCs w:val="20"/>
          <w:lang w:eastAsia="zh-CN"/>
        </w:rPr>
        <w:tab/>
      </w:r>
      <w:r w:rsidRPr="00A24AFE">
        <w:rPr>
          <w:rFonts w:ascii="Arial" w:eastAsia="Times New Roman" w:hAnsi="Arial" w:cs="Arial"/>
          <w:kern w:val="3"/>
          <w:sz w:val="20"/>
          <w:szCs w:val="20"/>
          <w:lang w:eastAsia="zh-CN"/>
        </w:rPr>
        <w:tab/>
        <w:t>Podpis:</w:t>
      </w:r>
    </w:p>
    <w:p w14:paraId="1115601D" w14:textId="77777777" w:rsidR="00242DAA" w:rsidRPr="00A24AFE" w:rsidRDefault="00242DAA" w:rsidP="00242DAA">
      <w:pPr>
        <w:tabs>
          <w:tab w:val="left" w:pos="5103"/>
        </w:tabs>
        <w:suppressAutoHyphens/>
        <w:autoSpaceDN w:val="0"/>
        <w:spacing w:after="0" w:line="240" w:lineRule="auto"/>
        <w:ind w:left="708" w:firstLine="708"/>
        <w:jc w:val="both"/>
        <w:textAlignment w:val="baseline"/>
        <w:rPr>
          <w:rFonts w:ascii="Arial" w:eastAsia="Times New Roman" w:hAnsi="Arial" w:cs="Arial"/>
          <w:kern w:val="3"/>
          <w:sz w:val="20"/>
          <w:szCs w:val="20"/>
          <w:lang w:eastAsia="zh-CN"/>
        </w:rPr>
      </w:pPr>
    </w:p>
    <w:p w14:paraId="7C14DFCB" w14:textId="77777777" w:rsidR="00242DAA" w:rsidRPr="00A24AFE" w:rsidRDefault="00242DAA" w:rsidP="00242DAA">
      <w:pPr>
        <w:tabs>
          <w:tab w:val="left" w:pos="5103"/>
        </w:tabs>
        <w:suppressAutoHyphens/>
        <w:autoSpaceDN w:val="0"/>
        <w:spacing w:after="0" w:line="240" w:lineRule="auto"/>
        <w:ind w:left="708" w:firstLine="708"/>
        <w:jc w:val="both"/>
        <w:textAlignment w:val="baseline"/>
        <w:rPr>
          <w:rFonts w:ascii="Arial" w:eastAsia="Times New Roman" w:hAnsi="Arial" w:cs="Arial"/>
          <w:kern w:val="3"/>
          <w:sz w:val="20"/>
          <w:szCs w:val="20"/>
          <w:lang w:eastAsia="zh-CN"/>
        </w:rPr>
      </w:pPr>
    </w:p>
    <w:p w14:paraId="47DA75D7" w14:textId="77777777" w:rsidR="00242DAA" w:rsidRPr="00A24AFE" w:rsidRDefault="00242DAA" w:rsidP="00242DAA">
      <w:pPr>
        <w:suppressAutoHyphens/>
        <w:autoSpaceDN w:val="0"/>
        <w:spacing w:after="0" w:line="240" w:lineRule="auto"/>
        <w:jc w:val="both"/>
        <w:textAlignment w:val="baseline"/>
        <w:rPr>
          <w:rFonts w:ascii="Arial" w:eastAsia="Times New Roman" w:hAnsi="Arial" w:cs="Arial"/>
          <w:kern w:val="3"/>
          <w:sz w:val="20"/>
          <w:szCs w:val="20"/>
          <w:lang w:eastAsia="zh-CN"/>
        </w:rPr>
      </w:pPr>
      <w:r w:rsidRPr="00A24AFE">
        <w:rPr>
          <w:rFonts w:ascii="Arial" w:eastAsia="Times New Roman" w:hAnsi="Arial" w:cs="Arial"/>
          <w:kern w:val="3"/>
          <w:sz w:val="20"/>
          <w:szCs w:val="20"/>
          <w:lang w:eastAsia="zh-CN"/>
        </w:rPr>
        <w:tab/>
        <w:t>_________________</w:t>
      </w:r>
      <w:r w:rsidRPr="00A24AFE">
        <w:rPr>
          <w:rFonts w:ascii="Arial" w:eastAsia="Times New Roman" w:hAnsi="Arial" w:cs="Arial"/>
          <w:kern w:val="3"/>
          <w:sz w:val="20"/>
          <w:szCs w:val="20"/>
          <w:lang w:eastAsia="zh-CN"/>
        </w:rPr>
        <w:tab/>
      </w:r>
      <w:r w:rsidRPr="00A24AFE">
        <w:rPr>
          <w:rFonts w:ascii="Arial" w:eastAsia="Times New Roman" w:hAnsi="Arial" w:cs="Arial"/>
          <w:kern w:val="3"/>
          <w:sz w:val="20"/>
          <w:szCs w:val="20"/>
          <w:lang w:eastAsia="zh-CN"/>
        </w:rPr>
        <w:tab/>
      </w:r>
      <w:r w:rsidRPr="00A24AFE">
        <w:rPr>
          <w:rFonts w:ascii="Arial" w:eastAsia="Times New Roman" w:hAnsi="Arial" w:cs="Arial"/>
          <w:kern w:val="3"/>
          <w:sz w:val="20"/>
          <w:szCs w:val="20"/>
          <w:lang w:eastAsia="zh-CN"/>
        </w:rPr>
        <w:tab/>
      </w:r>
      <w:r w:rsidRPr="00A24AFE">
        <w:rPr>
          <w:rFonts w:ascii="Arial" w:eastAsia="Times New Roman" w:hAnsi="Arial" w:cs="Arial"/>
          <w:kern w:val="3"/>
          <w:sz w:val="20"/>
          <w:szCs w:val="20"/>
          <w:lang w:eastAsia="zh-CN"/>
        </w:rPr>
        <w:tab/>
      </w:r>
      <w:r w:rsidRPr="00A24AFE">
        <w:rPr>
          <w:rFonts w:ascii="Arial" w:eastAsia="Times New Roman" w:hAnsi="Arial" w:cs="Arial"/>
          <w:kern w:val="3"/>
          <w:sz w:val="20"/>
          <w:szCs w:val="20"/>
          <w:lang w:eastAsia="zh-CN"/>
        </w:rPr>
        <w:tab/>
      </w:r>
      <w:r w:rsidRPr="00A24AFE">
        <w:rPr>
          <w:rFonts w:ascii="Arial" w:eastAsia="Times New Roman" w:hAnsi="Arial" w:cs="Arial"/>
          <w:kern w:val="3"/>
          <w:sz w:val="20"/>
          <w:szCs w:val="20"/>
          <w:lang w:eastAsia="zh-CN"/>
        </w:rPr>
        <w:tab/>
        <w:t xml:space="preserve">___________________ </w:t>
      </w:r>
    </w:p>
    <w:p w14:paraId="22E7A621" w14:textId="77777777" w:rsidR="00242DAA" w:rsidRPr="00A24AFE" w:rsidRDefault="00242DAA" w:rsidP="00242DAA">
      <w:pPr>
        <w:suppressAutoHyphens/>
        <w:autoSpaceDN w:val="0"/>
        <w:spacing w:after="0" w:line="240" w:lineRule="auto"/>
        <w:jc w:val="both"/>
        <w:textAlignment w:val="baseline"/>
        <w:rPr>
          <w:rFonts w:ascii="Arial" w:eastAsia="Times New Roman" w:hAnsi="Arial" w:cs="Arial"/>
          <w:kern w:val="3"/>
          <w:sz w:val="20"/>
          <w:szCs w:val="20"/>
          <w:lang w:eastAsia="zh-CN"/>
        </w:rPr>
      </w:pPr>
    </w:p>
    <w:p w14:paraId="2BDCFE7B" w14:textId="77777777" w:rsidR="001C7D80" w:rsidRPr="00A24AFE" w:rsidRDefault="001C7D80" w:rsidP="001C7D80">
      <w:pPr>
        <w:rPr>
          <w:rFonts w:ascii="Arial" w:hAnsi="Arial" w:cs="Arial"/>
          <w:sz w:val="20"/>
          <w:szCs w:val="20"/>
          <w:lang w:eastAsia="sl-SI"/>
        </w:rPr>
      </w:pPr>
    </w:p>
    <w:p w14:paraId="581B7AE4" w14:textId="77777777" w:rsidR="00242DAA" w:rsidRPr="00685A3F" w:rsidRDefault="00242DAA" w:rsidP="001C7D80">
      <w:pPr>
        <w:rPr>
          <w:rFonts w:ascii="Arial" w:hAnsi="Arial" w:cs="Arial"/>
          <w:lang w:eastAsia="sl-SI"/>
        </w:rPr>
      </w:pPr>
    </w:p>
    <w:p w14:paraId="31465E3C" w14:textId="77777777" w:rsidR="00242DAA" w:rsidRPr="00685A3F" w:rsidRDefault="00242DAA" w:rsidP="001C7D80">
      <w:pPr>
        <w:rPr>
          <w:rFonts w:ascii="Arial" w:hAnsi="Arial" w:cs="Arial"/>
          <w:lang w:eastAsia="sl-SI"/>
        </w:rPr>
      </w:pPr>
    </w:p>
    <w:p w14:paraId="739A02BA" w14:textId="77777777" w:rsidR="00242DAA" w:rsidRPr="00685A3F" w:rsidRDefault="00242DAA" w:rsidP="001C7D80">
      <w:pPr>
        <w:rPr>
          <w:rFonts w:ascii="Arial" w:hAnsi="Arial" w:cs="Arial"/>
          <w:lang w:eastAsia="sl-SI"/>
        </w:rPr>
      </w:pPr>
    </w:p>
    <w:p w14:paraId="76679F17" w14:textId="77777777" w:rsidR="00242DAA" w:rsidRDefault="00242DAA" w:rsidP="001C7D80">
      <w:pPr>
        <w:rPr>
          <w:rFonts w:ascii="Arial" w:hAnsi="Arial" w:cs="Arial"/>
          <w:lang w:eastAsia="sl-SI"/>
        </w:rPr>
      </w:pPr>
    </w:p>
    <w:p w14:paraId="004F2993" w14:textId="77777777" w:rsidR="00A24AFE" w:rsidRDefault="00A24AFE" w:rsidP="001C7D80">
      <w:pPr>
        <w:rPr>
          <w:rFonts w:ascii="Arial" w:hAnsi="Arial" w:cs="Arial"/>
          <w:lang w:eastAsia="sl-SI"/>
        </w:rPr>
      </w:pPr>
    </w:p>
    <w:p w14:paraId="77FA9563" w14:textId="77777777" w:rsidR="00A24AFE" w:rsidRDefault="00A24AFE" w:rsidP="001C7D80">
      <w:pPr>
        <w:rPr>
          <w:rFonts w:ascii="Arial" w:hAnsi="Arial" w:cs="Arial"/>
          <w:lang w:eastAsia="sl-SI"/>
        </w:rPr>
      </w:pPr>
    </w:p>
    <w:p w14:paraId="6341DE84" w14:textId="77777777" w:rsidR="00A24AFE" w:rsidRDefault="00A24AFE" w:rsidP="001C7D80">
      <w:pPr>
        <w:rPr>
          <w:rFonts w:ascii="Arial" w:hAnsi="Arial" w:cs="Arial"/>
          <w:lang w:eastAsia="sl-SI"/>
        </w:rPr>
      </w:pPr>
    </w:p>
    <w:p w14:paraId="7102573A" w14:textId="77777777" w:rsidR="00A24AFE" w:rsidRDefault="00A24AFE" w:rsidP="001C7D80">
      <w:pPr>
        <w:rPr>
          <w:rFonts w:ascii="Arial" w:hAnsi="Arial" w:cs="Arial"/>
          <w:lang w:eastAsia="sl-SI"/>
        </w:rPr>
      </w:pPr>
    </w:p>
    <w:p w14:paraId="01D92DC8" w14:textId="77777777" w:rsidR="00A24AFE" w:rsidRDefault="00A24AFE" w:rsidP="001C7D80">
      <w:pPr>
        <w:rPr>
          <w:rFonts w:ascii="Arial" w:hAnsi="Arial" w:cs="Arial"/>
          <w:lang w:eastAsia="sl-SI"/>
        </w:rPr>
      </w:pPr>
    </w:p>
    <w:p w14:paraId="03BDFFBE" w14:textId="77777777" w:rsidR="00A24AFE" w:rsidRDefault="00A24AFE" w:rsidP="001C7D80">
      <w:pPr>
        <w:rPr>
          <w:rFonts w:ascii="Arial" w:hAnsi="Arial" w:cs="Arial"/>
          <w:lang w:eastAsia="sl-SI"/>
        </w:rPr>
      </w:pPr>
    </w:p>
    <w:p w14:paraId="2B08C457" w14:textId="77777777" w:rsidR="00242DAA" w:rsidRPr="00685A3F" w:rsidRDefault="00242DAA" w:rsidP="001C7D80">
      <w:pPr>
        <w:rPr>
          <w:rFonts w:ascii="Arial" w:hAnsi="Arial" w:cs="Arial"/>
          <w:lang w:eastAsia="sl-SI"/>
        </w:rPr>
      </w:pPr>
      <w:r w:rsidRPr="00685A3F">
        <w:rPr>
          <w:rFonts w:ascii="Arial" w:hAnsi="Arial" w:cs="Arial"/>
          <w:b/>
          <w:bCs/>
          <w:lang w:eastAsia="sl-SI"/>
        </w:rPr>
        <w:lastRenderedPageBreak/>
        <w:t>OBR 4</w:t>
      </w:r>
    </w:p>
    <w:p w14:paraId="0A60FD70" w14:textId="77777777" w:rsidR="00242DAA" w:rsidRPr="00242DAA" w:rsidRDefault="00242DAA" w:rsidP="00242DAA">
      <w:pPr>
        <w:suppressAutoHyphens/>
        <w:autoSpaceDN w:val="0"/>
        <w:spacing w:after="0" w:line="240" w:lineRule="auto"/>
        <w:jc w:val="both"/>
        <w:textAlignment w:val="baseline"/>
        <w:rPr>
          <w:rFonts w:ascii="Arial" w:eastAsia="Times New Roman" w:hAnsi="Arial" w:cs="Arial"/>
          <w:b/>
          <w:kern w:val="3"/>
          <w:sz w:val="22"/>
          <w:szCs w:val="22"/>
          <w:lang w:eastAsia="zh-CN"/>
        </w:rPr>
      </w:pPr>
      <w:r w:rsidRPr="00242DAA">
        <w:rPr>
          <w:rFonts w:ascii="Arial" w:eastAsia="Times New Roman" w:hAnsi="Arial" w:cs="Arial"/>
          <w:b/>
          <w:kern w:val="3"/>
          <w:sz w:val="22"/>
          <w:szCs w:val="22"/>
          <w:lang w:eastAsia="zh-CN"/>
        </w:rPr>
        <w:t>PONUDBA  št.: _______________________</w:t>
      </w:r>
    </w:p>
    <w:p w14:paraId="45E772FD" w14:textId="77777777" w:rsidR="00242DAA" w:rsidRPr="00242DAA" w:rsidRDefault="00242DAA" w:rsidP="00242DAA">
      <w:pPr>
        <w:suppressAutoHyphens/>
        <w:autoSpaceDN w:val="0"/>
        <w:spacing w:after="0" w:line="240" w:lineRule="auto"/>
        <w:jc w:val="both"/>
        <w:textAlignment w:val="baseline"/>
        <w:rPr>
          <w:rFonts w:ascii="Arial" w:eastAsia="Times New Roman" w:hAnsi="Arial" w:cs="Arial"/>
          <w:b/>
          <w:kern w:val="3"/>
          <w:sz w:val="22"/>
          <w:szCs w:val="22"/>
          <w:lang w:eastAsia="zh-CN"/>
        </w:rPr>
      </w:pPr>
    </w:p>
    <w:p w14:paraId="5B332611" w14:textId="77777777" w:rsidR="00242DAA" w:rsidRPr="00242DAA" w:rsidRDefault="00242DAA" w:rsidP="00242DAA">
      <w:pPr>
        <w:suppressAutoHyphens/>
        <w:autoSpaceDN w:val="0"/>
        <w:spacing w:after="0" w:line="240" w:lineRule="auto"/>
        <w:jc w:val="both"/>
        <w:textAlignment w:val="baseline"/>
        <w:rPr>
          <w:rFonts w:ascii="Arial" w:eastAsia="Times New Roman" w:hAnsi="Arial" w:cs="Arial"/>
          <w:b/>
          <w:kern w:val="3"/>
          <w:sz w:val="22"/>
          <w:szCs w:val="22"/>
          <w:lang w:eastAsia="zh-CN"/>
        </w:rPr>
      </w:pPr>
      <w:r w:rsidRPr="00242DAA">
        <w:rPr>
          <w:rFonts w:ascii="Arial" w:eastAsia="Times New Roman" w:hAnsi="Arial" w:cs="Arial"/>
          <w:b/>
          <w:kern w:val="3"/>
          <w:sz w:val="22"/>
          <w:szCs w:val="22"/>
          <w:lang w:eastAsia="zh-CN"/>
        </w:rPr>
        <w:t>PONUDNIK:</w:t>
      </w:r>
    </w:p>
    <w:p w14:paraId="54484DB7" w14:textId="77777777" w:rsidR="00242DAA" w:rsidRPr="00242DAA" w:rsidRDefault="00242DAA" w:rsidP="00242DAA">
      <w:pPr>
        <w:suppressAutoHyphens/>
        <w:autoSpaceDN w:val="0"/>
        <w:spacing w:after="0" w:line="240" w:lineRule="auto"/>
        <w:jc w:val="both"/>
        <w:textAlignment w:val="baseline"/>
        <w:rPr>
          <w:rFonts w:ascii="Arial" w:eastAsia="Times New Roman" w:hAnsi="Arial" w:cs="Arial"/>
          <w:kern w:val="3"/>
          <w:sz w:val="22"/>
          <w:szCs w:val="22"/>
          <w:lang w:eastAsia="zh-CN"/>
        </w:rPr>
      </w:pPr>
    </w:p>
    <w:p w14:paraId="74DA42C3" w14:textId="77777777" w:rsidR="00242DAA" w:rsidRPr="00242DAA" w:rsidRDefault="00242DAA" w:rsidP="00242DAA">
      <w:pPr>
        <w:suppressAutoHyphens/>
        <w:autoSpaceDN w:val="0"/>
        <w:spacing w:after="0" w:line="240" w:lineRule="auto"/>
        <w:jc w:val="both"/>
        <w:textAlignment w:val="baseline"/>
        <w:rPr>
          <w:rFonts w:ascii="Arial" w:eastAsia="Times New Roman" w:hAnsi="Arial" w:cs="Arial"/>
          <w:kern w:val="3"/>
          <w:sz w:val="20"/>
          <w:szCs w:val="20"/>
          <w:lang w:eastAsia="zh-CN"/>
        </w:rPr>
      </w:pPr>
      <w:r w:rsidRPr="00242DAA">
        <w:rPr>
          <w:rFonts w:ascii="Arial" w:eastAsia="Times New Roman" w:hAnsi="Arial" w:cs="Arial"/>
          <w:kern w:val="3"/>
          <w:sz w:val="22"/>
          <w:szCs w:val="22"/>
          <w:lang w:eastAsia="zh-CN"/>
        </w:rPr>
        <w:t>____________________________________________________________________</w:t>
      </w:r>
      <w:r w:rsidRPr="00685A3F">
        <w:rPr>
          <w:rFonts w:ascii="Arial" w:eastAsia="Times New Roman" w:hAnsi="Arial" w:cs="Arial"/>
          <w:kern w:val="3"/>
          <w:sz w:val="22"/>
          <w:szCs w:val="22"/>
          <w:lang w:eastAsia="zh-CN"/>
        </w:rPr>
        <w:t xml:space="preserve"> </w:t>
      </w:r>
      <w:r w:rsidRPr="00242DAA">
        <w:rPr>
          <w:rFonts w:ascii="Arial" w:eastAsia="Times New Roman" w:hAnsi="Arial" w:cs="Arial"/>
          <w:kern w:val="3"/>
          <w:sz w:val="22"/>
          <w:szCs w:val="22"/>
          <w:lang w:eastAsia="zh-CN"/>
        </w:rPr>
        <w:t>_____</w:t>
      </w:r>
    </w:p>
    <w:p w14:paraId="74403882" w14:textId="77777777" w:rsidR="00242DAA" w:rsidRPr="00BB17B9" w:rsidRDefault="00242DAA" w:rsidP="001C7D80">
      <w:pPr>
        <w:rPr>
          <w:rFonts w:ascii="Arial" w:hAnsi="Arial" w:cs="Arial"/>
          <w:sz w:val="20"/>
          <w:szCs w:val="20"/>
          <w:lang w:eastAsia="sl-SI"/>
        </w:rPr>
      </w:pPr>
    </w:p>
    <w:p w14:paraId="5EC4D53A" w14:textId="77777777" w:rsidR="0056044A" w:rsidRPr="00A24AFE" w:rsidRDefault="00242DAA" w:rsidP="00242DAA">
      <w:pPr>
        <w:widowControl w:val="0"/>
        <w:suppressAutoHyphens/>
        <w:autoSpaceDN w:val="0"/>
        <w:spacing w:after="0" w:line="240" w:lineRule="auto"/>
        <w:jc w:val="both"/>
        <w:textAlignment w:val="baseline"/>
        <w:rPr>
          <w:rFonts w:ascii="Arial" w:eastAsia="SimSun" w:hAnsi="Arial" w:cs="Arial"/>
          <w:kern w:val="3"/>
          <w:sz w:val="20"/>
          <w:szCs w:val="20"/>
          <w:lang w:eastAsia="zh-CN" w:bidi="hi-IN"/>
        </w:rPr>
      </w:pPr>
      <w:r w:rsidRPr="00A24AFE">
        <w:rPr>
          <w:rFonts w:ascii="Arial" w:eastAsia="SimSun" w:hAnsi="Arial" w:cs="Arial"/>
          <w:b/>
          <w:bCs/>
          <w:kern w:val="3"/>
          <w:sz w:val="20"/>
          <w:szCs w:val="20"/>
          <w:lang w:eastAsia="zh-CN" w:bidi="hi-IN"/>
        </w:rPr>
        <w:t>1.</w:t>
      </w:r>
      <w:r w:rsidRPr="00A24AFE">
        <w:rPr>
          <w:rFonts w:ascii="Arial" w:eastAsia="SimSun" w:hAnsi="Arial" w:cs="Arial"/>
          <w:kern w:val="3"/>
          <w:sz w:val="20"/>
          <w:szCs w:val="20"/>
          <w:lang w:eastAsia="zh-CN" w:bidi="hi-IN"/>
        </w:rPr>
        <w:t xml:space="preserve"> V skladu z razpisnimi pogoji in razpisno dokumentacijo smo pripravljeni izvesti javno naročilo </w:t>
      </w:r>
    </w:p>
    <w:p w14:paraId="4034F19B" w14:textId="77777777" w:rsidR="0056044A" w:rsidRPr="00A24AFE" w:rsidRDefault="0056044A" w:rsidP="00242DAA">
      <w:pPr>
        <w:widowControl w:val="0"/>
        <w:suppressAutoHyphens/>
        <w:autoSpaceDN w:val="0"/>
        <w:spacing w:after="0" w:line="240" w:lineRule="auto"/>
        <w:jc w:val="both"/>
        <w:textAlignment w:val="baseline"/>
        <w:rPr>
          <w:rFonts w:ascii="Arial" w:eastAsia="SimSun" w:hAnsi="Arial" w:cs="Arial"/>
          <w:kern w:val="3"/>
          <w:sz w:val="20"/>
          <w:szCs w:val="20"/>
          <w:lang w:val="en-US" w:eastAsia="zh-CN" w:bidi="hi-IN"/>
        </w:rPr>
      </w:pPr>
    </w:p>
    <w:p w14:paraId="4A25917D" w14:textId="77777777" w:rsidR="00242DAA" w:rsidRPr="00A24AFE" w:rsidRDefault="00242DAA" w:rsidP="00242DAA">
      <w:pPr>
        <w:widowControl w:val="0"/>
        <w:suppressAutoHyphens/>
        <w:autoSpaceDN w:val="0"/>
        <w:spacing w:after="0" w:line="240" w:lineRule="auto"/>
        <w:jc w:val="both"/>
        <w:textAlignment w:val="baseline"/>
        <w:rPr>
          <w:rFonts w:ascii="Arial" w:eastAsia="SimSun" w:hAnsi="Arial" w:cs="Arial"/>
          <w:kern w:val="3"/>
          <w:sz w:val="20"/>
          <w:szCs w:val="20"/>
          <w:lang w:val="en-US" w:eastAsia="zh-CN" w:bidi="hi-IN"/>
        </w:rPr>
      </w:pPr>
      <w:r w:rsidRPr="00A24AFE">
        <w:rPr>
          <w:rFonts w:ascii="Arial" w:eastAsia="Calibri" w:hAnsi="Arial" w:cs="Arial"/>
          <w:b/>
          <w:bCs/>
          <w:iCs/>
          <w:sz w:val="20"/>
          <w:szCs w:val="20"/>
        </w:rPr>
        <w:t>»</w:t>
      </w:r>
      <w:r w:rsidRPr="00A24AFE">
        <w:rPr>
          <w:rFonts w:ascii="Arial" w:hAnsi="Arial" w:cs="Arial"/>
          <w:b/>
          <w:bCs/>
          <w:sz w:val="20"/>
          <w:szCs w:val="20"/>
        </w:rPr>
        <w:t>Izdelava projektne dokumentacije za Kampus Vrazov trg KVT II</w:t>
      </w:r>
      <w:r w:rsidRPr="00A24AFE">
        <w:rPr>
          <w:rFonts w:ascii="Arial" w:eastAsia="Calibri" w:hAnsi="Arial" w:cs="Arial"/>
          <w:b/>
          <w:bCs/>
          <w:iCs/>
          <w:sz w:val="20"/>
          <w:szCs w:val="20"/>
        </w:rPr>
        <w:t xml:space="preserve">« </w:t>
      </w:r>
      <w:r w:rsidRPr="00A24AFE">
        <w:rPr>
          <w:rFonts w:ascii="Arial" w:eastAsia="SimSun" w:hAnsi="Arial" w:cs="Arial"/>
          <w:kern w:val="3"/>
          <w:sz w:val="20"/>
          <w:szCs w:val="20"/>
          <w:lang w:val="en-US" w:eastAsia="zh-CN" w:bidi="hi-IN"/>
        </w:rPr>
        <w:t xml:space="preserve">za </w:t>
      </w:r>
      <w:proofErr w:type="spellStart"/>
      <w:r w:rsidRPr="00A24AFE">
        <w:rPr>
          <w:rFonts w:ascii="Arial" w:eastAsia="SimSun" w:hAnsi="Arial" w:cs="Arial"/>
          <w:kern w:val="3"/>
          <w:sz w:val="20"/>
          <w:szCs w:val="20"/>
          <w:lang w:val="en-US" w:eastAsia="zh-CN" w:bidi="hi-IN"/>
        </w:rPr>
        <w:t>ceno</w:t>
      </w:r>
      <w:proofErr w:type="spellEnd"/>
      <w:r w:rsidRPr="00A24AFE">
        <w:rPr>
          <w:rFonts w:ascii="Arial" w:eastAsia="SimSun" w:hAnsi="Arial" w:cs="Arial"/>
          <w:kern w:val="3"/>
          <w:sz w:val="20"/>
          <w:szCs w:val="20"/>
          <w:lang w:val="en-US" w:eastAsia="zh-CN" w:bidi="hi-IN"/>
        </w:rPr>
        <w:t xml:space="preserve">: </w:t>
      </w:r>
    </w:p>
    <w:p w14:paraId="1E4B3B82" w14:textId="77777777" w:rsidR="00242DAA" w:rsidRPr="00A24AFE" w:rsidRDefault="00242DAA" w:rsidP="00242DAA">
      <w:pPr>
        <w:widowControl w:val="0"/>
        <w:suppressAutoHyphens/>
        <w:autoSpaceDN w:val="0"/>
        <w:spacing w:after="0" w:line="240" w:lineRule="auto"/>
        <w:jc w:val="both"/>
        <w:textAlignment w:val="baseline"/>
        <w:rPr>
          <w:rFonts w:ascii="Arial" w:eastAsia="SimSun" w:hAnsi="Arial" w:cs="Arial"/>
          <w:kern w:val="3"/>
          <w:sz w:val="20"/>
          <w:szCs w:val="20"/>
          <w:lang w:val="en-US" w:eastAsia="zh-CN" w:bidi="hi-IN"/>
        </w:rPr>
      </w:pPr>
    </w:p>
    <w:tbl>
      <w:tblPr>
        <w:tblW w:w="8958" w:type="dxa"/>
        <w:tblInd w:w="9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747"/>
        <w:gridCol w:w="4111"/>
        <w:gridCol w:w="1417"/>
        <w:gridCol w:w="1418"/>
        <w:gridCol w:w="1265"/>
      </w:tblGrid>
      <w:tr w:rsidR="00F92589" w:rsidRPr="00A24AFE" w14:paraId="0C0B9195" w14:textId="77777777" w:rsidTr="00091FED">
        <w:trPr>
          <w:trHeight w:val="315"/>
        </w:trPr>
        <w:tc>
          <w:tcPr>
            <w:tcW w:w="747" w:type="dxa"/>
            <w:shd w:val="clear" w:color="000000" w:fill="D9E2F3"/>
          </w:tcPr>
          <w:p w14:paraId="4736AE90" w14:textId="77777777" w:rsidR="00F92589" w:rsidRPr="00A24AFE" w:rsidRDefault="00F92589" w:rsidP="00242DAA">
            <w:pPr>
              <w:spacing w:after="0" w:line="240" w:lineRule="auto"/>
              <w:rPr>
                <w:rFonts w:ascii="Arial" w:eastAsia="Times New Roman" w:hAnsi="Arial" w:cs="Arial"/>
                <w:b/>
                <w:sz w:val="20"/>
                <w:szCs w:val="20"/>
              </w:rPr>
            </w:pPr>
            <w:proofErr w:type="spellStart"/>
            <w:r w:rsidRPr="00A24AFE">
              <w:rPr>
                <w:rFonts w:ascii="Arial" w:eastAsia="Times New Roman" w:hAnsi="Arial" w:cs="Arial"/>
                <w:b/>
                <w:sz w:val="20"/>
                <w:szCs w:val="20"/>
              </w:rPr>
              <w:t>Zap</w:t>
            </w:r>
            <w:proofErr w:type="spellEnd"/>
            <w:r w:rsidRPr="00A24AFE">
              <w:rPr>
                <w:rFonts w:ascii="Arial" w:eastAsia="Times New Roman" w:hAnsi="Arial" w:cs="Arial"/>
                <w:b/>
                <w:sz w:val="20"/>
                <w:szCs w:val="20"/>
              </w:rPr>
              <w:t>.</w:t>
            </w:r>
          </w:p>
          <w:p w14:paraId="17D396F8" w14:textId="77777777" w:rsidR="00F92589" w:rsidRPr="00A24AFE" w:rsidRDefault="00F92589" w:rsidP="00242DAA">
            <w:pPr>
              <w:spacing w:after="0" w:line="240" w:lineRule="auto"/>
              <w:rPr>
                <w:rFonts w:ascii="Arial" w:eastAsia="Times New Roman" w:hAnsi="Arial" w:cs="Arial"/>
                <w:b/>
                <w:sz w:val="20"/>
                <w:szCs w:val="20"/>
              </w:rPr>
            </w:pPr>
            <w:r w:rsidRPr="00A24AFE">
              <w:rPr>
                <w:rFonts w:ascii="Arial" w:eastAsia="Times New Roman" w:hAnsi="Arial" w:cs="Arial"/>
                <w:b/>
                <w:sz w:val="20"/>
                <w:szCs w:val="20"/>
              </w:rPr>
              <w:t>št.</w:t>
            </w:r>
          </w:p>
        </w:tc>
        <w:tc>
          <w:tcPr>
            <w:tcW w:w="4111" w:type="dxa"/>
            <w:shd w:val="clear" w:color="000000" w:fill="D9E2F3"/>
            <w:vAlign w:val="center"/>
            <w:hideMark/>
          </w:tcPr>
          <w:p w14:paraId="2B53549A" w14:textId="77777777" w:rsidR="00F92589" w:rsidRPr="00A24AFE" w:rsidRDefault="00F92589" w:rsidP="00242DAA">
            <w:pPr>
              <w:spacing w:after="0" w:line="240" w:lineRule="auto"/>
              <w:rPr>
                <w:rFonts w:ascii="Arial" w:eastAsia="Times New Roman" w:hAnsi="Arial" w:cs="Arial"/>
                <w:b/>
                <w:sz w:val="20"/>
                <w:szCs w:val="20"/>
              </w:rPr>
            </w:pPr>
            <w:bookmarkStart w:id="21" w:name="_Hlk46409337"/>
            <w:r w:rsidRPr="00A24AFE">
              <w:rPr>
                <w:rFonts w:ascii="Arial" w:eastAsia="Times New Roman" w:hAnsi="Arial" w:cs="Arial"/>
                <w:b/>
                <w:sz w:val="20"/>
                <w:szCs w:val="20"/>
              </w:rPr>
              <w:t>VRSTA DEL</w:t>
            </w:r>
          </w:p>
        </w:tc>
        <w:tc>
          <w:tcPr>
            <w:tcW w:w="1417" w:type="dxa"/>
            <w:tcBorders>
              <w:bottom w:val="single" w:sz="8" w:space="0" w:color="auto"/>
            </w:tcBorders>
            <w:shd w:val="clear" w:color="000000" w:fill="D9E2F3"/>
            <w:vAlign w:val="center"/>
            <w:hideMark/>
          </w:tcPr>
          <w:p w14:paraId="36E16DBD" w14:textId="77777777" w:rsidR="00F92589" w:rsidRPr="00A24AFE" w:rsidRDefault="00F92589" w:rsidP="00242DAA">
            <w:pPr>
              <w:spacing w:after="0" w:line="240" w:lineRule="auto"/>
              <w:jc w:val="center"/>
              <w:rPr>
                <w:rFonts w:ascii="Arial" w:eastAsia="Times New Roman" w:hAnsi="Arial" w:cs="Arial"/>
                <w:b/>
                <w:bCs/>
                <w:sz w:val="20"/>
                <w:szCs w:val="20"/>
              </w:rPr>
            </w:pPr>
            <w:r w:rsidRPr="00A24AFE">
              <w:rPr>
                <w:rFonts w:ascii="Arial" w:eastAsia="Times New Roman" w:hAnsi="Arial" w:cs="Arial"/>
                <w:b/>
                <w:bCs/>
                <w:sz w:val="20"/>
                <w:szCs w:val="20"/>
              </w:rPr>
              <w:t>CENA BREZ DDV</w:t>
            </w:r>
          </w:p>
        </w:tc>
        <w:tc>
          <w:tcPr>
            <w:tcW w:w="1418" w:type="dxa"/>
            <w:tcBorders>
              <w:bottom w:val="single" w:sz="8" w:space="0" w:color="auto"/>
            </w:tcBorders>
            <w:shd w:val="clear" w:color="000000" w:fill="D9E2F3"/>
            <w:vAlign w:val="center"/>
            <w:hideMark/>
          </w:tcPr>
          <w:p w14:paraId="013BC4AE" w14:textId="77777777" w:rsidR="00F92589" w:rsidRPr="00A24AFE" w:rsidRDefault="00F92589" w:rsidP="00242DAA">
            <w:pPr>
              <w:spacing w:after="0" w:line="240" w:lineRule="auto"/>
              <w:jc w:val="both"/>
              <w:rPr>
                <w:rFonts w:ascii="Arial" w:eastAsia="Times New Roman" w:hAnsi="Arial" w:cs="Arial"/>
                <w:b/>
                <w:bCs/>
                <w:sz w:val="20"/>
                <w:szCs w:val="20"/>
              </w:rPr>
            </w:pPr>
            <w:r w:rsidRPr="00A24AFE">
              <w:rPr>
                <w:rFonts w:ascii="Arial" w:eastAsia="Times New Roman" w:hAnsi="Arial" w:cs="Arial"/>
                <w:b/>
                <w:bCs/>
                <w:sz w:val="20"/>
                <w:szCs w:val="20"/>
              </w:rPr>
              <w:t>DDV – 22 %</w:t>
            </w:r>
          </w:p>
        </w:tc>
        <w:tc>
          <w:tcPr>
            <w:tcW w:w="1265" w:type="dxa"/>
            <w:tcBorders>
              <w:bottom w:val="single" w:sz="8" w:space="0" w:color="auto"/>
            </w:tcBorders>
            <w:shd w:val="clear" w:color="000000" w:fill="D9E2F3"/>
            <w:vAlign w:val="center"/>
            <w:hideMark/>
          </w:tcPr>
          <w:p w14:paraId="6CF4F298" w14:textId="77777777" w:rsidR="00F92589" w:rsidRPr="00A24AFE" w:rsidRDefault="00F92589" w:rsidP="00242DAA">
            <w:pPr>
              <w:spacing w:after="0" w:line="240" w:lineRule="auto"/>
              <w:jc w:val="both"/>
              <w:rPr>
                <w:rFonts w:ascii="Arial" w:eastAsia="Times New Roman" w:hAnsi="Arial" w:cs="Arial"/>
                <w:b/>
                <w:bCs/>
                <w:sz w:val="20"/>
                <w:szCs w:val="20"/>
              </w:rPr>
            </w:pPr>
            <w:r w:rsidRPr="00A24AFE">
              <w:rPr>
                <w:rFonts w:ascii="Arial" w:eastAsia="Times New Roman" w:hAnsi="Arial" w:cs="Arial"/>
                <w:b/>
                <w:bCs/>
                <w:sz w:val="20"/>
                <w:szCs w:val="20"/>
              </w:rPr>
              <w:t>CENA Z DDV</w:t>
            </w:r>
          </w:p>
        </w:tc>
      </w:tr>
      <w:tr w:rsidR="00F92589" w:rsidRPr="00A24AFE" w14:paraId="621B92BB" w14:textId="77777777" w:rsidTr="00091FED">
        <w:trPr>
          <w:trHeight w:val="315"/>
        </w:trPr>
        <w:tc>
          <w:tcPr>
            <w:tcW w:w="747" w:type="dxa"/>
            <w:vAlign w:val="center"/>
          </w:tcPr>
          <w:p w14:paraId="32DCB069" w14:textId="77777777" w:rsidR="00F92589" w:rsidRPr="00A24AFE" w:rsidRDefault="00F92589" w:rsidP="00242DAA">
            <w:pPr>
              <w:spacing w:after="0" w:line="240" w:lineRule="auto"/>
              <w:rPr>
                <w:rFonts w:ascii="Arial" w:eastAsia="Times New Roman" w:hAnsi="Arial" w:cs="Arial"/>
                <w:b/>
                <w:sz w:val="20"/>
                <w:szCs w:val="20"/>
              </w:rPr>
            </w:pPr>
            <w:r w:rsidRPr="00A24AFE">
              <w:rPr>
                <w:rFonts w:ascii="Arial" w:eastAsia="Times New Roman" w:hAnsi="Arial" w:cs="Arial"/>
                <w:b/>
                <w:sz w:val="20"/>
                <w:szCs w:val="20"/>
              </w:rPr>
              <w:t>1.</w:t>
            </w:r>
          </w:p>
        </w:tc>
        <w:tc>
          <w:tcPr>
            <w:tcW w:w="4111" w:type="dxa"/>
            <w:shd w:val="clear" w:color="auto" w:fill="auto"/>
            <w:vAlign w:val="center"/>
          </w:tcPr>
          <w:p w14:paraId="57687739" w14:textId="77777777" w:rsidR="00F92589" w:rsidRDefault="00F92589" w:rsidP="00242DAA">
            <w:pPr>
              <w:spacing w:after="0" w:line="240" w:lineRule="auto"/>
              <w:rPr>
                <w:rFonts w:ascii="Arial" w:eastAsia="Times New Roman" w:hAnsi="Arial" w:cs="Arial"/>
                <w:b/>
                <w:sz w:val="20"/>
                <w:szCs w:val="20"/>
              </w:rPr>
            </w:pPr>
            <w:r w:rsidRPr="00A24AFE">
              <w:rPr>
                <w:rFonts w:ascii="Arial" w:eastAsia="Times New Roman" w:hAnsi="Arial" w:cs="Arial"/>
                <w:b/>
                <w:sz w:val="20"/>
                <w:szCs w:val="20"/>
              </w:rPr>
              <w:t>Projektna dokumentacija - idejna zasnova (IZP) za objekt in za zunanjo, prometno in komunalno ureditev</w:t>
            </w:r>
            <w:r w:rsidR="00B13CFB">
              <w:rPr>
                <w:rFonts w:ascii="Arial" w:eastAsia="Times New Roman" w:hAnsi="Arial" w:cs="Arial"/>
                <w:b/>
                <w:sz w:val="20"/>
                <w:szCs w:val="20"/>
              </w:rPr>
              <w:t xml:space="preserve"> </w:t>
            </w:r>
          </w:p>
          <w:p w14:paraId="5DB29FB2" w14:textId="77777777" w:rsidR="00B53631" w:rsidRPr="00A24AFE" w:rsidRDefault="00B53631" w:rsidP="00242DAA">
            <w:pPr>
              <w:spacing w:after="0" w:line="240" w:lineRule="auto"/>
              <w:rPr>
                <w:rFonts w:ascii="Arial" w:eastAsia="Times New Roman" w:hAnsi="Arial" w:cs="Arial"/>
                <w:b/>
                <w:sz w:val="20"/>
                <w:szCs w:val="20"/>
              </w:rPr>
            </w:pPr>
          </w:p>
        </w:tc>
        <w:tc>
          <w:tcPr>
            <w:tcW w:w="1417" w:type="dxa"/>
            <w:tcBorders>
              <w:bottom w:val="single" w:sz="8" w:space="0" w:color="auto"/>
            </w:tcBorders>
            <w:shd w:val="clear" w:color="auto" w:fill="auto"/>
            <w:vAlign w:val="center"/>
          </w:tcPr>
          <w:p w14:paraId="28A54F46" w14:textId="77777777" w:rsidR="00F92589" w:rsidRPr="00A24AFE" w:rsidRDefault="00F92589" w:rsidP="00242DAA">
            <w:pPr>
              <w:spacing w:after="0" w:line="240" w:lineRule="auto"/>
              <w:jc w:val="center"/>
              <w:rPr>
                <w:rFonts w:ascii="Arial" w:eastAsia="Times New Roman" w:hAnsi="Arial" w:cs="Arial"/>
                <w:b/>
                <w:bCs/>
                <w:sz w:val="20"/>
                <w:szCs w:val="20"/>
              </w:rPr>
            </w:pPr>
          </w:p>
        </w:tc>
        <w:tc>
          <w:tcPr>
            <w:tcW w:w="1418" w:type="dxa"/>
            <w:tcBorders>
              <w:bottom w:val="single" w:sz="8" w:space="0" w:color="auto"/>
            </w:tcBorders>
            <w:shd w:val="clear" w:color="auto" w:fill="auto"/>
            <w:vAlign w:val="center"/>
          </w:tcPr>
          <w:p w14:paraId="68DF0193" w14:textId="77777777" w:rsidR="00F92589" w:rsidRPr="00A24AFE" w:rsidRDefault="00F92589" w:rsidP="00242DAA">
            <w:pPr>
              <w:spacing w:after="0" w:line="240" w:lineRule="auto"/>
              <w:jc w:val="both"/>
              <w:rPr>
                <w:rFonts w:ascii="Arial" w:eastAsia="Times New Roman" w:hAnsi="Arial" w:cs="Arial"/>
                <w:b/>
                <w:bCs/>
                <w:sz w:val="20"/>
                <w:szCs w:val="20"/>
              </w:rPr>
            </w:pPr>
          </w:p>
        </w:tc>
        <w:tc>
          <w:tcPr>
            <w:tcW w:w="1265" w:type="dxa"/>
            <w:tcBorders>
              <w:bottom w:val="single" w:sz="8" w:space="0" w:color="auto"/>
            </w:tcBorders>
            <w:shd w:val="clear" w:color="auto" w:fill="auto"/>
            <w:vAlign w:val="center"/>
          </w:tcPr>
          <w:p w14:paraId="4E4C59BD" w14:textId="77777777" w:rsidR="00F92589" w:rsidRPr="00A24AFE" w:rsidRDefault="00F92589" w:rsidP="00242DAA">
            <w:pPr>
              <w:spacing w:after="0" w:line="240" w:lineRule="auto"/>
              <w:jc w:val="both"/>
              <w:rPr>
                <w:rFonts w:ascii="Arial" w:eastAsia="Times New Roman" w:hAnsi="Arial" w:cs="Arial"/>
                <w:b/>
                <w:bCs/>
                <w:sz w:val="20"/>
                <w:szCs w:val="20"/>
              </w:rPr>
            </w:pPr>
          </w:p>
        </w:tc>
      </w:tr>
      <w:tr w:rsidR="00F92589" w:rsidRPr="00A24AFE" w14:paraId="0184131D" w14:textId="77777777" w:rsidTr="00091FED">
        <w:trPr>
          <w:trHeight w:val="989"/>
        </w:trPr>
        <w:tc>
          <w:tcPr>
            <w:tcW w:w="747" w:type="dxa"/>
            <w:vAlign w:val="center"/>
          </w:tcPr>
          <w:p w14:paraId="56D8FF6D" w14:textId="77777777" w:rsidR="00F92589" w:rsidRPr="00A24AFE" w:rsidRDefault="00F92589" w:rsidP="00242DAA">
            <w:pPr>
              <w:spacing w:after="0" w:line="240" w:lineRule="auto"/>
              <w:rPr>
                <w:rFonts w:ascii="Arial" w:hAnsi="Arial" w:cs="Arial"/>
                <w:b/>
                <w:sz w:val="20"/>
                <w:szCs w:val="20"/>
              </w:rPr>
            </w:pPr>
            <w:r w:rsidRPr="00A24AFE">
              <w:rPr>
                <w:rFonts w:ascii="Arial" w:hAnsi="Arial" w:cs="Arial"/>
                <w:b/>
                <w:sz w:val="20"/>
                <w:szCs w:val="20"/>
              </w:rPr>
              <w:t>2.</w:t>
            </w:r>
          </w:p>
        </w:tc>
        <w:tc>
          <w:tcPr>
            <w:tcW w:w="4111" w:type="dxa"/>
            <w:shd w:val="clear" w:color="auto" w:fill="auto"/>
            <w:vAlign w:val="center"/>
          </w:tcPr>
          <w:p w14:paraId="5DCBDD3A" w14:textId="77777777" w:rsidR="00F92589" w:rsidRDefault="00116EA3" w:rsidP="00242DAA">
            <w:pPr>
              <w:spacing w:after="0" w:line="240" w:lineRule="auto"/>
              <w:rPr>
                <w:rFonts w:ascii="Arial" w:hAnsi="Arial" w:cs="Arial"/>
                <w:b/>
                <w:sz w:val="20"/>
                <w:szCs w:val="20"/>
              </w:rPr>
            </w:pPr>
            <w:r w:rsidRPr="00116EA3">
              <w:rPr>
                <w:rFonts w:ascii="Arial" w:hAnsi="Arial" w:cs="Arial"/>
                <w:b/>
                <w:sz w:val="20"/>
                <w:szCs w:val="20"/>
              </w:rPr>
              <w:t>Projektna dokumentacija za pridobitev projektnih in drugih pogojev (DPP), usklajena s projektnimi in drugimi pogoji</w:t>
            </w:r>
          </w:p>
          <w:p w14:paraId="70F2D1BC" w14:textId="77777777" w:rsidR="00B53631" w:rsidRPr="00116EA3" w:rsidRDefault="00B53631" w:rsidP="00242DAA">
            <w:pPr>
              <w:spacing w:after="0" w:line="240" w:lineRule="auto"/>
              <w:rPr>
                <w:rFonts w:ascii="Arial" w:eastAsia="Times New Roman" w:hAnsi="Arial" w:cs="Arial"/>
                <w:b/>
                <w:sz w:val="20"/>
                <w:szCs w:val="20"/>
              </w:rPr>
            </w:pPr>
          </w:p>
        </w:tc>
        <w:tc>
          <w:tcPr>
            <w:tcW w:w="1417" w:type="dxa"/>
            <w:shd w:val="clear" w:color="auto" w:fill="auto"/>
            <w:vAlign w:val="center"/>
          </w:tcPr>
          <w:p w14:paraId="2E650711" w14:textId="77777777" w:rsidR="00F92589" w:rsidRPr="00A24AFE" w:rsidRDefault="00F92589" w:rsidP="00242DAA">
            <w:pPr>
              <w:spacing w:after="0" w:line="240" w:lineRule="auto"/>
              <w:rPr>
                <w:rFonts w:ascii="Arial" w:eastAsia="Times New Roman" w:hAnsi="Arial" w:cs="Arial"/>
                <w:b/>
                <w:bCs/>
                <w:sz w:val="20"/>
                <w:szCs w:val="20"/>
              </w:rPr>
            </w:pPr>
          </w:p>
        </w:tc>
        <w:tc>
          <w:tcPr>
            <w:tcW w:w="1418" w:type="dxa"/>
            <w:shd w:val="clear" w:color="auto" w:fill="auto"/>
            <w:vAlign w:val="center"/>
          </w:tcPr>
          <w:p w14:paraId="74CCF50F" w14:textId="77777777" w:rsidR="00F92589" w:rsidRPr="00A24AFE" w:rsidRDefault="00F92589" w:rsidP="00242DAA">
            <w:pPr>
              <w:spacing w:after="0" w:line="240" w:lineRule="auto"/>
              <w:jc w:val="right"/>
              <w:rPr>
                <w:rFonts w:ascii="Arial" w:eastAsia="Times New Roman" w:hAnsi="Arial" w:cs="Arial"/>
                <w:b/>
                <w:bCs/>
                <w:sz w:val="20"/>
                <w:szCs w:val="20"/>
              </w:rPr>
            </w:pPr>
          </w:p>
        </w:tc>
        <w:tc>
          <w:tcPr>
            <w:tcW w:w="1265" w:type="dxa"/>
            <w:shd w:val="clear" w:color="auto" w:fill="auto"/>
            <w:vAlign w:val="center"/>
          </w:tcPr>
          <w:p w14:paraId="75E23123" w14:textId="77777777" w:rsidR="00F92589" w:rsidRPr="00A24AFE" w:rsidRDefault="00F92589" w:rsidP="00242DAA">
            <w:pPr>
              <w:spacing w:after="0" w:line="240" w:lineRule="auto"/>
              <w:jc w:val="right"/>
              <w:rPr>
                <w:rFonts w:ascii="Arial" w:eastAsia="Times New Roman" w:hAnsi="Arial" w:cs="Arial"/>
                <w:b/>
                <w:bCs/>
                <w:sz w:val="20"/>
                <w:szCs w:val="20"/>
              </w:rPr>
            </w:pPr>
          </w:p>
        </w:tc>
      </w:tr>
      <w:tr w:rsidR="00F92589" w:rsidRPr="00A24AFE" w14:paraId="6908FCE9" w14:textId="77777777" w:rsidTr="00091FED">
        <w:trPr>
          <w:trHeight w:val="989"/>
        </w:trPr>
        <w:tc>
          <w:tcPr>
            <w:tcW w:w="747" w:type="dxa"/>
            <w:vAlign w:val="center"/>
          </w:tcPr>
          <w:p w14:paraId="42DDFBB4" w14:textId="77777777" w:rsidR="00F92589" w:rsidRPr="00A24AFE" w:rsidRDefault="00F92589" w:rsidP="00242DAA">
            <w:pPr>
              <w:spacing w:after="0" w:line="240" w:lineRule="auto"/>
              <w:rPr>
                <w:rFonts w:ascii="Arial" w:hAnsi="Arial" w:cs="Arial"/>
                <w:b/>
                <w:sz w:val="20"/>
                <w:szCs w:val="20"/>
              </w:rPr>
            </w:pPr>
            <w:r w:rsidRPr="00A24AFE">
              <w:rPr>
                <w:rFonts w:ascii="Arial" w:hAnsi="Arial" w:cs="Arial"/>
                <w:b/>
                <w:sz w:val="20"/>
                <w:szCs w:val="20"/>
              </w:rPr>
              <w:t>3.</w:t>
            </w:r>
          </w:p>
        </w:tc>
        <w:tc>
          <w:tcPr>
            <w:tcW w:w="4111" w:type="dxa"/>
            <w:shd w:val="clear" w:color="auto" w:fill="auto"/>
            <w:vAlign w:val="center"/>
          </w:tcPr>
          <w:p w14:paraId="590DFCC3" w14:textId="77777777" w:rsidR="00F92589" w:rsidRDefault="00F92589" w:rsidP="00242DAA">
            <w:pPr>
              <w:spacing w:after="0" w:line="240" w:lineRule="auto"/>
              <w:rPr>
                <w:rFonts w:ascii="Arial" w:eastAsia="Times New Roman" w:hAnsi="Arial" w:cs="Arial"/>
                <w:b/>
                <w:sz w:val="20"/>
                <w:szCs w:val="20"/>
              </w:rPr>
            </w:pPr>
            <w:r w:rsidRPr="00A24AFE">
              <w:rPr>
                <w:rFonts w:ascii="Arial" w:hAnsi="Arial" w:cs="Arial"/>
                <w:b/>
                <w:sz w:val="20"/>
                <w:szCs w:val="20"/>
              </w:rPr>
              <w:t xml:space="preserve">Projektna dokumentacija za pridobitev mnenj in gradbenega dovoljenja za rekonstrukcijo in rušitve (DGD) </w:t>
            </w:r>
            <w:r w:rsidRPr="00A24AFE">
              <w:rPr>
                <w:rFonts w:ascii="Arial" w:eastAsia="Times New Roman" w:hAnsi="Arial" w:cs="Arial"/>
                <w:b/>
                <w:sz w:val="20"/>
                <w:szCs w:val="20"/>
              </w:rPr>
              <w:t>in za zunanjo, prometno in komunalno ureditev</w:t>
            </w:r>
          </w:p>
          <w:p w14:paraId="08A69804" w14:textId="77777777" w:rsidR="00B53631" w:rsidRPr="00A24AFE" w:rsidRDefault="00B53631" w:rsidP="00242DAA">
            <w:pPr>
              <w:spacing w:after="0" w:line="240" w:lineRule="auto"/>
              <w:rPr>
                <w:rFonts w:ascii="Arial" w:eastAsia="Times New Roman" w:hAnsi="Arial" w:cs="Arial"/>
                <w:b/>
                <w:bCs/>
                <w:sz w:val="20"/>
                <w:szCs w:val="20"/>
              </w:rPr>
            </w:pPr>
          </w:p>
        </w:tc>
        <w:tc>
          <w:tcPr>
            <w:tcW w:w="1417" w:type="dxa"/>
            <w:shd w:val="clear" w:color="auto" w:fill="auto"/>
            <w:vAlign w:val="center"/>
          </w:tcPr>
          <w:p w14:paraId="7A227664" w14:textId="77777777" w:rsidR="00F92589" w:rsidRPr="00A24AFE" w:rsidRDefault="00F92589" w:rsidP="00242DAA">
            <w:pPr>
              <w:spacing w:after="0" w:line="240" w:lineRule="auto"/>
              <w:rPr>
                <w:rFonts w:ascii="Arial" w:eastAsia="Times New Roman" w:hAnsi="Arial" w:cs="Arial"/>
                <w:b/>
                <w:bCs/>
                <w:sz w:val="20"/>
                <w:szCs w:val="20"/>
              </w:rPr>
            </w:pPr>
          </w:p>
        </w:tc>
        <w:tc>
          <w:tcPr>
            <w:tcW w:w="1418" w:type="dxa"/>
            <w:shd w:val="clear" w:color="auto" w:fill="auto"/>
            <w:vAlign w:val="center"/>
          </w:tcPr>
          <w:p w14:paraId="1724C93A" w14:textId="77777777" w:rsidR="00F92589" w:rsidRPr="00A24AFE" w:rsidRDefault="00F92589" w:rsidP="00242DAA">
            <w:pPr>
              <w:spacing w:after="0" w:line="240" w:lineRule="auto"/>
              <w:jc w:val="right"/>
              <w:rPr>
                <w:rFonts w:ascii="Arial" w:eastAsia="Times New Roman" w:hAnsi="Arial" w:cs="Arial"/>
                <w:b/>
                <w:bCs/>
                <w:sz w:val="20"/>
                <w:szCs w:val="20"/>
              </w:rPr>
            </w:pPr>
          </w:p>
        </w:tc>
        <w:tc>
          <w:tcPr>
            <w:tcW w:w="1265" w:type="dxa"/>
            <w:shd w:val="clear" w:color="auto" w:fill="auto"/>
            <w:vAlign w:val="center"/>
          </w:tcPr>
          <w:p w14:paraId="794862F3" w14:textId="77777777" w:rsidR="00F92589" w:rsidRPr="00A24AFE" w:rsidRDefault="00F92589" w:rsidP="00242DAA">
            <w:pPr>
              <w:spacing w:after="0" w:line="240" w:lineRule="auto"/>
              <w:jc w:val="right"/>
              <w:rPr>
                <w:rFonts w:ascii="Arial" w:eastAsia="Times New Roman" w:hAnsi="Arial" w:cs="Arial"/>
                <w:b/>
                <w:bCs/>
                <w:sz w:val="20"/>
                <w:szCs w:val="20"/>
              </w:rPr>
            </w:pPr>
          </w:p>
        </w:tc>
      </w:tr>
      <w:tr w:rsidR="00F92589" w:rsidRPr="00A24AFE" w14:paraId="0989C7BA" w14:textId="77777777" w:rsidTr="00091FED">
        <w:trPr>
          <w:trHeight w:val="989"/>
        </w:trPr>
        <w:tc>
          <w:tcPr>
            <w:tcW w:w="747" w:type="dxa"/>
            <w:vAlign w:val="center"/>
          </w:tcPr>
          <w:p w14:paraId="18DB6192" w14:textId="77777777" w:rsidR="00F92589" w:rsidRPr="00A24AFE" w:rsidRDefault="00F92589" w:rsidP="00242DAA">
            <w:pPr>
              <w:spacing w:after="0" w:line="240" w:lineRule="auto"/>
              <w:rPr>
                <w:rFonts w:ascii="Arial" w:hAnsi="Arial" w:cs="Arial"/>
                <w:b/>
                <w:sz w:val="20"/>
                <w:szCs w:val="20"/>
              </w:rPr>
            </w:pPr>
            <w:r w:rsidRPr="00A24AFE">
              <w:rPr>
                <w:rFonts w:ascii="Arial" w:hAnsi="Arial" w:cs="Arial"/>
                <w:b/>
                <w:sz w:val="20"/>
                <w:szCs w:val="20"/>
              </w:rPr>
              <w:t>4.</w:t>
            </w:r>
          </w:p>
        </w:tc>
        <w:tc>
          <w:tcPr>
            <w:tcW w:w="4111" w:type="dxa"/>
            <w:shd w:val="clear" w:color="auto" w:fill="auto"/>
            <w:vAlign w:val="center"/>
          </w:tcPr>
          <w:p w14:paraId="333AD93C" w14:textId="77777777" w:rsidR="00F92589" w:rsidRPr="00116EA3" w:rsidRDefault="00F92589" w:rsidP="00242DAA">
            <w:pPr>
              <w:spacing w:after="0" w:line="240" w:lineRule="auto"/>
              <w:rPr>
                <w:rFonts w:ascii="Arial" w:eastAsia="Times New Roman" w:hAnsi="Arial" w:cs="Arial"/>
                <w:b/>
                <w:sz w:val="20"/>
                <w:szCs w:val="20"/>
              </w:rPr>
            </w:pPr>
            <w:r w:rsidRPr="00116EA3">
              <w:rPr>
                <w:rFonts w:ascii="Arial" w:hAnsi="Arial" w:cs="Arial"/>
                <w:b/>
                <w:sz w:val="20"/>
                <w:szCs w:val="20"/>
              </w:rPr>
              <w:t xml:space="preserve">Projektna dokumentacija za izvedbo gradnje (PZI) za stavbo </w:t>
            </w:r>
            <w:r w:rsidRPr="00116EA3">
              <w:rPr>
                <w:rFonts w:ascii="Arial" w:eastAsia="Times New Roman" w:hAnsi="Arial" w:cs="Arial"/>
                <w:b/>
                <w:sz w:val="20"/>
                <w:szCs w:val="20"/>
              </w:rPr>
              <w:t>in za zunanjo, prometno in komunalno ureditev</w:t>
            </w:r>
            <w:r w:rsidR="00116EA3" w:rsidRPr="00116EA3">
              <w:rPr>
                <w:rFonts w:ascii="Arial" w:eastAsia="Times New Roman" w:hAnsi="Arial" w:cs="Arial"/>
                <w:b/>
                <w:sz w:val="20"/>
                <w:szCs w:val="20"/>
              </w:rPr>
              <w:t>, v</w:t>
            </w:r>
            <w:r w:rsidR="00116EA3" w:rsidRPr="00116EA3">
              <w:rPr>
                <w:rFonts w:ascii="Arial" w:hAnsi="Arial" w:cs="Arial"/>
                <w:b/>
                <w:sz w:val="20"/>
                <w:szCs w:val="20"/>
              </w:rPr>
              <w:t>se vključno s vsemi potrebnimi načrti, elaborati, izkazi, poročili, izračuni, popisi del, oceno GOI del, specifikacijami in drugimi potrebnimi elementi za celovito in popolno izvedbo segmenta PZI</w:t>
            </w:r>
            <w:r w:rsidR="00116EA3" w:rsidRPr="00116EA3">
              <w:rPr>
                <w:rFonts w:ascii="Arial" w:eastAsia="Times New Roman" w:hAnsi="Arial" w:cs="Arial"/>
                <w:b/>
                <w:sz w:val="20"/>
                <w:szCs w:val="20"/>
              </w:rPr>
              <w:t xml:space="preserve"> </w:t>
            </w:r>
          </w:p>
          <w:p w14:paraId="73AC994D" w14:textId="77777777" w:rsidR="00116EA3" w:rsidRPr="00A24AFE" w:rsidRDefault="00116EA3" w:rsidP="00242DAA">
            <w:pPr>
              <w:spacing w:after="0" w:line="240" w:lineRule="auto"/>
              <w:rPr>
                <w:rFonts w:ascii="Arial" w:eastAsia="Times New Roman" w:hAnsi="Arial" w:cs="Arial"/>
                <w:b/>
                <w:bCs/>
                <w:sz w:val="20"/>
                <w:szCs w:val="20"/>
              </w:rPr>
            </w:pPr>
          </w:p>
        </w:tc>
        <w:tc>
          <w:tcPr>
            <w:tcW w:w="1417" w:type="dxa"/>
            <w:shd w:val="clear" w:color="auto" w:fill="auto"/>
            <w:vAlign w:val="center"/>
          </w:tcPr>
          <w:p w14:paraId="3F821C41" w14:textId="77777777" w:rsidR="00F92589" w:rsidRPr="00A24AFE" w:rsidRDefault="00F92589" w:rsidP="00242DAA">
            <w:pPr>
              <w:spacing w:after="0" w:line="240" w:lineRule="auto"/>
              <w:rPr>
                <w:rFonts w:ascii="Arial" w:eastAsia="Times New Roman" w:hAnsi="Arial" w:cs="Arial"/>
                <w:b/>
                <w:bCs/>
                <w:sz w:val="20"/>
                <w:szCs w:val="20"/>
              </w:rPr>
            </w:pPr>
          </w:p>
        </w:tc>
        <w:tc>
          <w:tcPr>
            <w:tcW w:w="1418" w:type="dxa"/>
            <w:shd w:val="clear" w:color="auto" w:fill="auto"/>
            <w:vAlign w:val="center"/>
          </w:tcPr>
          <w:p w14:paraId="7D82B80F" w14:textId="77777777" w:rsidR="00F92589" w:rsidRPr="00A24AFE" w:rsidRDefault="00F92589" w:rsidP="00242DAA">
            <w:pPr>
              <w:spacing w:after="0" w:line="240" w:lineRule="auto"/>
              <w:jc w:val="right"/>
              <w:rPr>
                <w:rFonts w:ascii="Arial" w:eastAsia="Times New Roman" w:hAnsi="Arial" w:cs="Arial"/>
                <w:b/>
                <w:bCs/>
                <w:sz w:val="20"/>
                <w:szCs w:val="20"/>
              </w:rPr>
            </w:pPr>
          </w:p>
        </w:tc>
        <w:tc>
          <w:tcPr>
            <w:tcW w:w="1265" w:type="dxa"/>
            <w:shd w:val="clear" w:color="auto" w:fill="auto"/>
            <w:vAlign w:val="center"/>
          </w:tcPr>
          <w:p w14:paraId="1ADC1E79" w14:textId="77777777" w:rsidR="00F92589" w:rsidRPr="00A24AFE" w:rsidRDefault="00F92589" w:rsidP="00242DAA">
            <w:pPr>
              <w:spacing w:after="0" w:line="240" w:lineRule="auto"/>
              <w:jc w:val="right"/>
              <w:rPr>
                <w:rFonts w:ascii="Arial" w:eastAsia="Times New Roman" w:hAnsi="Arial" w:cs="Arial"/>
                <w:b/>
                <w:bCs/>
                <w:sz w:val="20"/>
                <w:szCs w:val="20"/>
              </w:rPr>
            </w:pPr>
          </w:p>
        </w:tc>
      </w:tr>
      <w:tr w:rsidR="00F92589" w:rsidRPr="00A24AFE" w14:paraId="5D35D447" w14:textId="77777777" w:rsidTr="00B53631">
        <w:trPr>
          <w:trHeight w:val="783"/>
        </w:trPr>
        <w:tc>
          <w:tcPr>
            <w:tcW w:w="747" w:type="dxa"/>
            <w:vAlign w:val="center"/>
          </w:tcPr>
          <w:p w14:paraId="05BFCDCA" w14:textId="77777777" w:rsidR="00F92589" w:rsidRPr="00A24AFE" w:rsidRDefault="00F92589" w:rsidP="00242DAA">
            <w:pPr>
              <w:widowControl w:val="0"/>
              <w:suppressAutoHyphens/>
              <w:autoSpaceDN w:val="0"/>
              <w:spacing w:after="0" w:line="240" w:lineRule="auto"/>
              <w:textAlignment w:val="baseline"/>
              <w:rPr>
                <w:rFonts w:ascii="Arial" w:hAnsi="Arial" w:cs="Arial"/>
                <w:b/>
                <w:sz w:val="20"/>
                <w:szCs w:val="20"/>
              </w:rPr>
            </w:pPr>
            <w:r w:rsidRPr="00A24AFE">
              <w:rPr>
                <w:rFonts w:ascii="Arial" w:hAnsi="Arial" w:cs="Arial"/>
                <w:b/>
                <w:sz w:val="20"/>
                <w:szCs w:val="20"/>
              </w:rPr>
              <w:t>5.</w:t>
            </w:r>
          </w:p>
        </w:tc>
        <w:tc>
          <w:tcPr>
            <w:tcW w:w="4111" w:type="dxa"/>
            <w:shd w:val="clear" w:color="auto" w:fill="auto"/>
            <w:vAlign w:val="center"/>
            <w:hideMark/>
          </w:tcPr>
          <w:p w14:paraId="2A468019" w14:textId="77777777" w:rsidR="00B53631" w:rsidRDefault="00F92589" w:rsidP="00242DAA">
            <w:pPr>
              <w:widowControl w:val="0"/>
              <w:suppressAutoHyphens/>
              <w:autoSpaceDN w:val="0"/>
              <w:spacing w:after="0" w:line="240" w:lineRule="auto"/>
              <w:textAlignment w:val="baseline"/>
              <w:rPr>
                <w:rFonts w:ascii="Arial" w:hAnsi="Arial" w:cs="Arial"/>
                <w:b/>
                <w:sz w:val="20"/>
                <w:szCs w:val="20"/>
              </w:rPr>
            </w:pPr>
            <w:r w:rsidRPr="00A24AFE">
              <w:rPr>
                <w:rFonts w:ascii="Arial" w:hAnsi="Arial" w:cs="Arial"/>
                <w:b/>
                <w:sz w:val="20"/>
                <w:szCs w:val="20"/>
              </w:rPr>
              <w:t>Projektna naloga PN in projektna dokumentacija IDP za notranjo opremo</w:t>
            </w:r>
          </w:p>
          <w:p w14:paraId="6DACFE05" w14:textId="77777777" w:rsidR="00B53631" w:rsidRDefault="00B53631" w:rsidP="00242DAA">
            <w:pPr>
              <w:widowControl w:val="0"/>
              <w:suppressAutoHyphens/>
              <w:autoSpaceDN w:val="0"/>
              <w:spacing w:after="0" w:line="240" w:lineRule="auto"/>
              <w:textAlignment w:val="baseline"/>
              <w:rPr>
                <w:rFonts w:ascii="Arial" w:eastAsia="Times New Roman" w:hAnsi="Arial" w:cs="Arial"/>
                <w:b/>
                <w:bCs/>
                <w:sz w:val="20"/>
                <w:szCs w:val="20"/>
              </w:rPr>
            </w:pPr>
          </w:p>
          <w:p w14:paraId="2099F5D6" w14:textId="77777777" w:rsidR="00B53631" w:rsidRPr="00A24AFE" w:rsidRDefault="00B53631" w:rsidP="00242DAA">
            <w:pPr>
              <w:widowControl w:val="0"/>
              <w:suppressAutoHyphens/>
              <w:autoSpaceDN w:val="0"/>
              <w:spacing w:after="0" w:line="240" w:lineRule="auto"/>
              <w:textAlignment w:val="baseline"/>
              <w:rPr>
                <w:rFonts w:ascii="Arial" w:eastAsia="Times New Roman" w:hAnsi="Arial" w:cs="Arial"/>
                <w:b/>
                <w:bCs/>
                <w:sz w:val="20"/>
                <w:szCs w:val="20"/>
              </w:rPr>
            </w:pPr>
          </w:p>
        </w:tc>
        <w:tc>
          <w:tcPr>
            <w:tcW w:w="1417" w:type="dxa"/>
            <w:shd w:val="clear" w:color="auto" w:fill="auto"/>
            <w:vAlign w:val="center"/>
            <w:hideMark/>
          </w:tcPr>
          <w:p w14:paraId="4D78DB7F" w14:textId="77777777" w:rsidR="00F92589" w:rsidRPr="00A24AFE" w:rsidRDefault="00F92589" w:rsidP="00242DAA">
            <w:pPr>
              <w:spacing w:after="0" w:line="240" w:lineRule="auto"/>
              <w:rPr>
                <w:rFonts w:ascii="Arial" w:eastAsia="Times New Roman" w:hAnsi="Arial" w:cs="Arial"/>
                <w:b/>
                <w:bCs/>
                <w:sz w:val="20"/>
                <w:szCs w:val="20"/>
              </w:rPr>
            </w:pPr>
          </w:p>
        </w:tc>
        <w:tc>
          <w:tcPr>
            <w:tcW w:w="1418" w:type="dxa"/>
            <w:shd w:val="clear" w:color="auto" w:fill="auto"/>
            <w:vAlign w:val="center"/>
            <w:hideMark/>
          </w:tcPr>
          <w:p w14:paraId="30897F4A" w14:textId="77777777" w:rsidR="00F92589" w:rsidRPr="00A24AFE" w:rsidRDefault="00F92589" w:rsidP="00242DAA">
            <w:pPr>
              <w:spacing w:after="0" w:line="240" w:lineRule="auto"/>
              <w:jc w:val="right"/>
              <w:rPr>
                <w:rFonts w:ascii="Arial" w:eastAsia="Times New Roman" w:hAnsi="Arial" w:cs="Arial"/>
                <w:b/>
                <w:bCs/>
                <w:sz w:val="20"/>
                <w:szCs w:val="20"/>
              </w:rPr>
            </w:pPr>
          </w:p>
        </w:tc>
        <w:tc>
          <w:tcPr>
            <w:tcW w:w="1265" w:type="dxa"/>
            <w:shd w:val="clear" w:color="auto" w:fill="auto"/>
            <w:vAlign w:val="center"/>
            <w:hideMark/>
          </w:tcPr>
          <w:p w14:paraId="25E4FFCB" w14:textId="77777777" w:rsidR="00F92589" w:rsidRPr="00A24AFE" w:rsidRDefault="00F92589" w:rsidP="00242DAA">
            <w:pPr>
              <w:spacing w:after="0" w:line="240" w:lineRule="auto"/>
              <w:jc w:val="right"/>
              <w:rPr>
                <w:rFonts w:ascii="Arial" w:eastAsia="Times New Roman" w:hAnsi="Arial" w:cs="Arial"/>
                <w:b/>
                <w:bCs/>
                <w:sz w:val="20"/>
                <w:szCs w:val="20"/>
              </w:rPr>
            </w:pPr>
          </w:p>
        </w:tc>
      </w:tr>
      <w:tr w:rsidR="00F92589" w:rsidRPr="00A24AFE" w14:paraId="0ACC2C4B" w14:textId="77777777" w:rsidTr="00091FED">
        <w:trPr>
          <w:trHeight w:val="989"/>
        </w:trPr>
        <w:tc>
          <w:tcPr>
            <w:tcW w:w="747" w:type="dxa"/>
            <w:vAlign w:val="center"/>
          </w:tcPr>
          <w:p w14:paraId="751D9735" w14:textId="77777777" w:rsidR="00F92589" w:rsidRPr="00A24AFE" w:rsidRDefault="00F92589" w:rsidP="00242DAA">
            <w:pPr>
              <w:widowControl w:val="0"/>
              <w:suppressAutoHyphens/>
              <w:autoSpaceDN w:val="0"/>
              <w:spacing w:after="0" w:line="240" w:lineRule="auto"/>
              <w:textAlignment w:val="baseline"/>
              <w:rPr>
                <w:rFonts w:ascii="Arial" w:hAnsi="Arial" w:cs="Arial"/>
                <w:b/>
                <w:sz w:val="20"/>
                <w:szCs w:val="20"/>
              </w:rPr>
            </w:pPr>
            <w:r w:rsidRPr="00A24AFE">
              <w:rPr>
                <w:rFonts w:ascii="Arial" w:hAnsi="Arial" w:cs="Arial"/>
                <w:b/>
                <w:sz w:val="20"/>
                <w:szCs w:val="20"/>
              </w:rPr>
              <w:t>6.</w:t>
            </w:r>
          </w:p>
        </w:tc>
        <w:tc>
          <w:tcPr>
            <w:tcW w:w="4111" w:type="dxa"/>
            <w:shd w:val="clear" w:color="auto" w:fill="auto"/>
            <w:vAlign w:val="center"/>
          </w:tcPr>
          <w:p w14:paraId="0B3ED048" w14:textId="77777777" w:rsidR="00F92589" w:rsidRDefault="00F92589" w:rsidP="00242DAA">
            <w:pPr>
              <w:widowControl w:val="0"/>
              <w:suppressAutoHyphens/>
              <w:autoSpaceDN w:val="0"/>
              <w:spacing w:after="0" w:line="240" w:lineRule="auto"/>
              <w:textAlignment w:val="baseline"/>
              <w:rPr>
                <w:rFonts w:ascii="Arial" w:hAnsi="Arial" w:cs="Arial"/>
                <w:b/>
                <w:sz w:val="20"/>
                <w:szCs w:val="20"/>
              </w:rPr>
            </w:pPr>
            <w:r w:rsidRPr="00A24AFE">
              <w:rPr>
                <w:rFonts w:ascii="Arial" w:hAnsi="Arial" w:cs="Arial"/>
                <w:b/>
                <w:sz w:val="20"/>
                <w:szCs w:val="20"/>
              </w:rPr>
              <w:t>Projektna dokumentacija za izvedbo (PZI) za notranjo opremo, izdelano na podlagi IDP za notranjo opremo</w:t>
            </w:r>
          </w:p>
          <w:p w14:paraId="03C90FBC" w14:textId="77777777" w:rsidR="00B53631" w:rsidRPr="00A24AFE" w:rsidRDefault="00B53631" w:rsidP="00242DAA">
            <w:pPr>
              <w:widowControl w:val="0"/>
              <w:suppressAutoHyphens/>
              <w:autoSpaceDN w:val="0"/>
              <w:spacing w:after="0" w:line="240" w:lineRule="auto"/>
              <w:textAlignment w:val="baseline"/>
              <w:rPr>
                <w:rFonts w:ascii="Arial" w:hAnsi="Arial" w:cs="Arial"/>
                <w:b/>
                <w:sz w:val="20"/>
                <w:szCs w:val="20"/>
              </w:rPr>
            </w:pPr>
          </w:p>
        </w:tc>
        <w:tc>
          <w:tcPr>
            <w:tcW w:w="1417" w:type="dxa"/>
            <w:shd w:val="clear" w:color="auto" w:fill="auto"/>
            <w:vAlign w:val="center"/>
          </w:tcPr>
          <w:p w14:paraId="536D4DE7" w14:textId="77777777" w:rsidR="00F92589" w:rsidRPr="00A24AFE" w:rsidRDefault="00F92589" w:rsidP="00242DAA">
            <w:pPr>
              <w:spacing w:after="0" w:line="240" w:lineRule="auto"/>
              <w:rPr>
                <w:rFonts w:ascii="Arial" w:eastAsia="Times New Roman" w:hAnsi="Arial" w:cs="Arial"/>
                <w:b/>
                <w:bCs/>
                <w:sz w:val="20"/>
                <w:szCs w:val="20"/>
              </w:rPr>
            </w:pPr>
          </w:p>
        </w:tc>
        <w:tc>
          <w:tcPr>
            <w:tcW w:w="1418" w:type="dxa"/>
            <w:shd w:val="clear" w:color="auto" w:fill="auto"/>
            <w:vAlign w:val="center"/>
          </w:tcPr>
          <w:p w14:paraId="23527003" w14:textId="77777777" w:rsidR="00F92589" w:rsidRPr="00A24AFE" w:rsidRDefault="00F92589" w:rsidP="00242DAA">
            <w:pPr>
              <w:spacing w:after="0" w:line="240" w:lineRule="auto"/>
              <w:jc w:val="right"/>
              <w:rPr>
                <w:rFonts w:ascii="Arial" w:eastAsia="Times New Roman" w:hAnsi="Arial" w:cs="Arial"/>
                <w:b/>
                <w:bCs/>
                <w:sz w:val="20"/>
                <w:szCs w:val="20"/>
              </w:rPr>
            </w:pPr>
          </w:p>
        </w:tc>
        <w:tc>
          <w:tcPr>
            <w:tcW w:w="1265" w:type="dxa"/>
            <w:shd w:val="clear" w:color="auto" w:fill="auto"/>
            <w:vAlign w:val="center"/>
          </w:tcPr>
          <w:p w14:paraId="2C9FD571" w14:textId="77777777" w:rsidR="00F92589" w:rsidRPr="00A24AFE" w:rsidRDefault="00F92589" w:rsidP="00242DAA">
            <w:pPr>
              <w:spacing w:after="0" w:line="240" w:lineRule="auto"/>
              <w:jc w:val="right"/>
              <w:rPr>
                <w:rFonts w:ascii="Arial" w:eastAsia="Times New Roman" w:hAnsi="Arial" w:cs="Arial"/>
                <w:b/>
                <w:bCs/>
                <w:sz w:val="20"/>
                <w:szCs w:val="20"/>
              </w:rPr>
            </w:pPr>
          </w:p>
        </w:tc>
      </w:tr>
      <w:tr w:rsidR="00F92589" w:rsidRPr="00A24AFE" w14:paraId="15985664" w14:textId="77777777" w:rsidTr="00091FED">
        <w:trPr>
          <w:trHeight w:val="989"/>
        </w:trPr>
        <w:tc>
          <w:tcPr>
            <w:tcW w:w="747" w:type="dxa"/>
            <w:vAlign w:val="center"/>
          </w:tcPr>
          <w:p w14:paraId="55CBDD5C" w14:textId="77777777" w:rsidR="00F92589" w:rsidRPr="00A24AFE" w:rsidRDefault="00F92589" w:rsidP="00242DAA">
            <w:pPr>
              <w:widowControl w:val="0"/>
              <w:suppressAutoHyphens/>
              <w:autoSpaceDN w:val="0"/>
              <w:spacing w:after="0" w:line="240" w:lineRule="auto"/>
              <w:textAlignment w:val="baseline"/>
              <w:rPr>
                <w:rFonts w:ascii="Arial" w:hAnsi="Arial" w:cs="Arial"/>
                <w:b/>
                <w:sz w:val="20"/>
                <w:szCs w:val="20"/>
              </w:rPr>
            </w:pPr>
            <w:r w:rsidRPr="00A24AFE">
              <w:rPr>
                <w:rFonts w:ascii="Arial" w:hAnsi="Arial" w:cs="Arial"/>
                <w:b/>
                <w:sz w:val="20"/>
                <w:szCs w:val="20"/>
              </w:rPr>
              <w:t>7.</w:t>
            </w:r>
          </w:p>
        </w:tc>
        <w:tc>
          <w:tcPr>
            <w:tcW w:w="4111" w:type="dxa"/>
            <w:shd w:val="clear" w:color="auto" w:fill="auto"/>
            <w:vAlign w:val="center"/>
          </w:tcPr>
          <w:p w14:paraId="08F80165" w14:textId="77777777" w:rsidR="00F92589" w:rsidRDefault="00F92589" w:rsidP="00242DAA">
            <w:pPr>
              <w:widowControl w:val="0"/>
              <w:suppressAutoHyphens/>
              <w:autoSpaceDN w:val="0"/>
              <w:spacing w:after="0" w:line="240" w:lineRule="auto"/>
              <w:textAlignment w:val="baseline"/>
              <w:rPr>
                <w:rFonts w:ascii="Arial" w:hAnsi="Arial" w:cs="Arial"/>
                <w:b/>
                <w:sz w:val="20"/>
                <w:szCs w:val="20"/>
              </w:rPr>
            </w:pPr>
            <w:r w:rsidRPr="006F78E0">
              <w:rPr>
                <w:rFonts w:ascii="Arial" w:hAnsi="Arial" w:cs="Arial"/>
                <w:b/>
                <w:sz w:val="20"/>
                <w:szCs w:val="20"/>
              </w:rPr>
              <w:t>Dokumentacija za razpis (DZR)</w:t>
            </w:r>
            <w:r w:rsidR="00116EA3" w:rsidRPr="006F78E0">
              <w:rPr>
                <w:rFonts w:ascii="Arial" w:hAnsi="Arial" w:cs="Arial"/>
                <w:b/>
                <w:sz w:val="20"/>
                <w:szCs w:val="20"/>
              </w:rPr>
              <w:t xml:space="preserve"> za stavbo </w:t>
            </w:r>
            <w:r w:rsidR="00116EA3" w:rsidRPr="006F78E0">
              <w:rPr>
                <w:rFonts w:ascii="Arial" w:eastAsia="Times New Roman" w:hAnsi="Arial" w:cs="Arial"/>
                <w:b/>
                <w:sz w:val="20"/>
                <w:szCs w:val="20"/>
              </w:rPr>
              <w:t>in za zunanjo, prometno in komunalno ureditev</w:t>
            </w:r>
            <w:r w:rsidR="006F78E0" w:rsidRPr="006F78E0">
              <w:rPr>
                <w:rFonts w:ascii="Arial" w:eastAsia="Times New Roman" w:hAnsi="Arial" w:cs="Arial"/>
                <w:b/>
                <w:sz w:val="20"/>
                <w:szCs w:val="20"/>
              </w:rPr>
              <w:t>,</w:t>
            </w:r>
            <w:r w:rsidR="00116EA3" w:rsidRPr="006F78E0">
              <w:rPr>
                <w:rFonts w:ascii="Arial" w:eastAsia="Times New Roman" w:hAnsi="Arial" w:cs="Arial"/>
                <w:b/>
                <w:sz w:val="20"/>
                <w:szCs w:val="20"/>
              </w:rPr>
              <w:t xml:space="preserve"> </w:t>
            </w:r>
            <w:r w:rsidR="006F78E0" w:rsidRPr="006F78E0">
              <w:rPr>
                <w:rFonts w:ascii="Arial" w:hAnsi="Arial" w:cs="Arial"/>
                <w:b/>
                <w:sz w:val="20"/>
                <w:szCs w:val="20"/>
              </w:rPr>
              <w:t>sodelovanje pri razpisu za oddajo del in pripravi tehničnega dela dokumentacije za razpis (izdelane na osnovi PZI)</w:t>
            </w:r>
          </w:p>
          <w:p w14:paraId="2D5A338B" w14:textId="77777777" w:rsidR="00B53631" w:rsidRPr="006F78E0" w:rsidRDefault="00B53631" w:rsidP="00242DAA">
            <w:pPr>
              <w:widowControl w:val="0"/>
              <w:suppressAutoHyphens/>
              <w:autoSpaceDN w:val="0"/>
              <w:spacing w:after="0" w:line="240" w:lineRule="auto"/>
              <w:textAlignment w:val="baseline"/>
              <w:rPr>
                <w:rFonts w:ascii="Arial" w:hAnsi="Arial" w:cs="Arial"/>
                <w:b/>
                <w:sz w:val="20"/>
                <w:szCs w:val="20"/>
              </w:rPr>
            </w:pPr>
          </w:p>
        </w:tc>
        <w:tc>
          <w:tcPr>
            <w:tcW w:w="1417" w:type="dxa"/>
            <w:shd w:val="clear" w:color="auto" w:fill="auto"/>
            <w:vAlign w:val="center"/>
          </w:tcPr>
          <w:p w14:paraId="787829A5" w14:textId="77777777" w:rsidR="00F92589" w:rsidRPr="00A24AFE" w:rsidRDefault="00F92589" w:rsidP="00242DAA">
            <w:pPr>
              <w:spacing w:after="0" w:line="240" w:lineRule="auto"/>
              <w:rPr>
                <w:rFonts w:ascii="Arial" w:eastAsia="Times New Roman" w:hAnsi="Arial" w:cs="Arial"/>
                <w:b/>
                <w:bCs/>
                <w:sz w:val="20"/>
                <w:szCs w:val="20"/>
              </w:rPr>
            </w:pPr>
          </w:p>
        </w:tc>
        <w:tc>
          <w:tcPr>
            <w:tcW w:w="1418" w:type="dxa"/>
            <w:shd w:val="clear" w:color="auto" w:fill="auto"/>
            <w:vAlign w:val="center"/>
          </w:tcPr>
          <w:p w14:paraId="34E28A17" w14:textId="77777777" w:rsidR="00F92589" w:rsidRPr="00A24AFE" w:rsidRDefault="00F92589" w:rsidP="00242DAA">
            <w:pPr>
              <w:spacing w:after="0" w:line="240" w:lineRule="auto"/>
              <w:jc w:val="right"/>
              <w:rPr>
                <w:rFonts w:ascii="Arial" w:eastAsia="Times New Roman" w:hAnsi="Arial" w:cs="Arial"/>
                <w:b/>
                <w:bCs/>
                <w:sz w:val="20"/>
                <w:szCs w:val="20"/>
              </w:rPr>
            </w:pPr>
          </w:p>
        </w:tc>
        <w:tc>
          <w:tcPr>
            <w:tcW w:w="1265" w:type="dxa"/>
            <w:shd w:val="clear" w:color="auto" w:fill="auto"/>
            <w:vAlign w:val="center"/>
          </w:tcPr>
          <w:p w14:paraId="71D8649A" w14:textId="77777777" w:rsidR="00F92589" w:rsidRPr="00A24AFE" w:rsidRDefault="00F92589" w:rsidP="00242DAA">
            <w:pPr>
              <w:spacing w:after="0" w:line="240" w:lineRule="auto"/>
              <w:jc w:val="right"/>
              <w:rPr>
                <w:rFonts w:ascii="Arial" w:eastAsia="Times New Roman" w:hAnsi="Arial" w:cs="Arial"/>
                <w:b/>
                <w:bCs/>
                <w:sz w:val="20"/>
                <w:szCs w:val="20"/>
              </w:rPr>
            </w:pPr>
          </w:p>
        </w:tc>
      </w:tr>
      <w:tr w:rsidR="006F78E0" w:rsidRPr="00A24AFE" w14:paraId="493ADC0E" w14:textId="77777777" w:rsidTr="00091FED">
        <w:trPr>
          <w:trHeight w:val="615"/>
        </w:trPr>
        <w:tc>
          <w:tcPr>
            <w:tcW w:w="747" w:type="dxa"/>
            <w:vAlign w:val="center"/>
          </w:tcPr>
          <w:p w14:paraId="10370A48" w14:textId="77777777" w:rsidR="006F78E0" w:rsidRPr="00A24AFE" w:rsidRDefault="006F78E0" w:rsidP="00685A3F">
            <w:pPr>
              <w:widowControl w:val="0"/>
              <w:suppressAutoHyphens/>
              <w:autoSpaceDN w:val="0"/>
              <w:spacing w:after="0" w:line="240" w:lineRule="auto"/>
              <w:textAlignment w:val="baseline"/>
              <w:rPr>
                <w:rFonts w:ascii="Arial" w:hAnsi="Arial" w:cs="Arial"/>
                <w:b/>
                <w:sz w:val="20"/>
                <w:szCs w:val="20"/>
              </w:rPr>
            </w:pPr>
            <w:r w:rsidRPr="00A24AFE">
              <w:rPr>
                <w:rFonts w:ascii="Arial" w:hAnsi="Arial" w:cs="Arial"/>
                <w:b/>
                <w:sz w:val="20"/>
                <w:szCs w:val="20"/>
              </w:rPr>
              <w:t>8.</w:t>
            </w:r>
          </w:p>
        </w:tc>
        <w:tc>
          <w:tcPr>
            <w:tcW w:w="4111" w:type="dxa"/>
            <w:shd w:val="clear" w:color="auto" w:fill="auto"/>
          </w:tcPr>
          <w:p w14:paraId="2A92185E" w14:textId="77777777" w:rsidR="006F78E0" w:rsidRDefault="006F78E0" w:rsidP="00685A3F">
            <w:pPr>
              <w:widowControl w:val="0"/>
              <w:suppressAutoHyphens/>
              <w:autoSpaceDN w:val="0"/>
              <w:spacing w:after="0" w:line="240" w:lineRule="auto"/>
              <w:textAlignment w:val="baseline"/>
              <w:rPr>
                <w:rFonts w:ascii="Arial" w:eastAsia="Times New Roman" w:hAnsi="Arial" w:cs="Arial"/>
                <w:b/>
                <w:sz w:val="20"/>
                <w:szCs w:val="20"/>
              </w:rPr>
            </w:pPr>
            <w:r w:rsidRPr="006F78E0">
              <w:rPr>
                <w:rFonts w:ascii="Arial" w:hAnsi="Arial" w:cs="Arial"/>
                <w:b/>
                <w:sz w:val="20"/>
                <w:szCs w:val="20"/>
              </w:rPr>
              <w:t xml:space="preserve">Dokumentacija za razpis (DZR) za </w:t>
            </w:r>
            <w:r w:rsidRPr="006F78E0">
              <w:rPr>
                <w:rFonts w:ascii="Arial" w:eastAsia="Times New Roman" w:hAnsi="Arial" w:cs="Arial"/>
                <w:b/>
                <w:sz w:val="20"/>
                <w:szCs w:val="20"/>
              </w:rPr>
              <w:t>notranjo opremo, sodelovanje pri razpisu za oddajo del in pripravi tehničnega dela dokumentacije za razpis (izdelane na osnovi PZI)</w:t>
            </w:r>
          </w:p>
          <w:p w14:paraId="41BD8811" w14:textId="77777777" w:rsidR="00B53631" w:rsidRPr="006F78E0" w:rsidRDefault="00B53631" w:rsidP="00685A3F">
            <w:pPr>
              <w:widowControl w:val="0"/>
              <w:suppressAutoHyphens/>
              <w:autoSpaceDN w:val="0"/>
              <w:spacing w:after="0" w:line="240" w:lineRule="auto"/>
              <w:textAlignment w:val="baseline"/>
              <w:rPr>
                <w:rFonts w:ascii="Arial" w:hAnsi="Arial" w:cs="Arial"/>
                <w:b/>
                <w:sz w:val="20"/>
                <w:szCs w:val="20"/>
              </w:rPr>
            </w:pPr>
          </w:p>
        </w:tc>
        <w:tc>
          <w:tcPr>
            <w:tcW w:w="1417" w:type="dxa"/>
            <w:shd w:val="clear" w:color="auto" w:fill="auto"/>
            <w:noWrap/>
          </w:tcPr>
          <w:p w14:paraId="1F19DDAD" w14:textId="77777777" w:rsidR="006F78E0" w:rsidRPr="00A24AFE" w:rsidRDefault="006F78E0" w:rsidP="00685A3F">
            <w:pPr>
              <w:spacing w:after="0" w:line="240" w:lineRule="auto"/>
              <w:rPr>
                <w:rFonts w:ascii="Arial" w:eastAsia="Times New Roman" w:hAnsi="Arial" w:cs="Arial"/>
                <w:b/>
                <w:bCs/>
                <w:sz w:val="20"/>
                <w:szCs w:val="20"/>
              </w:rPr>
            </w:pPr>
          </w:p>
        </w:tc>
        <w:tc>
          <w:tcPr>
            <w:tcW w:w="1418" w:type="dxa"/>
            <w:shd w:val="clear" w:color="auto" w:fill="auto"/>
            <w:noWrap/>
          </w:tcPr>
          <w:p w14:paraId="3E5A0619" w14:textId="77777777" w:rsidR="006F78E0" w:rsidRPr="00A24AFE" w:rsidRDefault="006F78E0" w:rsidP="00685A3F">
            <w:pPr>
              <w:spacing w:after="0" w:line="240" w:lineRule="auto"/>
              <w:rPr>
                <w:rFonts w:ascii="Arial" w:eastAsia="Times New Roman" w:hAnsi="Arial" w:cs="Arial"/>
                <w:b/>
                <w:bCs/>
                <w:sz w:val="20"/>
                <w:szCs w:val="20"/>
              </w:rPr>
            </w:pPr>
          </w:p>
        </w:tc>
        <w:tc>
          <w:tcPr>
            <w:tcW w:w="1265" w:type="dxa"/>
            <w:shd w:val="clear" w:color="auto" w:fill="auto"/>
            <w:noWrap/>
          </w:tcPr>
          <w:p w14:paraId="1EA8B52A" w14:textId="77777777" w:rsidR="006F78E0" w:rsidRPr="00A24AFE" w:rsidRDefault="006F78E0" w:rsidP="00685A3F">
            <w:pPr>
              <w:spacing w:after="0" w:line="240" w:lineRule="auto"/>
              <w:rPr>
                <w:rFonts w:ascii="Arial" w:eastAsia="Times New Roman" w:hAnsi="Arial" w:cs="Arial"/>
                <w:b/>
                <w:bCs/>
                <w:sz w:val="20"/>
                <w:szCs w:val="20"/>
              </w:rPr>
            </w:pPr>
          </w:p>
        </w:tc>
      </w:tr>
      <w:tr w:rsidR="00F92589" w:rsidRPr="00A24AFE" w14:paraId="52B31821" w14:textId="77777777" w:rsidTr="00B53631">
        <w:trPr>
          <w:trHeight w:val="698"/>
        </w:trPr>
        <w:tc>
          <w:tcPr>
            <w:tcW w:w="747" w:type="dxa"/>
            <w:vAlign w:val="center"/>
          </w:tcPr>
          <w:p w14:paraId="7218F015" w14:textId="77777777" w:rsidR="00F92589" w:rsidRPr="00A24AFE" w:rsidRDefault="006F78E0" w:rsidP="00685A3F">
            <w:pPr>
              <w:widowControl w:val="0"/>
              <w:suppressAutoHyphens/>
              <w:autoSpaceDN w:val="0"/>
              <w:spacing w:after="0" w:line="240" w:lineRule="auto"/>
              <w:textAlignment w:val="baseline"/>
              <w:rPr>
                <w:rFonts w:ascii="Arial" w:hAnsi="Arial" w:cs="Arial"/>
                <w:b/>
                <w:sz w:val="20"/>
                <w:szCs w:val="20"/>
              </w:rPr>
            </w:pPr>
            <w:r>
              <w:rPr>
                <w:rFonts w:ascii="Arial" w:hAnsi="Arial" w:cs="Arial"/>
                <w:b/>
                <w:sz w:val="20"/>
                <w:szCs w:val="20"/>
              </w:rPr>
              <w:lastRenderedPageBreak/>
              <w:t>9</w:t>
            </w:r>
            <w:r w:rsidR="00F92589" w:rsidRPr="00A24AFE">
              <w:rPr>
                <w:rFonts w:ascii="Arial" w:hAnsi="Arial" w:cs="Arial"/>
                <w:b/>
                <w:sz w:val="20"/>
                <w:szCs w:val="20"/>
              </w:rPr>
              <w:t>.</w:t>
            </w:r>
          </w:p>
        </w:tc>
        <w:tc>
          <w:tcPr>
            <w:tcW w:w="4111" w:type="dxa"/>
            <w:shd w:val="clear" w:color="auto" w:fill="auto"/>
          </w:tcPr>
          <w:p w14:paraId="41BF3E27" w14:textId="36E5A43D" w:rsidR="00F92589" w:rsidRDefault="00F92589" w:rsidP="00B53631">
            <w:pPr>
              <w:widowControl w:val="0"/>
              <w:suppressAutoHyphens/>
              <w:autoSpaceDN w:val="0"/>
              <w:spacing w:after="0" w:line="240" w:lineRule="auto"/>
              <w:textAlignment w:val="baseline"/>
              <w:rPr>
                <w:rFonts w:ascii="Arial" w:hAnsi="Arial" w:cs="Arial"/>
                <w:b/>
                <w:sz w:val="20"/>
                <w:szCs w:val="20"/>
              </w:rPr>
            </w:pPr>
            <w:r w:rsidRPr="00A24AFE">
              <w:rPr>
                <w:rFonts w:ascii="Arial" w:hAnsi="Arial" w:cs="Arial"/>
                <w:b/>
                <w:sz w:val="20"/>
                <w:szCs w:val="20"/>
              </w:rPr>
              <w:t>Projektantski nadzor v času gradnje, predviden čas gradnje je 24 mesecev (vsak mesec se zaračuna 1/24</w:t>
            </w:r>
            <w:r w:rsidR="00FE0823">
              <w:rPr>
                <w:rFonts w:ascii="Arial" w:hAnsi="Arial" w:cs="Arial"/>
                <w:b/>
                <w:sz w:val="20"/>
                <w:szCs w:val="20"/>
              </w:rPr>
              <w:t xml:space="preserve"> skupne ponudbene cene iz te postavke</w:t>
            </w:r>
            <w:r w:rsidRPr="00A24AFE">
              <w:rPr>
                <w:rFonts w:ascii="Arial" w:hAnsi="Arial" w:cs="Arial"/>
                <w:b/>
                <w:sz w:val="20"/>
                <w:szCs w:val="20"/>
              </w:rPr>
              <w:t xml:space="preserve">) </w:t>
            </w:r>
          </w:p>
          <w:p w14:paraId="60C046FE" w14:textId="77777777" w:rsidR="00B53631" w:rsidRPr="00A24AFE" w:rsidRDefault="00B53631" w:rsidP="00B53631">
            <w:pPr>
              <w:widowControl w:val="0"/>
              <w:suppressAutoHyphens/>
              <w:autoSpaceDN w:val="0"/>
              <w:spacing w:after="0" w:line="240" w:lineRule="auto"/>
              <w:textAlignment w:val="baseline"/>
              <w:rPr>
                <w:rFonts w:ascii="Arial" w:hAnsi="Arial" w:cs="Arial"/>
                <w:b/>
                <w:sz w:val="20"/>
                <w:szCs w:val="20"/>
              </w:rPr>
            </w:pPr>
          </w:p>
        </w:tc>
        <w:tc>
          <w:tcPr>
            <w:tcW w:w="1417" w:type="dxa"/>
            <w:shd w:val="clear" w:color="auto" w:fill="auto"/>
            <w:noWrap/>
          </w:tcPr>
          <w:p w14:paraId="4B705C88" w14:textId="77777777" w:rsidR="00F92589" w:rsidRPr="00A24AFE" w:rsidRDefault="00F92589" w:rsidP="00685A3F">
            <w:pPr>
              <w:spacing w:after="0" w:line="240" w:lineRule="auto"/>
              <w:rPr>
                <w:rFonts w:ascii="Arial" w:eastAsia="Times New Roman" w:hAnsi="Arial" w:cs="Arial"/>
                <w:b/>
                <w:bCs/>
                <w:sz w:val="20"/>
                <w:szCs w:val="20"/>
              </w:rPr>
            </w:pPr>
          </w:p>
        </w:tc>
        <w:tc>
          <w:tcPr>
            <w:tcW w:w="1418" w:type="dxa"/>
            <w:shd w:val="clear" w:color="auto" w:fill="auto"/>
            <w:noWrap/>
          </w:tcPr>
          <w:p w14:paraId="309ABA94" w14:textId="77777777" w:rsidR="00F92589" w:rsidRPr="00A24AFE" w:rsidRDefault="00F92589" w:rsidP="00685A3F">
            <w:pPr>
              <w:spacing w:after="0" w:line="240" w:lineRule="auto"/>
              <w:rPr>
                <w:rFonts w:ascii="Arial" w:eastAsia="Times New Roman" w:hAnsi="Arial" w:cs="Arial"/>
                <w:b/>
                <w:bCs/>
                <w:sz w:val="20"/>
                <w:szCs w:val="20"/>
              </w:rPr>
            </w:pPr>
          </w:p>
        </w:tc>
        <w:tc>
          <w:tcPr>
            <w:tcW w:w="1265" w:type="dxa"/>
            <w:shd w:val="clear" w:color="auto" w:fill="auto"/>
            <w:noWrap/>
          </w:tcPr>
          <w:p w14:paraId="3AF48C31" w14:textId="77777777" w:rsidR="00F92589" w:rsidRPr="00A24AFE" w:rsidRDefault="00F92589" w:rsidP="00685A3F">
            <w:pPr>
              <w:spacing w:after="0" w:line="240" w:lineRule="auto"/>
              <w:rPr>
                <w:rFonts w:ascii="Arial" w:eastAsia="Times New Roman" w:hAnsi="Arial" w:cs="Arial"/>
                <w:b/>
                <w:bCs/>
                <w:sz w:val="20"/>
                <w:szCs w:val="20"/>
              </w:rPr>
            </w:pPr>
          </w:p>
        </w:tc>
      </w:tr>
      <w:tr w:rsidR="00F92589" w:rsidRPr="00A24AFE" w14:paraId="70FD4421" w14:textId="77777777" w:rsidTr="00091FED">
        <w:trPr>
          <w:trHeight w:val="615"/>
        </w:trPr>
        <w:tc>
          <w:tcPr>
            <w:tcW w:w="747" w:type="dxa"/>
            <w:vAlign w:val="center"/>
          </w:tcPr>
          <w:p w14:paraId="3BB18C25" w14:textId="77777777" w:rsidR="00F92589" w:rsidRPr="00A24AFE" w:rsidRDefault="006F78E0" w:rsidP="00685A3F">
            <w:pPr>
              <w:spacing w:after="0" w:line="240" w:lineRule="auto"/>
              <w:rPr>
                <w:rFonts w:ascii="Arial" w:eastAsia="Times New Roman" w:hAnsi="Arial" w:cs="Arial"/>
                <w:b/>
                <w:bCs/>
                <w:color w:val="000000"/>
                <w:kern w:val="3"/>
                <w:sz w:val="20"/>
                <w:szCs w:val="20"/>
                <w:lang w:eastAsia="zh-CN"/>
              </w:rPr>
            </w:pPr>
            <w:r>
              <w:rPr>
                <w:rFonts w:ascii="Arial" w:eastAsia="Times New Roman" w:hAnsi="Arial" w:cs="Arial"/>
                <w:b/>
                <w:bCs/>
                <w:color w:val="000000"/>
                <w:kern w:val="3"/>
                <w:sz w:val="20"/>
                <w:szCs w:val="20"/>
                <w:lang w:eastAsia="zh-CN"/>
              </w:rPr>
              <w:t>10</w:t>
            </w:r>
            <w:r w:rsidR="00F92589" w:rsidRPr="00A24AFE">
              <w:rPr>
                <w:rFonts w:ascii="Arial" w:eastAsia="Times New Roman" w:hAnsi="Arial" w:cs="Arial"/>
                <w:b/>
                <w:bCs/>
                <w:color w:val="000000"/>
                <w:kern w:val="3"/>
                <w:sz w:val="20"/>
                <w:szCs w:val="20"/>
                <w:lang w:eastAsia="zh-CN"/>
              </w:rPr>
              <w:t>.</w:t>
            </w:r>
          </w:p>
        </w:tc>
        <w:tc>
          <w:tcPr>
            <w:tcW w:w="4111" w:type="dxa"/>
            <w:shd w:val="clear" w:color="auto" w:fill="auto"/>
          </w:tcPr>
          <w:p w14:paraId="255A3F56" w14:textId="77777777" w:rsidR="00F92589" w:rsidRPr="00A24AFE" w:rsidRDefault="00F92589" w:rsidP="00685A3F">
            <w:pPr>
              <w:spacing w:after="0" w:line="240" w:lineRule="auto"/>
              <w:rPr>
                <w:rFonts w:ascii="Arial" w:eastAsia="Times New Roman" w:hAnsi="Arial" w:cs="Arial"/>
                <w:b/>
                <w:bCs/>
                <w:color w:val="000000"/>
                <w:kern w:val="3"/>
                <w:sz w:val="20"/>
                <w:szCs w:val="20"/>
                <w:lang w:eastAsia="zh-CN"/>
              </w:rPr>
            </w:pPr>
          </w:p>
          <w:p w14:paraId="123C7C32" w14:textId="77777777" w:rsidR="00F92589" w:rsidRPr="00A24AFE" w:rsidRDefault="00F92589" w:rsidP="00685A3F">
            <w:pPr>
              <w:spacing w:after="0" w:line="240" w:lineRule="auto"/>
              <w:rPr>
                <w:rFonts w:ascii="Arial" w:eastAsia="Times New Roman" w:hAnsi="Arial" w:cs="Arial"/>
                <w:b/>
                <w:bCs/>
                <w:color w:val="000000"/>
                <w:kern w:val="3"/>
                <w:sz w:val="20"/>
                <w:szCs w:val="20"/>
                <w:lang w:eastAsia="zh-CN"/>
              </w:rPr>
            </w:pPr>
            <w:r w:rsidRPr="00A24AFE">
              <w:rPr>
                <w:rFonts w:ascii="Arial" w:eastAsia="Times New Roman" w:hAnsi="Arial" w:cs="Arial"/>
                <w:b/>
                <w:bCs/>
                <w:color w:val="000000"/>
                <w:kern w:val="3"/>
                <w:sz w:val="20"/>
                <w:szCs w:val="20"/>
                <w:lang w:eastAsia="zh-CN"/>
              </w:rPr>
              <w:t>PID dokumentacija</w:t>
            </w:r>
          </w:p>
          <w:p w14:paraId="35753540" w14:textId="77777777" w:rsidR="00F92589" w:rsidRPr="00A24AFE" w:rsidRDefault="00F92589" w:rsidP="00685A3F">
            <w:pPr>
              <w:spacing w:after="0" w:line="240" w:lineRule="auto"/>
              <w:rPr>
                <w:rFonts w:ascii="Arial" w:eastAsia="Times New Roman" w:hAnsi="Arial" w:cs="Arial"/>
                <w:b/>
                <w:bCs/>
                <w:sz w:val="20"/>
                <w:szCs w:val="20"/>
              </w:rPr>
            </w:pPr>
          </w:p>
        </w:tc>
        <w:tc>
          <w:tcPr>
            <w:tcW w:w="1417" w:type="dxa"/>
            <w:shd w:val="clear" w:color="auto" w:fill="auto"/>
            <w:noWrap/>
          </w:tcPr>
          <w:p w14:paraId="6C889CBB" w14:textId="77777777" w:rsidR="00F92589" w:rsidRPr="00A24AFE" w:rsidRDefault="00F92589" w:rsidP="00685A3F">
            <w:pPr>
              <w:spacing w:after="0" w:line="240" w:lineRule="auto"/>
              <w:rPr>
                <w:rFonts w:ascii="Arial" w:eastAsia="Times New Roman" w:hAnsi="Arial" w:cs="Arial"/>
                <w:b/>
                <w:bCs/>
                <w:sz w:val="20"/>
                <w:szCs w:val="20"/>
              </w:rPr>
            </w:pPr>
          </w:p>
        </w:tc>
        <w:tc>
          <w:tcPr>
            <w:tcW w:w="1418" w:type="dxa"/>
            <w:shd w:val="clear" w:color="auto" w:fill="auto"/>
            <w:noWrap/>
          </w:tcPr>
          <w:p w14:paraId="4FF1B2E2" w14:textId="77777777" w:rsidR="00F92589" w:rsidRPr="00A24AFE" w:rsidRDefault="00F92589" w:rsidP="00685A3F">
            <w:pPr>
              <w:spacing w:after="0" w:line="240" w:lineRule="auto"/>
              <w:rPr>
                <w:rFonts w:ascii="Arial" w:eastAsia="Times New Roman" w:hAnsi="Arial" w:cs="Arial"/>
                <w:b/>
                <w:bCs/>
                <w:sz w:val="20"/>
                <w:szCs w:val="20"/>
              </w:rPr>
            </w:pPr>
          </w:p>
        </w:tc>
        <w:tc>
          <w:tcPr>
            <w:tcW w:w="1265" w:type="dxa"/>
            <w:shd w:val="clear" w:color="auto" w:fill="auto"/>
            <w:noWrap/>
          </w:tcPr>
          <w:p w14:paraId="0668792C" w14:textId="77777777" w:rsidR="00F92589" w:rsidRPr="00A24AFE" w:rsidRDefault="00F92589" w:rsidP="00685A3F">
            <w:pPr>
              <w:spacing w:after="0" w:line="240" w:lineRule="auto"/>
              <w:rPr>
                <w:rFonts w:ascii="Arial" w:eastAsia="Times New Roman" w:hAnsi="Arial" w:cs="Arial"/>
                <w:b/>
                <w:bCs/>
                <w:sz w:val="20"/>
                <w:szCs w:val="20"/>
              </w:rPr>
            </w:pPr>
          </w:p>
        </w:tc>
      </w:tr>
      <w:tr w:rsidR="00F92589" w:rsidRPr="00A24AFE" w14:paraId="13D5D2B6" w14:textId="77777777" w:rsidTr="00091FED">
        <w:trPr>
          <w:trHeight w:val="615"/>
        </w:trPr>
        <w:tc>
          <w:tcPr>
            <w:tcW w:w="747" w:type="dxa"/>
          </w:tcPr>
          <w:p w14:paraId="3F2B9A34" w14:textId="77777777" w:rsidR="00F92589" w:rsidRPr="00A24AFE" w:rsidRDefault="00F92589" w:rsidP="00242DAA">
            <w:pPr>
              <w:spacing w:after="0" w:line="240" w:lineRule="auto"/>
              <w:rPr>
                <w:rFonts w:ascii="Arial" w:eastAsia="Times New Roman" w:hAnsi="Arial" w:cs="Arial"/>
                <w:b/>
                <w:bCs/>
                <w:sz w:val="20"/>
                <w:szCs w:val="20"/>
              </w:rPr>
            </w:pPr>
          </w:p>
        </w:tc>
        <w:tc>
          <w:tcPr>
            <w:tcW w:w="4111" w:type="dxa"/>
            <w:shd w:val="clear" w:color="auto" w:fill="auto"/>
            <w:vAlign w:val="center"/>
            <w:hideMark/>
          </w:tcPr>
          <w:p w14:paraId="06C78C3E" w14:textId="77777777" w:rsidR="00F92589" w:rsidRPr="00A24AFE" w:rsidRDefault="00F92589" w:rsidP="00242DAA">
            <w:pPr>
              <w:spacing w:after="0" w:line="240" w:lineRule="auto"/>
              <w:rPr>
                <w:rFonts w:ascii="Arial" w:eastAsia="Times New Roman" w:hAnsi="Arial" w:cs="Arial"/>
                <w:b/>
                <w:bCs/>
                <w:sz w:val="20"/>
                <w:szCs w:val="20"/>
              </w:rPr>
            </w:pPr>
            <w:r w:rsidRPr="00A24AFE">
              <w:rPr>
                <w:rFonts w:ascii="Arial" w:eastAsia="Times New Roman" w:hAnsi="Arial" w:cs="Arial"/>
                <w:b/>
                <w:bCs/>
                <w:sz w:val="20"/>
                <w:szCs w:val="20"/>
              </w:rPr>
              <w:t>SKUPAJ</w:t>
            </w:r>
          </w:p>
        </w:tc>
        <w:tc>
          <w:tcPr>
            <w:tcW w:w="1417" w:type="dxa"/>
            <w:shd w:val="clear" w:color="auto" w:fill="auto"/>
            <w:noWrap/>
            <w:vAlign w:val="bottom"/>
            <w:hideMark/>
          </w:tcPr>
          <w:p w14:paraId="305BE7B6" w14:textId="77777777" w:rsidR="00F92589" w:rsidRPr="00A24AFE" w:rsidRDefault="00F92589" w:rsidP="00242DAA">
            <w:pPr>
              <w:spacing w:after="0" w:line="240" w:lineRule="auto"/>
              <w:rPr>
                <w:rFonts w:ascii="Arial" w:eastAsia="Times New Roman" w:hAnsi="Arial" w:cs="Arial"/>
                <w:b/>
                <w:bCs/>
                <w:sz w:val="20"/>
                <w:szCs w:val="20"/>
              </w:rPr>
            </w:pPr>
            <w:r w:rsidRPr="00A24AFE">
              <w:rPr>
                <w:rFonts w:ascii="Arial" w:eastAsia="Times New Roman" w:hAnsi="Arial" w:cs="Arial"/>
                <w:b/>
                <w:bCs/>
                <w:sz w:val="20"/>
                <w:szCs w:val="20"/>
              </w:rPr>
              <w:t> </w:t>
            </w:r>
          </w:p>
        </w:tc>
        <w:tc>
          <w:tcPr>
            <w:tcW w:w="1418" w:type="dxa"/>
            <w:shd w:val="clear" w:color="auto" w:fill="auto"/>
            <w:noWrap/>
            <w:vAlign w:val="bottom"/>
            <w:hideMark/>
          </w:tcPr>
          <w:p w14:paraId="50D50C01" w14:textId="77777777" w:rsidR="00F92589" w:rsidRPr="00A24AFE" w:rsidRDefault="00F92589" w:rsidP="00242DAA">
            <w:pPr>
              <w:spacing w:after="0" w:line="240" w:lineRule="auto"/>
              <w:rPr>
                <w:rFonts w:ascii="Arial" w:eastAsia="Times New Roman" w:hAnsi="Arial" w:cs="Arial"/>
                <w:b/>
                <w:bCs/>
                <w:sz w:val="20"/>
                <w:szCs w:val="20"/>
              </w:rPr>
            </w:pPr>
            <w:r w:rsidRPr="00A24AFE">
              <w:rPr>
                <w:rFonts w:ascii="Arial" w:eastAsia="Times New Roman" w:hAnsi="Arial" w:cs="Arial"/>
                <w:b/>
                <w:bCs/>
                <w:sz w:val="20"/>
                <w:szCs w:val="20"/>
              </w:rPr>
              <w:t> </w:t>
            </w:r>
          </w:p>
        </w:tc>
        <w:tc>
          <w:tcPr>
            <w:tcW w:w="1265" w:type="dxa"/>
            <w:shd w:val="clear" w:color="auto" w:fill="auto"/>
            <w:noWrap/>
            <w:vAlign w:val="bottom"/>
            <w:hideMark/>
          </w:tcPr>
          <w:p w14:paraId="183A68DE" w14:textId="77777777" w:rsidR="00F92589" w:rsidRPr="00A24AFE" w:rsidRDefault="00F92589" w:rsidP="00242DAA">
            <w:pPr>
              <w:spacing w:after="0" w:line="240" w:lineRule="auto"/>
              <w:rPr>
                <w:rFonts w:ascii="Arial" w:eastAsia="Times New Roman" w:hAnsi="Arial" w:cs="Arial"/>
                <w:b/>
                <w:bCs/>
                <w:sz w:val="20"/>
                <w:szCs w:val="20"/>
              </w:rPr>
            </w:pPr>
            <w:r w:rsidRPr="00A24AFE">
              <w:rPr>
                <w:rFonts w:ascii="Arial" w:eastAsia="Times New Roman" w:hAnsi="Arial" w:cs="Arial"/>
                <w:b/>
                <w:bCs/>
                <w:sz w:val="20"/>
                <w:szCs w:val="20"/>
              </w:rPr>
              <w:t> </w:t>
            </w:r>
          </w:p>
        </w:tc>
      </w:tr>
      <w:bookmarkEnd w:id="21"/>
    </w:tbl>
    <w:p w14:paraId="0D013D3A" w14:textId="77777777" w:rsidR="00242DAA" w:rsidRPr="00A24AFE" w:rsidRDefault="00242DAA" w:rsidP="00242DAA">
      <w:pPr>
        <w:widowControl w:val="0"/>
        <w:suppressAutoHyphens/>
        <w:spacing w:after="0" w:line="240" w:lineRule="auto"/>
        <w:jc w:val="both"/>
        <w:rPr>
          <w:rFonts w:ascii="Arial" w:eastAsia="Times New Roman" w:hAnsi="Arial" w:cs="Arial"/>
          <w:b/>
          <w:sz w:val="20"/>
          <w:szCs w:val="20"/>
          <w:lang w:eastAsia="ar-SA"/>
        </w:rPr>
      </w:pPr>
    </w:p>
    <w:p w14:paraId="03969AE3" w14:textId="77777777" w:rsidR="00242DAA" w:rsidRPr="00A24AFE" w:rsidRDefault="00242DAA" w:rsidP="00242DAA">
      <w:pPr>
        <w:rPr>
          <w:rFonts w:ascii="Arial" w:hAnsi="Arial" w:cs="Arial"/>
          <w:sz w:val="20"/>
          <w:szCs w:val="20"/>
          <w:lang w:eastAsia="sl-SI"/>
        </w:rPr>
      </w:pPr>
      <w:r w:rsidRPr="00A24AFE">
        <w:rPr>
          <w:rFonts w:ascii="Arial" w:eastAsia="Times New Roman" w:hAnsi="Arial" w:cs="Arial"/>
          <w:sz w:val="20"/>
          <w:szCs w:val="20"/>
          <w:lang w:eastAsia="ar-SA"/>
        </w:rPr>
        <w:t>(z besedo: ………………………………………………………………………….. eurov in ……00/100)</w:t>
      </w:r>
    </w:p>
    <w:p w14:paraId="43C0AE83" w14:textId="647E792A" w:rsidR="00242DAA" w:rsidRDefault="00242DAA" w:rsidP="00FB4E50">
      <w:pPr>
        <w:pStyle w:val="Pripombabesedilo"/>
        <w:ind w:left="0"/>
        <w:rPr>
          <w:rFonts w:ascii="Arial" w:hAnsi="Arial" w:cs="Arial"/>
          <w:kern w:val="3"/>
          <w:lang w:eastAsia="zh-CN"/>
        </w:rPr>
      </w:pPr>
      <w:bookmarkStart w:id="22" w:name="_Hlk167103058"/>
      <w:r w:rsidRPr="00A24AFE">
        <w:rPr>
          <w:rFonts w:ascii="Arial" w:eastAsia="Times New Roman" w:hAnsi="Arial" w:cs="Arial"/>
          <w:b/>
          <w:bCs/>
          <w:kern w:val="3"/>
          <w:lang w:eastAsia="zh-CN"/>
        </w:rPr>
        <w:t xml:space="preserve">Ponudbena cena je </w:t>
      </w:r>
      <w:r w:rsidR="006E5AEB" w:rsidRPr="00A24AFE">
        <w:rPr>
          <w:rFonts w:ascii="Arial" w:eastAsia="Times New Roman" w:hAnsi="Arial" w:cs="Arial"/>
          <w:b/>
          <w:bCs/>
          <w:kern w:val="3"/>
          <w:lang w:eastAsia="zh-CN"/>
        </w:rPr>
        <w:t xml:space="preserve">po posameznih segmentih </w:t>
      </w:r>
      <w:r w:rsidRPr="00A24AFE">
        <w:rPr>
          <w:rFonts w:ascii="Arial" w:eastAsia="Times New Roman" w:hAnsi="Arial" w:cs="Arial"/>
          <w:b/>
          <w:bCs/>
          <w:kern w:val="3"/>
          <w:lang w:eastAsia="zh-CN"/>
        </w:rPr>
        <w:t>nespremenljiva in fiksna do dokončanja vseh del</w:t>
      </w:r>
      <w:r w:rsidRPr="00A24AFE">
        <w:rPr>
          <w:rFonts w:ascii="Arial" w:eastAsia="Times New Roman" w:hAnsi="Arial" w:cs="Arial"/>
          <w:kern w:val="3"/>
          <w:lang w:eastAsia="zh-CN"/>
        </w:rPr>
        <w:t>,</w:t>
      </w:r>
      <w:r w:rsidR="00FE0823">
        <w:rPr>
          <w:rFonts w:ascii="Arial" w:eastAsia="Times New Roman" w:hAnsi="Arial" w:cs="Arial"/>
          <w:kern w:val="3"/>
          <w:lang w:eastAsia="zh-CN"/>
        </w:rPr>
        <w:t xml:space="preserve"> razen za projektantski nadzor, kjer je fiksna cena na mesec.</w:t>
      </w:r>
      <w:r w:rsidRPr="00A24AFE">
        <w:rPr>
          <w:rFonts w:ascii="Arial" w:eastAsia="Times New Roman" w:hAnsi="Arial" w:cs="Arial"/>
          <w:kern w:val="3"/>
          <w:lang w:eastAsia="zh-CN"/>
        </w:rPr>
        <w:t xml:space="preserve"> </w:t>
      </w:r>
      <w:r w:rsidR="00FE0823">
        <w:rPr>
          <w:rFonts w:ascii="Arial" w:eastAsia="Times New Roman" w:hAnsi="Arial" w:cs="Arial"/>
          <w:kern w:val="3"/>
          <w:lang w:eastAsia="zh-CN"/>
        </w:rPr>
        <w:t>V</w:t>
      </w:r>
      <w:r w:rsidRPr="00A24AFE">
        <w:rPr>
          <w:rFonts w:ascii="Arial" w:eastAsia="Times New Roman" w:hAnsi="Arial" w:cs="Arial"/>
          <w:kern w:val="3"/>
          <w:lang w:eastAsia="zh-CN"/>
        </w:rPr>
        <w:t xml:space="preserve"> </w:t>
      </w:r>
      <w:r w:rsidR="00FE0823">
        <w:rPr>
          <w:rFonts w:ascii="Arial" w:eastAsia="Times New Roman" w:hAnsi="Arial" w:cs="Arial"/>
          <w:kern w:val="3"/>
          <w:lang w:eastAsia="zh-CN"/>
        </w:rPr>
        <w:t>ceni</w:t>
      </w:r>
      <w:r w:rsidR="00FE0823" w:rsidRPr="00A24AFE">
        <w:rPr>
          <w:rFonts w:ascii="Arial" w:eastAsia="Times New Roman" w:hAnsi="Arial" w:cs="Arial"/>
          <w:kern w:val="3"/>
          <w:lang w:eastAsia="zh-CN"/>
        </w:rPr>
        <w:t xml:space="preserve"> </w:t>
      </w:r>
      <w:r w:rsidRPr="00A24AFE">
        <w:rPr>
          <w:rFonts w:ascii="Arial" w:eastAsia="Times New Roman" w:hAnsi="Arial" w:cs="Arial"/>
          <w:kern w:val="3"/>
          <w:lang w:eastAsia="zh-CN"/>
        </w:rPr>
        <w:t xml:space="preserve">so zajeti vsi stroški in morebitni popusti, </w:t>
      </w:r>
      <w:r w:rsidR="006E5AEB" w:rsidRPr="00A24AFE">
        <w:rPr>
          <w:rFonts w:ascii="Arial" w:hAnsi="Arial" w:cs="Arial"/>
          <w:kern w:val="3"/>
          <w:lang w:eastAsia="zh-CN"/>
        </w:rPr>
        <w:t>Posamezni segment predstavlja opis obveznosti iz točke 1.3 razpisne dokumentacij</w:t>
      </w:r>
      <w:r w:rsidR="0000358F">
        <w:rPr>
          <w:rFonts w:ascii="Arial" w:hAnsi="Arial" w:cs="Arial"/>
          <w:kern w:val="3"/>
          <w:lang w:eastAsia="zh-CN"/>
        </w:rPr>
        <w:t xml:space="preserve">e </w:t>
      </w:r>
      <w:r w:rsidR="006E5AEB" w:rsidRPr="00A24AFE">
        <w:rPr>
          <w:rFonts w:ascii="Arial" w:hAnsi="Arial" w:cs="Arial"/>
          <w:kern w:val="3"/>
          <w:lang w:eastAsia="zh-CN"/>
        </w:rPr>
        <w:t xml:space="preserve">– navodila ponudnikom. </w:t>
      </w:r>
    </w:p>
    <w:p w14:paraId="31B30DB1" w14:textId="77777777" w:rsidR="00FB4E50" w:rsidRDefault="00FB4E50" w:rsidP="00946B36">
      <w:pPr>
        <w:pStyle w:val="Pripombabesedilo"/>
        <w:rPr>
          <w:rFonts w:ascii="Arial" w:eastAsia="Times New Roman" w:hAnsi="Arial" w:cs="Arial"/>
          <w:kern w:val="3"/>
          <w:lang w:eastAsia="zh-CN"/>
        </w:rPr>
      </w:pPr>
    </w:p>
    <w:p w14:paraId="71036793" w14:textId="77777777" w:rsidR="00FB4E50" w:rsidRDefault="00FB4E50" w:rsidP="00FB4E50">
      <w:pPr>
        <w:pStyle w:val="Tablecaption0"/>
        <w:shd w:val="clear" w:color="auto" w:fill="auto"/>
        <w:spacing w:line="240" w:lineRule="auto"/>
        <w:jc w:val="both"/>
        <w:rPr>
          <w:rFonts w:eastAsia="Times New Roman"/>
          <w:b w:val="0"/>
          <w:sz w:val="20"/>
          <w:szCs w:val="20"/>
          <w:lang w:eastAsia="sl-SI"/>
        </w:rPr>
      </w:pPr>
      <w:r w:rsidRPr="00EB145A">
        <w:rPr>
          <w:rFonts w:eastAsia="Times New Roman"/>
          <w:b w:val="0"/>
          <w:sz w:val="20"/>
          <w:szCs w:val="20"/>
          <w:lang w:eastAsia="sl-SI"/>
        </w:rPr>
        <w:t>Pogodbena cena za projektantski nadzor je podana za predviden čas trajanja gradnje 24 mesecev, in je kot taka okvirna, storitev projektantskega nadzora pa se obračunava v fiksnem mesečnem znesku, ki je enak 1/24 pogodbene cene, za vsak mesec dejanskega izvajanja storitve.</w:t>
      </w:r>
    </w:p>
    <w:p w14:paraId="51F3AC55" w14:textId="77777777" w:rsidR="00242DAA" w:rsidRPr="00A24AFE" w:rsidRDefault="00242DAA" w:rsidP="00242DAA">
      <w:pPr>
        <w:spacing w:after="0" w:line="240" w:lineRule="exact"/>
        <w:ind w:left="720"/>
        <w:contextualSpacing/>
        <w:jc w:val="both"/>
        <w:rPr>
          <w:rFonts w:ascii="Arial" w:eastAsia="Times New Roman" w:hAnsi="Arial" w:cs="Arial"/>
          <w:kern w:val="3"/>
          <w:sz w:val="20"/>
          <w:szCs w:val="20"/>
          <w:lang w:eastAsia="zh-CN"/>
        </w:rPr>
      </w:pPr>
    </w:p>
    <w:p w14:paraId="0C27236E" w14:textId="77777777" w:rsidR="00716484" w:rsidRPr="00A24AFE" w:rsidRDefault="00716484" w:rsidP="00716484">
      <w:pPr>
        <w:pStyle w:val="Tablecaption0"/>
        <w:shd w:val="clear" w:color="auto" w:fill="auto"/>
        <w:spacing w:line="240" w:lineRule="auto"/>
        <w:jc w:val="both"/>
        <w:rPr>
          <w:rFonts w:eastAsia="Garamond"/>
          <w:b w:val="0"/>
          <w:bCs w:val="0"/>
          <w:color w:val="000000"/>
          <w:sz w:val="20"/>
          <w:szCs w:val="20"/>
          <w:lang w:bidi="sl-SI"/>
        </w:rPr>
      </w:pPr>
      <w:bookmarkStart w:id="23" w:name="_Hlk167256952"/>
      <w:r w:rsidRPr="00A24AFE">
        <w:rPr>
          <w:b w:val="0"/>
          <w:color w:val="000000"/>
          <w:sz w:val="20"/>
          <w:szCs w:val="20"/>
          <w:lang w:bidi="sl-SI"/>
        </w:rPr>
        <w:t xml:space="preserve">V ceni morajo biti vključeni vsi stroški izvajalca za izdelavo projektne in druge dokumentacije v obsegu in obliki v skladu z veljavno zakonodajo s področja graditve objektov, veljavnimi predpisi, standardi in pravili stroke ter vse stroške izvajalca za izvedbo vseh ostalih pogodbenih del, vključno z izdelavo BIM modela, </w:t>
      </w:r>
      <w:r w:rsidRPr="00A24AFE">
        <w:rPr>
          <w:rFonts w:eastAsia="Garamond"/>
          <w:b w:val="0"/>
          <w:bCs w:val="0"/>
          <w:color w:val="000000"/>
          <w:sz w:val="20"/>
          <w:szCs w:val="20"/>
          <w:lang w:bidi="sl-SI"/>
        </w:rPr>
        <w:t xml:space="preserve">strošek projektiranja skladno z usmeritvami </w:t>
      </w:r>
      <w:r w:rsidR="006E5AEB" w:rsidRPr="00A24AFE">
        <w:rPr>
          <w:rFonts w:eastAsia="Garamond"/>
          <w:b w:val="0"/>
          <w:bCs w:val="0"/>
          <w:color w:val="000000"/>
          <w:sz w:val="20"/>
          <w:szCs w:val="20"/>
          <w:lang w:bidi="sl-SI"/>
        </w:rPr>
        <w:t>DNSH</w:t>
      </w:r>
      <w:r w:rsidRPr="00A24AFE">
        <w:rPr>
          <w:rFonts w:eastAsia="Garamond"/>
          <w:b w:val="0"/>
          <w:bCs w:val="0"/>
          <w:color w:val="000000"/>
          <w:sz w:val="20"/>
          <w:szCs w:val="20"/>
          <w:lang w:bidi="sl-SI"/>
        </w:rPr>
        <w:t>,</w:t>
      </w:r>
      <w:r w:rsidRPr="00A24AFE">
        <w:rPr>
          <w:b w:val="0"/>
          <w:color w:val="000000"/>
          <w:sz w:val="20"/>
          <w:szCs w:val="20"/>
          <w:lang w:bidi="sl-SI"/>
        </w:rPr>
        <w:t xml:space="preserve"> vodenjem in koordinacijo izdelave projektne dokumentacije, pridobivanjem projektnih in drugih pogojev, pridobivanjem mnenj in gradbenega dovoljenja, pridobivanjem soglasij, pripravo in oddajo vloge za odmero komunalnega prispevka  in sodelovanjem v postopku pridobitve uporabnega dovoljenja.</w:t>
      </w:r>
      <w:r w:rsidRPr="00A24AFE">
        <w:rPr>
          <w:rFonts w:eastAsia="Garamond"/>
          <w:b w:val="0"/>
          <w:bCs w:val="0"/>
          <w:color w:val="000000"/>
          <w:sz w:val="20"/>
          <w:szCs w:val="20"/>
          <w:lang w:bidi="sl-SI"/>
        </w:rPr>
        <w:t xml:space="preserve"> </w:t>
      </w:r>
      <w:bookmarkEnd w:id="23"/>
    </w:p>
    <w:p w14:paraId="5486F1AD" w14:textId="77777777" w:rsidR="000909A4" w:rsidRPr="00A24AFE" w:rsidRDefault="000909A4" w:rsidP="00716484">
      <w:pPr>
        <w:pStyle w:val="Tablecaption0"/>
        <w:shd w:val="clear" w:color="auto" w:fill="auto"/>
        <w:spacing w:line="240" w:lineRule="auto"/>
        <w:jc w:val="both"/>
        <w:rPr>
          <w:rFonts w:eastAsia="Garamond"/>
          <w:b w:val="0"/>
          <w:bCs w:val="0"/>
          <w:color w:val="000000"/>
          <w:sz w:val="20"/>
          <w:szCs w:val="20"/>
          <w:lang w:bidi="sl-SI"/>
        </w:rPr>
      </w:pPr>
    </w:p>
    <w:p w14:paraId="57F254F6" w14:textId="77777777" w:rsidR="00AD085B" w:rsidRPr="00A24AFE" w:rsidRDefault="00AD085B" w:rsidP="00AD085B">
      <w:pPr>
        <w:widowControl w:val="0"/>
        <w:suppressAutoHyphens/>
        <w:autoSpaceDN w:val="0"/>
        <w:spacing w:after="240" w:line="240" w:lineRule="auto"/>
        <w:jc w:val="both"/>
        <w:textAlignment w:val="baseline"/>
        <w:rPr>
          <w:rFonts w:ascii="Arial" w:eastAsia="SimSun" w:hAnsi="Arial" w:cs="Arial"/>
          <w:kern w:val="3"/>
          <w:sz w:val="20"/>
          <w:szCs w:val="20"/>
          <w:lang w:eastAsia="zh-CN" w:bidi="hi-IN"/>
        </w:rPr>
      </w:pPr>
      <w:r w:rsidRPr="00A24AFE">
        <w:rPr>
          <w:rFonts w:ascii="Arial" w:eastAsia="SimSun" w:hAnsi="Arial" w:cs="Arial"/>
          <w:kern w:val="3"/>
          <w:sz w:val="20"/>
          <w:szCs w:val="20"/>
          <w:lang w:eastAsia="zh-CN" w:bidi="hi-IN"/>
        </w:rPr>
        <w:t xml:space="preserve">V storitvi in ceni morajo biti vključene vse korekture projektne dokumentacije, ki bodo nastale na podlagi zahtev revizijskega poročila. Izvajalec bo v času izdelave projektne dokumentacije upošteval upravičene pripombe naročnika in jih tudi odpravil, če projektne rešitve ne bodo usklajene s projektno nalogo, razpisno dokumentacijo, pa tudi če projektne rešitve ne bodo predvidevale funkcionalnih in kvalitetnih rešitev, ki veljajo za tovrstne objekte, kar ne sme vplivati na posamezne roke in na končni pogodbeni rok. </w:t>
      </w:r>
    </w:p>
    <w:p w14:paraId="06B2366A" w14:textId="77777777" w:rsidR="00716484" w:rsidRPr="00A24AFE" w:rsidRDefault="00AD085B" w:rsidP="00716484">
      <w:pPr>
        <w:jc w:val="both"/>
        <w:rPr>
          <w:rFonts w:ascii="Arial" w:hAnsi="Arial" w:cs="Arial"/>
          <w:sz w:val="20"/>
          <w:szCs w:val="20"/>
        </w:rPr>
      </w:pPr>
      <w:r w:rsidRPr="00A24AFE">
        <w:rPr>
          <w:rFonts w:ascii="Arial" w:hAnsi="Arial" w:cs="Arial"/>
          <w:color w:val="000000"/>
          <w:sz w:val="20"/>
          <w:szCs w:val="20"/>
          <w:lang w:bidi="sl-SI"/>
        </w:rPr>
        <w:t>Prav tako so v</w:t>
      </w:r>
      <w:r w:rsidR="00716484" w:rsidRPr="00A24AFE">
        <w:rPr>
          <w:rFonts w:ascii="Arial" w:hAnsi="Arial" w:cs="Arial"/>
          <w:color w:val="000000"/>
          <w:sz w:val="20"/>
          <w:szCs w:val="20"/>
          <w:lang w:bidi="sl-SI"/>
        </w:rPr>
        <w:t xml:space="preserve"> ceni so zajeti tudi vsi materialni stroški izvajalca in izdelava in predaja kompletne projektne dokumentacije </w:t>
      </w:r>
      <w:r w:rsidR="00716484" w:rsidRPr="00A24AFE">
        <w:rPr>
          <w:rFonts w:ascii="Arial" w:hAnsi="Arial" w:cs="Arial"/>
          <w:sz w:val="20"/>
          <w:szCs w:val="20"/>
        </w:rPr>
        <w:t xml:space="preserve">4 </w:t>
      </w:r>
      <w:r w:rsidR="00FE088E">
        <w:rPr>
          <w:rFonts w:ascii="Arial" w:hAnsi="Arial" w:cs="Arial"/>
          <w:sz w:val="20"/>
          <w:szCs w:val="20"/>
        </w:rPr>
        <w:t xml:space="preserve">(štirih) </w:t>
      </w:r>
      <w:r w:rsidR="00716484" w:rsidRPr="00A24AFE">
        <w:rPr>
          <w:rFonts w:ascii="Arial" w:hAnsi="Arial" w:cs="Arial"/>
          <w:sz w:val="20"/>
          <w:szCs w:val="20"/>
        </w:rPr>
        <w:t>izvodih v mapah ter v 2 (dveh)  izvodih v elektronski obliki (CD, DVD ali USB medij) v obliki zapisa doc., tabele in predračun/popisi s količinami v obliki zapisa *.</w:t>
      </w:r>
      <w:proofErr w:type="spellStart"/>
      <w:r w:rsidR="00716484" w:rsidRPr="00A24AFE">
        <w:rPr>
          <w:rFonts w:ascii="Arial" w:hAnsi="Arial" w:cs="Arial"/>
          <w:sz w:val="20"/>
          <w:szCs w:val="20"/>
        </w:rPr>
        <w:t>xls</w:t>
      </w:r>
      <w:proofErr w:type="spellEnd"/>
      <w:r w:rsidR="00716484" w:rsidRPr="00A24AFE">
        <w:rPr>
          <w:rFonts w:ascii="Arial" w:hAnsi="Arial" w:cs="Arial"/>
          <w:sz w:val="20"/>
          <w:szCs w:val="20"/>
        </w:rPr>
        <w:t xml:space="preserve"> in načrti v obliki zapisa, ki bo povezljiv s programom </w:t>
      </w:r>
      <w:proofErr w:type="spellStart"/>
      <w:r w:rsidR="00716484" w:rsidRPr="00A24AFE">
        <w:rPr>
          <w:rFonts w:ascii="Arial" w:hAnsi="Arial" w:cs="Arial"/>
          <w:sz w:val="20"/>
          <w:szCs w:val="20"/>
        </w:rPr>
        <w:t>Archicad</w:t>
      </w:r>
      <w:proofErr w:type="spellEnd"/>
      <w:r w:rsidR="00716484" w:rsidRPr="00A24AFE">
        <w:rPr>
          <w:rFonts w:ascii="Arial" w:hAnsi="Arial" w:cs="Arial"/>
          <w:sz w:val="20"/>
          <w:szCs w:val="20"/>
        </w:rPr>
        <w:t xml:space="preserve"> in </w:t>
      </w:r>
      <w:proofErr w:type="spellStart"/>
      <w:r w:rsidR="00716484" w:rsidRPr="00A24AFE">
        <w:rPr>
          <w:rFonts w:ascii="Arial" w:hAnsi="Arial" w:cs="Arial"/>
          <w:sz w:val="20"/>
          <w:szCs w:val="20"/>
        </w:rPr>
        <w:t>AutoCAD</w:t>
      </w:r>
      <w:proofErr w:type="spellEnd"/>
      <w:r w:rsidR="00716484" w:rsidRPr="00A24AFE">
        <w:rPr>
          <w:rFonts w:ascii="Arial" w:hAnsi="Arial" w:cs="Arial"/>
          <w:sz w:val="20"/>
          <w:szCs w:val="20"/>
        </w:rPr>
        <w:t xml:space="preserve"> (*.</w:t>
      </w:r>
      <w:proofErr w:type="spellStart"/>
      <w:r w:rsidR="00716484" w:rsidRPr="00A24AFE">
        <w:rPr>
          <w:rFonts w:ascii="Arial" w:hAnsi="Arial" w:cs="Arial"/>
          <w:sz w:val="20"/>
          <w:szCs w:val="20"/>
        </w:rPr>
        <w:t>dwg</w:t>
      </w:r>
      <w:proofErr w:type="spellEnd"/>
      <w:r w:rsidR="00716484" w:rsidRPr="00A24AFE">
        <w:rPr>
          <w:rFonts w:ascii="Arial" w:hAnsi="Arial" w:cs="Arial"/>
          <w:sz w:val="20"/>
          <w:szCs w:val="20"/>
        </w:rPr>
        <w:t xml:space="preserve"> ali *.</w:t>
      </w:r>
      <w:proofErr w:type="spellStart"/>
      <w:r w:rsidR="00716484" w:rsidRPr="00A24AFE">
        <w:rPr>
          <w:rFonts w:ascii="Arial" w:hAnsi="Arial" w:cs="Arial"/>
          <w:sz w:val="20"/>
          <w:szCs w:val="20"/>
        </w:rPr>
        <w:t>dxf</w:t>
      </w:r>
      <w:proofErr w:type="spellEnd"/>
      <w:r w:rsidR="00716484" w:rsidRPr="00A24AFE">
        <w:rPr>
          <w:rFonts w:ascii="Arial" w:hAnsi="Arial" w:cs="Arial"/>
          <w:sz w:val="20"/>
          <w:szCs w:val="20"/>
        </w:rPr>
        <w:t>) in vse našteto tudi v *.</w:t>
      </w:r>
      <w:proofErr w:type="spellStart"/>
      <w:r w:rsidR="00716484" w:rsidRPr="00A24AFE">
        <w:rPr>
          <w:rFonts w:ascii="Arial" w:hAnsi="Arial" w:cs="Arial"/>
          <w:sz w:val="20"/>
          <w:szCs w:val="20"/>
        </w:rPr>
        <w:t>pdf</w:t>
      </w:r>
      <w:proofErr w:type="spellEnd"/>
      <w:r w:rsidR="00716484" w:rsidRPr="00A24AFE">
        <w:rPr>
          <w:rFonts w:ascii="Arial" w:hAnsi="Arial" w:cs="Arial"/>
          <w:sz w:val="20"/>
          <w:szCs w:val="20"/>
        </w:rPr>
        <w:t xml:space="preserve"> obliki. </w:t>
      </w:r>
    </w:p>
    <w:bookmarkEnd w:id="22"/>
    <w:p w14:paraId="7DDE3A33" w14:textId="77777777" w:rsidR="00242DAA" w:rsidRPr="00A24AFE" w:rsidRDefault="00242DAA" w:rsidP="00242DAA">
      <w:pPr>
        <w:tabs>
          <w:tab w:val="left" w:pos="720"/>
        </w:tabs>
        <w:suppressAutoHyphens/>
        <w:autoSpaceDN w:val="0"/>
        <w:spacing w:after="0" w:line="240" w:lineRule="auto"/>
        <w:jc w:val="both"/>
        <w:textAlignment w:val="baseline"/>
        <w:rPr>
          <w:rFonts w:ascii="Arial" w:eastAsia="Times New Roman" w:hAnsi="Arial" w:cs="Arial"/>
          <w:kern w:val="3"/>
          <w:sz w:val="20"/>
          <w:szCs w:val="20"/>
          <w:u w:val="single"/>
          <w:lang w:eastAsia="zh-CN"/>
        </w:rPr>
      </w:pPr>
      <w:r w:rsidRPr="00A24AFE">
        <w:rPr>
          <w:rFonts w:ascii="Arial" w:eastAsia="Times New Roman" w:hAnsi="Arial" w:cs="Arial"/>
          <w:kern w:val="3"/>
          <w:sz w:val="20"/>
          <w:szCs w:val="20"/>
          <w:u w:val="single"/>
          <w:lang w:eastAsia="zh-CN"/>
        </w:rPr>
        <w:t xml:space="preserve">Roki: </w:t>
      </w:r>
    </w:p>
    <w:p w14:paraId="516BB17C" w14:textId="77777777" w:rsidR="00E97831" w:rsidRPr="00A24AFE" w:rsidRDefault="00E97831" w:rsidP="00946B36">
      <w:pPr>
        <w:spacing w:after="0" w:line="240" w:lineRule="exact"/>
        <w:ind w:left="720"/>
        <w:contextualSpacing/>
        <w:jc w:val="both"/>
        <w:rPr>
          <w:rFonts w:ascii="Arial" w:hAnsi="Arial" w:cs="Arial"/>
          <w:sz w:val="20"/>
          <w:szCs w:val="20"/>
        </w:rPr>
      </w:pPr>
      <w:bookmarkStart w:id="24" w:name="_Hlk167195282"/>
    </w:p>
    <w:tbl>
      <w:tblPr>
        <w:tblW w:w="989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25"/>
        <w:gridCol w:w="5669"/>
      </w:tblGrid>
      <w:tr w:rsidR="00E97831" w:rsidRPr="00A24AFE" w14:paraId="7B9360F2" w14:textId="77777777" w:rsidTr="00E036A7">
        <w:trPr>
          <w:trHeight w:val="373"/>
        </w:trPr>
        <w:tc>
          <w:tcPr>
            <w:tcW w:w="4225" w:type="dxa"/>
            <w:tcBorders>
              <w:top w:val="single" w:sz="4" w:space="0" w:color="auto"/>
              <w:left w:val="single" w:sz="4" w:space="0" w:color="auto"/>
              <w:bottom w:val="single" w:sz="4" w:space="0" w:color="auto"/>
              <w:right w:val="single" w:sz="4" w:space="0" w:color="auto"/>
            </w:tcBorders>
          </w:tcPr>
          <w:p w14:paraId="2B84BEBC" w14:textId="77777777" w:rsidR="00E97831" w:rsidRPr="00A24AFE" w:rsidRDefault="00E97831" w:rsidP="00E97831">
            <w:pPr>
              <w:spacing w:after="0" w:line="240" w:lineRule="exact"/>
              <w:jc w:val="both"/>
              <w:rPr>
                <w:rFonts w:ascii="Arial" w:hAnsi="Arial" w:cs="Arial"/>
                <w:b/>
                <w:sz w:val="20"/>
                <w:szCs w:val="20"/>
              </w:rPr>
            </w:pPr>
            <w:r w:rsidRPr="00A24AFE">
              <w:rPr>
                <w:rFonts w:ascii="Arial" w:hAnsi="Arial" w:cs="Arial"/>
                <w:b/>
                <w:sz w:val="20"/>
                <w:szCs w:val="20"/>
              </w:rPr>
              <w:t>Vrsta del</w:t>
            </w:r>
          </w:p>
        </w:tc>
        <w:tc>
          <w:tcPr>
            <w:tcW w:w="5669" w:type="dxa"/>
            <w:tcBorders>
              <w:top w:val="single" w:sz="4" w:space="0" w:color="auto"/>
              <w:left w:val="single" w:sz="4" w:space="0" w:color="auto"/>
              <w:bottom w:val="single" w:sz="4" w:space="0" w:color="auto"/>
              <w:right w:val="single" w:sz="4" w:space="0" w:color="auto"/>
            </w:tcBorders>
            <w:shd w:val="clear" w:color="auto" w:fill="D9D9D9"/>
          </w:tcPr>
          <w:p w14:paraId="1E96003A" w14:textId="77777777" w:rsidR="00E97831" w:rsidRPr="00A24AFE" w:rsidRDefault="00E97831" w:rsidP="00E97831">
            <w:pPr>
              <w:spacing w:after="0" w:line="240" w:lineRule="exact"/>
              <w:jc w:val="both"/>
              <w:rPr>
                <w:rFonts w:ascii="Arial" w:hAnsi="Arial" w:cs="Arial"/>
                <w:b/>
                <w:sz w:val="20"/>
                <w:szCs w:val="20"/>
              </w:rPr>
            </w:pPr>
            <w:r w:rsidRPr="00A24AFE">
              <w:rPr>
                <w:rFonts w:ascii="Arial" w:hAnsi="Arial" w:cs="Arial"/>
                <w:b/>
                <w:sz w:val="20"/>
                <w:szCs w:val="20"/>
              </w:rPr>
              <w:t xml:space="preserve">Roki izdelave </w:t>
            </w:r>
          </w:p>
        </w:tc>
      </w:tr>
      <w:tr w:rsidR="00E97831" w:rsidRPr="00A24AFE" w14:paraId="67022B10" w14:textId="77777777" w:rsidTr="00E036A7">
        <w:trPr>
          <w:trHeight w:val="373"/>
        </w:trPr>
        <w:tc>
          <w:tcPr>
            <w:tcW w:w="4225" w:type="dxa"/>
            <w:tcBorders>
              <w:top w:val="single" w:sz="4" w:space="0" w:color="auto"/>
              <w:left w:val="single" w:sz="4" w:space="0" w:color="auto"/>
              <w:bottom w:val="single" w:sz="4" w:space="0" w:color="auto"/>
              <w:right w:val="single" w:sz="4" w:space="0" w:color="auto"/>
            </w:tcBorders>
          </w:tcPr>
          <w:p w14:paraId="5FFB26BD" w14:textId="77777777" w:rsidR="00E97831" w:rsidRPr="00A24AFE" w:rsidRDefault="00E97831" w:rsidP="00E97831">
            <w:pPr>
              <w:spacing w:after="0" w:line="240" w:lineRule="exact"/>
              <w:jc w:val="both"/>
              <w:rPr>
                <w:rFonts w:ascii="Arial" w:hAnsi="Arial" w:cs="Arial"/>
                <w:b/>
                <w:sz w:val="20"/>
                <w:szCs w:val="20"/>
              </w:rPr>
            </w:pPr>
            <w:r w:rsidRPr="00A24AFE">
              <w:rPr>
                <w:rFonts w:ascii="Arial" w:hAnsi="Arial" w:cs="Arial"/>
                <w:bCs/>
                <w:sz w:val="20"/>
                <w:szCs w:val="20"/>
              </w:rPr>
              <w:t xml:space="preserve">Projektna dokumentacija - idejna zasnova </w:t>
            </w:r>
            <w:r w:rsidRPr="00A24AFE">
              <w:rPr>
                <w:rFonts w:ascii="Arial" w:hAnsi="Arial" w:cs="Arial"/>
                <w:b/>
                <w:bCs/>
                <w:sz w:val="20"/>
                <w:szCs w:val="20"/>
              </w:rPr>
              <w:t>(IZP)</w:t>
            </w:r>
          </w:p>
        </w:tc>
        <w:tc>
          <w:tcPr>
            <w:tcW w:w="5669" w:type="dxa"/>
            <w:tcBorders>
              <w:top w:val="single" w:sz="4" w:space="0" w:color="auto"/>
              <w:left w:val="single" w:sz="4" w:space="0" w:color="auto"/>
              <w:bottom w:val="single" w:sz="4" w:space="0" w:color="auto"/>
              <w:right w:val="single" w:sz="4" w:space="0" w:color="auto"/>
            </w:tcBorders>
            <w:shd w:val="clear" w:color="auto" w:fill="D9D9D9"/>
          </w:tcPr>
          <w:p w14:paraId="410A0032" w14:textId="77777777" w:rsidR="00E97831" w:rsidRPr="00A24AFE" w:rsidRDefault="00E97831" w:rsidP="00E97831">
            <w:pPr>
              <w:spacing w:after="0" w:line="240" w:lineRule="exact"/>
              <w:jc w:val="both"/>
              <w:rPr>
                <w:rFonts w:ascii="Arial" w:hAnsi="Arial" w:cs="Arial"/>
                <w:bCs/>
                <w:sz w:val="20"/>
                <w:szCs w:val="20"/>
              </w:rPr>
            </w:pPr>
            <w:r w:rsidRPr="00A24AFE">
              <w:rPr>
                <w:rFonts w:ascii="Arial" w:hAnsi="Arial" w:cs="Arial"/>
                <w:sz w:val="20"/>
                <w:szCs w:val="20"/>
              </w:rPr>
              <w:t xml:space="preserve">10 delovnih dni </w:t>
            </w:r>
            <w:r w:rsidRPr="00A24AFE">
              <w:rPr>
                <w:rFonts w:ascii="Arial" w:hAnsi="Arial" w:cs="Arial"/>
                <w:bCs/>
                <w:sz w:val="20"/>
                <w:szCs w:val="20"/>
              </w:rPr>
              <w:t>po uvedbi v delo s strani naročnika in potrditvi projektne naloge</w:t>
            </w:r>
          </w:p>
          <w:p w14:paraId="37B64858" w14:textId="77777777" w:rsidR="00E97831" w:rsidRPr="00A24AFE" w:rsidRDefault="00E97831" w:rsidP="00E97831">
            <w:pPr>
              <w:spacing w:after="0" w:line="240" w:lineRule="auto"/>
              <w:rPr>
                <w:rFonts w:ascii="Arial" w:hAnsi="Arial"/>
                <w:sz w:val="20"/>
                <w:szCs w:val="20"/>
              </w:rPr>
            </w:pPr>
          </w:p>
        </w:tc>
      </w:tr>
      <w:tr w:rsidR="00E97831" w:rsidRPr="00A24AFE" w14:paraId="28EABA65" w14:textId="77777777" w:rsidTr="00E036A7">
        <w:trPr>
          <w:trHeight w:val="373"/>
        </w:trPr>
        <w:tc>
          <w:tcPr>
            <w:tcW w:w="4225" w:type="dxa"/>
            <w:tcBorders>
              <w:top w:val="single" w:sz="4" w:space="0" w:color="auto"/>
              <w:left w:val="single" w:sz="4" w:space="0" w:color="auto"/>
              <w:bottom w:val="single" w:sz="4" w:space="0" w:color="auto"/>
              <w:right w:val="single" w:sz="4" w:space="0" w:color="auto"/>
            </w:tcBorders>
          </w:tcPr>
          <w:p w14:paraId="593AEF82" w14:textId="77777777" w:rsidR="00E97831" w:rsidRPr="00A24AFE" w:rsidRDefault="00E97831" w:rsidP="00E97831">
            <w:pPr>
              <w:spacing w:after="0" w:line="240" w:lineRule="exact"/>
              <w:jc w:val="both"/>
              <w:rPr>
                <w:rFonts w:ascii="Arial" w:hAnsi="Arial" w:cs="Arial"/>
                <w:bCs/>
                <w:sz w:val="20"/>
                <w:szCs w:val="20"/>
              </w:rPr>
            </w:pPr>
            <w:r w:rsidRPr="00A24AFE">
              <w:rPr>
                <w:rFonts w:ascii="Arial" w:hAnsi="Arial" w:cs="Arial"/>
                <w:bCs/>
                <w:sz w:val="20"/>
                <w:szCs w:val="20"/>
              </w:rPr>
              <w:t>Projektna dokumentacija za pridobitev projektnih in drugih pogojev (</w:t>
            </w:r>
            <w:r w:rsidRPr="00A24AFE">
              <w:rPr>
                <w:rFonts w:ascii="Arial" w:hAnsi="Arial" w:cs="Arial"/>
                <w:b/>
                <w:sz w:val="20"/>
                <w:szCs w:val="20"/>
              </w:rPr>
              <w:t>DPP</w:t>
            </w:r>
            <w:r w:rsidRPr="00A24AFE">
              <w:rPr>
                <w:rFonts w:ascii="Arial" w:hAnsi="Arial" w:cs="Arial"/>
                <w:bCs/>
                <w:sz w:val="20"/>
                <w:szCs w:val="20"/>
              </w:rPr>
              <w:t>), usklajena s projektnimi in drugimi pogoji</w:t>
            </w:r>
          </w:p>
        </w:tc>
        <w:tc>
          <w:tcPr>
            <w:tcW w:w="5669" w:type="dxa"/>
            <w:tcBorders>
              <w:top w:val="single" w:sz="4" w:space="0" w:color="auto"/>
              <w:left w:val="single" w:sz="4" w:space="0" w:color="auto"/>
              <w:bottom w:val="single" w:sz="4" w:space="0" w:color="auto"/>
              <w:right w:val="single" w:sz="4" w:space="0" w:color="auto"/>
            </w:tcBorders>
            <w:shd w:val="clear" w:color="auto" w:fill="D9D9D9"/>
          </w:tcPr>
          <w:p w14:paraId="4503413E" w14:textId="77777777" w:rsidR="00E97831" w:rsidRPr="00A24AFE" w:rsidRDefault="00E97831" w:rsidP="00E97831">
            <w:pPr>
              <w:spacing w:after="0" w:line="240" w:lineRule="exact"/>
              <w:jc w:val="both"/>
              <w:rPr>
                <w:rFonts w:ascii="Arial" w:hAnsi="Arial" w:cs="Arial"/>
                <w:bCs/>
                <w:sz w:val="20"/>
                <w:szCs w:val="20"/>
              </w:rPr>
            </w:pPr>
            <w:r w:rsidRPr="00A24AFE">
              <w:rPr>
                <w:rFonts w:ascii="Arial" w:hAnsi="Arial" w:cs="Arial"/>
                <w:bCs/>
                <w:sz w:val="20"/>
                <w:szCs w:val="20"/>
              </w:rPr>
              <w:t>20 delovnih dni po pisni potrditvi idejne zasnove (IZP) s strani naročnika oz. 10 delovnih dni po prejemu vseh projektnih in drugih pogojev</w:t>
            </w:r>
          </w:p>
        </w:tc>
      </w:tr>
      <w:tr w:rsidR="00E97831" w:rsidRPr="00A24AFE" w14:paraId="12C18790" w14:textId="77777777" w:rsidTr="00E036A7">
        <w:trPr>
          <w:trHeight w:val="373"/>
        </w:trPr>
        <w:tc>
          <w:tcPr>
            <w:tcW w:w="4225" w:type="dxa"/>
            <w:tcBorders>
              <w:top w:val="single" w:sz="4" w:space="0" w:color="auto"/>
              <w:left w:val="single" w:sz="4" w:space="0" w:color="auto"/>
              <w:bottom w:val="single" w:sz="4" w:space="0" w:color="auto"/>
              <w:right w:val="single" w:sz="4" w:space="0" w:color="auto"/>
            </w:tcBorders>
          </w:tcPr>
          <w:p w14:paraId="4FFD8A7C" w14:textId="77777777" w:rsidR="00E97831" w:rsidRPr="00A24AFE" w:rsidRDefault="00E97831" w:rsidP="00E97831">
            <w:pPr>
              <w:spacing w:after="0" w:line="240" w:lineRule="exact"/>
              <w:jc w:val="both"/>
              <w:rPr>
                <w:rFonts w:ascii="Arial" w:hAnsi="Arial" w:cs="Arial"/>
                <w:bCs/>
                <w:sz w:val="20"/>
                <w:szCs w:val="20"/>
              </w:rPr>
            </w:pPr>
            <w:r w:rsidRPr="00A24AFE">
              <w:rPr>
                <w:rFonts w:ascii="Arial" w:hAnsi="Arial" w:cs="Arial"/>
                <w:bCs/>
                <w:sz w:val="20"/>
                <w:szCs w:val="20"/>
              </w:rPr>
              <w:t>Projektna dokumentacija za pridobitev mnenj in gradbenega dovoljenja za rekonstrukcijo in rušitve (</w:t>
            </w:r>
            <w:r w:rsidRPr="00A24AFE">
              <w:rPr>
                <w:rFonts w:ascii="Arial" w:hAnsi="Arial" w:cs="Arial"/>
                <w:b/>
                <w:sz w:val="20"/>
                <w:szCs w:val="20"/>
              </w:rPr>
              <w:t>DGD</w:t>
            </w:r>
            <w:r w:rsidRPr="00A24AFE">
              <w:rPr>
                <w:rFonts w:ascii="Arial" w:hAnsi="Arial" w:cs="Arial"/>
                <w:bCs/>
                <w:sz w:val="20"/>
                <w:szCs w:val="20"/>
              </w:rPr>
              <w:t xml:space="preserve">) </w:t>
            </w:r>
          </w:p>
        </w:tc>
        <w:tc>
          <w:tcPr>
            <w:tcW w:w="5669" w:type="dxa"/>
            <w:tcBorders>
              <w:top w:val="single" w:sz="4" w:space="0" w:color="auto"/>
              <w:left w:val="single" w:sz="4" w:space="0" w:color="auto"/>
              <w:bottom w:val="single" w:sz="4" w:space="0" w:color="auto"/>
              <w:right w:val="single" w:sz="4" w:space="0" w:color="auto"/>
            </w:tcBorders>
            <w:shd w:val="clear" w:color="auto" w:fill="D9D9D9"/>
          </w:tcPr>
          <w:p w14:paraId="4CB69010" w14:textId="77777777" w:rsidR="00E97831" w:rsidRPr="00A24AFE" w:rsidRDefault="00E97831" w:rsidP="00E97831">
            <w:pPr>
              <w:spacing w:after="0" w:line="240" w:lineRule="exact"/>
              <w:jc w:val="both"/>
              <w:rPr>
                <w:rFonts w:ascii="Arial" w:hAnsi="Arial" w:cs="Arial"/>
                <w:bCs/>
                <w:sz w:val="20"/>
                <w:szCs w:val="20"/>
              </w:rPr>
            </w:pPr>
            <w:r w:rsidRPr="00A24AFE">
              <w:rPr>
                <w:rFonts w:ascii="Arial" w:hAnsi="Arial" w:cs="Arial"/>
                <w:sz w:val="20"/>
                <w:szCs w:val="20"/>
              </w:rPr>
              <w:t xml:space="preserve">20 delovnih dni od pisne potrditve predane DPP s strani naročnika ter pridobitvi vseh potrebnih dokumentov in dokazil s strani naročnika </w:t>
            </w:r>
          </w:p>
        </w:tc>
      </w:tr>
      <w:tr w:rsidR="00E97831" w:rsidRPr="00A24AFE" w14:paraId="75ABEB2F" w14:textId="77777777" w:rsidTr="00E036A7">
        <w:trPr>
          <w:trHeight w:val="373"/>
        </w:trPr>
        <w:tc>
          <w:tcPr>
            <w:tcW w:w="4225" w:type="dxa"/>
            <w:tcBorders>
              <w:top w:val="single" w:sz="4" w:space="0" w:color="auto"/>
              <w:left w:val="single" w:sz="4" w:space="0" w:color="auto"/>
              <w:bottom w:val="single" w:sz="4" w:space="0" w:color="auto"/>
              <w:right w:val="single" w:sz="4" w:space="0" w:color="auto"/>
            </w:tcBorders>
          </w:tcPr>
          <w:p w14:paraId="257A594F" w14:textId="77777777" w:rsidR="00E97831" w:rsidRPr="00A24AFE" w:rsidRDefault="00E97831" w:rsidP="00E97831">
            <w:pPr>
              <w:spacing w:after="0" w:line="240" w:lineRule="exact"/>
              <w:jc w:val="both"/>
              <w:rPr>
                <w:rFonts w:ascii="Arial" w:hAnsi="Arial" w:cs="Arial"/>
                <w:bCs/>
                <w:sz w:val="20"/>
                <w:szCs w:val="20"/>
              </w:rPr>
            </w:pPr>
            <w:r w:rsidRPr="00A24AFE">
              <w:rPr>
                <w:rFonts w:ascii="Arial" w:hAnsi="Arial" w:cs="Arial"/>
                <w:bCs/>
                <w:sz w:val="20"/>
                <w:szCs w:val="20"/>
              </w:rPr>
              <w:t>Oddaja popolne zahteve za pridobitev gradbenega dovoljenja (</w:t>
            </w:r>
            <w:r w:rsidRPr="00A24AFE">
              <w:rPr>
                <w:rFonts w:ascii="Arial" w:hAnsi="Arial" w:cs="Arial"/>
                <w:b/>
                <w:sz w:val="20"/>
                <w:szCs w:val="20"/>
              </w:rPr>
              <w:t>DGD</w:t>
            </w:r>
            <w:r w:rsidRPr="00A24AFE">
              <w:rPr>
                <w:rFonts w:ascii="Arial" w:hAnsi="Arial" w:cs="Arial"/>
                <w:bCs/>
                <w:sz w:val="20"/>
                <w:szCs w:val="20"/>
              </w:rPr>
              <w:t xml:space="preserve">) </w:t>
            </w:r>
          </w:p>
        </w:tc>
        <w:tc>
          <w:tcPr>
            <w:tcW w:w="5669" w:type="dxa"/>
            <w:tcBorders>
              <w:top w:val="single" w:sz="4" w:space="0" w:color="auto"/>
              <w:left w:val="single" w:sz="4" w:space="0" w:color="auto"/>
              <w:bottom w:val="single" w:sz="4" w:space="0" w:color="auto"/>
              <w:right w:val="single" w:sz="4" w:space="0" w:color="auto"/>
            </w:tcBorders>
            <w:shd w:val="clear" w:color="auto" w:fill="D9D9D9"/>
          </w:tcPr>
          <w:p w14:paraId="61C0F5CD" w14:textId="77777777" w:rsidR="00E97831" w:rsidRPr="00A24AFE" w:rsidRDefault="00E97831" w:rsidP="00E97831">
            <w:pPr>
              <w:spacing w:after="0" w:line="240" w:lineRule="exact"/>
              <w:jc w:val="both"/>
              <w:rPr>
                <w:rFonts w:ascii="Arial" w:hAnsi="Arial" w:cs="Arial"/>
                <w:bCs/>
                <w:sz w:val="20"/>
                <w:szCs w:val="20"/>
              </w:rPr>
            </w:pPr>
            <w:r w:rsidRPr="00A24AFE">
              <w:rPr>
                <w:rFonts w:ascii="Arial" w:hAnsi="Arial" w:cs="Arial"/>
                <w:sz w:val="20"/>
                <w:szCs w:val="20"/>
              </w:rPr>
              <w:t>10 delovnih dni po pridobitvi vseh mnenj in soglasij</w:t>
            </w:r>
          </w:p>
          <w:p w14:paraId="42A2ABF7" w14:textId="77777777" w:rsidR="00E97831" w:rsidRPr="00A24AFE" w:rsidRDefault="00E97831" w:rsidP="00E97831">
            <w:pPr>
              <w:spacing w:after="0" w:line="240" w:lineRule="exact"/>
              <w:jc w:val="both"/>
              <w:rPr>
                <w:rFonts w:ascii="Arial" w:hAnsi="Arial" w:cs="Arial"/>
                <w:bCs/>
                <w:sz w:val="20"/>
                <w:szCs w:val="20"/>
              </w:rPr>
            </w:pPr>
          </w:p>
        </w:tc>
      </w:tr>
      <w:tr w:rsidR="00E97831" w:rsidRPr="00A24AFE" w14:paraId="070E4B28" w14:textId="77777777" w:rsidTr="00E036A7">
        <w:trPr>
          <w:trHeight w:val="373"/>
        </w:trPr>
        <w:tc>
          <w:tcPr>
            <w:tcW w:w="4225" w:type="dxa"/>
            <w:tcBorders>
              <w:top w:val="single" w:sz="4" w:space="0" w:color="auto"/>
              <w:left w:val="single" w:sz="4" w:space="0" w:color="auto"/>
              <w:bottom w:val="single" w:sz="4" w:space="0" w:color="auto"/>
              <w:right w:val="single" w:sz="4" w:space="0" w:color="auto"/>
            </w:tcBorders>
          </w:tcPr>
          <w:p w14:paraId="5F6A5CB7" w14:textId="77777777" w:rsidR="00E97831" w:rsidRPr="00A24AFE" w:rsidRDefault="00E97831" w:rsidP="00E97831">
            <w:pPr>
              <w:spacing w:after="0" w:line="240" w:lineRule="exact"/>
              <w:jc w:val="both"/>
              <w:rPr>
                <w:rFonts w:ascii="Arial" w:hAnsi="Arial" w:cs="Arial"/>
                <w:bCs/>
                <w:sz w:val="20"/>
                <w:szCs w:val="20"/>
              </w:rPr>
            </w:pPr>
            <w:r w:rsidRPr="00A24AFE">
              <w:rPr>
                <w:rFonts w:ascii="Arial" w:hAnsi="Arial" w:cs="Arial"/>
                <w:bCs/>
                <w:sz w:val="20"/>
                <w:szCs w:val="20"/>
              </w:rPr>
              <w:t xml:space="preserve">Projektna naloga in projektna dokumentacija </w:t>
            </w:r>
            <w:r w:rsidRPr="00A24AFE">
              <w:rPr>
                <w:rFonts w:ascii="Arial" w:hAnsi="Arial" w:cs="Arial"/>
                <w:b/>
                <w:bCs/>
                <w:sz w:val="20"/>
                <w:szCs w:val="20"/>
              </w:rPr>
              <w:t xml:space="preserve">IDP </w:t>
            </w:r>
            <w:r w:rsidRPr="00A24AFE">
              <w:rPr>
                <w:rFonts w:ascii="Arial" w:hAnsi="Arial" w:cs="Arial"/>
                <w:bCs/>
                <w:sz w:val="20"/>
                <w:szCs w:val="20"/>
              </w:rPr>
              <w:t>za notranjo opremo</w:t>
            </w:r>
          </w:p>
        </w:tc>
        <w:tc>
          <w:tcPr>
            <w:tcW w:w="5669" w:type="dxa"/>
            <w:tcBorders>
              <w:top w:val="single" w:sz="4" w:space="0" w:color="auto"/>
              <w:left w:val="single" w:sz="4" w:space="0" w:color="auto"/>
              <w:bottom w:val="single" w:sz="4" w:space="0" w:color="auto"/>
              <w:right w:val="single" w:sz="4" w:space="0" w:color="auto"/>
            </w:tcBorders>
            <w:shd w:val="clear" w:color="auto" w:fill="D9D9D9"/>
          </w:tcPr>
          <w:p w14:paraId="0E73AF07" w14:textId="77777777" w:rsidR="00E97831" w:rsidRPr="00A24AFE" w:rsidRDefault="00E97831" w:rsidP="00E97831">
            <w:pPr>
              <w:spacing w:after="0" w:line="240" w:lineRule="exact"/>
              <w:jc w:val="both"/>
              <w:rPr>
                <w:rFonts w:ascii="Arial" w:hAnsi="Arial" w:cs="Arial"/>
                <w:sz w:val="20"/>
                <w:szCs w:val="20"/>
              </w:rPr>
            </w:pPr>
            <w:r w:rsidRPr="00A24AFE">
              <w:rPr>
                <w:rFonts w:ascii="Arial" w:hAnsi="Arial" w:cs="Arial"/>
                <w:sz w:val="20"/>
                <w:szCs w:val="20"/>
              </w:rPr>
              <w:t xml:space="preserve">20 delovnih dni po oddaji zahteve za pridobitev GD </w:t>
            </w:r>
          </w:p>
        </w:tc>
      </w:tr>
      <w:tr w:rsidR="00E97831" w:rsidRPr="00A24AFE" w14:paraId="7922DD67" w14:textId="77777777" w:rsidTr="00E036A7">
        <w:trPr>
          <w:trHeight w:val="373"/>
        </w:trPr>
        <w:tc>
          <w:tcPr>
            <w:tcW w:w="4225" w:type="dxa"/>
            <w:tcBorders>
              <w:top w:val="single" w:sz="4" w:space="0" w:color="auto"/>
              <w:left w:val="single" w:sz="4" w:space="0" w:color="auto"/>
              <w:bottom w:val="single" w:sz="4" w:space="0" w:color="auto"/>
              <w:right w:val="single" w:sz="4" w:space="0" w:color="auto"/>
            </w:tcBorders>
          </w:tcPr>
          <w:p w14:paraId="4A65E611" w14:textId="77777777" w:rsidR="00E97831" w:rsidRPr="00A24AFE" w:rsidRDefault="00E97831" w:rsidP="00E97831">
            <w:pPr>
              <w:spacing w:after="0" w:line="240" w:lineRule="exact"/>
              <w:jc w:val="both"/>
              <w:rPr>
                <w:rFonts w:ascii="Arial" w:hAnsi="Arial" w:cs="Arial"/>
                <w:bCs/>
                <w:sz w:val="20"/>
                <w:szCs w:val="20"/>
              </w:rPr>
            </w:pPr>
            <w:r w:rsidRPr="00A24AFE">
              <w:rPr>
                <w:rFonts w:ascii="Arial" w:hAnsi="Arial" w:cs="Arial"/>
                <w:bCs/>
                <w:sz w:val="20"/>
                <w:szCs w:val="20"/>
              </w:rPr>
              <w:lastRenderedPageBreak/>
              <w:t xml:space="preserve">Sodelovanje pri izdelavi projektne naloge za fazo </w:t>
            </w:r>
            <w:r w:rsidRPr="00A24AFE">
              <w:rPr>
                <w:rFonts w:ascii="Arial" w:hAnsi="Arial" w:cs="Arial"/>
                <w:b/>
                <w:bCs/>
                <w:sz w:val="20"/>
                <w:szCs w:val="20"/>
              </w:rPr>
              <w:t>PZI</w:t>
            </w:r>
          </w:p>
        </w:tc>
        <w:tc>
          <w:tcPr>
            <w:tcW w:w="5669" w:type="dxa"/>
            <w:tcBorders>
              <w:top w:val="single" w:sz="4" w:space="0" w:color="auto"/>
              <w:left w:val="single" w:sz="4" w:space="0" w:color="auto"/>
              <w:bottom w:val="single" w:sz="4" w:space="0" w:color="auto"/>
              <w:right w:val="single" w:sz="4" w:space="0" w:color="auto"/>
            </w:tcBorders>
            <w:shd w:val="clear" w:color="auto" w:fill="D9D9D9"/>
          </w:tcPr>
          <w:p w14:paraId="4237FE48" w14:textId="77777777" w:rsidR="00E97831" w:rsidRPr="00A24AFE" w:rsidRDefault="00E97831" w:rsidP="00E97831">
            <w:pPr>
              <w:spacing w:after="0" w:line="240" w:lineRule="exact"/>
              <w:jc w:val="both"/>
              <w:rPr>
                <w:rFonts w:ascii="Arial" w:hAnsi="Arial" w:cs="Arial"/>
                <w:b/>
                <w:sz w:val="20"/>
                <w:szCs w:val="20"/>
              </w:rPr>
            </w:pPr>
            <w:r w:rsidRPr="00A24AFE">
              <w:rPr>
                <w:rFonts w:ascii="Arial" w:hAnsi="Arial" w:cs="Arial"/>
                <w:bCs/>
                <w:sz w:val="20"/>
                <w:szCs w:val="20"/>
              </w:rPr>
              <w:t xml:space="preserve">10 delovnih dni od pridobitve vseh mnenj in zahtev naročnika za izdelavo projektne naloge za fazo PZI in po potrditvi DGD s strani naročnika </w:t>
            </w:r>
          </w:p>
        </w:tc>
      </w:tr>
      <w:tr w:rsidR="00E97831" w:rsidRPr="00A24AFE" w14:paraId="58F78480" w14:textId="77777777" w:rsidTr="00E036A7">
        <w:trPr>
          <w:trHeight w:val="373"/>
        </w:trPr>
        <w:tc>
          <w:tcPr>
            <w:tcW w:w="4225" w:type="dxa"/>
            <w:tcBorders>
              <w:top w:val="single" w:sz="4" w:space="0" w:color="auto"/>
              <w:left w:val="single" w:sz="4" w:space="0" w:color="auto"/>
              <w:bottom w:val="single" w:sz="4" w:space="0" w:color="auto"/>
              <w:right w:val="single" w:sz="4" w:space="0" w:color="auto"/>
            </w:tcBorders>
          </w:tcPr>
          <w:p w14:paraId="4994C309" w14:textId="77777777" w:rsidR="00E97831" w:rsidRPr="00A24AFE" w:rsidRDefault="00E97831" w:rsidP="00E97831">
            <w:pPr>
              <w:spacing w:after="0" w:line="240" w:lineRule="exact"/>
              <w:jc w:val="both"/>
              <w:rPr>
                <w:rFonts w:ascii="Arial" w:hAnsi="Arial" w:cs="Arial"/>
                <w:bCs/>
                <w:sz w:val="20"/>
                <w:szCs w:val="20"/>
              </w:rPr>
            </w:pPr>
            <w:r w:rsidRPr="00A24AFE">
              <w:rPr>
                <w:rFonts w:ascii="Arial" w:hAnsi="Arial" w:cs="Arial"/>
                <w:bCs/>
                <w:sz w:val="20"/>
                <w:szCs w:val="20"/>
              </w:rPr>
              <w:t>Projektna dokumentacija za izvedbo gradnje in rušitev (</w:t>
            </w:r>
            <w:r w:rsidRPr="00A24AFE">
              <w:rPr>
                <w:rFonts w:ascii="Arial" w:hAnsi="Arial" w:cs="Arial"/>
                <w:b/>
                <w:sz w:val="20"/>
                <w:szCs w:val="20"/>
              </w:rPr>
              <w:t>PZI</w:t>
            </w:r>
            <w:r w:rsidRPr="00A24AFE">
              <w:rPr>
                <w:rFonts w:ascii="Arial" w:hAnsi="Arial" w:cs="Arial"/>
                <w:bCs/>
                <w:sz w:val="20"/>
                <w:szCs w:val="20"/>
              </w:rPr>
              <w:t>) za stavbo in ureditev odprtih površin ter Projektna dokumentacija za izvedbo (</w:t>
            </w:r>
            <w:r w:rsidRPr="00A24AFE">
              <w:rPr>
                <w:rFonts w:ascii="Arial" w:hAnsi="Arial" w:cs="Arial"/>
                <w:b/>
                <w:sz w:val="20"/>
                <w:szCs w:val="20"/>
              </w:rPr>
              <w:t>PZI</w:t>
            </w:r>
            <w:r w:rsidRPr="00A24AFE">
              <w:rPr>
                <w:rFonts w:ascii="Arial" w:hAnsi="Arial" w:cs="Arial"/>
                <w:bCs/>
                <w:sz w:val="20"/>
                <w:szCs w:val="20"/>
              </w:rPr>
              <w:t xml:space="preserve">) za notranjo opremo, izdelano na podlagi IDZ. </w:t>
            </w:r>
          </w:p>
          <w:p w14:paraId="6B0B0B9B" w14:textId="77777777" w:rsidR="00E97831" w:rsidRPr="00A24AFE" w:rsidRDefault="00E97831" w:rsidP="00E97831">
            <w:pPr>
              <w:spacing w:after="0" w:line="240" w:lineRule="exact"/>
              <w:jc w:val="both"/>
              <w:rPr>
                <w:rFonts w:ascii="Arial" w:hAnsi="Arial" w:cs="Arial"/>
                <w:bCs/>
                <w:sz w:val="20"/>
                <w:szCs w:val="20"/>
              </w:rPr>
            </w:pPr>
            <w:r w:rsidRPr="00A24AFE">
              <w:rPr>
                <w:rFonts w:ascii="Arial" w:hAnsi="Arial" w:cs="Arial"/>
                <w:bCs/>
                <w:sz w:val="20"/>
                <w:szCs w:val="20"/>
              </w:rPr>
              <w:t xml:space="preserve">Vse vključno s vsemi potrebnimi načrti, elaborati, izkazi, poročili, izračuni, popisi del, oceno GOI del, specifikacijami in drugimi potrebnimi elementi za celovito in popolno izvedbo segmenta </w:t>
            </w:r>
            <w:r w:rsidRPr="00A24AFE">
              <w:rPr>
                <w:rFonts w:ascii="Arial" w:hAnsi="Arial" w:cs="Arial"/>
                <w:b/>
                <w:sz w:val="20"/>
                <w:szCs w:val="20"/>
              </w:rPr>
              <w:t>PZI</w:t>
            </w:r>
            <w:r w:rsidRPr="00A24AFE">
              <w:rPr>
                <w:rFonts w:ascii="Arial" w:hAnsi="Arial" w:cs="Arial"/>
                <w:bCs/>
                <w:sz w:val="20"/>
                <w:szCs w:val="20"/>
              </w:rPr>
              <w:t xml:space="preserve"> </w:t>
            </w:r>
          </w:p>
        </w:tc>
        <w:tc>
          <w:tcPr>
            <w:tcW w:w="5669" w:type="dxa"/>
            <w:tcBorders>
              <w:top w:val="single" w:sz="4" w:space="0" w:color="auto"/>
              <w:left w:val="single" w:sz="4" w:space="0" w:color="auto"/>
              <w:bottom w:val="single" w:sz="4" w:space="0" w:color="auto"/>
              <w:right w:val="single" w:sz="4" w:space="0" w:color="auto"/>
            </w:tcBorders>
            <w:shd w:val="clear" w:color="auto" w:fill="D9D9D9"/>
          </w:tcPr>
          <w:p w14:paraId="21C92342" w14:textId="77777777" w:rsidR="00E97831" w:rsidRPr="00A24AFE" w:rsidRDefault="00E97831" w:rsidP="00E97831">
            <w:pPr>
              <w:spacing w:after="0" w:line="240" w:lineRule="exact"/>
              <w:jc w:val="both"/>
              <w:rPr>
                <w:rFonts w:ascii="Arial" w:hAnsi="Arial" w:cs="Arial"/>
                <w:sz w:val="20"/>
                <w:szCs w:val="20"/>
              </w:rPr>
            </w:pPr>
            <w:r w:rsidRPr="00A24AFE">
              <w:rPr>
                <w:rFonts w:ascii="Arial" w:hAnsi="Arial" w:cs="Arial"/>
                <w:b/>
                <w:sz w:val="20"/>
                <w:szCs w:val="20"/>
              </w:rPr>
              <w:t>PZI</w:t>
            </w:r>
            <w:r w:rsidRPr="00A24AFE">
              <w:rPr>
                <w:rFonts w:ascii="Arial" w:hAnsi="Arial" w:cs="Arial"/>
                <w:bCs/>
                <w:sz w:val="20"/>
                <w:szCs w:val="20"/>
              </w:rPr>
              <w:t xml:space="preserve"> za stavbo in ureditev odprtih površin 4</w:t>
            </w:r>
            <w:r w:rsidRPr="00A24AFE">
              <w:rPr>
                <w:rFonts w:ascii="Arial" w:hAnsi="Arial" w:cs="Arial"/>
                <w:sz w:val="20"/>
                <w:szCs w:val="20"/>
              </w:rPr>
              <w:t>0 delovnih dni od pisne potrditve projektne naloge PZI s strani naročnika (oz. 50 delovnih dni od pridobitve GD)</w:t>
            </w:r>
          </w:p>
          <w:p w14:paraId="3C5A6ED2" w14:textId="77777777" w:rsidR="00E97831" w:rsidRPr="00A24AFE" w:rsidRDefault="00E97831" w:rsidP="00E97831">
            <w:pPr>
              <w:spacing w:after="0" w:line="240" w:lineRule="exact"/>
              <w:jc w:val="both"/>
              <w:rPr>
                <w:rFonts w:ascii="Arial" w:hAnsi="Arial" w:cs="Arial"/>
                <w:b/>
                <w:sz w:val="20"/>
                <w:szCs w:val="20"/>
              </w:rPr>
            </w:pPr>
          </w:p>
          <w:p w14:paraId="745A51F1" w14:textId="77777777" w:rsidR="00E97831" w:rsidRPr="00A24AFE" w:rsidRDefault="00E97831" w:rsidP="00E97831">
            <w:pPr>
              <w:spacing w:after="0" w:line="240" w:lineRule="exact"/>
              <w:jc w:val="both"/>
              <w:rPr>
                <w:rFonts w:ascii="Arial" w:hAnsi="Arial" w:cs="Arial"/>
                <w:b/>
                <w:sz w:val="20"/>
                <w:szCs w:val="20"/>
              </w:rPr>
            </w:pPr>
          </w:p>
          <w:p w14:paraId="48067AB8" w14:textId="77777777" w:rsidR="00E97831" w:rsidRPr="00A24AFE" w:rsidRDefault="00E97831" w:rsidP="00E97831">
            <w:pPr>
              <w:spacing w:after="0" w:line="240" w:lineRule="exact"/>
              <w:jc w:val="both"/>
              <w:rPr>
                <w:rFonts w:ascii="Arial" w:hAnsi="Arial" w:cs="Arial"/>
                <w:b/>
                <w:sz w:val="20"/>
                <w:szCs w:val="20"/>
              </w:rPr>
            </w:pPr>
          </w:p>
          <w:p w14:paraId="3B9EBB89" w14:textId="77777777" w:rsidR="00E97831" w:rsidRPr="00A24AFE" w:rsidRDefault="00E97831" w:rsidP="00E97831">
            <w:pPr>
              <w:spacing w:after="0" w:line="240" w:lineRule="exact"/>
              <w:jc w:val="both"/>
              <w:rPr>
                <w:rFonts w:ascii="Arial" w:hAnsi="Arial" w:cs="Arial"/>
                <w:sz w:val="20"/>
                <w:szCs w:val="20"/>
              </w:rPr>
            </w:pPr>
            <w:r w:rsidRPr="00A24AFE">
              <w:rPr>
                <w:rFonts w:ascii="Arial" w:hAnsi="Arial" w:cs="Arial"/>
                <w:b/>
                <w:sz w:val="20"/>
                <w:szCs w:val="20"/>
              </w:rPr>
              <w:t>PZI</w:t>
            </w:r>
            <w:r w:rsidRPr="00A24AFE">
              <w:rPr>
                <w:rFonts w:ascii="Arial" w:hAnsi="Arial" w:cs="Arial"/>
                <w:bCs/>
                <w:sz w:val="20"/>
                <w:szCs w:val="20"/>
              </w:rPr>
              <w:t xml:space="preserve"> za notranjo opremo</w:t>
            </w:r>
            <w:r w:rsidRPr="00A24AFE">
              <w:rPr>
                <w:rFonts w:ascii="Arial" w:hAnsi="Arial" w:cs="Arial"/>
                <w:sz w:val="20"/>
                <w:szCs w:val="20"/>
              </w:rPr>
              <w:t xml:space="preserve"> 30 delovnih dni po pisni potrditvi PZI in projektne naloge za notranjo opremo s strani naročnika </w:t>
            </w:r>
          </w:p>
          <w:p w14:paraId="538D56AD" w14:textId="77777777" w:rsidR="00E97831" w:rsidRPr="00A24AFE" w:rsidRDefault="00E97831" w:rsidP="00E97831">
            <w:pPr>
              <w:spacing w:after="0" w:line="240" w:lineRule="exact"/>
              <w:jc w:val="both"/>
              <w:rPr>
                <w:rFonts w:ascii="Arial" w:hAnsi="Arial" w:cs="Arial"/>
                <w:bCs/>
                <w:sz w:val="20"/>
                <w:szCs w:val="20"/>
              </w:rPr>
            </w:pPr>
          </w:p>
          <w:p w14:paraId="704317DE" w14:textId="77777777" w:rsidR="00E97831" w:rsidRPr="00A24AFE" w:rsidRDefault="00E97831" w:rsidP="00E97831">
            <w:pPr>
              <w:spacing w:after="0" w:line="240" w:lineRule="exact"/>
              <w:jc w:val="both"/>
              <w:rPr>
                <w:rFonts w:ascii="Arial" w:hAnsi="Arial" w:cs="Arial"/>
                <w:bCs/>
                <w:sz w:val="20"/>
                <w:szCs w:val="20"/>
              </w:rPr>
            </w:pPr>
          </w:p>
        </w:tc>
      </w:tr>
      <w:tr w:rsidR="00E97831" w:rsidRPr="00A24AFE" w14:paraId="4F541465" w14:textId="77777777" w:rsidTr="00E036A7">
        <w:trPr>
          <w:trHeight w:val="373"/>
        </w:trPr>
        <w:tc>
          <w:tcPr>
            <w:tcW w:w="4225" w:type="dxa"/>
            <w:tcBorders>
              <w:top w:val="single" w:sz="4" w:space="0" w:color="auto"/>
              <w:left w:val="single" w:sz="4" w:space="0" w:color="auto"/>
              <w:bottom w:val="single" w:sz="4" w:space="0" w:color="auto"/>
              <w:right w:val="single" w:sz="4" w:space="0" w:color="auto"/>
            </w:tcBorders>
          </w:tcPr>
          <w:p w14:paraId="2AA30F39" w14:textId="77777777" w:rsidR="00E97831" w:rsidRPr="00A24AFE" w:rsidRDefault="00E97831" w:rsidP="00E97831">
            <w:pPr>
              <w:spacing w:after="0" w:line="240" w:lineRule="exact"/>
              <w:jc w:val="both"/>
              <w:rPr>
                <w:rFonts w:ascii="Arial" w:hAnsi="Arial" w:cs="Arial"/>
                <w:bCs/>
                <w:sz w:val="20"/>
                <w:szCs w:val="20"/>
              </w:rPr>
            </w:pPr>
            <w:r w:rsidRPr="00A24AFE">
              <w:rPr>
                <w:rFonts w:ascii="Arial" w:hAnsi="Arial" w:cs="Arial"/>
                <w:bCs/>
                <w:sz w:val="20"/>
                <w:szCs w:val="20"/>
              </w:rPr>
              <w:t>Dokumentacija za razpis (</w:t>
            </w:r>
            <w:r w:rsidRPr="00A24AFE">
              <w:rPr>
                <w:rFonts w:ascii="Arial" w:hAnsi="Arial" w:cs="Arial"/>
                <w:b/>
                <w:sz w:val="20"/>
                <w:szCs w:val="20"/>
              </w:rPr>
              <w:t>DZR</w:t>
            </w:r>
            <w:r w:rsidRPr="00A24AFE">
              <w:rPr>
                <w:rFonts w:ascii="Arial" w:hAnsi="Arial" w:cs="Arial"/>
                <w:bCs/>
                <w:sz w:val="20"/>
                <w:szCs w:val="20"/>
              </w:rPr>
              <w:t>)</w:t>
            </w:r>
          </w:p>
          <w:p w14:paraId="4C8BC6B0" w14:textId="77777777" w:rsidR="00E97831" w:rsidRPr="00A24AFE" w:rsidRDefault="00E97831" w:rsidP="00E97831">
            <w:pPr>
              <w:spacing w:after="0" w:line="240" w:lineRule="exact"/>
              <w:jc w:val="both"/>
              <w:rPr>
                <w:rFonts w:ascii="Arial" w:hAnsi="Arial" w:cs="Arial"/>
                <w:bCs/>
                <w:sz w:val="20"/>
                <w:szCs w:val="20"/>
              </w:rPr>
            </w:pPr>
            <w:r w:rsidRPr="00A24AFE">
              <w:rPr>
                <w:rFonts w:ascii="Arial" w:hAnsi="Arial" w:cs="Arial"/>
                <w:bCs/>
                <w:sz w:val="20"/>
                <w:szCs w:val="20"/>
              </w:rPr>
              <w:t>sodelovanje pri razpisu za oddajo del in pripravi tehničnega dela dokumentacije za razpis (izdelane na osnovi PZI)</w:t>
            </w:r>
          </w:p>
        </w:tc>
        <w:tc>
          <w:tcPr>
            <w:tcW w:w="5669" w:type="dxa"/>
            <w:tcBorders>
              <w:top w:val="single" w:sz="4" w:space="0" w:color="auto"/>
              <w:left w:val="single" w:sz="4" w:space="0" w:color="auto"/>
              <w:bottom w:val="single" w:sz="4" w:space="0" w:color="auto"/>
              <w:right w:val="single" w:sz="4" w:space="0" w:color="auto"/>
            </w:tcBorders>
            <w:shd w:val="clear" w:color="auto" w:fill="D9D9D9"/>
          </w:tcPr>
          <w:p w14:paraId="295224A2" w14:textId="77777777" w:rsidR="00E97831" w:rsidRPr="00A24AFE" w:rsidRDefault="00E97831" w:rsidP="00E97831">
            <w:pPr>
              <w:spacing w:after="0" w:line="240" w:lineRule="exact"/>
              <w:jc w:val="both"/>
              <w:rPr>
                <w:rFonts w:ascii="Arial" w:hAnsi="Arial" w:cs="Arial"/>
                <w:bCs/>
                <w:sz w:val="20"/>
                <w:szCs w:val="20"/>
              </w:rPr>
            </w:pPr>
            <w:r w:rsidRPr="00A24AFE">
              <w:rPr>
                <w:rFonts w:ascii="Arial" w:hAnsi="Arial" w:cs="Arial"/>
                <w:bCs/>
                <w:sz w:val="20"/>
                <w:szCs w:val="20"/>
              </w:rPr>
              <w:t>V odvisnosti od dinamike razpisa za oddajo del</w:t>
            </w:r>
          </w:p>
        </w:tc>
      </w:tr>
      <w:tr w:rsidR="00E97831" w:rsidRPr="00A24AFE" w14:paraId="09E17AF7" w14:textId="77777777" w:rsidTr="00E036A7">
        <w:trPr>
          <w:trHeight w:val="373"/>
        </w:trPr>
        <w:tc>
          <w:tcPr>
            <w:tcW w:w="4225" w:type="dxa"/>
            <w:tcBorders>
              <w:top w:val="single" w:sz="4" w:space="0" w:color="auto"/>
              <w:left w:val="single" w:sz="4" w:space="0" w:color="auto"/>
              <w:bottom w:val="single" w:sz="4" w:space="0" w:color="auto"/>
              <w:right w:val="single" w:sz="4" w:space="0" w:color="auto"/>
            </w:tcBorders>
          </w:tcPr>
          <w:p w14:paraId="679F53B6" w14:textId="77777777" w:rsidR="00E97831" w:rsidRPr="00A24AFE" w:rsidRDefault="00E97831" w:rsidP="00E97831">
            <w:pPr>
              <w:spacing w:after="0" w:line="240" w:lineRule="exact"/>
              <w:jc w:val="both"/>
              <w:rPr>
                <w:rFonts w:ascii="Arial" w:hAnsi="Arial" w:cs="Arial"/>
                <w:bCs/>
                <w:sz w:val="20"/>
                <w:szCs w:val="20"/>
              </w:rPr>
            </w:pPr>
            <w:r w:rsidRPr="00A24AFE">
              <w:rPr>
                <w:rFonts w:ascii="Arial" w:hAnsi="Arial" w:cs="Arial"/>
                <w:bCs/>
                <w:sz w:val="20"/>
                <w:szCs w:val="20"/>
              </w:rPr>
              <w:t>Spremljanje gradnje (</w:t>
            </w:r>
            <w:r w:rsidRPr="00A24AFE">
              <w:rPr>
                <w:rFonts w:ascii="Arial" w:hAnsi="Arial" w:cs="Arial"/>
                <w:b/>
                <w:sz w:val="20"/>
                <w:szCs w:val="20"/>
              </w:rPr>
              <w:t>projektantski nadzor</w:t>
            </w:r>
            <w:r w:rsidRPr="00A24AFE">
              <w:rPr>
                <w:rFonts w:ascii="Arial" w:hAnsi="Arial" w:cs="Arial"/>
                <w:bCs/>
                <w:sz w:val="20"/>
                <w:szCs w:val="20"/>
              </w:rPr>
              <w:t>) (čas za izgradnjo in dokončanje vseh GOI del in opreme je predvidoma 24 mesecev)</w:t>
            </w:r>
          </w:p>
          <w:p w14:paraId="665B51F8" w14:textId="77777777" w:rsidR="00E97831" w:rsidRPr="00A24AFE" w:rsidRDefault="00E97831" w:rsidP="00E97831">
            <w:pPr>
              <w:spacing w:after="0" w:line="240" w:lineRule="exact"/>
              <w:jc w:val="both"/>
              <w:rPr>
                <w:rFonts w:ascii="Arial" w:hAnsi="Arial" w:cs="Arial"/>
                <w:bCs/>
                <w:sz w:val="20"/>
                <w:szCs w:val="20"/>
              </w:rPr>
            </w:pPr>
          </w:p>
        </w:tc>
        <w:tc>
          <w:tcPr>
            <w:tcW w:w="5669" w:type="dxa"/>
            <w:tcBorders>
              <w:top w:val="single" w:sz="4" w:space="0" w:color="auto"/>
              <w:left w:val="single" w:sz="4" w:space="0" w:color="auto"/>
              <w:bottom w:val="single" w:sz="4" w:space="0" w:color="auto"/>
              <w:right w:val="single" w:sz="4" w:space="0" w:color="auto"/>
            </w:tcBorders>
            <w:shd w:val="clear" w:color="auto" w:fill="D9D9D9"/>
          </w:tcPr>
          <w:p w14:paraId="586483AA" w14:textId="77777777" w:rsidR="00E97831" w:rsidRPr="00A24AFE" w:rsidRDefault="00E97831" w:rsidP="00E97831">
            <w:pPr>
              <w:spacing w:after="0" w:line="240" w:lineRule="exact"/>
              <w:jc w:val="both"/>
              <w:rPr>
                <w:rFonts w:ascii="Arial" w:hAnsi="Arial" w:cs="Arial"/>
                <w:bCs/>
                <w:sz w:val="20"/>
                <w:szCs w:val="20"/>
              </w:rPr>
            </w:pPr>
            <w:r w:rsidRPr="00A24AFE">
              <w:rPr>
                <w:rFonts w:ascii="Arial" w:hAnsi="Arial" w:cs="Arial"/>
                <w:bCs/>
                <w:sz w:val="20"/>
                <w:szCs w:val="20"/>
              </w:rPr>
              <w:t>Se v dogovorjenem obsegu izvaja ves čas GOI del in opreme, skladno s potekom gradbenih del, do pridobitve uporabnega dovoljenja oz. primopredaje naročniku</w:t>
            </w:r>
          </w:p>
          <w:p w14:paraId="231BF22B" w14:textId="77777777" w:rsidR="00E97831" w:rsidRPr="00A24AFE" w:rsidRDefault="00E97831" w:rsidP="00E97831">
            <w:pPr>
              <w:spacing w:after="0" w:line="240" w:lineRule="exact"/>
              <w:jc w:val="both"/>
              <w:rPr>
                <w:rFonts w:ascii="Arial" w:hAnsi="Arial" w:cs="Arial"/>
                <w:bCs/>
                <w:sz w:val="20"/>
                <w:szCs w:val="20"/>
              </w:rPr>
            </w:pPr>
            <w:r w:rsidRPr="00A24AFE">
              <w:rPr>
                <w:rFonts w:ascii="Arial" w:hAnsi="Arial" w:cs="Arial"/>
                <w:bCs/>
                <w:sz w:val="20"/>
                <w:szCs w:val="20"/>
              </w:rPr>
              <w:t>Spremljanje gradnje pomeni:</w:t>
            </w:r>
          </w:p>
          <w:p w14:paraId="02261432" w14:textId="77777777" w:rsidR="00E97831" w:rsidRPr="00A24AFE" w:rsidRDefault="00E97831" w:rsidP="00F9040C">
            <w:pPr>
              <w:numPr>
                <w:ilvl w:val="0"/>
                <w:numId w:val="37"/>
              </w:numPr>
              <w:spacing w:after="0" w:line="240" w:lineRule="exact"/>
              <w:ind w:left="0"/>
              <w:jc w:val="both"/>
              <w:rPr>
                <w:rFonts w:ascii="Arial" w:hAnsi="Arial" w:cs="Arial"/>
                <w:bCs/>
                <w:sz w:val="20"/>
                <w:szCs w:val="20"/>
              </w:rPr>
            </w:pPr>
            <w:r w:rsidRPr="00A24AFE">
              <w:rPr>
                <w:rFonts w:ascii="Arial" w:hAnsi="Arial" w:cs="Arial"/>
                <w:bCs/>
                <w:sz w:val="20"/>
                <w:szCs w:val="20"/>
              </w:rPr>
              <w:t>najmanj 1x tedensko prisotnost vodje projektiranja oz. njegovih pooblaščencev na gradbišču in/ali na gradbiščnih koordinacijskih sestankih, na poziv izvajalca, vodje gradbišča ali naročnika</w:t>
            </w:r>
            <w:r w:rsidRPr="00A24AFE" w:rsidDel="004B09AF">
              <w:rPr>
                <w:rFonts w:ascii="Arial" w:hAnsi="Arial" w:cs="Arial"/>
                <w:bCs/>
                <w:sz w:val="20"/>
                <w:szCs w:val="20"/>
              </w:rPr>
              <w:t xml:space="preserve"> </w:t>
            </w:r>
            <w:r w:rsidRPr="00A24AFE">
              <w:rPr>
                <w:rFonts w:ascii="Arial" w:hAnsi="Arial" w:cs="Arial"/>
                <w:bCs/>
                <w:sz w:val="20"/>
                <w:szCs w:val="20"/>
              </w:rPr>
              <w:t>prisotnost tudi pooblaščenih arhitektov in inženirjev na gradbišču in /ali na gradbiščnih koordinacijskih sestankih, v obdobju gradnje, vse do pridobitve uporabnega dovoljenja in kvalitativnega pregleda oz. primopredaje objekta naročniku.</w:t>
            </w:r>
          </w:p>
        </w:tc>
      </w:tr>
      <w:tr w:rsidR="00E97831" w:rsidRPr="00A24AFE" w14:paraId="3F450286" w14:textId="77777777" w:rsidTr="00E036A7">
        <w:trPr>
          <w:trHeight w:val="373"/>
        </w:trPr>
        <w:tc>
          <w:tcPr>
            <w:tcW w:w="4225" w:type="dxa"/>
            <w:tcBorders>
              <w:top w:val="single" w:sz="4" w:space="0" w:color="auto"/>
              <w:left w:val="single" w:sz="4" w:space="0" w:color="auto"/>
              <w:bottom w:val="single" w:sz="4" w:space="0" w:color="auto"/>
              <w:right w:val="single" w:sz="4" w:space="0" w:color="auto"/>
            </w:tcBorders>
          </w:tcPr>
          <w:p w14:paraId="2A36FD12" w14:textId="77777777" w:rsidR="00E97831" w:rsidRPr="00A24AFE" w:rsidRDefault="00E036A7" w:rsidP="00E97831">
            <w:pPr>
              <w:spacing w:after="0" w:line="240" w:lineRule="exact"/>
              <w:jc w:val="both"/>
              <w:rPr>
                <w:rFonts w:ascii="Arial" w:hAnsi="Arial" w:cs="Arial"/>
                <w:bCs/>
                <w:sz w:val="20"/>
                <w:szCs w:val="20"/>
              </w:rPr>
            </w:pPr>
            <w:r>
              <w:rPr>
                <w:rFonts w:ascii="Arial" w:hAnsi="Arial" w:cs="Arial"/>
                <w:bCs/>
                <w:sz w:val="20"/>
                <w:szCs w:val="20"/>
              </w:rPr>
              <w:t>P</w:t>
            </w:r>
            <w:r w:rsidR="00E97831" w:rsidRPr="00A24AFE">
              <w:rPr>
                <w:rFonts w:ascii="Arial" w:hAnsi="Arial" w:cs="Arial"/>
                <w:bCs/>
                <w:sz w:val="20"/>
                <w:szCs w:val="20"/>
              </w:rPr>
              <w:t>rojekt izvedenih del (</w:t>
            </w:r>
            <w:r w:rsidR="00E97831" w:rsidRPr="00A24AFE">
              <w:rPr>
                <w:rFonts w:ascii="Arial" w:hAnsi="Arial" w:cs="Arial"/>
                <w:b/>
                <w:sz w:val="20"/>
                <w:szCs w:val="20"/>
              </w:rPr>
              <w:t>PID</w:t>
            </w:r>
            <w:r w:rsidR="00E97831" w:rsidRPr="00A24AFE">
              <w:rPr>
                <w:rFonts w:ascii="Arial" w:hAnsi="Arial" w:cs="Arial"/>
                <w:bCs/>
                <w:sz w:val="20"/>
                <w:szCs w:val="20"/>
              </w:rPr>
              <w:t>)</w:t>
            </w:r>
          </w:p>
        </w:tc>
        <w:tc>
          <w:tcPr>
            <w:tcW w:w="5669" w:type="dxa"/>
            <w:tcBorders>
              <w:top w:val="single" w:sz="4" w:space="0" w:color="auto"/>
              <w:left w:val="single" w:sz="4" w:space="0" w:color="auto"/>
              <w:bottom w:val="single" w:sz="4" w:space="0" w:color="auto"/>
              <w:right w:val="single" w:sz="4" w:space="0" w:color="auto"/>
            </w:tcBorders>
            <w:shd w:val="clear" w:color="auto" w:fill="D9D9D9"/>
          </w:tcPr>
          <w:p w14:paraId="1A9773DF" w14:textId="77777777" w:rsidR="00E97831" w:rsidRPr="00A24AFE" w:rsidRDefault="00E97831" w:rsidP="00E97831">
            <w:pPr>
              <w:spacing w:after="0" w:line="240" w:lineRule="exact"/>
              <w:jc w:val="both"/>
              <w:rPr>
                <w:rFonts w:ascii="Arial" w:hAnsi="Arial" w:cs="Arial"/>
                <w:bCs/>
                <w:sz w:val="20"/>
                <w:szCs w:val="20"/>
              </w:rPr>
            </w:pPr>
            <w:r w:rsidRPr="00A24AFE">
              <w:rPr>
                <w:rFonts w:ascii="Arial" w:hAnsi="Arial" w:cs="Arial"/>
                <w:bCs/>
                <w:sz w:val="20"/>
                <w:szCs w:val="20"/>
              </w:rPr>
              <w:t xml:space="preserve">10 delovnih dni pred načrtovanim dnem vložitve zahteve za izdajo uporabnega dovoljenja </w:t>
            </w:r>
            <w:r w:rsidRPr="00A24AFE">
              <w:rPr>
                <w:rFonts w:ascii="Arial" w:hAnsi="Arial" w:cs="Arial"/>
                <w:sz w:val="20"/>
                <w:szCs w:val="20"/>
              </w:rPr>
              <w:t>in predaji načrtov z vsemi potrjenimi dopolnitvami in spremembami iz gradbenega dnevnika v *.</w:t>
            </w:r>
            <w:proofErr w:type="spellStart"/>
            <w:r w:rsidRPr="00A24AFE">
              <w:rPr>
                <w:rFonts w:ascii="Arial" w:hAnsi="Arial" w:cs="Arial"/>
                <w:sz w:val="20"/>
                <w:szCs w:val="20"/>
              </w:rPr>
              <w:t>dwg</w:t>
            </w:r>
            <w:proofErr w:type="spellEnd"/>
            <w:r w:rsidRPr="00A24AFE">
              <w:rPr>
                <w:rFonts w:ascii="Arial" w:hAnsi="Arial" w:cs="Arial"/>
                <w:sz w:val="20"/>
                <w:szCs w:val="20"/>
              </w:rPr>
              <w:t xml:space="preserve"> formatu</w:t>
            </w:r>
          </w:p>
        </w:tc>
      </w:tr>
    </w:tbl>
    <w:p w14:paraId="557E9BF8" w14:textId="77777777" w:rsidR="00E97831" w:rsidRPr="00A24AFE" w:rsidRDefault="00E97831" w:rsidP="00946B36">
      <w:pPr>
        <w:spacing w:after="0" w:line="240" w:lineRule="exact"/>
        <w:contextualSpacing/>
        <w:jc w:val="both"/>
        <w:rPr>
          <w:rFonts w:ascii="Arial" w:hAnsi="Arial" w:cs="Arial"/>
          <w:bCs/>
          <w:sz w:val="20"/>
          <w:szCs w:val="20"/>
        </w:rPr>
      </w:pPr>
    </w:p>
    <w:p w14:paraId="75324D9C" w14:textId="77777777" w:rsidR="00242DAA" w:rsidRPr="00EB145A" w:rsidRDefault="00242DAA" w:rsidP="00354A84">
      <w:pPr>
        <w:numPr>
          <w:ilvl w:val="0"/>
          <w:numId w:val="11"/>
        </w:numPr>
        <w:tabs>
          <w:tab w:val="center" w:pos="4536"/>
          <w:tab w:val="right" w:pos="9072"/>
        </w:tabs>
        <w:suppressAutoHyphens/>
        <w:autoSpaceDN w:val="0"/>
        <w:spacing w:after="0" w:line="240" w:lineRule="auto"/>
        <w:jc w:val="both"/>
        <w:textAlignment w:val="baseline"/>
        <w:rPr>
          <w:rFonts w:ascii="Arial" w:eastAsia="Calibri" w:hAnsi="Arial" w:cs="Arial"/>
          <w:sz w:val="20"/>
          <w:szCs w:val="20"/>
          <w:lang w:val="en-US"/>
        </w:rPr>
      </w:pPr>
      <w:proofErr w:type="spellStart"/>
      <w:r w:rsidRPr="00EB145A">
        <w:rPr>
          <w:rFonts w:ascii="Arial" w:eastAsia="Calibri" w:hAnsi="Arial" w:cs="Arial"/>
          <w:sz w:val="20"/>
          <w:szCs w:val="20"/>
          <w:lang w:val="en-US"/>
        </w:rPr>
        <w:t>izdelava</w:t>
      </w:r>
      <w:proofErr w:type="spellEnd"/>
      <w:r w:rsidRPr="00EB145A">
        <w:rPr>
          <w:rFonts w:ascii="Arial" w:eastAsia="Calibri" w:hAnsi="Arial" w:cs="Arial"/>
          <w:sz w:val="20"/>
          <w:szCs w:val="20"/>
          <w:lang w:val="en-US"/>
        </w:rPr>
        <w:t xml:space="preserve"> BIM </w:t>
      </w:r>
      <w:proofErr w:type="spellStart"/>
      <w:r w:rsidRPr="00EB145A">
        <w:rPr>
          <w:rFonts w:ascii="Arial" w:eastAsia="Calibri" w:hAnsi="Arial" w:cs="Arial"/>
          <w:sz w:val="20"/>
          <w:szCs w:val="20"/>
          <w:lang w:val="en-US"/>
        </w:rPr>
        <w:t>modela</w:t>
      </w:r>
      <w:proofErr w:type="spellEnd"/>
      <w:r w:rsidRPr="00EB145A">
        <w:rPr>
          <w:rFonts w:ascii="Arial" w:eastAsia="Calibri" w:hAnsi="Arial" w:cs="Arial"/>
          <w:sz w:val="20"/>
          <w:szCs w:val="20"/>
          <w:lang w:val="en-US"/>
        </w:rPr>
        <w:t xml:space="preserve"> za faze DGD, PZI in PID </w:t>
      </w:r>
      <w:proofErr w:type="spellStart"/>
      <w:r w:rsidRPr="00EB145A">
        <w:rPr>
          <w:rFonts w:ascii="Arial" w:eastAsia="Calibri" w:hAnsi="Arial" w:cs="Arial"/>
          <w:sz w:val="20"/>
          <w:szCs w:val="20"/>
          <w:lang w:val="en-US"/>
        </w:rPr>
        <w:t>vključno</w:t>
      </w:r>
      <w:proofErr w:type="spellEnd"/>
      <w:r w:rsidRPr="00EB145A">
        <w:rPr>
          <w:rFonts w:ascii="Arial" w:eastAsia="Calibri" w:hAnsi="Arial" w:cs="Arial"/>
          <w:sz w:val="20"/>
          <w:szCs w:val="20"/>
          <w:lang w:val="en-US"/>
        </w:rPr>
        <w:t xml:space="preserve"> z </w:t>
      </w:r>
      <w:proofErr w:type="spellStart"/>
      <w:r w:rsidRPr="00EB145A">
        <w:rPr>
          <w:rFonts w:ascii="Arial" w:eastAsia="Calibri" w:hAnsi="Arial" w:cs="Arial"/>
          <w:sz w:val="20"/>
          <w:szCs w:val="20"/>
          <w:lang w:val="en-US"/>
        </w:rPr>
        <w:t>izdelavo</w:t>
      </w:r>
      <w:proofErr w:type="spellEnd"/>
      <w:r w:rsidRPr="00EB145A">
        <w:rPr>
          <w:rFonts w:ascii="Arial" w:eastAsia="Calibri" w:hAnsi="Arial" w:cs="Arial"/>
          <w:sz w:val="20"/>
          <w:szCs w:val="20"/>
          <w:lang w:val="en-US"/>
        </w:rPr>
        <w:t xml:space="preserve"> </w:t>
      </w:r>
      <w:proofErr w:type="spellStart"/>
      <w:r w:rsidRPr="00EB145A">
        <w:rPr>
          <w:rFonts w:ascii="Arial" w:eastAsia="Calibri" w:hAnsi="Arial" w:cs="Arial"/>
          <w:sz w:val="20"/>
          <w:szCs w:val="20"/>
          <w:lang w:val="en-US"/>
        </w:rPr>
        <w:t>načrta</w:t>
      </w:r>
      <w:proofErr w:type="spellEnd"/>
      <w:r w:rsidRPr="00EB145A">
        <w:rPr>
          <w:rFonts w:ascii="Arial" w:eastAsia="Calibri" w:hAnsi="Arial" w:cs="Arial"/>
          <w:sz w:val="20"/>
          <w:szCs w:val="20"/>
          <w:lang w:val="en-US"/>
        </w:rPr>
        <w:t xml:space="preserve"> za </w:t>
      </w:r>
      <w:proofErr w:type="spellStart"/>
      <w:r w:rsidRPr="00EB145A">
        <w:rPr>
          <w:rFonts w:ascii="Arial" w:eastAsia="Calibri" w:hAnsi="Arial" w:cs="Arial"/>
          <w:sz w:val="20"/>
          <w:szCs w:val="20"/>
          <w:lang w:val="en-US"/>
        </w:rPr>
        <w:t>izvajanje</w:t>
      </w:r>
      <w:proofErr w:type="spellEnd"/>
      <w:r w:rsidRPr="00EB145A">
        <w:rPr>
          <w:rFonts w:ascii="Arial" w:eastAsia="Calibri" w:hAnsi="Arial" w:cs="Arial"/>
          <w:sz w:val="20"/>
          <w:szCs w:val="20"/>
          <w:lang w:val="en-US"/>
        </w:rPr>
        <w:t xml:space="preserve"> BIM (BEP): se </w:t>
      </w:r>
      <w:proofErr w:type="spellStart"/>
      <w:r w:rsidRPr="00EB145A">
        <w:rPr>
          <w:rFonts w:ascii="Arial" w:eastAsia="Calibri" w:hAnsi="Arial" w:cs="Arial"/>
          <w:sz w:val="20"/>
          <w:szCs w:val="20"/>
          <w:lang w:val="en-US"/>
        </w:rPr>
        <w:t>izvaja</w:t>
      </w:r>
      <w:proofErr w:type="spellEnd"/>
      <w:r w:rsidRPr="00EB145A">
        <w:rPr>
          <w:rFonts w:ascii="Arial" w:eastAsia="Calibri" w:hAnsi="Arial" w:cs="Arial"/>
          <w:sz w:val="20"/>
          <w:szCs w:val="20"/>
          <w:lang w:val="en-US"/>
        </w:rPr>
        <w:t xml:space="preserve"> </w:t>
      </w:r>
      <w:proofErr w:type="spellStart"/>
      <w:r w:rsidRPr="00EB145A">
        <w:rPr>
          <w:rFonts w:ascii="Arial" w:eastAsia="Calibri" w:hAnsi="Arial" w:cs="Arial"/>
          <w:sz w:val="20"/>
          <w:szCs w:val="20"/>
          <w:lang w:val="en-US"/>
        </w:rPr>
        <w:t>vzporedno</w:t>
      </w:r>
      <w:proofErr w:type="spellEnd"/>
      <w:r w:rsidRPr="00EB145A">
        <w:rPr>
          <w:rFonts w:ascii="Arial" w:eastAsia="Calibri" w:hAnsi="Arial" w:cs="Arial"/>
          <w:sz w:val="20"/>
          <w:szCs w:val="20"/>
          <w:lang w:val="en-US"/>
        </w:rPr>
        <w:t xml:space="preserve"> s </w:t>
      </w:r>
      <w:proofErr w:type="spellStart"/>
      <w:r w:rsidRPr="00EB145A">
        <w:rPr>
          <w:rFonts w:ascii="Arial" w:eastAsia="Calibri" w:hAnsi="Arial" w:cs="Arial"/>
          <w:sz w:val="20"/>
          <w:szCs w:val="20"/>
          <w:lang w:val="en-US"/>
        </w:rPr>
        <w:t>posamezno</w:t>
      </w:r>
      <w:proofErr w:type="spellEnd"/>
      <w:r w:rsidRPr="00EB145A">
        <w:rPr>
          <w:rFonts w:ascii="Arial" w:eastAsia="Calibri" w:hAnsi="Arial" w:cs="Arial"/>
          <w:sz w:val="20"/>
          <w:szCs w:val="20"/>
          <w:lang w:val="en-US"/>
        </w:rPr>
        <w:t xml:space="preserve"> </w:t>
      </w:r>
      <w:proofErr w:type="spellStart"/>
      <w:proofErr w:type="gramStart"/>
      <w:r w:rsidRPr="00EB145A">
        <w:rPr>
          <w:rFonts w:ascii="Arial" w:eastAsia="Calibri" w:hAnsi="Arial" w:cs="Arial"/>
          <w:sz w:val="20"/>
          <w:szCs w:val="20"/>
          <w:lang w:val="en-US"/>
        </w:rPr>
        <w:t>fazo</w:t>
      </w:r>
      <w:proofErr w:type="spellEnd"/>
      <w:r w:rsidRPr="00EB145A">
        <w:rPr>
          <w:rFonts w:ascii="Arial" w:eastAsia="Calibri" w:hAnsi="Arial" w:cs="Arial"/>
          <w:sz w:val="20"/>
          <w:szCs w:val="20"/>
          <w:lang w:val="en-US"/>
        </w:rPr>
        <w:t>;</w:t>
      </w:r>
      <w:proofErr w:type="gramEnd"/>
    </w:p>
    <w:p w14:paraId="775BBF5C" w14:textId="1C9F6C96" w:rsidR="00242DAA" w:rsidRPr="00EB145A" w:rsidRDefault="0028254D" w:rsidP="00EB145A">
      <w:pPr>
        <w:pStyle w:val="Odstavekseznama"/>
        <w:numPr>
          <w:ilvl w:val="0"/>
          <w:numId w:val="11"/>
        </w:numPr>
        <w:suppressAutoHyphens/>
        <w:autoSpaceDN w:val="0"/>
        <w:spacing w:after="0" w:line="240" w:lineRule="auto"/>
        <w:jc w:val="both"/>
        <w:textAlignment w:val="baseline"/>
        <w:rPr>
          <w:rFonts w:ascii="Arial" w:eastAsia="Times New Roman" w:hAnsi="Arial" w:cs="Arial"/>
          <w:kern w:val="3"/>
          <w:sz w:val="20"/>
          <w:szCs w:val="20"/>
          <w:lang w:eastAsia="zh-CN"/>
        </w:rPr>
      </w:pPr>
      <w:r w:rsidRPr="00EB145A">
        <w:rPr>
          <w:rFonts w:ascii="Arial" w:eastAsia="Calibri" w:hAnsi="Arial" w:cs="Arial"/>
          <w:sz w:val="20"/>
          <w:szCs w:val="20"/>
        </w:rPr>
        <w:t>projektantski</w:t>
      </w:r>
      <w:r w:rsidR="00242DAA" w:rsidRPr="00EB145A">
        <w:rPr>
          <w:rFonts w:ascii="Arial" w:eastAsia="Calibri" w:hAnsi="Arial" w:cs="Arial"/>
          <w:sz w:val="20"/>
          <w:szCs w:val="20"/>
        </w:rPr>
        <w:t xml:space="preserve"> nadzor se v dogovorjenem obsegu izvaja ves čas gradnje, skladno s potekom gradbenih del, do pridobitve uporabnega dovoljenja oz. primopredaje naročniku. Predviden rok gradnje </w:t>
      </w:r>
      <w:r w:rsidR="00242DAA" w:rsidRPr="00EB145A">
        <w:rPr>
          <w:rFonts w:ascii="Arial" w:eastAsia="Times New Roman" w:hAnsi="Arial" w:cs="Arial"/>
          <w:kern w:val="3"/>
          <w:sz w:val="20"/>
          <w:szCs w:val="20"/>
          <w:lang w:eastAsia="zh-CN"/>
        </w:rPr>
        <w:t xml:space="preserve">in dokončanja vseh GOI del in opreme </w:t>
      </w:r>
      <w:r w:rsidR="00E97831" w:rsidRPr="00EB145A">
        <w:rPr>
          <w:rFonts w:ascii="Arial" w:eastAsia="Times New Roman" w:hAnsi="Arial" w:cs="Arial"/>
          <w:kern w:val="3"/>
          <w:sz w:val="20"/>
          <w:szCs w:val="20"/>
          <w:lang w:eastAsia="zh-CN"/>
        </w:rPr>
        <w:t>je 24</w:t>
      </w:r>
      <w:r w:rsidR="00242DAA" w:rsidRPr="00EB145A">
        <w:rPr>
          <w:rFonts w:ascii="Arial" w:eastAsia="Times New Roman" w:hAnsi="Arial" w:cs="Arial"/>
          <w:kern w:val="3"/>
          <w:sz w:val="20"/>
          <w:szCs w:val="20"/>
          <w:lang w:eastAsia="zh-CN"/>
        </w:rPr>
        <w:t xml:space="preserve"> mesecev.</w:t>
      </w:r>
      <w:bookmarkEnd w:id="24"/>
    </w:p>
    <w:p w14:paraId="72D28733" w14:textId="77777777" w:rsidR="00EB145A" w:rsidRPr="00EB145A" w:rsidRDefault="00EB145A" w:rsidP="00EB145A">
      <w:pPr>
        <w:suppressAutoHyphens/>
        <w:autoSpaceDN w:val="0"/>
        <w:spacing w:after="0" w:line="240" w:lineRule="auto"/>
        <w:jc w:val="both"/>
        <w:textAlignment w:val="baseline"/>
        <w:rPr>
          <w:rFonts w:ascii="Arial" w:eastAsia="Times New Roman" w:hAnsi="Arial" w:cs="Arial"/>
          <w:kern w:val="3"/>
          <w:sz w:val="20"/>
          <w:szCs w:val="20"/>
          <w:lang w:eastAsia="zh-CN"/>
        </w:rPr>
      </w:pPr>
    </w:p>
    <w:p w14:paraId="15C933BF" w14:textId="77777777" w:rsidR="00242DAA" w:rsidRPr="00A24AFE" w:rsidRDefault="00242DAA" w:rsidP="00242DAA">
      <w:pPr>
        <w:suppressAutoHyphens/>
        <w:autoSpaceDE w:val="0"/>
        <w:autoSpaceDN w:val="0"/>
        <w:spacing w:after="0" w:line="240" w:lineRule="auto"/>
        <w:textAlignment w:val="baseline"/>
        <w:rPr>
          <w:rFonts w:ascii="Arial" w:eastAsia="Times New Roman" w:hAnsi="Arial" w:cs="Arial"/>
          <w:b/>
          <w:color w:val="000000"/>
          <w:kern w:val="3"/>
          <w:sz w:val="20"/>
          <w:szCs w:val="20"/>
          <w:u w:val="single"/>
          <w:lang w:eastAsia="zh-CN"/>
        </w:rPr>
      </w:pPr>
      <w:r w:rsidRPr="00A24AFE">
        <w:rPr>
          <w:rFonts w:ascii="Arial" w:eastAsia="Times New Roman" w:hAnsi="Arial" w:cs="Arial"/>
          <w:b/>
          <w:color w:val="000000"/>
          <w:kern w:val="3"/>
          <w:sz w:val="20"/>
          <w:szCs w:val="20"/>
          <w:u w:val="single"/>
          <w:lang w:eastAsia="zh-CN"/>
        </w:rPr>
        <w:t>Plačilni pogoji:</w:t>
      </w:r>
    </w:p>
    <w:p w14:paraId="62D2DBA9" w14:textId="77777777" w:rsidR="00242DAA" w:rsidRPr="00A24AFE" w:rsidRDefault="00242DAA" w:rsidP="00242DAA">
      <w:pPr>
        <w:suppressAutoHyphens/>
        <w:autoSpaceDE w:val="0"/>
        <w:autoSpaceDN w:val="0"/>
        <w:spacing w:after="0" w:line="240" w:lineRule="auto"/>
        <w:textAlignment w:val="baseline"/>
        <w:rPr>
          <w:rFonts w:ascii="Arial" w:eastAsia="Times New Roman" w:hAnsi="Arial" w:cs="Arial"/>
          <w:color w:val="000000"/>
          <w:kern w:val="3"/>
          <w:sz w:val="20"/>
          <w:szCs w:val="20"/>
          <w:lang w:eastAsia="zh-CN"/>
        </w:rPr>
      </w:pPr>
      <w:bookmarkStart w:id="25" w:name="_Hlk95473489"/>
      <w:r w:rsidRPr="00A24AFE">
        <w:rPr>
          <w:rFonts w:ascii="Arial" w:eastAsia="Times New Roman" w:hAnsi="Arial" w:cs="Arial"/>
          <w:color w:val="000000"/>
          <w:kern w:val="3"/>
          <w:sz w:val="20"/>
          <w:szCs w:val="20"/>
          <w:lang w:eastAsia="zh-CN"/>
        </w:rPr>
        <w:t xml:space="preserve">Naročnik bo poravnal pogodbeni znesek na osnovi opravljenih storitev na naslednji način: </w:t>
      </w:r>
    </w:p>
    <w:p w14:paraId="4E41C1DA" w14:textId="77777777" w:rsidR="002C530E" w:rsidRPr="00A24AFE" w:rsidRDefault="002C530E" w:rsidP="00242DAA">
      <w:pPr>
        <w:suppressAutoHyphens/>
        <w:autoSpaceDE w:val="0"/>
        <w:autoSpaceDN w:val="0"/>
        <w:spacing w:after="0" w:line="240" w:lineRule="auto"/>
        <w:textAlignment w:val="baseline"/>
        <w:rPr>
          <w:rFonts w:ascii="Arial" w:eastAsia="Times New Roman" w:hAnsi="Arial" w:cs="Arial"/>
          <w:color w:val="000000"/>
          <w:kern w:val="3"/>
          <w:sz w:val="20"/>
          <w:szCs w:val="20"/>
          <w:lang w:eastAsia="zh-CN"/>
        </w:rPr>
      </w:pPr>
    </w:p>
    <w:p w14:paraId="3ACEA9C9" w14:textId="77777777" w:rsidR="002C530E" w:rsidRPr="00A24AFE" w:rsidRDefault="002C530E" w:rsidP="00F9040C">
      <w:pPr>
        <w:numPr>
          <w:ilvl w:val="0"/>
          <w:numId w:val="38"/>
        </w:numPr>
        <w:tabs>
          <w:tab w:val="left" w:pos="142"/>
        </w:tabs>
        <w:spacing w:after="0" w:line="240" w:lineRule="auto"/>
        <w:ind w:left="360"/>
        <w:jc w:val="both"/>
        <w:rPr>
          <w:rFonts w:ascii="Arial" w:hAnsi="Arial" w:cs="Arial"/>
          <w:b/>
          <w:sz w:val="20"/>
          <w:szCs w:val="20"/>
          <w:lang w:eastAsia="zh-CN"/>
        </w:rPr>
      </w:pPr>
      <w:r w:rsidRPr="00A24AFE">
        <w:rPr>
          <w:rFonts w:ascii="Arial" w:hAnsi="Arial" w:cs="Arial"/>
          <w:b/>
          <w:sz w:val="20"/>
          <w:szCs w:val="20"/>
          <w:lang w:eastAsia="zh-CN"/>
        </w:rPr>
        <w:t xml:space="preserve">Idejna zasnova projekta (IZP) </w:t>
      </w:r>
    </w:p>
    <w:p w14:paraId="255447FB" w14:textId="40788E4C" w:rsidR="002C530E" w:rsidRPr="00A24AFE" w:rsidRDefault="002C530E" w:rsidP="00F9040C">
      <w:pPr>
        <w:numPr>
          <w:ilvl w:val="0"/>
          <w:numId w:val="39"/>
        </w:numPr>
        <w:tabs>
          <w:tab w:val="left" w:pos="426"/>
        </w:tabs>
        <w:spacing w:after="0" w:line="240" w:lineRule="exact"/>
        <w:ind w:left="426" w:hanging="426"/>
        <w:contextualSpacing/>
        <w:jc w:val="both"/>
        <w:rPr>
          <w:rFonts w:ascii="Arial" w:hAnsi="Arial" w:cs="Arial"/>
          <w:sz w:val="20"/>
          <w:szCs w:val="20"/>
          <w:lang w:eastAsia="zh-CN"/>
        </w:rPr>
      </w:pPr>
      <w:r w:rsidRPr="00A24AFE">
        <w:rPr>
          <w:rFonts w:ascii="Arial" w:hAnsi="Arial" w:cs="Arial"/>
          <w:sz w:val="20"/>
          <w:szCs w:val="20"/>
          <w:lang w:eastAsia="zh-CN"/>
        </w:rPr>
        <w:t>30 dni od uradnega prejema računa, ki bo izdan po pregledu in pisni potrditvi IZP s strani naročnika.</w:t>
      </w:r>
    </w:p>
    <w:p w14:paraId="2D5A385C" w14:textId="77777777" w:rsidR="002C530E" w:rsidRPr="00A24AFE" w:rsidRDefault="002C530E" w:rsidP="002C530E">
      <w:pPr>
        <w:spacing w:after="0" w:line="240" w:lineRule="auto"/>
        <w:rPr>
          <w:rFonts w:ascii="Arial" w:hAnsi="Arial" w:cs="Arial"/>
          <w:sz w:val="20"/>
          <w:szCs w:val="20"/>
          <w:lang w:eastAsia="zh-CN"/>
        </w:rPr>
      </w:pPr>
    </w:p>
    <w:p w14:paraId="7930E288" w14:textId="77777777" w:rsidR="002C530E" w:rsidRPr="00A24AFE" w:rsidRDefault="002C530E" w:rsidP="002C530E">
      <w:pPr>
        <w:spacing w:after="0" w:line="240" w:lineRule="auto"/>
        <w:rPr>
          <w:rFonts w:ascii="Arial" w:hAnsi="Arial" w:cs="Arial"/>
          <w:bCs/>
          <w:sz w:val="20"/>
          <w:szCs w:val="20"/>
        </w:rPr>
      </w:pPr>
      <w:r w:rsidRPr="00A24AFE">
        <w:rPr>
          <w:rFonts w:ascii="Arial" w:hAnsi="Arial" w:cs="Arial"/>
          <w:b/>
          <w:sz w:val="20"/>
          <w:szCs w:val="20"/>
        </w:rPr>
        <w:t>- Projektna dokumentacija za pridobitev projektnih in drugih pogojev</w:t>
      </w:r>
      <w:r w:rsidRPr="00A24AFE">
        <w:rPr>
          <w:rFonts w:ascii="Arial" w:hAnsi="Arial" w:cs="Arial"/>
          <w:bCs/>
          <w:sz w:val="20"/>
          <w:szCs w:val="20"/>
        </w:rPr>
        <w:t xml:space="preserve"> (</w:t>
      </w:r>
      <w:r w:rsidRPr="00A24AFE">
        <w:rPr>
          <w:rFonts w:ascii="Arial" w:hAnsi="Arial" w:cs="Arial"/>
          <w:b/>
          <w:sz w:val="20"/>
          <w:szCs w:val="20"/>
        </w:rPr>
        <w:t>DPP</w:t>
      </w:r>
      <w:r w:rsidRPr="00A24AFE">
        <w:rPr>
          <w:rFonts w:ascii="Arial" w:hAnsi="Arial" w:cs="Arial"/>
          <w:bCs/>
          <w:sz w:val="20"/>
          <w:szCs w:val="20"/>
        </w:rPr>
        <w:t xml:space="preserve">), usklajena s projektnimi in drugimi pogoji:  </w:t>
      </w:r>
    </w:p>
    <w:p w14:paraId="636F75B0" w14:textId="1F941C23" w:rsidR="002C530E" w:rsidRPr="00A24AFE" w:rsidRDefault="002C530E" w:rsidP="002C530E">
      <w:pPr>
        <w:numPr>
          <w:ilvl w:val="0"/>
          <w:numId w:val="12"/>
        </w:numPr>
        <w:spacing w:after="0" w:line="240" w:lineRule="auto"/>
        <w:ind w:left="397"/>
        <w:jc w:val="both"/>
        <w:rPr>
          <w:rFonts w:ascii="Arial" w:hAnsi="Arial" w:cs="Arial"/>
          <w:bCs/>
          <w:sz w:val="20"/>
          <w:szCs w:val="20"/>
        </w:rPr>
      </w:pPr>
      <w:r w:rsidRPr="00A24AFE">
        <w:rPr>
          <w:rFonts w:ascii="Arial" w:hAnsi="Arial" w:cs="Arial"/>
          <w:bCs/>
          <w:sz w:val="20"/>
          <w:szCs w:val="20"/>
        </w:rPr>
        <w:t>30 dni od uradnega prejema računa, ki bo izdan po pregledu in pisni potrditvi DPP s strani naročnika.</w:t>
      </w:r>
    </w:p>
    <w:p w14:paraId="4602CB8F" w14:textId="77777777" w:rsidR="002C530E" w:rsidRPr="00A24AFE" w:rsidRDefault="002C530E" w:rsidP="002C530E">
      <w:pPr>
        <w:spacing w:after="0" w:line="240" w:lineRule="auto"/>
        <w:ind w:left="397"/>
        <w:rPr>
          <w:rFonts w:ascii="Arial" w:hAnsi="Arial" w:cs="Arial"/>
          <w:bCs/>
          <w:sz w:val="20"/>
          <w:szCs w:val="20"/>
        </w:rPr>
      </w:pPr>
    </w:p>
    <w:p w14:paraId="744818FE" w14:textId="77777777" w:rsidR="002C530E" w:rsidRPr="00A24AFE" w:rsidRDefault="002C530E" w:rsidP="002C530E">
      <w:pPr>
        <w:spacing w:after="0" w:line="240" w:lineRule="exact"/>
        <w:jc w:val="both"/>
        <w:rPr>
          <w:rFonts w:ascii="Arial" w:hAnsi="Arial" w:cs="Arial"/>
          <w:bCs/>
          <w:sz w:val="20"/>
          <w:szCs w:val="20"/>
        </w:rPr>
      </w:pPr>
      <w:r w:rsidRPr="00A24AFE">
        <w:rPr>
          <w:rFonts w:ascii="Arial" w:hAnsi="Arial" w:cs="Arial"/>
          <w:b/>
          <w:sz w:val="20"/>
          <w:szCs w:val="20"/>
        </w:rPr>
        <w:t>- Projektna dokumentacija za pridobitev mnenj in gradbenega dovoljenja za rekonstrukcijo (DGD)</w:t>
      </w:r>
      <w:r w:rsidRPr="00A24AFE">
        <w:rPr>
          <w:rFonts w:ascii="Arial" w:hAnsi="Arial" w:cs="Arial"/>
          <w:bCs/>
          <w:sz w:val="20"/>
          <w:szCs w:val="20"/>
        </w:rPr>
        <w:t xml:space="preserve">: </w:t>
      </w:r>
    </w:p>
    <w:p w14:paraId="0CF3C5A2" w14:textId="270FDAB6" w:rsidR="002C530E" w:rsidRPr="00A24AFE" w:rsidRDefault="002C530E" w:rsidP="002C530E">
      <w:pPr>
        <w:numPr>
          <w:ilvl w:val="0"/>
          <w:numId w:val="13"/>
        </w:numPr>
        <w:spacing w:after="0" w:line="240" w:lineRule="exact"/>
        <w:ind w:left="397"/>
        <w:contextualSpacing/>
        <w:jc w:val="both"/>
        <w:rPr>
          <w:rFonts w:ascii="Arial" w:hAnsi="Arial" w:cs="Arial"/>
          <w:sz w:val="20"/>
          <w:szCs w:val="20"/>
        </w:rPr>
      </w:pPr>
      <w:r w:rsidRPr="00A24AFE">
        <w:rPr>
          <w:rFonts w:ascii="Arial" w:hAnsi="Arial" w:cs="Arial"/>
          <w:sz w:val="20"/>
          <w:szCs w:val="20"/>
        </w:rPr>
        <w:t>60% pogodbene vrednosti za to dokumentacijo v roku 30 dni od uradnega prejema računa, ki bo izstavljen po predaji DGD za pridobitev mnenj,</w:t>
      </w:r>
    </w:p>
    <w:p w14:paraId="7EF186FA" w14:textId="6DEEED49" w:rsidR="002C530E" w:rsidRPr="00A24AFE" w:rsidRDefault="002C530E" w:rsidP="002C530E">
      <w:pPr>
        <w:numPr>
          <w:ilvl w:val="0"/>
          <w:numId w:val="13"/>
        </w:numPr>
        <w:spacing w:after="0" w:line="240" w:lineRule="auto"/>
        <w:ind w:left="397"/>
        <w:jc w:val="both"/>
        <w:rPr>
          <w:rFonts w:ascii="Arial" w:hAnsi="Arial" w:cs="Arial"/>
          <w:bCs/>
          <w:sz w:val="20"/>
          <w:szCs w:val="20"/>
        </w:rPr>
      </w:pPr>
      <w:r w:rsidRPr="00A24AFE">
        <w:rPr>
          <w:rFonts w:ascii="Arial" w:hAnsi="Arial" w:cs="Arial"/>
          <w:sz w:val="20"/>
          <w:szCs w:val="20"/>
        </w:rPr>
        <w:t>20% pogodbene vrednosti za to dokumentacijo v roku 30 dni od uradnega prejema računa, ki bo izstavljen po vložitvi vloge za izdajo GD na upravni organ.</w:t>
      </w:r>
    </w:p>
    <w:p w14:paraId="12D42EB1" w14:textId="04548646" w:rsidR="002C530E" w:rsidRPr="00A24AFE" w:rsidRDefault="002C530E" w:rsidP="002C530E">
      <w:pPr>
        <w:numPr>
          <w:ilvl w:val="0"/>
          <w:numId w:val="13"/>
        </w:numPr>
        <w:spacing w:after="0" w:line="240" w:lineRule="auto"/>
        <w:ind w:left="397"/>
        <w:jc w:val="both"/>
        <w:rPr>
          <w:rFonts w:ascii="Arial" w:hAnsi="Arial" w:cs="Arial"/>
          <w:bCs/>
          <w:sz w:val="20"/>
          <w:szCs w:val="20"/>
        </w:rPr>
      </w:pPr>
      <w:r w:rsidRPr="00A24AFE">
        <w:rPr>
          <w:rFonts w:ascii="Arial" w:hAnsi="Arial" w:cs="Arial"/>
          <w:sz w:val="20"/>
          <w:szCs w:val="20"/>
        </w:rPr>
        <w:t>20% pogodbene vrednosti za to dokumentacijo v roku 30 dni od uradnega prejema računa, ki bo izstavljen po izdaji GD.</w:t>
      </w:r>
    </w:p>
    <w:p w14:paraId="0CB0687C" w14:textId="77777777" w:rsidR="002C530E" w:rsidRPr="00A24AFE" w:rsidRDefault="002C530E" w:rsidP="002C530E">
      <w:pPr>
        <w:spacing w:after="0" w:line="240" w:lineRule="auto"/>
        <w:rPr>
          <w:rFonts w:ascii="Arial" w:hAnsi="Arial" w:cs="Arial"/>
          <w:bCs/>
          <w:sz w:val="20"/>
          <w:szCs w:val="20"/>
        </w:rPr>
      </w:pPr>
    </w:p>
    <w:p w14:paraId="66A50F06" w14:textId="77777777" w:rsidR="002C530E" w:rsidRPr="00F562A4" w:rsidRDefault="002C530E" w:rsidP="00F562A4">
      <w:pPr>
        <w:spacing w:after="0" w:line="240" w:lineRule="auto"/>
        <w:jc w:val="both"/>
        <w:rPr>
          <w:rFonts w:ascii="Arial" w:hAnsi="Arial" w:cs="Arial"/>
          <w:b/>
          <w:sz w:val="20"/>
          <w:szCs w:val="20"/>
        </w:rPr>
      </w:pPr>
      <w:r w:rsidRPr="00F562A4">
        <w:rPr>
          <w:rFonts w:ascii="Arial" w:hAnsi="Arial" w:cs="Arial"/>
          <w:b/>
          <w:sz w:val="20"/>
          <w:szCs w:val="20"/>
        </w:rPr>
        <w:t xml:space="preserve">- Projektna dokumentacija za izvedbo gradnje (PZI) </w:t>
      </w:r>
      <w:r w:rsidR="00F562A4" w:rsidRPr="00F562A4">
        <w:rPr>
          <w:rFonts w:ascii="Arial" w:hAnsi="Arial" w:cs="Arial"/>
          <w:b/>
          <w:sz w:val="20"/>
          <w:szCs w:val="20"/>
        </w:rPr>
        <w:t>za rekonstrukcijo in rušitve, zunanjo prometno in komunalno ureditev</w:t>
      </w:r>
      <w:r w:rsidRPr="00F562A4">
        <w:rPr>
          <w:rFonts w:ascii="Arial" w:hAnsi="Arial" w:cs="Arial"/>
          <w:b/>
          <w:sz w:val="20"/>
          <w:szCs w:val="20"/>
        </w:rPr>
        <w:t>:</w:t>
      </w:r>
    </w:p>
    <w:p w14:paraId="653E38F0" w14:textId="2CADDFF0" w:rsidR="002C530E" w:rsidRPr="00A24AFE" w:rsidRDefault="002C530E" w:rsidP="002C530E">
      <w:pPr>
        <w:numPr>
          <w:ilvl w:val="0"/>
          <w:numId w:val="14"/>
        </w:numPr>
        <w:spacing w:after="0" w:line="240" w:lineRule="exact"/>
        <w:ind w:left="417"/>
        <w:contextualSpacing/>
        <w:jc w:val="both"/>
        <w:rPr>
          <w:rFonts w:ascii="Arial" w:hAnsi="Arial" w:cs="Arial"/>
          <w:sz w:val="20"/>
          <w:szCs w:val="20"/>
        </w:rPr>
      </w:pPr>
      <w:r w:rsidRPr="00A24AFE">
        <w:rPr>
          <w:rFonts w:ascii="Arial" w:hAnsi="Arial" w:cs="Arial"/>
          <w:sz w:val="20"/>
          <w:szCs w:val="20"/>
        </w:rPr>
        <w:t>40% pogodbene vrednosti za to dokumentacijo v roku 30 dni od uradnega prejema računa, ki bo izstavljen po predaji osnutka PZI, usklajenega s projektno nalogo za PZI,</w:t>
      </w:r>
    </w:p>
    <w:p w14:paraId="1F1B2E46" w14:textId="0B72FF30" w:rsidR="002C530E" w:rsidRPr="00A24AFE" w:rsidRDefault="002C530E" w:rsidP="002C530E">
      <w:pPr>
        <w:numPr>
          <w:ilvl w:val="0"/>
          <w:numId w:val="14"/>
        </w:numPr>
        <w:spacing w:after="0" w:line="240" w:lineRule="auto"/>
        <w:ind w:left="417"/>
        <w:jc w:val="both"/>
        <w:rPr>
          <w:rFonts w:ascii="Arial" w:hAnsi="Arial" w:cs="Arial"/>
          <w:bCs/>
          <w:sz w:val="20"/>
          <w:szCs w:val="20"/>
        </w:rPr>
      </w:pPr>
      <w:r w:rsidRPr="00A24AFE">
        <w:rPr>
          <w:rFonts w:ascii="Arial" w:hAnsi="Arial" w:cs="Arial"/>
          <w:sz w:val="20"/>
          <w:szCs w:val="20"/>
        </w:rPr>
        <w:t>60% pogodbene vrednosti za to dokumentacijo v roku 30 dni od uradnega prejema računa, ki bo izstavljen po predaji</w:t>
      </w:r>
      <w:r w:rsidR="00557861">
        <w:rPr>
          <w:rFonts w:ascii="Arial" w:hAnsi="Arial" w:cs="Arial"/>
          <w:sz w:val="20"/>
          <w:szCs w:val="20"/>
        </w:rPr>
        <w:t xml:space="preserve"> in potrditvi</w:t>
      </w:r>
      <w:r w:rsidRPr="00A24AFE">
        <w:rPr>
          <w:rFonts w:ascii="Arial" w:hAnsi="Arial" w:cs="Arial"/>
          <w:sz w:val="20"/>
          <w:szCs w:val="20"/>
        </w:rPr>
        <w:t xml:space="preserve"> končne verzije PZI. </w:t>
      </w:r>
    </w:p>
    <w:p w14:paraId="70CAFA29" w14:textId="77777777" w:rsidR="002C530E" w:rsidRPr="00A24AFE" w:rsidRDefault="002C530E" w:rsidP="002C530E">
      <w:pPr>
        <w:spacing w:after="0" w:line="240" w:lineRule="auto"/>
        <w:jc w:val="both"/>
        <w:rPr>
          <w:rFonts w:ascii="Arial" w:hAnsi="Arial" w:cs="Arial"/>
          <w:sz w:val="20"/>
          <w:szCs w:val="20"/>
        </w:rPr>
      </w:pPr>
    </w:p>
    <w:p w14:paraId="35EBE2B8" w14:textId="77777777" w:rsidR="002C530E" w:rsidRPr="00A24AFE" w:rsidRDefault="002C530E" w:rsidP="002C530E">
      <w:pPr>
        <w:spacing w:after="0" w:line="240" w:lineRule="auto"/>
        <w:jc w:val="both"/>
        <w:rPr>
          <w:rFonts w:ascii="Arial" w:hAnsi="Arial" w:cs="Arial"/>
          <w:b/>
          <w:sz w:val="20"/>
          <w:szCs w:val="20"/>
        </w:rPr>
      </w:pPr>
      <w:r w:rsidRPr="00A24AFE">
        <w:rPr>
          <w:rFonts w:ascii="Arial" w:hAnsi="Arial" w:cs="Arial"/>
          <w:b/>
          <w:sz w:val="20"/>
          <w:szCs w:val="20"/>
        </w:rPr>
        <w:t>- Projektna naloga PN in projektna dokumentacija IDP za notranjo opremo:</w:t>
      </w:r>
    </w:p>
    <w:p w14:paraId="35656F02" w14:textId="0A19AA52" w:rsidR="002C530E" w:rsidRPr="00A24AFE" w:rsidRDefault="002C530E" w:rsidP="002C530E">
      <w:pPr>
        <w:numPr>
          <w:ilvl w:val="0"/>
          <w:numId w:val="15"/>
        </w:numPr>
        <w:spacing w:after="0" w:line="240" w:lineRule="auto"/>
        <w:ind w:left="417"/>
        <w:jc w:val="both"/>
        <w:rPr>
          <w:rFonts w:ascii="Arial" w:hAnsi="Arial" w:cs="Arial"/>
          <w:sz w:val="20"/>
          <w:szCs w:val="20"/>
        </w:rPr>
      </w:pPr>
      <w:r w:rsidRPr="00A24AFE">
        <w:rPr>
          <w:rFonts w:ascii="Arial" w:hAnsi="Arial" w:cs="Arial"/>
          <w:sz w:val="20"/>
          <w:szCs w:val="20"/>
        </w:rPr>
        <w:t>30 dni od uradnega prejema računa, ki bo izdan po pregledu in pisni potrditvi PN in IDP za notranjo opremo s strani naročnika.</w:t>
      </w:r>
    </w:p>
    <w:p w14:paraId="0F60621E" w14:textId="77777777" w:rsidR="002C530E" w:rsidRPr="00A24AFE" w:rsidRDefault="002C530E" w:rsidP="002C530E">
      <w:pPr>
        <w:spacing w:after="0" w:line="240" w:lineRule="auto"/>
        <w:jc w:val="both"/>
        <w:rPr>
          <w:rFonts w:ascii="Arial" w:hAnsi="Arial" w:cs="Arial"/>
          <w:bCs/>
          <w:sz w:val="20"/>
          <w:szCs w:val="20"/>
        </w:rPr>
      </w:pPr>
    </w:p>
    <w:p w14:paraId="7FA0C9D3" w14:textId="77777777" w:rsidR="002C530E" w:rsidRPr="00A24AFE" w:rsidRDefault="002C530E" w:rsidP="002C530E">
      <w:pPr>
        <w:spacing w:after="0" w:line="240" w:lineRule="exact"/>
        <w:jc w:val="both"/>
        <w:rPr>
          <w:rFonts w:ascii="Arial" w:hAnsi="Arial" w:cs="Arial"/>
          <w:b/>
          <w:sz w:val="20"/>
          <w:szCs w:val="20"/>
        </w:rPr>
      </w:pPr>
      <w:r w:rsidRPr="00A24AFE">
        <w:rPr>
          <w:rFonts w:ascii="Arial" w:hAnsi="Arial" w:cs="Arial"/>
          <w:b/>
          <w:sz w:val="20"/>
          <w:szCs w:val="20"/>
        </w:rPr>
        <w:t xml:space="preserve">- Projektna dokumentacija za izvedbo (PZI) za notranjo opremo, izdelano na podlagi IDP za notranjo opremo: </w:t>
      </w:r>
    </w:p>
    <w:p w14:paraId="566B94F1" w14:textId="6080D871" w:rsidR="002C530E" w:rsidRPr="00A24AFE" w:rsidRDefault="002C530E" w:rsidP="002C530E">
      <w:pPr>
        <w:numPr>
          <w:ilvl w:val="0"/>
          <w:numId w:val="16"/>
        </w:numPr>
        <w:spacing w:after="0" w:line="240" w:lineRule="exact"/>
        <w:ind w:left="473"/>
        <w:contextualSpacing/>
        <w:jc w:val="both"/>
        <w:rPr>
          <w:rFonts w:ascii="Arial" w:hAnsi="Arial" w:cs="Arial"/>
          <w:sz w:val="20"/>
          <w:szCs w:val="20"/>
        </w:rPr>
      </w:pPr>
      <w:r w:rsidRPr="00A24AFE">
        <w:rPr>
          <w:rFonts w:ascii="Arial" w:hAnsi="Arial" w:cs="Arial"/>
          <w:sz w:val="20"/>
          <w:szCs w:val="20"/>
        </w:rPr>
        <w:t xml:space="preserve">40% pogodbene vrednosti za to dokumentacijo v roku 30 dni od uradnega prejema računa, ki bo izstavljen po predaji naročniku v pregled, </w:t>
      </w:r>
    </w:p>
    <w:p w14:paraId="783DD3F7" w14:textId="6EBC6C34" w:rsidR="002C530E" w:rsidRPr="00A24AFE" w:rsidRDefault="002C530E" w:rsidP="002C530E">
      <w:pPr>
        <w:numPr>
          <w:ilvl w:val="0"/>
          <w:numId w:val="16"/>
        </w:numPr>
        <w:spacing w:after="0" w:line="240" w:lineRule="auto"/>
        <w:ind w:left="473"/>
        <w:jc w:val="both"/>
        <w:rPr>
          <w:rFonts w:ascii="Arial" w:hAnsi="Arial" w:cs="Arial"/>
          <w:bCs/>
          <w:sz w:val="20"/>
          <w:szCs w:val="20"/>
        </w:rPr>
      </w:pPr>
      <w:r w:rsidRPr="00A24AFE">
        <w:rPr>
          <w:rFonts w:ascii="Arial" w:hAnsi="Arial" w:cs="Arial"/>
          <w:sz w:val="20"/>
          <w:szCs w:val="20"/>
        </w:rPr>
        <w:t>60% pogodbene vrednosti za to dokumentacijo v roku 30 dni od uradnega prejema računa, ki bo izstavljen po predaji</w:t>
      </w:r>
      <w:r w:rsidR="00557861">
        <w:rPr>
          <w:rFonts w:ascii="Arial" w:hAnsi="Arial" w:cs="Arial"/>
          <w:sz w:val="20"/>
          <w:szCs w:val="20"/>
        </w:rPr>
        <w:t xml:space="preserve"> in potrditvi</w:t>
      </w:r>
      <w:r w:rsidRPr="00A24AFE">
        <w:rPr>
          <w:rFonts w:ascii="Arial" w:hAnsi="Arial" w:cs="Arial"/>
          <w:sz w:val="20"/>
          <w:szCs w:val="20"/>
        </w:rPr>
        <w:t xml:space="preserve"> končne verzije PZI</w:t>
      </w:r>
      <w:r w:rsidR="00376081">
        <w:rPr>
          <w:rFonts w:ascii="Arial" w:hAnsi="Arial" w:cs="Arial"/>
          <w:sz w:val="20"/>
          <w:szCs w:val="20"/>
        </w:rPr>
        <w:t>.</w:t>
      </w:r>
    </w:p>
    <w:p w14:paraId="76F99294" w14:textId="77777777" w:rsidR="002C530E" w:rsidRPr="00A24AFE" w:rsidRDefault="002C530E" w:rsidP="002C530E">
      <w:pPr>
        <w:spacing w:after="0" w:line="240" w:lineRule="auto"/>
        <w:jc w:val="both"/>
        <w:rPr>
          <w:rFonts w:ascii="Arial" w:hAnsi="Arial" w:cs="Arial"/>
          <w:bCs/>
          <w:sz w:val="20"/>
          <w:szCs w:val="20"/>
        </w:rPr>
      </w:pPr>
    </w:p>
    <w:p w14:paraId="5F792EAD" w14:textId="77777777" w:rsidR="002C530E" w:rsidRPr="00A24AFE" w:rsidRDefault="002C530E" w:rsidP="002C530E">
      <w:pPr>
        <w:spacing w:after="0" w:line="240" w:lineRule="exact"/>
        <w:jc w:val="both"/>
        <w:rPr>
          <w:rFonts w:ascii="Arial" w:hAnsi="Arial" w:cs="Arial"/>
          <w:b/>
          <w:sz w:val="20"/>
          <w:szCs w:val="20"/>
        </w:rPr>
      </w:pPr>
      <w:r w:rsidRPr="00A24AFE">
        <w:rPr>
          <w:rFonts w:ascii="Arial" w:hAnsi="Arial" w:cs="Arial"/>
          <w:b/>
          <w:sz w:val="20"/>
          <w:szCs w:val="20"/>
        </w:rPr>
        <w:t xml:space="preserve">- Dokumentacija za razpis (DZR), sodelovanje pri razpisu za oddajo del in pripravi tehničnega dela dokumentacije za razpis (izdelane na osnovi PZI) za rekonstrukcijo in rušitve, zunanjo, prometno in komunalno ureditev in notranjo opremo:  </w:t>
      </w:r>
    </w:p>
    <w:p w14:paraId="470086E0" w14:textId="264819AE" w:rsidR="002C530E" w:rsidRPr="00A24AFE" w:rsidRDefault="002C530E" w:rsidP="002C530E">
      <w:pPr>
        <w:numPr>
          <w:ilvl w:val="0"/>
          <w:numId w:val="17"/>
        </w:numPr>
        <w:spacing w:after="0" w:line="240" w:lineRule="exact"/>
        <w:ind w:left="417"/>
        <w:contextualSpacing/>
        <w:jc w:val="both"/>
        <w:rPr>
          <w:rFonts w:ascii="Arial" w:hAnsi="Arial" w:cs="Arial"/>
          <w:sz w:val="20"/>
          <w:szCs w:val="20"/>
        </w:rPr>
      </w:pPr>
      <w:r w:rsidRPr="00A24AFE">
        <w:rPr>
          <w:rFonts w:ascii="Arial" w:hAnsi="Arial" w:cs="Arial"/>
          <w:sz w:val="20"/>
          <w:szCs w:val="20"/>
        </w:rPr>
        <w:t>90% pogodbene vrednosti za to dokumentacijo v roku 30 dni od uradnega prejema računa, ki bo izstavljen po predaji osnutka DZR v pregled,</w:t>
      </w:r>
    </w:p>
    <w:p w14:paraId="7A432C05" w14:textId="2B1ED030" w:rsidR="002C530E" w:rsidRDefault="002C530E" w:rsidP="00946B36">
      <w:pPr>
        <w:numPr>
          <w:ilvl w:val="0"/>
          <w:numId w:val="17"/>
        </w:numPr>
        <w:spacing w:after="0" w:line="240" w:lineRule="auto"/>
        <w:ind w:left="417"/>
        <w:jc w:val="both"/>
        <w:rPr>
          <w:rFonts w:ascii="Arial" w:hAnsi="Arial" w:cs="Arial"/>
          <w:sz w:val="20"/>
          <w:szCs w:val="20"/>
        </w:rPr>
      </w:pPr>
      <w:r w:rsidRPr="00A24AFE">
        <w:rPr>
          <w:rFonts w:ascii="Arial" w:hAnsi="Arial" w:cs="Arial"/>
          <w:sz w:val="20"/>
          <w:szCs w:val="20"/>
        </w:rPr>
        <w:t xml:space="preserve">10% pogodbene vrednosti za to dokumentacijo v roku 30 dni od uradnega prejema računa, ki bo izstavljen po </w:t>
      </w:r>
      <w:r w:rsidR="00557861">
        <w:rPr>
          <w:rFonts w:ascii="Arial" w:hAnsi="Arial" w:cs="Arial"/>
          <w:sz w:val="20"/>
          <w:szCs w:val="20"/>
        </w:rPr>
        <w:t>sprejemu odločitve o oddaji naročila v postopku JN za GOI dela in opremo</w:t>
      </w:r>
      <w:r w:rsidR="001B7D99">
        <w:rPr>
          <w:rFonts w:ascii="Arial" w:hAnsi="Arial" w:cs="Arial"/>
          <w:sz w:val="20"/>
          <w:szCs w:val="20"/>
        </w:rPr>
        <w:t>.</w:t>
      </w:r>
    </w:p>
    <w:p w14:paraId="7DFCA430" w14:textId="77777777" w:rsidR="00E036A7" w:rsidRPr="00A24AFE" w:rsidRDefault="00E036A7" w:rsidP="00E036A7">
      <w:pPr>
        <w:spacing w:after="0" w:line="240" w:lineRule="auto"/>
        <w:jc w:val="both"/>
        <w:rPr>
          <w:rFonts w:ascii="Arial" w:hAnsi="Arial" w:cs="Arial"/>
          <w:sz w:val="20"/>
          <w:szCs w:val="20"/>
        </w:rPr>
      </w:pPr>
    </w:p>
    <w:p w14:paraId="6033C6B0" w14:textId="32EF961C" w:rsidR="002C530E" w:rsidRPr="00A24AFE" w:rsidRDefault="002C530E" w:rsidP="002C530E">
      <w:pPr>
        <w:spacing w:after="0" w:line="240" w:lineRule="exact"/>
        <w:jc w:val="both"/>
        <w:rPr>
          <w:rFonts w:ascii="Arial" w:hAnsi="Arial" w:cs="Arial"/>
          <w:bCs/>
          <w:sz w:val="20"/>
          <w:szCs w:val="20"/>
        </w:rPr>
      </w:pPr>
      <w:r w:rsidRPr="00A24AFE">
        <w:rPr>
          <w:rFonts w:ascii="Arial" w:eastAsia="Times New Roman" w:hAnsi="Arial" w:cs="Arial"/>
          <w:color w:val="000000"/>
          <w:kern w:val="3"/>
          <w:sz w:val="20"/>
          <w:szCs w:val="20"/>
          <w:lang w:eastAsia="zh-CN"/>
        </w:rPr>
        <w:t xml:space="preserve">- </w:t>
      </w:r>
      <w:r w:rsidRPr="00A24AFE">
        <w:rPr>
          <w:rFonts w:ascii="Arial" w:eastAsia="Times New Roman" w:hAnsi="Arial" w:cs="Arial"/>
          <w:b/>
          <w:bCs/>
          <w:color w:val="000000"/>
          <w:kern w:val="3"/>
          <w:sz w:val="20"/>
          <w:szCs w:val="20"/>
          <w:lang w:eastAsia="zh-CN"/>
        </w:rPr>
        <w:t>za projektantski nadzor v času gradnje</w:t>
      </w:r>
      <w:r w:rsidRPr="00A24AFE">
        <w:rPr>
          <w:rFonts w:ascii="Arial" w:eastAsia="Times New Roman" w:hAnsi="Arial" w:cs="Arial"/>
          <w:color w:val="000000"/>
          <w:kern w:val="3"/>
          <w:sz w:val="20"/>
          <w:szCs w:val="20"/>
          <w:lang w:eastAsia="zh-CN"/>
        </w:rPr>
        <w:t xml:space="preserve"> bo naročnik plačeval po mesečnih </w:t>
      </w:r>
      <w:r w:rsidR="00557861">
        <w:rPr>
          <w:rFonts w:ascii="Arial" w:eastAsia="Times New Roman" w:hAnsi="Arial" w:cs="Arial"/>
          <w:color w:val="000000"/>
          <w:kern w:val="3"/>
          <w:sz w:val="20"/>
          <w:szCs w:val="20"/>
          <w:lang w:eastAsia="zh-CN"/>
        </w:rPr>
        <w:t>računih</w:t>
      </w:r>
      <w:r w:rsidRPr="00A24AFE">
        <w:rPr>
          <w:rFonts w:ascii="Arial" w:eastAsia="Times New Roman" w:hAnsi="Arial" w:cs="Arial"/>
          <w:color w:val="000000"/>
          <w:kern w:val="3"/>
          <w:sz w:val="20"/>
          <w:szCs w:val="20"/>
          <w:lang w:eastAsia="zh-CN"/>
        </w:rPr>
        <w:t>.</w:t>
      </w:r>
      <w:r w:rsidRPr="00A24AFE">
        <w:rPr>
          <w:rFonts w:ascii="Arial" w:eastAsia="Times New Roman" w:hAnsi="Arial" w:cs="Arial"/>
          <w:color w:val="000000"/>
          <w:sz w:val="20"/>
          <w:szCs w:val="20"/>
        </w:rPr>
        <w:t xml:space="preserve"> </w:t>
      </w:r>
      <w:r w:rsidRPr="00A24AFE">
        <w:rPr>
          <w:rFonts w:ascii="Arial" w:hAnsi="Arial" w:cs="Arial"/>
          <w:bCs/>
          <w:sz w:val="20"/>
          <w:szCs w:val="20"/>
        </w:rPr>
        <w:t xml:space="preserve">Izvajalec bo </w:t>
      </w:r>
      <w:r w:rsidR="00557861">
        <w:rPr>
          <w:rFonts w:ascii="Arial" w:hAnsi="Arial" w:cs="Arial"/>
          <w:bCs/>
          <w:sz w:val="20"/>
          <w:szCs w:val="20"/>
        </w:rPr>
        <w:t>račun za posamezen mesec</w:t>
      </w:r>
      <w:r w:rsidRPr="00A24AFE">
        <w:rPr>
          <w:rFonts w:ascii="Arial" w:hAnsi="Arial" w:cs="Arial"/>
          <w:bCs/>
          <w:sz w:val="20"/>
          <w:szCs w:val="20"/>
        </w:rPr>
        <w:t xml:space="preserve"> v višini 1/24 </w:t>
      </w:r>
      <w:r w:rsidR="00557861">
        <w:rPr>
          <w:rFonts w:ascii="Arial" w:hAnsi="Arial" w:cs="Arial"/>
          <w:bCs/>
          <w:sz w:val="20"/>
          <w:szCs w:val="20"/>
        </w:rPr>
        <w:t>okvirnega</w:t>
      </w:r>
      <w:r w:rsidR="00557861" w:rsidRPr="00A24AFE">
        <w:rPr>
          <w:rFonts w:ascii="Arial" w:hAnsi="Arial" w:cs="Arial"/>
          <w:bCs/>
          <w:sz w:val="20"/>
          <w:szCs w:val="20"/>
        </w:rPr>
        <w:t xml:space="preserve"> </w:t>
      </w:r>
      <w:r w:rsidRPr="00A24AFE">
        <w:rPr>
          <w:rFonts w:ascii="Arial" w:hAnsi="Arial" w:cs="Arial"/>
          <w:bCs/>
          <w:sz w:val="20"/>
          <w:szCs w:val="20"/>
        </w:rPr>
        <w:t>pogodbenega zneska</w:t>
      </w:r>
      <w:r w:rsidR="00A052C8" w:rsidRPr="00A052C8">
        <w:rPr>
          <w:rFonts w:ascii="Arial" w:hAnsi="Arial" w:cs="Arial"/>
          <w:bCs/>
          <w:sz w:val="20"/>
          <w:szCs w:val="20"/>
          <w:vertAlign w:val="superscript"/>
        </w:rPr>
        <w:footnoteReference w:id="4"/>
      </w:r>
      <w:r w:rsidRPr="00A24AFE">
        <w:rPr>
          <w:rFonts w:ascii="Arial" w:hAnsi="Arial" w:cs="Arial"/>
          <w:bCs/>
          <w:sz w:val="20"/>
          <w:szCs w:val="20"/>
        </w:rPr>
        <w:t xml:space="preserve"> za projektantski nadzor v času gradnje </w:t>
      </w:r>
      <w:r w:rsidRPr="00A24AFE">
        <w:rPr>
          <w:rFonts w:ascii="Arial" w:hAnsi="Arial" w:cs="Arial"/>
          <w:sz w:val="20"/>
          <w:szCs w:val="20"/>
        </w:rPr>
        <w:t>dostavil naročniku najpozneje do 15. dne v mesecu za pretekli mesec</w:t>
      </w:r>
      <w:r w:rsidR="00557861">
        <w:rPr>
          <w:rFonts w:ascii="Arial" w:hAnsi="Arial" w:cs="Arial"/>
          <w:sz w:val="20"/>
          <w:szCs w:val="20"/>
        </w:rPr>
        <w:t>.</w:t>
      </w:r>
      <w:r w:rsidRPr="00A24AFE">
        <w:rPr>
          <w:rFonts w:ascii="Arial" w:hAnsi="Arial" w:cs="Arial"/>
          <w:sz w:val="20"/>
          <w:szCs w:val="20"/>
        </w:rPr>
        <w:t xml:space="preserve"> </w:t>
      </w:r>
      <w:r w:rsidRPr="00A24AFE">
        <w:rPr>
          <w:rFonts w:ascii="Arial" w:hAnsi="Arial" w:cs="Arial"/>
          <w:bCs/>
          <w:sz w:val="20"/>
          <w:szCs w:val="20"/>
        </w:rPr>
        <w:t xml:space="preserve">Naročnik bo po pregledu in potrditvi s strani pooblaščenega predstavnika naročnika mesečne </w:t>
      </w:r>
      <w:r w:rsidR="00557861">
        <w:rPr>
          <w:rFonts w:ascii="Arial" w:hAnsi="Arial" w:cs="Arial"/>
          <w:bCs/>
          <w:sz w:val="20"/>
          <w:szCs w:val="20"/>
        </w:rPr>
        <w:t>račune</w:t>
      </w:r>
      <w:r w:rsidR="00557861" w:rsidRPr="00A24AFE">
        <w:rPr>
          <w:rFonts w:ascii="Arial" w:hAnsi="Arial" w:cs="Arial"/>
          <w:bCs/>
          <w:sz w:val="20"/>
          <w:szCs w:val="20"/>
        </w:rPr>
        <w:t xml:space="preserve"> </w:t>
      </w:r>
      <w:r w:rsidRPr="00A24AFE">
        <w:rPr>
          <w:rFonts w:ascii="Arial" w:hAnsi="Arial" w:cs="Arial"/>
          <w:bCs/>
          <w:sz w:val="20"/>
          <w:szCs w:val="20"/>
        </w:rPr>
        <w:t>plačeval v roku 30 dni od uradnega prejetja računa.</w:t>
      </w:r>
    </w:p>
    <w:p w14:paraId="3D5A3484" w14:textId="77777777" w:rsidR="002C530E" w:rsidRPr="00A24AFE" w:rsidRDefault="002C530E" w:rsidP="002C530E">
      <w:pPr>
        <w:spacing w:after="0" w:line="240" w:lineRule="auto"/>
        <w:rPr>
          <w:rFonts w:ascii="Arial" w:hAnsi="Arial" w:cs="Arial"/>
          <w:sz w:val="20"/>
          <w:szCs w:val="20"/>
        </w:rPr>
      </w:pPr>
    </w:p>
    <w:p w14:paraId="489D78FB" w14:textId="7A4EC0B5" w:rsidR="002C530E" w:rsidRPr="00A24AFE" w:rsidRDefault="002C530E" w:rsidP="002C530E">
      <w:pPr>
        <w:spacing w:after="0" w:line="240" w:lineRule="auto"/>
        <w:jc w:val="both"/>
        <w:rPr>
          <w:rFonts w:ascii="Arial" w:eastAsia="Times New Roman" w:hAnsi="Arial" w:cs="Arial"/>
          <w:bCs/>
          <w:color w:val="000000"/>
          <w:kern w:val="3"/>
          <w:sz w:val="20"/>
          <w:szCs w:val="20"/>
          <w:lang w:eastAsia="zh-CN"/>
        </w:rPr>
      </w:pPr>
      <w:r w:rsidRPr="00A24AFE">
        <w:rPr>
          <w:rFonts w:ascii="Arial" w:eastAsia="Times New Roman" w:hAnsi="Arial" w:cs="Arial"/>
          <w:color w:val="000000"/>
          <w:kern w:val="3"/>
          <w:sz w:val="20"/>
          <w:szCs w:val="20"/>
          <w:lang w:eastAsia="zh-CN"/>
        </w:rPr>
        <w:t xml:space="preserve">- </w:t>
      </w:r>
      <w:r w:rsidRPr="00A24AFE">
        <w:rPr>
          <w:rFonts w:ascii="Arial" w:eastAsia="Times New Roman" w:hAnsi="Arial" w:cs="Arial"/>
          <w:b/>
          <w:bCs/>
          <w:color w:val="000000"/>
          <w:kern w:val="3"/>
          <w:sz w:val="20"/>
          <w:szCs w:val="20"/>
          <w:lang w:eastAsia="zh-CN"/>
        </w:rPr>
        <w:t>za izdelano PID dokumentacijo</w:t>
      </w:r>
      <w:r w:rsidRPr="00A24AFE">
        <w:rPr>
          <w:rFonts w:ascii="Arial" w:eastAsia="Times New Roman" w:hAnsi="Arial" w:cs="Arial"/>
          <w:bCs/>
          <w:color w:val="000000"/>
          <w:kern w:val="3"/>
          <w:sz w:val="20"/>
          <w:szCs w:val="20"/>
          <w:lang w:eastAsia="zh-CN"/>
        </w:rPr>
        <w:t xml:space="preserve"> bo naročnik plačal po uspešno opravljenem tehničnem pregledu v roku 30 dni od uradnega prejema računa.</w:t>
      </w:r>
    </w:p>
    <w:p w14:paraId="5C370488" w14:textId="77777777" w:rsidR="002C530E" w:rsidRPr="00A24AFE" w:rsidRDefault="002C530E" w:rsidP="00242DAA">
      <w:pPr>
        <w:suppressAutoHyphens/>
        <w:autoSpaceDE w:val="0"/>
        <w:autoSpaceDN w:val="0"/>
        <w:spacing w:after="0" w:line="240" w:lineRule="auto"/>
        <w:textAlignment w:val="baseline"/>
        <w:rPr>
          <w:rFonts w:ascii="Arial" w:eastAsia="Times New Roman" w:hAnsi="Arial" w:cs="Arial"/>
          <w:color w:val="000000"/>
          <w:kern w:val="3"/>
          <w:sz w:val="20"/>
          <w:szCs w:val="20"/>
          <w:lang w:eastAsia="zh-CN"/>
        </w:rPr>
      </w:pPr>
    </w:p>
    <w:bookmarkEnd w:id="25"/>
    <w:p w14:paraId="45B5BCF5" w14:textId="77777777" w:rsidR="00242DAA" w:rsidRPr="00A24AFE" w:rsidRDefault="00242DAA" w:rsidP="005A59D7">
      <w:pPr>
        <w:suppressAutoHyphens/>
        <w:autoSpaceDE w:val="0"/>
        <w:autoSpaceDN w:val="0"/>
        <w:spacing w:line="240" w:lineRule="auto"/>
        <w:jc w:val="both"/>
        <w:textAlignment w:val="baseline"/>
        <w:rPr>
          <w:rFonts w:ascii="Arial" w:eastAsia="Times New Roman" w:hAnsi="Arial" w:cs="Arial"/>
          <w:kern w:val="3"/>
          <w:sz w:val="20"/>
          <w:szCs w:val="20"/>
          <w:lang w:eastAsia="zh-CN"/>
        </w:rPr>
      </w:pPr>
      <w:r w:rsidRPr="00A24AFE">
        <w:rPr>
          <w:rFonts w:ascii="Arial" w:eastAsia="Times New Roman" w:hAnsi="Arial" w:cs="Arial"/>
          <w:kern w:val="3"/>
          <w:sz w:val="20"/>
          <w:szCs w:val="20"/>
          <w:lang w:eastAsia="zh-CN"/>
        </w:rPr>
        <w:t xml:space="preserve">Veljavnost ponudbe mora biti najmanj </w:t>
      </w:r>
      <w:r w:rsidRPr="00A24AFE">
        <w:rPr>
          <w:rFonts w:ascii="Arial" w:eastAsia="Times New Roman" w:hAnsi="Arial" w:cs="Arial"/>
          <w:b/>
          <w:bCs/>
          <w:kern w:val="3"/>
          <w:sz w:val="20"/>
          <w:szCs w:val="20"/>
          <w:lang w:eastAsia="zh-CN"/>
        </w:rPr>
        <w:t xml:space="preserve">do vključno </w:t>
      </w:r>
      <w:r w:rsidR="002C530E" w:rsidRPr="00A24AFE">
        <w:rPr>
          <w:rFonts w:ascii="Arial" w:eastAsia="Times New Roman" w:hAnsi="Arial" w:cs="Arial"/>
          <w:b/>
          <w:bCs/>
          <w:kern w:val="3"/>
          <w:sz w:val="20"/>
          <w:szCs w:val="20"/>
          <w:lang w:eastAsia="zh-CN"/>
        </w:rPr>
        <w:t>28</w:t>
      </w:r>
      <w:r w:rsidRPr="00A24AFE">
        <w:rPr>
          <w:rFonts w:ascii="Arial" w:eastAsia="Times New Roman" w:hAnsi="Arial" w:cs="Arial"/>
          <w:b/>
          <w:bCs/>
          <w:kern w:val="3"/>
          <w:sz w:val="20"/>
          <w:szCs w:val="20"/>
          <w:lang w:eastAsia="zh-CN"/>
        </w:rPr>
        <w:t>.</w:t>
      </w:r>
      <w:r w:rsidR="002C530E" w:rsidRPr="00A24AFE">
        <w:rPr>
          <w:rFonts w:ascii="Arial" w:eastAsia="Times New Roman" w:hAnsi="Arial" w:cs="Arial"/>
          <w:b/>
          <w:bCs/>
          <w:kern w:val="3"/>
          <w:sz w:val="20"/>
          <w:szCs w:val="20"/>
          <w:lang w:eastAsia="zh-CN"/>
        </w:rPr>
        <w:t xml:space="preserve"> </w:t>
      </w:r>
      <w:r w:rsidRPr="00A24AFE">
        <w:rPr>
          <w:rFonts w:ascii="Arial" w:eastAsia="Times New Roman" w:hAnsi="Arial" w:cs="Arial"/>
          <w:b/>
          <w:bCs/>
          <w:kern w:val="3"/>
          <w:sz w:val="20"/>
          <w:szCs w:val="20"/>
          <w:lang w:eastAsia="zh-CN"/>
        </w:rPr>
        <w:t>2.</w:t>
      </w:r>
      <w:r w:rsidR="002C530E" w:rsidRPr="00A24AFE">
        <w:rPr>
          <w:rFonts w:ascii="Arial" w:eastAsia="Times New Roman" w:hAnsi="Arial" w:cs="Arial"/>
          <w:b/>
          <w:bCs/>
          <w:kern w:val="3"/>
          <w:sz w:val="20"/>
          <w:szCs w:val="20"/>
          <w:lang w:eastAsia="zh-CN"/>
        </w:rPr>
        <w:t xml:space="preserve"> 2025</w:t>
      </w:r>
      <w:r w:rsidRPr="00A24AFE">
        <w:rPr>
          <w:rFonts w:ascii="Arial" w:eastAsia="Times New Roman" w:hAnsi="Arial" w:cs="Arial"/>
          <w:kern w:val="3"/>
          <w:sz w:val="20"/>
          <w:szCs w:val="20"/>
          <w:lang w:eastAsia="zh-CN"/>
        </w:rPr>
        <w:t>, z možnostjo podaljšanja.</w:t>
      </w:r>
    </w:p>
    <w:p w14:paraId="681EDDE4" w14:textId="77777777" w:rsidR="00E97831" w:rsidRPr="00A24AFE" w:rsidRDefault="00E97831" w:rsidP="005A59D7">
      <w:pPr>
        <w:suppressAutoHyphens/>
        <w:autoSpaceDE w:val="0"/>
        <w:autoSpaceDN w:val="0"/>
        <w:spacing w:line="240" w:lineRule="auto"/>
        <w:jc w:val="both"/>
        <w:textAlignment w:val="baseline"/>
        <w:rPr>
          <w:rFonts w:ascii="Arial" w:eastAsia="Times New Roman" w:hAnsi="Arial" w:cs="Arial"/>
          <w:kern w:val="3"/>
          <w:sz w:val="20"/>
          <w:szCs w:val="20"/>
          <w:lang w:eastAsia="zh-CN"/>
        </w:rPr>
      </w:pPr>
    </w:p>
    <w:p w14:paraId="03335A56" w14:textId="77777777" w:rsidR="00E97831" w:rsidRDefault="00E97831" w:rsidP="005A59D7">
      <w:pPr>
        <w:suppressAutoHyphens/>
        <w:autoSpaceDE w:val="0"/>
        <w:autoSpaceDN w:val="0"/>
        <w:spacing w:line="240" w:lineRule="auto"/>
        <w:jc w:val="both"/>
        <w:textAlignment w:val="baseline"/>
        <w:rPr>
          <w:rFonts w:ascii="Arial" w:eastAsia="Times New Roman" w:hAnsi="Arial" w:cs="Arial"/>
          <w:kern w:val="3"/>
          <w:sz w:val="22"/>
          <w:szCs w:val="22"/>
          <w:lang w:eastAsia="zh-CN"/>
        </w:rPr>
      </w:pPr>
    </w:p>
    <w:p w14:paraId="641D34EF" w14:textId="77777777" w:rsidR="00242DAA" w:rsidRPr="006A587B" w:rsidRDefault="00242DAA" w:rsidP="00242DAA">
      <w:pPr>
        <w:tabs>
          <w:tab w:val="left" w:pos="5103"/>
        </w:tabs>
        <w:suppressAutoHyphens/>
        <w:autoSpaceDN w:val="0"/>
        <w:spacing w:after="0" w:line="240" w:lineRule="auto"/>
        <w:ind w:left="708" w:firstLine="708"/>
        <w:jc w:val="both"/>
        <w:textAlignment w:val="baseline"/>
        <w:rPr>
          <w:rFonts w:ascii="Arial" w:eastAsia="Times New Roman" w:hAnsi="Arial" w:cs="Arial"/>
          <w:kern w:val="3"/>
          <w:sz w:val="22"/>
          <w:szCs w:val="22"/>
          <w:lang w:eastAsia="zh-CN"/>
        </w:rPr>
      </w:pPr>
      <w:r w:rsidRPr="006A587B">
        <w:rPr>
          <w:rFonts w:ascii="Arial" w:eastAsia="Times New Roman" w:hAnsi="Arial" w:cs="Arial"/>
          <w:kern w:val="3"/>
          <w:sz w:val="22"/>
          <w:szCs w:val="22"/>
          <w:lang w:eastAsia="zh-CN"/>
        </w:rPr>
        <w:t>Datum:</w:t>
      </w:r>
      <w:r w:rsidRPr="006A587B">
        <w:rPr>
          <w:rFonts w:ascii="Arial" w:eastAsia="Times New Roman" w:hAnsi="Arial" w:cs="Arial"/>
          <w:kern w:val="3"/>
          <w:sz w:val="22"/>
          <w:szCs w:val="22"/>
          <w:lang w:eastAsia="zh-CN"/>
        </w:rPr>
        <w:tab/>
      </w:r>
      <w:r w:rsidRPr="006A587B">
        <w:rPr>
          <w:rFonts w:ascii="Arial" w:eastAsia="Times New Roman" w:hAnsi="Arial" w:cs="Arial"/>
          <w:kern w:val="3"/>
          <w:sz w:val="22"/>
          <w:szCs w:val="22"/>
          <w:lang w:eastAsia="zh-CN"/>
        </w:rPr>
        <w:tab/>
      </w:r>
      <w:r w:rsidRPr="006A587B">
        <w:rPr>
          <w:rFonts w:ascii="Arial" w:eastAsia="Times New Roman" w:hAnsi="Arial" w:cs="Arial"/>
          <w:kern w:val="3"/>
          <w:sz w:val="22"/>
          <w:szCs w:val="22"/>
          <w:lang w:eastAsia="zh-CN"/>
        </w:rPr>
        <w:tab/>
      </w:r>
      <w:r w:rsidRPr="006A587B">
        <w:rPr>
          <w:rFonts w:ascii="Arial" w:eastAsia="Times New Roman" w:hAnsi="Arial" w:cs="Arial"/>
          <w:kern w:val="3"/>
          <w:sz w:val="22"/>
          <w:szCs w:val="22"/>
          <w:lang w:eastAsia="zh-CN"/>
        </w:rPr>
        <w:tab/>
      </w:r>
      <w:r w:rsidRPr="006A587B">
        <w:rPr>
          <w:rFonts w:ascii="Arial" w:eastAsia="Times New Roman" w:hAnsi="Arial" w:cs="Arial"/>
          <w:kern w:val="3"/>
          <w:sz w:val="22"/>
          <w:szCs w:val="22"/>
          <w:lang w:eastAsia="zh-CN"/>
        </w:rPr>
        <w:tab/>
        <w:t>Podpis:</w:t>
      </w:r>
    </w:p>
    <w:p w14:paraId="4F84AEA9" w14:textId="77777777" w:rsidR="00242DAA" w:rsidRPr="006A587B" w:rsidRDefault="00242DAA" w:rsidP="00242DAA">
      <w:pPr>
        <w:tabs>
          <w:tab w:val="left" w:pos="5103"/>
        </w:tabs>
        <w:suppressAutoHyphens/>
        <w:autoSpaceDN w:val="0"/>
        <w:spacing w:after="0" w:line="240" w:lineRule="auto"/>
        <w:ind w:left="708" w:firstLine="708"/>
        <w:jc w:val="both"/>
        <w:textAlignment w:val="baseline"/>
        <w:rPr>
          <w:rFonts w:ascii="Arial" w:eastAsia="Times New Roman" w:hAnsi="Arial" w:cs="Arial"/>
          <w:kern w:val="3"/>
          <w:sz w:val="22"/>
          <w:szCs w:val="22"/>
          <w:lang w:eastAsia="zh-CN"/>
        </w:rPr>
      </w:pPr>
    </w:p>
    <w:p w14:paraId="302D6136" w14:textId="77777777" w:rsidR="00242DAA" w:rsidRPr="006A587B" w:rsidRDefault="00242DAA" w:rsidP="00242DAA">
      <w:pPr>
        <w:suppressAutoHyphens/>
        <w:autoSpaceDN w:val="0"/>
        <w:spacing w:after="0" w:line="240" w:lineRule="auto"/>
        <w:jc w:val="both"/>
        <w:textAlignment w:val="baseline"/>
        <w:rPr>
          <w:rFonts w:ascii="Arial" w:eastAsia="Times New Roman" w:hAnsi="Arial" w:cs="Arial"/>
          <w:kern w:val="3"/>
          <w:sz w:val="22"/>
          <w:szCs w:val="22"/>
          <w:lang w:eastAsia="zh-CN"/>
        </w:rPr>
      </w:pPr>
      <w:r w:rsidRPr="006A587B">
        <w:rPr>
          <w:rFonts w:ascii="Arial" w:eastAsia="Times New Roman" w:hAnsi="Arial" w:cs="Arial"/>
          <w:kern w:val="3"/>
          <w:sz w:val="22"/>
          <w:szCs w:val="22"/>
          <w:lang w:eastAsia="zh-CN"/>
        </w:rPr>
        <w:tab/>
        <w:t>_________________</w:t>
      </w:r>
      <w:r w:rsidRPr="006A587B">
        <w:rPr>
          <w:rFonts w:ascii="Arial" w:eastAsia="Times New Roman" w:hAnsi="Arial" w:cs="Arial"/>
          <w:kern w:val="3"/>
          <w:sz w:val="22"/>
          <w:szCs w:val="22"/>
          <w:lang w:eastAsia="zh-CN"/>
        </w:rPr>
        <w:tab/>
      </w:r>
      <w:r w:rsidRPr="006A587B">
        <w:rPr>
          <w:rFonts w:ascii="Arial" w:eastAsia="Times New Roman" w:hAnsi="Arial" w:cs="Arial"/>
          <w:kern w:val="3"/>
          <w:sz w:val="22"/>
          <w:szCs w:val="22"/>
          <w:lang w:eastAsia="zh-CN"/>
        </w:rPr>
        <w:tab/>
      </w:r>
      <w:r w:rsidRPr="006A587B">
        <w:rPr>
          <w:rFonts w:ascii="Arial" w:eastAsia="Times New Roman" w:hAnsi="Arial" w:cs="Arial"/>
          <w:kern w:val="3"/>
          <w:sz w:val="22"/>
          <w:szCs w:val="22"/>
          <w:lang w:eastAsia="zh-CN"/>
        </w:rPr>
        <w:tab/>
      </w:r>
      <w:r w:rsidRPr="006A587B">
        <w:rPr>
          <w:rFonts w:ascii="Arial" w:eastAsia="Times New Roman" w:hAnsi="Arial" w:cs="Arial"/>
          <w:kern w:val="3"/>
          <w:sz w:val="22"/>
          <w:szCs w:val="22"/>
          <w:lang w:eastAsia="zh-CN"/>
        </w:rPr>
        <w:tab/>
      </w:r>
      <w:r w:rsidRPr="006A587B">
        <w:rPr>
          <w:rFonts w:ascii="Arial" w:eastAsia="Times New Roman" w:hAnsi="Arial" w:cs="Arial"/>
          <w:kern w:val="3"/>
          <w:sz w:val="22"/>
          <w:szCs w:val="22"/>
          <w:lang w:eastAsia="zh-CN"/>
        </w:rPr>
        <w:tab/>
      </w:r>
      <w:r w:rsidRPr="006A587B">
        <w:rPr>
          <w:rFonts w:ascii="Arial" w:eastAsia="Times New Roman" w:hAnsi="Arial" w:cs="Arial"/>
          <w:kern w:val="3"/>
          <w:sz w:val="22"/>
          <w:szCs w:val="22"/>
          <w:lang w:eastAsia="zh-CN"/>
        </w:rPr>
        <w:tab/>
        <w:t>___________________</w:t>
      </w:r>
    </w:p>
    <w:p w14:paraId="57F729F6" w14:textId="77777777" w:rsidR="00242DAA" w:rsidRPr="006A587B" w:rsidRDefault="00242DAA" w:rsidP="00242DAA">
      <w:pPr>
        <w:tabs>
          <w:tab w:val="left" w:pos="4395"/>
        </w:tabs>
        <w:suppressAutoHyphens/>
        <w:autoSpaceDN w:val="0"/>
        <w:spacing w:after="0" w:line="240" w:lineRule="auto"/>
        <w:jc w:val="right"/>
        <w:textAlignment w:val="baseline"/>
        <w:rPr>
          <w:rFonts w:ascii="Arial" w:eastAsia="Times New Roman" w:hAnsi="Arial" w:cs="Arial"/>
          <w:b/>
          <w:kern w:val="3"/>
          <w:sz w:val="22"/>
          <w:szCs w:val="22"/>
          <w:lang w:eastAsia="zh-CN"/>
        </w:rPr>
      </w:pPr>
    </w:p>
    <w:p w14:paraId="401197F0" w14:textId="77777777" w:rsidR="00242DAA" w:rsidRDefault="00242DAA" w:rsidP="001C7D80">
      <w:pPr>
        <w:rPr>
          <w:sz w:val="22"/>
          <w:szCs w:val="22"/>
          <w:lang w:eastAsia="sl-SI"/>
        </w:rPr>
      </w:pPr>
    </w:p>
    <w:p w14:paraId="7DFE964B" w14:textId="77777777" w:rsidR="002C530E" w:rsidRDefault="002C530E" w:rsidP="001C7D80">
      <w:pPr>
        <w:rPr>
          <w:sz w:val="22"/>
          <w:szCs w:val="22"/>
          <w:lang w:eastAsia="sl-SI"/>
        </w:rPr>
      </w:pPr>
    </w:p>
    <w:p w14:paraId="60040E96" w14:textId="77777777" w:rsidR="00EB145A" w:rsidRDefault="00EB145A" w:rsidP="001C7D80">
      <w:pPr>
        <w:rPr>
          <w:sz w:val="22"/>
          <w:szCs w:val="22"/>
          <w:lang w:eastAsia="sl-SI"/>
        </w:rPr>
      </w:pPr>
    </w:p>
    <w:p w14:paraId="08C0F27F" w14:textId="77777777" w:rsidR="00EB145A" w:rsidRDefault="00EB145A" w:rsidP="001C7D80">
      <w:pPr>
        <w:rPr>
          <w:sz w:val="22"/>
          <w:szCs w:val="22"/>
          <w:lang w:eastAsia="sl-SI"/>
        </w:rPr>
      </w:pPr>
    </w:p>
    <w:p w14:paraId="5A57340A" w14:textId="77777777" w:rsidR="00EB145A" w:rsidRDefault="00EB145A" w:rsidP="001C7D80">
      <w:pPr>
        <w:rPr>
          <w:sz w:val="22"/>
          <w:szCs w:val="22"/>
          <w:lang w:eastAsia="sl-SI"/>
        </w:rPr>
      </w:pPr>
    </w:p>
    <w:p w14:paraId="08F89071" w14:textId="77777777" w:rsidR="00653FDF" w:rsidRDefault="00653FDF" w:rsidP="001C7D80">
      <w:pPr>
        <w:rPr>
          <w:sz w:val="22"/>
          <w:szCs w:val="22"/>
          <w:lang w:eastAsia="sl-SI"/>
        </w:rPr>
      </w:pPr>
    </w:p>
    <w:p w14:paraId="2AD8BFB9" w14:textId="77777777" w:rsidR="002C530E" w:rsidRDefault="002C530E" w:rsidP="001C7D80">
      <w:pPr>
        <w:rPr>
          <w:sz w:val="22"/>
          <w:szCs w:val="22"/>
          <w:lang w:eastAsia="sl-SI"/>
        </w:rPr>
      </w:pPr>
    </w:p>
    <w:p w14:paraId="3860909E" w14:textId="77777777" w:rsidR="00242DAA" w:rsidRPr="00EC5B05" w:rsidRDefault="00E47DFC" w:rsidP="001C7D80">
      <w:pPr>
        <w:rPr>
          <w:rFonts w:ascii="Arial" w:hAnsi="Arial" w:cs="Arial"/>
          <w:b/>
          <w:bCs/>
          <w:sz w:val="22"/>
          <w:szCs w:val="22"/>
          <w:lang w:eastAsia="sl-SI"/>
        </w:rPr>
      </w:pPr>
      <w:r w:rsidRPr="00EC5B05">
        <w:rPr>
          <w:rFonts w:ascii="Arial" w:hAnsi="Arial" w:cs="Arial"/>
          <w:b/>
          <w:bCs/>
          <w:sz w:val="22"/>
          <w:szCs w:val="22"/>
          <w:lang w:eastAsia="sl-SI"/>
        </w:rPr>
        <w:lastRenderedPageBreak/>
        <w:t>OBR 5</w:t>
      </w:r>
    </w:p>
    <w:p w14:paraId="6B98D822" w14:textId="77777777" w:rsidR="00E47DFC" w:rsidRDefault="00E47DFC" w:rsidP="00E47DFC">
      <w:pPr>
        <w:suppressAutoHyphens/>
        <w:autoSpaceDE w:val="0"/>
        <w:autoSpaceDN w:val="0"/>
        <w:spacing w:after="0" w:line="240" w:lineRule="auto"/>
        <w:textAlignment w:val="baseline"/>
        <w:rPr>
          <w:rFonts w:ascii="Arial" w:eastAsia="Times New Roman" w:hAnsi="Arial" w:cs="Arial"/>
          <w:b/>
          <w:bCs/>
          <w:kern w:val="3"/>
          <w:sz w:val="22"/>
          <w:szCs w:val="22"/>
          <w:lang w:eastAsia="zh-CN"/>
        </w:rPr>
      </w:pPr>
    </w:p>
    <w:p w14:paraId="61A88F47" w14:textId="77777777" w:rsidR="00E47DFC" w:rsidRPr="00E47DFC" w:rsidRDefault="00E47DFC" w:rsidP="00BB17B9">
      <w:pPr>
        <w:suppressAutoHyphens/>
        <w:autoSpaceDE w:val="0"/>
        <w:autoSpaceDN w:val="0"/>
        <w:spacing w:after="0" w:line="240" w:lineRule="auto"/>
        <w:jc w:val="center"/>
        <w:textAlignment w:val="baseline"/>
        <w:rPr>
          <w:rFonts w:ascii="Times New Roman" w:eastAsia="Times New Roman" w:hAnsi="Times New Roman" w:cs="Times New Roman"/>
          <w:kern w:val="3"/>
          <w:szCs w:val="20"/>
          <w:lang w:eastAsia="zh-CN"/>
        </w:rPr>
      </w:pPr>
      <w:r w:rsidRPr="00E47DFC">
        <w:rPr>
          <w:rFonts w:ascii="Arial" w:eastAsia="Times New Roman" w:hAnsi="Arial" w:cs="Arial"/>
          <w:b/>
          <w:bCs/>
          <w:kern w:val="3"/>
          <w:sz w:val="22"/>
          <w:szCs w:val="22"/>
          <w:lang w:eastAsia="zh-CN"/>
        </w:rPr>
        <w:t>POVZETEK PREDRAČUNA (REKAPITULACIJA)</w:t>
      </w:r>
    </w:p>
    <w:p w14:paraId="1A8D8B9C" w14:textId="77777777" w:rsidR="00F92589" w:rsidRDefault="00E47DFC" w:rsidP="00BB17B9">
      <w:pPr>
        <w:widowControl w:val="0"/>
        <w:suppressAutoHyphens/>
        <w:autoSpaceDN w:val="0"/>
        <w:spacing w:after="0" w:line="240" w:lineRule="auto"/>
        <w:jc w:val="center"/>
        <w:textAlignment w:val="baseline"/>
        <w:rPr>
          <w:rFonts w:ascii="Arial" w:hAnsi="Arial" w:cs="Arial"/>
          <w:b/>
          <w:bCs/>
        </w:rPr>
      </w:pPr>
      <w:r w:rsidRPr="00E47DFC">
        <w:rPr>
          <w:rFonts w:ascii="Arial" w:eastAsia="SimSun" w:hAnsi="Arial" w:cs="Arial"/>
          <w:b/>
          <w:bCs/>
          <w:kern w:val="3"/>
          <w:sz w:val="22"/>
          <w:szCs w:val="22"/>
          <w:lang w:eastAsia="zh-CN" w:bidi="hi-IN"/>
        </w:rPr>
        <w:t xml:space="preserve">za javno naročilo </w:t>
      </w:r>
      <w:r w:rsidRPr="00E47DFC">
        <w:rPr>
          <w:rFonts w:ascii="Arial" w:eastAsia="Calibri" w:hAnsi="Arial" w:cs="Arial"/>
          <w:b/>
          <w:bCs/>
          <w:iCs/>
          <w:sz w:val="22"/>
        </w:rPr>
        <w:t>»</w:t>
      </w:r>
      <w:r w:rsidR="00F03A37" w:rsidRPr="00685A3F">
        <w:rPr>
          <w:rFonts w:ascii="Arial" w:hAnsi="Arial" w:cs="Arial"/>
          <w:b/>
          <w:bCs/>
        </w:rPr>
        <w:t xml:space="preserve">Izdelava projektne dokumentacije za Kampus Vrazov trg </w:t>
      </w:r>
    </w:p>
    <w:p w14:paraId="433199F7" w14:textId="77777777" w:rsidR="00E47DFC" w:rsidRPr="00E47DFC" w:rsidRDefault="00F03A37" w:rsidP="00BB17B9">
      <w:pPr>
        <w:widowControl w:val="0"/>
        <w:suppressAutoHyphens/>
        <w:autoSpaceDN w:val="0"/>
        <w:spacing w:after="0" w:line="240" w:lineRule="auto"/>
        <w:jc w:val="center"/>
        <w:textAlignment w:val="baseline"/>
        <w:rPr>
          <w:rFonts w:ascii="Arial" w:eastAsia="SimSun" w:hAnsi="Arial" w:cs="Arial"/>
          <w:b/>
          <w:bCs/>
          <w:iCs/>
          <w:sz w:val="22"/>
          <w:lang w:bidi="hi-IN"/>
        </w:rPr>
      </w:pPr>
      <w:r w:rsidRPr="00685A3F">
        <w:rPr>
          <w:rFonts w:ascii="Arial" w:hAnsi="Arial" w:cs="Arial"/>
          <w:b/>
          <w:bCs/>
        </w:rPr>
        <w:t>KVT II</w:t>
      </w:r>
      <w:r w:rsidR="00E47DFC" w:rsidRPr="00E47DFC">
        <w:rPr>
          <w:rFonts w:ascii="Arial" w:eastAsia="Calibri" w:hAnsi="Arial" w:cs="Arial"/>
          <w:b/>
          <w:bCs/>
          <w:iCs/>
          <w:sz w:val="22"/>
        </w:rPr>
        <w:t>«</w:t>
      </w:r>
    </w:p>
    <w:p w14:paraId="60EC7EB5" w14:textId="77777777" w:rsidR="00E47DFC" w:rsidRPr="00E47DFC" w:rsidRDefault="00E47DFC" w:rsidP="00E47DFC">
      <w:pPr>
        <w:suppressAutoHyphens/>
        <w:autoSpaceDE w:val="0"/>
        <w:autoSpaceDN w:val="0"/>
        <w:spacing w:after="0" w:line="240" w:lineRule="auto"/>
        <w:textAlignment w:val="baseline"/>
        <w:rPr>
          <w:rFonts w:ascii="Arial" w:eastAsia="Times New Roman" w:hAnsi="Arial" w:cs="Arial"/>
          <w:b/>
          <w:bCs/>
          <w:kern w:val="3"/>
          <w:sz w:val="22"/>
          <w:szCs w:val="22"/>
          <w:lang w:eastAsia="zh-CN"/>
        </w:rPr>
      </w:pPr>
    </w:p>
    <w:p w14:paraId="6BC5C7C2" w14:textId="77777777" w:rsidR="00E47DFC" w:rsidRPr="00E47DFC" w:rsidRDefault="00E47DFC" w:rsidP="00E47DFC">
      <w:pPr>
        <w:suppressAutoHyphens/>
        <w:autoSpaceDE w:val="0"/>
        <w:autoSpaceDN w:val="0"/>
        <w:spacing w:after="0" w:line="240" w:lineRule="auto"/>
        <w:textAlignment w:val="baseline"/>
        <w:rPr>
          <w:rFonts w:ascii="Arial" w:eastAsia="Times New Roman" w:hAnsi="Arial" w:cs="Arial"/>
          <w:b/>
          <w:bCs/>
          <w:kern w:val="3"/>
          <w:sz w:val="22"/>
          <w:szCs w:val="22"/>
          <w:lang w:eastAsia="zh-CN"/>
        </w:rPr>
      </w:pPr>
    </w:p>
    <w:p w14:paraId="1D8D4DCC" w14:textId="77777777" w:rsidR="00E47DFC" w:rsidRPr="00BB17B9" w:rsidRDefault="00E47DFC" w:rsidP="00354A84">
      <w:pPr>
        <w:widowControl w:val="0"/>
        <w:numPr>
          <w:ilvl w:val="0"/>
          <w:numId w:val="19"/>
        </w:numPr>
        <w:suppressAutoHyphens/>
        <w:autoSpaceDE w:val="0"/>
        <w:autoSpaceDN w:val="0"/>
        <w:spacing w:after="0" w:line="240" w:lineRule="auto"/>
        <w:textAlignment w:val="baseline"/>
        <w:rPr>
          <w:rFonts w:ascii="Times New Roman" w:eastAsia="Times New Roman" w:hAnsi="Times New Roman" w:cs="Times New Roman"/>
          <w:kern w:val="3"/>
          <w:sz w:val="20"/>
          <w:szCs w:val="20"/>
          <w:lang w:eastAsia="zh-CN"/>
        </w:rPr>
      </w:pPr>
      <w:r w:rsidRPr="00BB17B9">
        <w:rPr>
          <w:rFonts w:ascii="Arial" w:eastAsia="Times New Roman" w:hAnsi="Arial" w:cs="Arial"/>
          <w:b/>
          <w:bCs/>
          <w:kern w:val="3"/>
          <w:sz w:val="20"/>
          <w:szCs w:val="20"/>
          <w:lang w:eastAsia="zh-CN"/>
        </w:rPr>
        <w:t>Naziv PONUDNIKA:</w:t>
      </w:r>
    </w:p>
    <w:p w14:paraId="50EE4960" w14:textId="77777777" w:rsidR="00E47DFC" w:rsidRPr="00BB17B9" w:rsidRDefault="00E47DFC" w:rsidP="00E47DFC">
      <w:pPr>
        <w:suppressAutoHyphens/>
        <w:autoSpaceDE w:val="0"/>
        <w:autoSpaceDN w:val="0"/>
        <w:spacing w:after="0" w:line="240" w:lineRule="auto"/>
        <w:textAlignment w:val="baseline"/>
        <w:rPr>
          <w:rFonts w:ascii="Arial" w:eastAsia="Times New Roman" w:hAnsi="Arial" w:cs="Arial"/>
          <w:b/>
          <w:bCs/>
          <w:kern w:val="3"/>
          <w:sz w:val="20"/>
          <w:szCs w:val="20"/>
          <w:lang w:eastAsia="zh-CN"/>
        </w:rPr>
      </w:pPr>
    </w:p>
    <w:p w14:paraId="6081BF8A" w14:textId="77777777" w:rsidR="00E47DFC" w:rsidRPr="00BB17B9" w:rsidRDefault="00E47DFC" w:rsidP="00E47DFC">
      <w:pPr>
        <w:suppressAutoHyphens/>
        <w:autoSpaceDE w:val="0"/>
        <w:autoSpaceDN w:val="0"/>
        <w:spacing w:after="0" w:line="240" w:lineRule="auto"/>
        <w:textAlignment w:val="baseline"/>
        <w:rPr>
          <w:rFonts w:ascii="Times New Roman" w:eastAsia="Times New Roman" w:hAnsi="Times New Roman" w:cs="Times New Roman"/>
          <w:kern w:val="3"/>
          <w:sz w:val="20"/>
          <w:szCs w:val="20"/>
          <w:lang w:eastAsia="zh-CN"/>
        </w:rPr>
      </w:pPr>
      <w:r w:rsidRPr="00BB17B9">
        <w:rPr>
          <w:rFonts w:ascii="Arial" w:eastAsia="Times New Roman" w:hAnsi="Arial" w:cs="Arial"/>
          <w:b/>
          <w:bCs/>
          <w:kern w:val="3"/>
          <w:sz w:val="20"/>
          <w:szCs w:val="20"/>
          <w:lang w:eastAsia="zh-CN"/>
        </w:rPr>
        <w:t>__________________________________________________________________________</w:t>
      </w:r>
    </w:p>
    <w:p w14:paraId="6C9DFEE6" w14:textId="77777777" w:rsidR="00E47DFC" w:rsidRPr="00BB17B9" w:rsidRDefault="00E47DFC" w:rsidP="00E47DFC">
      <w:pPr>
        <w:suppressAutoHyphens/>
        <w:autoSpaceDE w:val="0"/>
        <w:autoSpaceDN w:val="0"/>
        <w:spacing w:after="0" w:line="240" w:lineRule="auto"/>
        <w:textAlignment w:val="baseline"/>
        <w:rPr>
          <w:rFonts w:ascii="Arial" w:eastAsia="Times New Roman" w:hAnsi="Arial" w:cs="Arial"/>
          <w:b/>
          <w:bCs/>
          <w:kern w:val="3"/>
          <w:sz w:val="20"/>
          <w:szCs w:val="20"/>
          <w:lang w:eastAsia="zh-CN"/>
        </w:rPr>
      </w:pPr>
    </w:p>
    <w:p w14:paraId="0448C1BB" w14:textId="77777777" w:rsidR="00E47DFC" w:rsidRPr="00BB17B9" w:rsidRDefault="00E47DFC" w:rsidP="00E47DFC">
      <w:pPr>
        <w:suppressAutoHyphens/>
        <w:autoSpaceDE w:val="0"/>
        <w:autoSpaceDN w:val="0"/>
        <w:spacing w:after="0" w:line="240" w:lineRule="auto"/>
        <w:textAlignment w:val="baseline"/>
        <w:rPr>
          <w:rFonts w:ascii="Arial" w:eastAsia="Times New Roman" w:hAnsi="Arial" w:cs="Arial"/>
          <w:b/>
          <w:bCs/>
          <w:kern w:val="3"/>
          <w:sz w:val="20"/>
          <w:szCs w:val="20"/>
          <w:lang w:eastAsia="zh-CN"/>
        </w:rPr>
      </w:pPr>
    </w:p>
    <w:p w14:paraId="763CE64B" w14:textId="77777777" w:rsidR="00E47DFC" w:rsidRPr="00BB17B9" w:rsidRDefault="00E47DFC" w:rsidP="00354A84">
      <w:pPr>
        <w:widowControl w:val="0"/>
        <w:numPr>
          <w:ilvl w:val="0"/>
          <w:numId w:val="18"/>
        </w:numPr>
        <w:suppressAutoHyphens/>
        <w:autoSpaceDE w:val="0"/>
        <w:autoSpaceDN w:val="0"/>
        <w:spacing w:after="0" w:line="240" w:lineRule="auto"/>
        <w:textAlignment w:val="baseline"/>
        <w:rPr>
          <w:rFonts w:ascii="Times New Roman" w:eastAsia="Times New Roman" w:hAnsi="Times New Roman" w:cs="Times New Roman"/>
          <w:kern w:val="3"/>
          <w:sz w:val="20"/>
          <w:szCs w:val="20"/>
          <w:lang w:eastAsia="zh-CN"/>
        </w:rPr>
      </w:pPr>
      <w:r w:rsidRPr="00BB17B9">
        <w:rPr>
          <w:rFonts w:ascii="Arial" w:eastAsia="Times New Roman" w:hAnsi="Arial" w:cs="Arial"/>
          <w:b/>
          <w:bCs/>
          <w:kern w:val="3"/>
          <w:sz w:val="20"/>
          <w:szCs w:val="20"/>
          <w:lang w:eastAsia="zh-CN"/>
        </w:rPr>
        <w:t>PONUDBENA VREDNOST (SKUPNA PONUDBENA VREDNOST, KOT JE NAVEDENA V PONUDBENEM PREDRAČUNU)</w:t>
      </w:r>
    </w:p>
    <w:p w14:paraId="195BB067" w14:textId="77777777" w:rsidR="00E47DFC" w:rsidRPr="00BB17B9" w:rsidRDefault="00E47DFC" w:rsidP="00E47DFC">
      <w:pPr>
        <w:suppressAutoHyphens/>
        <w:autoSpaceDE w:val="0"/>
        <w:autoSpaceDN w:val="0"/>
        <w:spacing w:after="0" w:line="240" w:lineRule="auto"/>
        <w:textAlignment w:val="baseline"/>
        <w:rPr>
          <w:rFonts w:ascii="Arial" w:eastAsia="Times New Roman" w:hAnsi="Arial" w:cs="Arial"/>
          <w:b/>
          <w:bCs/>
          <w:kern w:val="3"/>
          <w:sz w:val="20"/>
          <w:szCs w:val="20"/>
          <w:lang w:eastAsia="zh-CN"/>
        </w:rPr>
      </w:pPr>
    </w:p>
    <w:tbl>
      <w:tblPr>
        <w:tblW w:w="9210" w:type="dxa"/>
        <w:tblLayout w:type="fixed"/>
        <w:tblCellMar>
          <w:left w:w="10" w:type="dxa"/>
          <w:right w:w="10" w:type="dxa"/>
        </w:tblCellMar>
        <w:tblLook w:val="0000" w:firstRow="0" w:lastRow="0" w:firstColumn="0" w:lastColumn="0" w:noHBand="0" w:noVBand="0"/>
      </w:tblPr>
      <w:tblGrid>
        <w:gridCol w:w="4361"/>
        <w:gridCol w:w="4849"/>
      </w:tblGrid>
      <w:tr w:rsidR="00E47DFC" w:rsidRPr="00BB17B9" w14:paraId="55A2C794" w14:textId="77777777" w:rsidTr="00BC1417">
        <w:tc>
          <w:tcPr>
            <w:tcW w:w="4361" w:type="dxa"/>
            <w:tcBorders>
              <w:top w:val="single" w:sz="8" w:space="0" w:color="000000"/>
              <w:left w:val="single" w:sz="8" w:space="0" w:color="000000"/>
              <w:bottom w:val="double" w:sz="2" w:space="0" w:color="000000"/>
            </w:tcBorders>
            <w:shd w:val="clear" w:color="auto" w:fill="auto"/>
            <w:tcMar>
              <w:top w:w="0" w:type="dxa"/>
              <w:left w:w="108" w:type="dxa"/>
              <w:bottom w:w="0" w:type="dxa"/>
              <w:right w:w="108" w:type="dxa"/>
            </w:tcMar>
          </w:tcPr>
          <w:p w14:paraId="6D8B1B49" w14:textId="77777777" w:rsidR="00E47DFC" w:rsidRPr="00BB17B9" w:rsidRDefault="00E47DFC" w:rsidP="00E47DFC">
            <w:pPr>
              <w:suppressAutoHyphens/>
              <w:autoSpaceDE w:val="0"/>
              <w:autoSpaceDN w:val="0"/>
              <w:spacing w:after="0" w:line="240" w:lineRule="auto"/>
              <w:textAlignment w:val="baseline"/>
              <w:rPr>
                <w:rFonts w:ascii="Times New Roman" w:eastAsia="Times New Roman" w:hAnsi="Times New Roman" w:cs="Times New Roman"/>
                <w:kern w:val="3"/>
                <w:sz w:val="20"/>
                <w:szCs w:val="20"/>
                <w:lang w:eastAsia="zh-CN"/>
              </w:rPr>
            </w:pPr>
            <w:r w:rsidRPr="00BB17B9">
              <w:rPr>
                <w:rFonts w:ascii="Arial" w:eastAsia="Times New Roman" w:hAnsi="Arial" w:cs="Arial"/>
                <w:b/>
                <w:bCs/>
                <w:kern w:val="3"/>
                <w:sz w:val="20"/>
                <w:szCs w:val="20"/>
                <w:lang w:eastAsia="zh-CN"/>
              </w:rPr>
              <w:t>*Ponudbena vrednost  v EUR brez DDV</w:t>
            </w:r>
          </w:p>
        </w:tc>
        <w:tc>
          <w:tcPr>
            <w:tcW w:w="4849" w:type="dxa"/>
            <w:tcBorders>
              <w:top w:val="single" w:sz="8" w:space="0" w:color="000000"/>
              <w:left w:val="single" w:sz="4" w:space="0" w:color="000000"/>
              <w:bottom w:val="double" w:sz="2" w:space="0" w:color="000000"/>
              <w:right w:val="single" w:sz="8" w:space="0" w:color="000000"/>
            </w:tcBorders>
            <w:shd w:val="clear" w:color="auto" w:fill="auto"/>
            <w:tcMar>
              <w:top w:w="0" w:type="dxa"/>
              <w:left w:w="108" w:type="dxa"/>
              <w:bottom w:w="0" w:type="dxa"/>
              <w:right w:w="108" w:type="dxa"/>
            </w:tcMar>
          </w:tcPr>
          <w:p w14:paraId="0CA29E62" w14:textId="77777777" w:rsidR="00E47DFC" w:rsidRPr="00BB17B9" w:rsidRDefault="00E47DFC" w:rsidP="00E47DFC">
            <w:pPr>
              <w:suppressAutoHyphens/>
              <w:autoSpaceDE w:val="0"/>
              <w:autoSpaceDN w:val="0"/>
              <w:spacing w:after="0" w:line="240" w:lineRule="auto"/>
              <w:textAlignment w:val="baseline"/>
              <w:rPr>
                <w:rFonts w:ascii="Arial" w:eastAsia="Times New Roman" w:hAnsi="Arial" w:cs="Arial"/>
                <w:b/>
                <w:bCs/>
                <w:kern w:val="3"/>
                <w:sz w:val="20"/>
                <w:szCs w:val="20"/>
                <w:lang w:eastAsia="zh-CN"/>
              </w:rPr>
            </w:pPr>
            <w:r w:rsidRPr="00BB17B9">
              <w:rPr>
                <w:rFonts w:ascii="Arial" w:eastAsia="Times New Roman" w:hAnsi="Arial" w:cs="Arial"/>
                <w:b/>
                <w:bCs/>
                <w:kern w:val="3"/>
                <w:sz w:val="20"/>
                <w:szCs w:val="20"/>
                <w:lang w:eastAsia="zh-CN"/>
              </w:rPr>
              <w:t>*Ponudbena vrednost v EUR z DDV</w:t>
            </w:r>
          </w:p>
        </w:tc>
      </w:tr>
      <w:tr w:rsidR="00E47DFC" w:rsidRPr="00BB17B9" w14:paraId="1110B0A6" w14:textId="77777777" w:rsidTr="00BC1417">
        <w:trPr>
          <w:trHeight w:val="72"/>
        </w:trPr>
        <w:tc>
          <w:tcPr>
            <w:tcW w:w="4361" w:type="dxa"/>
            <w:tcBorders>
              <w:top w:val="double" w:sz="2" w:space="0" w:color="000000"/>
              <w:left w:val="single" w:sz="8" w:space="0" w:color="000000"/>
              <w:bottom w:val="single" w:sz="8" w:space="0" w:color="000000"/>
            </w:tcBorders>
            <w:shd w:val="clear" w:color="auto" w:fill="auto"/>
            <w:tcMar>
              <w:top w:w="0" w:type="dxa"/>
              <w:left w:w="108" w:type="dxa"/>
              <w:bottom w:w="0" w:type="dxa"/>
              <w:right w:w="108" w:type="dxa"/>
            </w:tcMar>
          </w:tcPr>
          <w:p w14:paraId="60CF5886" w14:textId="77777777" w:rsidR="00E47DFC" w:rsidRPr="00BB17B9" w:rsidRDefault="00E47DFC" w:rsidP="00E47DFC">
            <w:pPr>
              <w:suppressAutoHyphens/>
              <w:autoSpaceDE w:val="0"/>
              <w:autoSpaceDN w:val="0"/>
              <w:snapToGrid w:val="0"/>
              <w:spacing w:after="0" w:line="240" w:lineRule="auto"/>
              <w:textAlignment w:val="baseline"/>
              <w:rPr>
                <w:rFonts w:ascii="Arial" w:eastAsia="Times New Roman" w:hAnsi="Arial" w:cs="Arial"/>
                <w:b/>
                <w:bCs/>
                <w:kern w:val="3"/>
                <w:sz w:val="20"/>
                <w:szCs w:val="20"/>
                <w:lang w:eastAsia="zh-CN"/>
              </w:rPr>
            </w:pPr>
          </w:p>
          <w:p w14:paraId="0D83EBC4" w14:textId="77777777" w:rsidR="00E47DFC" w:rsidRPr="00BB17B9" w:rsidRDefault="00E47DFC" w:rsidP="00E47DFC">
            <w:pPr>
              <w:suppressAutoHyphens/>
              <w:autoSpaceDE w:val="0"/>
              <w:autoSpaceDN w:val="0"/>
              <w:spacing w:after="0" w:line="240" w:lineRule="auto"/>
              <w:textAlignment w:val="baseline"/>
              <w:rPr>
                <w:rFonts w:ascii="Arial" w:eastAsia="Times New Roman" w:hAnsi="Arial" w:cs="Arial"/>
                <w:b/>
                <w:bCs/>
                <w:kern w:val="3"/>
                <w:sz w:val="20"/>
                <w:szCs w:val="20"/>
                <w:lang w:eastAsia="zh-CN"/>
              </w:rPr>
            </w:pPr>
          </w:p>
        </w:tc>
        <w:tc>
          <w:tcPr>
            <w:tcW w:w="4849" w:type="dxa"/>
            <w:tcBorders>
              <w:top w:val="double" w:sz="2" w:space="0" w:color="000000"/>
              <w:left w:val="single" w:sz="4" w:space="0" w:color="000000"/>
              <w:bottom w:val="single" w:sz="8" w:space="0" w:color="000000"/>
              <w:right w:val="single" w:sz="8" w:space="0" w:color="000000"/>
            </w:tcBorders>
            <w:shd w:val="clear" w:color="auto" w:fill="auto"/>
            <w:tcMar>
              <w:top w:w="0" w:type="dxa"/>
              <w:left w:w="108" w:type="dxa"/>
              <w:bottom w:w="0" w:type="dxa"/>
              <w:right w:w="108" w:type="dxa"/>
            </w:tcMar>
          </w:tcPr>
          <w:p w14:paraId="18F884F0" w14:textId="77777777" w:rsidR="00E47DFC" w:rsidRPr="00BB17B9" w:rsidRDefault="00E47DFC" w:rsidP="00E47DFC">
            <w:pPr>
              <w:suppressAutoHyphens/>
              <w:autoSpaceDE w:val="0"/>
              <w:autoSpaceDN w:val="0"/>
              <w:snapToGrid w:val="0"/>
              <w:spacing w:after="0" w:line="240" w:lineRule="auto"/>
              <w:textAlignment w:val="baseline"/>
              <w:rPr>
                <w:rFonts w:ascii="Arial" w:eastAsia="Times New Roman" w:hAnsi="Arial" w:cs="Arial"/>
                <w:b/>
                <w:bCs/>
                <w:kern w:val="3"/>
                <w:sz w:val="20"/>
                <w:szCs w:val="20"/>
                <w:lang w:eastAsia="zh-CN"/>
              </w:rPr>
            </w:pPr>
          </w:p>
        </w:tc>
      </w:tr>
    </w:tbl>
    <w:p w14:paraId="48559264" w14:textId="77777777" w:rsidR="00E47DFC" w:rsidRPr="00BB17B9" w:rsidRDefault="00E47DFC" w:rsidP="00E47DFC">
      <w:pPr>
        <w:suppressAutoHyphens/>
        <w:autoSpaceDE w:val="0"/>
        <w:autoSpaceDN w:val="0"/>
        <w:spacing w:after="0" w:line="240" w:lineRule="auto"/>
        <w:textAlignment w:val="baseline"/>
        <w:rPr>
          <w:rFonts w:ascii="Arial" w:eastAsia="Times New Roman" w:hAnsi="Arial" w:cs="Arial"/>
          <w:b/>
          <w:bCs/>
          <w:kern w:val="3"/>
          <w:sz w:val="20"/>
          <w:szCs w:val="20"/>
          <w:lang w:eastAsia="zh-CN"/>
        </w:rPr>
      </w:pPr>
    </w:p>
    <w:p w14:paraId="15DDE81D" w14:textId="77777777" w:rsidR="00E47DFC" w:rsidRPr="00BB17B9" w:rsidRDefault="00E47DFC" w:rsidP="00E47DFC">
      <w:pPr>
        <w:suppressAutoHyphens/>
        <w:autoSpaceDE w:val="0"/>
        <w:autoSpaceDN w:val="0"/>
        <w:spacing w:after="0" w:line="240" w:lineRule="auto"/>
        <w:textAlignment w:val="baseline"/>
        <w:rPr>
          <w:rFonts w:ascii="Times New Roman" w:eastAsia="Times New Roman" w:hAnsi="Times New Roman" w:cs="Times New Roman"/>
          <w:kern w:val="3"/>
          <w:sz w:val="20"/>
          <w:szCs w:val="20"/>
          <w:lang w:eastAsia="zh-CN"/>
        </w:rPr>
      </w:pPr>
      <w:r w:rsidRPr="00BB17B9">
        <w:rPr>
          <w:rFonts w:ascii="Arial" w:eastAsia="Times New Roman" w:hAnsi="Arial" w:cs="Arial"/>
          <w:b/>
          <w:bCs/>
          <w:kern w:val="3"/>
          <w:sz w:val="20"/>
          <w:szCs w:val="20"/>
          <w:lang w:eastAsia="zh-CN"/>
        </w:rPr>
        <w:t xml:space="preserve">*Ponudbena vrednost je enaka kot v obrazcu </w:t>
      </w:r>
      <w:r w:rsidR="00F03A37" w:rsidRPr="00BB17B9">
        <w:rPr>
          <w:rFonts w:ascii="Arial" w:eastAsia="Times New Roman" w:hAnsi="Arial" w:cs="Arial"/>
          <w:b/>
          <w:bCs/>
          <w:kern w:val="3"/>
          <w:sz w:val="20"/>
          <w:szCs w:val="20"/>
          <w:lang w:eastAsia="zh-CN"/>
        </w:rPr>
        <w:t xml:space="preserve">OBR </w:t>
      </w:r>
      <w:r w:rsidR="00EC5B05" w:rsidRPr="00BB17B9">
        <w:rPr>
          <w:rFonts w:ascii="Arial" w:eastAsia="Times New Roman" w:hAnsi="Arial" w:cs="Arial"/>
          <w:b/>
          <w:bCs/>
          <w:kern w:val="3"/>
          <w:sz w:val="20"/>
          <w:szCs w:val="20"/>
          <w:lang w:eastAsia="zh-CN"/>
        </w:rPr>
        <w:t>4</w:t>
      </w:r>
    </w:p>
    <w:p w14:paraId="7D1E5595" w14:textId="77777777" w:rsidR="00E47DFC" w:rsidRPr="00BB17B9" w:rsidRDefault="00E47DFC" w:rsidP="00E47DFC">
      <w:pPr>
        <w:suppressAutoHyphens/>
        <w:autoSpaceDE w:val="0"/>
        <w:autoSpaceDN w:val="0"/>
        <w:spacing w:after="0" w:line="240" w:lineRule="auto"/>
        <w:textAlignment w:val="baseline"/>
        <w:rPr>
          <w:rFonts w:ascii="Arial" w:eastAsia="Times New Roman" w:hAnsi="Arial" w:cs="Arial"/>
          <w:b/>
          <w:bCs/>
          <w:kern w:val="3"/>
          <w:sz w:val="20"/>
          <w:szCs w:val="20"/>
          <w:lang w:eastAsia="zh-CN"/>
        </w:rPr>
      </w:pPr>
    </w:p>
    <w:p w14:paraId="0FC6260D" w14:textId="77777777" w:rsidR="00E47DFC" w:rsidRPr="00BB17B9" w:rsidRDefault="00E47DFC" w:rsidP="00E47DFC">
      <w:pPr>
        <w:suppressAutoHyphens/>
        <w:autoSpaceDE w:val="0"/>
        <w:autoSpaceDN w:val="0"/>
        <w:spacing w:after="0" w:line="240" w:lineRule="auto"/>
        <w:textAlignment w:val="baseline"/>
        <w:rPr>
          <w:rFonts w:ascii="Arial" w:eastAsia="Times New Roman" w:hAnsi="Arial" w:cs="Arial"/>
          <w:b/>
          <w:bCs/>
          <w:kern w:val="3"/>
          <w:sz w:val="20"/>
          <w:szCs w:val="20"/>
          <w:lang w:eastAsia="zh-CN"/>
        </w:rPr>
      </w:pPr>
    </w:p>
    <w:p w14:paraId="3FAE6A02" w14:textId="77777777" w:rsidR="00E47DFC" w:rsidRPr="00BB17B9" w:rsidRDefault="00E47DFC" w:rsidP="00E47DFC">
      <w:pPr>
        <w:suppressAutoHyphens/>
        <w:autoSpaceDE w:val="0"/>
        <w:autoSpaceDN w:val="0"/>
        <w:spacing w:after="0" w:line="240" w:lineRule="auto"/>
        <w:textAlignment w:val="baseline"/>
        <w:rPr>
          <w:rFonts w:ascii="Arial" w:eastAsia="Times New Roman" w:hAnsi="Arial" w:cs="Arial"/>
          <w:b/>
          <w:bCs/>
          <w:kern w:val="3"/>
          <w:sz w:val="20"/>
          <w:szCs w:val="20"/>
          <w:lang w:eastAsia="zh-CN"/>
        </w:rPr>
      </w:pPr>
    </w:p>
    <w:p w14:paraId="2125ABCA" w14:textId="77777777" w:rsidR="00E47DFC" w:rsidRPr="00BB17B9" w:rsidRDefault="00E47DFC" w:rsidP="00E47DFC">
      <w:pPr>
        <w:suppressAutoHyphens/>
        <w:autoSpaceDE w:val="0"/>
        <w:autoSpaceDN w:val="0"/>
        <w:spacing w:after="0" w:line="240" w:lineRule="auto"/>
        <w:textAlignment w:val="baseline"/>
        <w:rPr>
          <w:rFonts w:ascii="Arial" w:eastAsia="Times New Roman" w:hAnsi="Arial" w:cs="Arial"/>
          <w:b/>
          <w:bCs/>
          <w:kern w:val="3"/>
          <w:sz w:val="20"/>
          <w:szCs w:val="20"/>
          <w:lang w:eastAsia="zh-CN"/>
        </w:rPr>
      </w:pPr>
    </w:p>
    <w:p w14:paraId="3D3C2EC9" w14:textId="77777777" w:rsidR="00E47DFC" w:rsidRPr="00BB17B9" w:rsidRDefault="00E47DFC" w:rsidP="00E47DFC">
      <w:pPr>
        <w:suppressAutoHyphens/>
        <w:autoSpaceDE w:val="0"/>
        <w:autoSpaceDN w:val="0"/>
        <w:spacing w:after="0" w:line="240" w:lineRule="auto"/>
        <w:textAlignment w:val="baseline"/>
        <w:rPr>
          <w:rFonts w:ascii="Arial" w:eastAsia="Times New Roman" w:hAnsi="Arial" w:cs="Arial"/>
          <w:b/>
          <w:bCs/>
          <w:kern w:val="3"/>
          <w:sz w:val="20"/>
          <w:szCs w:val="20"/>
          <w:lang w:eastAsia="zh-CN"/>
        </w:rPr>
      </w:pPr>
    </w:p>
    <w:p w14:paraId="48DBBD05" w14:textId="77777777" w:rsidR="00E47DFC" w:rsidRPr="006A587B" w:rsidRDefault="00E47DFC" w:rsidP="00E47DFC">
      <w:pPr>
        <w:suppressAutoHyphens/>
        <w:autoSpaceDE w:val="0"/>
        <w:autoSpaceDN w:val="0"/>
        <w:spacing w:after="0" w:line="240" w:lineRule="auto"/>
        <w:textAlignment w:val="baseline"/>
        <w:rPr>
          <w:rFonts w:ascii="Times New Roman" w:eastAsia="Times New Roman" w:hAnsi="Times New Roman" w:cs="Times New Roman"/>
          <w:kern w:val="3"/>
          <w:sz w:val="20"/>
          <w:szCs w:val="20"/>
          <w:lang w:eastAsia="zh-CN"/>
        </w:rPr>
      </w:pPr>
      <w:r w:rsidRPr="006A587B">
        <w:rPr>
          <w:rFonts w:ascii="Arial" w:eastAsia="Times New Roman" w:hAnsi="Arial" w:cs="Arial"/>
          <w:kern w:val="3"/>
          <w:sz w:val="20"/>
          <w:szCs w:val="20"/>
          <w:lang w:eastAsia="zh-CN"/>
        </w:rPr>
        <w:t>Datum:</w:t>
      </w:r>
      <w:r w:rsidRPr="006A587B">
        <w:rPr>
          <w:rFonts w:ascii="Arial" w:eastAsia="Times New Roman" w:hAnsi="Arial" w:cs="Arial"/>
          <w:kern w:val="3"/>
          <w:sz w:val="20"/>
          <w:szCs w:val="20"/>
          <w:lang w:eastAsia="zh-CN"/>
        </w:rPr>
        <w:tab/>
      </w:r>
      <w:r w:rsidRPr="006A587B">
        <w:rPr>
          <w:rFonts w:ascii="Arial" w:eastAsia="Times New Roman" w:hAnsi="Arial" w:cs="Arial"/>
          <w:kern w:val="3"/>
          <w:sz w:val="20"/>
          <w:szCs w:val="20"/>
          <w:lang w:eastAsia="zh-CN"/>
        </w:rPr>
        <w:tab/>
      </w:r>
      <w:r w:rsidRPr="006A587B">
        <w:rPr>
          <w:rFonts w:ascii="Arial" w:eastAsia="Times New Roman" w:hAnsi="Arial" w:cs="Arial"/>
          <w:kern w:val="3"/>
          <w:sz w:val="20"/>
          <w:szCs w:val="20"/>
          <w:lang w:eastAsia="zh-CN"/>
        </w:rPr>
        <w:tab/>
      </w:r>
      <w:r w:rsidRPr="006A587B">
        <w:rPr>
          <w:rFonts w:ascii="Arial" w:eastAsia="Times New Roman" w:hAnsi="Arial" w:cs="Arial"/>
          <w:kern w:val="3"/>
          <w:sz w:val="20"/>
          <w:szCs w:val="20"/>
          <w:lang w:eastAsia="zh-CN"/>
        </w:rPr>
        <w:tab/>
      </w:r>
      <w:r w:rsidRPr="006A587B">
        <w:rPr>
          <w:rFonts w:ascii="Arial" w:eastAsia="Times New Roman" w:hAnsi="Arial" w:cs="Arial"/>
          <w:kern w:val="3"/>
          <w:sz w:val="20"/>
          <w:szCs w:val="20"/>
          <w:lang w:eastAsia="zh-CN"/>
        </w:rPr>
        <w:tab/>
      </w:r>
      <w:r w:rsidRPr="006A587B">
        <w:rPr>
          <w:rFonts w:ascii="Arial" w:eastAsia="Times New Roman" w:hAnsi="Arial" w:cs="Arial"/>
          <w:kern w:val="3"/>
          <w:sz w:val="20"/>
          <w:szCs w:val="20"/>
          <w:lang w:eastAsia="zh-CN"/>
        </w:rPr>
        <w:tab/>
      </w:r>
      <w:r w:rsidRPr="006A587B">
        <w:rPr>
          <w:rFonts w:ascii="Arial" w:eastAsia="Times New Roman" w:hAnsi="Arial" w:cs="Arial"/>
          <w:kern w:val="3"/>
          <w:sz w:val="20"/>
          <w:szCs w:val="20"/>
          <w:lang w:eastAsia="zh-CN"/>
        </w:rPr>
        <w:tab/>
      </w:r>
      <w:r w:rsidR="00BB17B9" w:rsidRPr="006A587B">
        <w:rPr>
          <w:rFonts w:ascii="Arial" w:eastAsia="Times New Roman" w:hAnsi="Arial" w:cs="Arial"/>
          <w:kern w:val="3"/>
          <w:sz w:val="20"/>
          <w:szCs w:val="20"/>
          <w:lang w:eastAsia="zh-CN"/>
        </w:rPr>
        <w:t xml:space="preserve">  </w:t>
      </w:r>
      <w:r w:rsidR="006A587B">
        <w:rPr>
          <w:rFonts w:ascii="Arial" w:eastAsia="Times New Roman" w:hAnsi="Arial" w:cs="Arial"/>
          <w:kern w:val="3"/>
          <w:sz w:val="20"/>
          <w:szCs w:val="20"/>
          <w:lang w:eastAsia="zh-CN"/>
        </w:rPr>
        <w:t xml:space="preserve"> </w:t>
      </w:r>
      <w:r w:rsidR="00BB17B9" w:rsidRPr="006A587B">
        <w:rPr>
          <w:rFonts w:ascii="Arial" w:eastAsia="Times New Roman" w:hAnsi="Arial" w:cs="Arial"/>
          <w:kern w:val="3"/>
          <w:sz w:val="20"/>
          <w:szCs w:val="20"/>
          <w:lang w:eastAsia="zh-CN"/>
        </w:rPr>
        <w:t xml:space="preserve">         </w:t>
      </w:r>
      <w:r w:rsidRPr="006A587B">
        <w:rPr>
          <w:rFonts w:ascii="Arial" w:eastAsia="Times New Roman" w:hAnsi="Arial" w:cs="Arial"/>
          <w:kern w:val="3"/>
          <w:sz w:val="20"/>
          <w:szCs w:val="20"/>
          <w:lang w:eastAsia="zh-CN"/>
        </w:rPr>
        <w:t>Podpis:</w:t>
      </w:r>
    </w:p>
    <w:p w14:paraId="30EF4727" w14:textId="77777777" w:rsidR="00E47DFC" w:rsidRPr="006A587B" w:rsidRDefault="00E47DFC" w:rsidP="00E47DFC">
      <w:pPr>
        <w:suppressAutoHyphens/>
        <w:autoSpaceDE w:val="0"/>
        <w:autoSpaceDN w:val="0"/>
        <w:spacing w:after="0" w:line="240" w:lineRule="auto"/>
        <w:textAlignment w:val="baseline"/>
        <w:rPr>
          <w:rFonts w:ascii="Arial" w:eastAsia="Times New Roman" w:hAnsi="Arial" w:cs="Arial"/>
          <w:kern w:val="3"/>
          <w:sz w:val="22"/>
          <w:szCs w:val="22"/>
          <w:lang w:eastAsia="zh-CN"/>
        </w:rPr>
      </w:pPr>
    </w:p>
    <w:p w14:paraId="668970F1" w14:textId="77777777" w:rsidR="00E47DFC" w:rsidRPr="00E47DFC" w:rsidRDefault="00E47DFC" w:rsidP="00E47DFC">
      <w:pPr>
        <w:suppressAutoHyphens/>
        <w:autoSpaceDE w:val="0"/>
        <w:autoSpaceDN w:val="0"/>
        <w:spacing w:after="0" w:line="240" w:lineRule="auto"/>
        <w:textAlignment w:val="baseline"/>
        <w:rPr>
          <w:rFonts w:ascii="Arial" w:eastAsia="Times New Roman" w:hAnsi="Arial" w:cs="Arial"/>
          <w:b/>
          <w:bCs/>
          <w:kern w:val="3"/>
          <w:sz w:val="22"/>
          <w:szCs w:val="22"/>
          <w:lang w:eastAsia="zh-CN"/>
        </w:rPr>
      </w:pPr>
      <w:r w:rsidRPr="006A587B">
        <w:rPr>
          <w:rFonts w:ascii="Arial" w:eastAsia="Times New Roman" w:hAnsi="Arial" w:cs="Arial"/>
          <w:kern w:val="3"/>
          <w:sz w:val="22"/>
          <w:szCs w:val="22"/>
          <w:lang w:eastAsia="zh-CN"/>
        </w:rPr>
        <w:t>_________________</w:t>
      </w:r>
      <w:r w:rsidRPr="006A587B">
        <w:rPr>
          <w:rFonts w:ascii="Arial" w:eastAsia="Times New Roman" w:hAnsi="Arial" w:cs="Arial"/>
          <w:kern w:val="3"/>
          <w:sz w:val="22"/>
          <w:szCs w:val="22"/>
          <w:lang w:eastAsia="zh-CN"/>
        </w:rPr>
        <w:tab/>
      </w:r>
      <w:r w:rsidRPr="006A587B">
        <w:rPr>
          <w:rFonts w:ascii="Arial" w:eastAsia="Times New Roman" w:hAnsi="Arial" w:cs="Arial"/>
          <w:kern w:val="3"/>
          <w:sz w:val="22"/>
          <w:szCs w:val="22"/>
          <w:lang w:eastAsia="zh-CN"/>
        </w:rPr>
        <w:tab/>
      </w:r>
      <w:r w:rsidRPr="006A587B">
        <w:rPr>
          <w:rFonts w:ascii="Arial" w:eastAsia="Times New Roman" w:hAnsi="Arial" w:cs="Arial"/>
          <w:kern w:val="3"/>
          <w:sz w:val="22"/>
          <w:szCs w:val="22"/>
          <w:lang w:eastAsia="zh-CN"/>
        </w:rPr>
        <w:tab/>
      </w:r>
      <w:r w:rsidRPr="006A587B">
        <w:rPr>
          <w:rFonts w:ascii="Arial" w:eastAsia="Times New Roman" w:hAnsi="Arial" w:cs="Arial"/>
          <w:kern w:val="3"/>
          <w:sz w:val="22"/>
          <w:szCs w:val="22"/>
          <w:lang w:eastAsia="zh-CN"/>
        </w:rPr>
        <w:tab/>
      </w:r>
      <w:r w:rsidRPr="006A587B">
        <w:rPr>
          <w:rFonts w:ascii="Arial" w:eastAsia="Times New Roman" w:hAnsi="Arial" w:cs="Arial"/>
          <w:kern w:val="3"/>
          <w:sz w:val="22"/>
          <w:szCs w:val="22"/>
          <w:lang w:eastAsia="zh-CN"/>
        </w:rPr>
        <w:tab/>
      </w:r>
      <w:r w:rsidRPr="006A587B">
        <w:rPr>
          <w:rFonts w:ascii="Arial" w:eastAsia="Times New Roman" w:hAnsi="Arial" w:cs="Arial"/>
          <w:kern w:val="3"/>
          <w:sz w:val="22"/>
          <w:szCs w:val="22"/>
          <w:lang w:eastAsia="zh-CN"/>
        </w:rPr>
        <w:tab/>
        <w:t>___________________</w:t>
      </w:r>
      <w:r w:rsidRPr="006A587B">
        <w:rPr>
          <w:rFonts w:ascii="Arial" w:eastAsia="Times New Roman" w:hAnsi="Arial" w:cs="Arial"/>
          <w:kern w:val="3"/>
          <w:sz w:val="22"/>
          <w:szCs w:val="22"/>
          <w:lang w:eastAsia="zh-CN"/>
        </w:rPr>
        <w:tab/>
      </w:r>
      <w:r w:rsidRPr="00E47DFC">
        <w:rPr>
          <w:rFonts w:ascii="Arial" w:eastAsia="Times New Roman" w:hAnsi="Arial" w:cs="Arial"/>
          <w:b/>
          <w:bCs/>
          <w:kern w:val="3"/>
          <w:sz w:val="22"/>
          <w:szCs w:val="22"/>
          <w:lang w:eastAsia="zh-CN"/>
        </w:rPr>
        <w:tab/>
      </w:r>
      <w:r w:rsidRPr="00E47DFC">
        <w:rPr>
          <w:rFonts w:ascii="Arial" w:eastAsia="Times New Roman" w:hAnsi="Arial" w:cs="Arial"/>
          <w:b/>
          <w:bCs/>
          <w:kern w:val="3"/>
          <w:sz w:val="22"/>
          <w:szCs w:val="22"/>
          <w:lang w:eastAsia="zh-CN"/>
        </w:rPr>
        <w:tab/>
      </w:r>
      <w:r w:rsidRPr="00E47DFC">
        <w:rPr>
          <w:rFonts w:ascii="Arial" w:eastAsia="Times New Roman" w:hAnsi="Arial" w:cs="Arial"/>
          <w:b/>
          <w:bCs/>
          <w:kern w:val="3"/>
          <w:sz w:val="22"/>
          <w:szCs w:val="22"/>
          <w:lang w:eastAsia="zh-CN"/>
        </w:rPr>
        <w:tab/>
      </w:r>
      <w:r w:rsidRPr="00E47DFC">
        <w:rPr>
          <w:rFonts w:ascii="Arial" w:eastAsia="Times New Roman" w:hAnsi="Arial" w:cs="Arial"/>
          <w:b/>
          <w:bCs/>
          <w:kern w:val="3"/>
          <w:sz w:val="22"/>
          <w:szCs w:val="22"/>
          <w:lang w:eastAsia="zh-CN"/>
        </w:rPr>
        <w:tab/>
      </w:r>
      <w:r w:rsidRPr="00E47DFC">
        <w:rPr>
          <w:rFonts w:ascii="Arial" w:eastAsia="Times New Roman" w:hAnsi="Arial" w:cs="Arial"/>
          <w:b/>
          <w:bCs/>
          <w:kern w:val="3"/>
          <w:sz w:val="22"/>
          <w:szCs w:val="22"/>
          <w:lang w:eastAsia="zh-CN"/>
        </w:rPr>
        <w:tab/>
      </w:r>
    </w:p>
    <w:p w14:paraId="41BEBC38" w14:textId="77777777" w:rsidR="00E47DFC" w:rsidRPr="00E47DFC" w:rsidRDefault="00E47DFC" w:rsidP="00E47DFC">
      <w:pPr>
        <w:suppressAutoHyphens/>
        <w:autoSpaceDE w:val="0"/>
        <w:autoSpaceDN w:val="0"/>
        <w:spacing w:after="0" w:line="240" w:lineRule="auto"/>
        <w:textAlignment w:val="baseline"/>
        <w:rPr>
          <w:rFonts w:ascii="Arial" w:eastAsia="Times New Roman" w:hAnsi="Arial" w:cs="Arial"/>
          <w:b/>
          <w:bCs/>
          <w:kern w:val="3"/>
          <w:sz w:val="22"/>
          <w:szCs w:val="22"/>
          <w:lang w:eastAsia="zh-CN"/>
        </w:rPr>
      </w:pPr>
    </w:p>
    <w:p w14:paraId="4D47950C" w14:textId="77777777" w:rsidR="00E47DFC" w:rsidRPr="00E47DFC" w:rsidRDefault="00E47DFC" w:rsidP="00E47DFC">
      <w:pPr>
        <w:suppressAutoHyphens/>
        <w:autoSpaceDE w:val="0"/>
        <w:autoSpaceDN w:val="0"/>
        <w:spacing w:after="0" w:line="240" w:lineRule="auto"/>
        <w:textAlignment w:val="baseline"/>
        <w:rPr>
          <w:rFonts w:ascii="Arial" w:eastAsia="Times New Roman" w:hAnsi="Arial" w:cs="Arial"/>
          <w:b/>
          <w:bCs/>
          <w:kern w:val="3"/>
          <w:sz w:val="22"/>
          <w:szCs w:val="22"/>
          <w:lang w:eastAsia="zh-CN"/>
        </w:rPr>
      </w:pPr>
    </w:p>
    <w:p w14:paraId="4E2DCBFE" w14:textId="77777777" w:rsidR="00242DAA" w:rsidRDefault="00242DAA" w:rsidP="001C7D80">
      <w:pPr>
        <w:rPr>
          <w:lang w:eastAsia="sl-SI"/>
        </w:rPr>
      </w:pPr>
    </w:p>
    <w:p w14:paraId="4DF7B8EC" w14:textId="77777777" w:rsidR="001C7D80" w:rsidRDefault="001C7D80" w:rsidP="001C7D80">
      <w:pPr>
        <w:rPr>
          <w:lang w:eastAsia="sl-SI"/>
        </w:rPr>
      </w:pPr>
    </w:p>
    <w:p w14:paraId="337E13EC" w14:textId="77777777" w:rsidR="00242DAA" w:rsidRDefault="00242DAA" w:rsidP="001C7D80">
      <w:pPr>
        <w:rPr>
          <w:lang w:eastAsia="sl-SI"/>
        </w:rPr>
      </w:pPr>
    </w:p>
    <w:p w14:paraId="06CF0494" w14:textId="77777777" w:rsidR="00242DAA" w:rsidRDefault="00242DAA" w:rsidP="001C7D80">
      <w:pPr>
        <w:rPr>
          <w:lang w:eastAsia="sl-SI"/>
        </w:rPr>
      </w:pPr>
    </w:p>
    <w:p w14:paraId="4EEF4BF3" w14:textId="77777777" w:rsidR="00242DAA" w:rsidRDefault="00242DAA" w:rsidP="001C7D80">
      <w:pPr>
        <w:rPr>
          <w:lang w:eastAsia="sl-SI"/>
        </w:rPr>
      </w:pPr>
    </w:p>
    <w:p w14:paraId="4D418D3B" w14:textId="77777777" w:rsidR="00242DAA" w:rsidRDefault="00242DAA" w:rsidP="001C7D80">
      <w:pPr>
        <w:rPr>
          <w:lang w:eastAsia="sl-SI"/>
        </w:rPr>
      </w:pPr>
    </w:p>
    <w:p w14:paraId="66D3F61C" w14:textId="77777777" w:rsidR="00242DAA" w:rsidRDefault="00242DAA" w:rsidP="001C7D80">
      <w:pPr>
        <w:rPr>
          <w:lang w:eastAsia="sl-SI"/>
        </w:rPr>
      </w:pPr>
    </w:p>
    <w:p w14:paraId="6C957CAA" w14:textId="77777777" w:rsidR="00EC5B05" w:rsidRDefault="00EC5B05" w:rsidP="001C7D80">
      <w:pPr>
        <w:rPr>
          <w:lang w:eastAsia="sl-SI"/>
        </w:rPr>
      </w:pPr>
    </w:p>
    <w:p w14:paraId="3DDC868F" w14:textId="77777777" w:rsidR="00EC5B05" w:rsidRDefault="00EC5B05" w:rsidP="001C7D80">
      <w:pPr>
        <w:rPr>
          <w:lang w:eastAsia="sl-SI"/>
        </w:rPr>
      </w:pPr>
    </w:p>
    <w:p w14:paraId="5022FF14" w14:textId="77777777" w:rsidR="00260C07" w:rsidRDefault="00260C07" w:rsidP="00803B9A">
      <w:pPr>
        <w:pStyle w:val="Naslov"/>
        <w:rPr>
          <w:rFonts w:ascii="Arial" w:hAnsi="Arial" w:cs="Arial"/>
          <w:sz w:val="24"/>
          <w:szCs w:val="24"/>
        </w:rPr>
      </w:pPr>
    </w:p>
    <w:p w14:paraId="69A08804" w14:textId="77777777" w:rsidR="00260C07" w:rsidRDefault="00260C07" w:rsidP="00803B9A">
      <w:pPr>
        <w:pStyle w:val="Naslov"/>
        <w:rPr>
          <w:rFonts w:ascii="Arial" w:hAnsi="Arial" w:cs="Arial"/>
          <w:sz w:val="24"/>
          <w:szCs w:val="24"/>
        </w:rPr>
      </w:pPr>
    </w:p>
    <w:p w14:paraId="4E8EF4EB" w14:textId="77777777" w:rsidR="00260C07" w:rsidRDefault="00260C07" w:rsidP="00803B9A">
      <w:pPr>
        <w:pStyle w:val="Naslov"/>
        <w:rPr>
          <w:rFonts w:ascii="Arial" w:hAnsi="Arial" w:cs="Arial"/>
          <w:sz w:val="24"/>
          <w:szCs w:val="24"/>
        </w:rPr>
      </w:pPr>
    </w:p>
    <w:p w14:paraId="5D56B1B0" w14:textId="77777777" w:rsidR="00260C07" w:rsidRDefault="00260C07" w:rsidP="00803B9A">
      <w:pPr>
        <w:pStyle w:val="Naslov"/>
        <w:rPr>
          <w:rFonts w:ascii="Arial" w:hAnsi="Arial" w:cs="Arial"/>
          <w:sz w:val="24"/>
          <w:szCs w:val="24"/>
        </w:rPr>
      </w:pPr>
    </w:p>
    <w:p w14:paraId="61EB905E" w14:textId="77777777" w:rsidR="00260C07" w:rsidRDefault="00260C07" w:rsidP="00803B9A">
      <w:pPr>
        <w:pStyle w:val="Naslov"/>
        <w:rPr>
          <w:rFonts w:ascii="Arial" w:hAnsi="Arial" w:cs="Arial"/>
          <w:sz w:val="24"/>
          <w:szCs w:val="24"/>
        </w:rPr>
      </w:pPr>
    </w:p>
    <w:p w14:paraId="250E416A" w14:textId="77777777" w:rsidR="00260C07" w:rsidRDefault="00260C07" w:rsidP="00803B9A">
      <w:pPr>
        <w:pStyle w:val="Naslov"/>
        <w:rPr>
          <w:rFonts w:ascii="Arial" w:hAnsi="Arial" w:cs="Arial"/>
          <w:sz w:val="24"/>
          <w:szCs w:val="24"/>
        </w:rPr>
      </w:pPr>
    </w:p>
    <w:p w14:paraId="2EF03C20" w14:textId="77777777" w:rsidR="00260C07" w:rsidRDefault="00260C07" w:rsidP="00803B9A">
      <w:pPr>
        <w:pStyle w:val="Naslov"/>
        <w:rPr>
          <w:rFonts w:ascii="Arial" w:hAnsi="Arial" w:cs="Arial"/>
          <w:sz w:val="24"/>
          <w:szCs w:val="24"/>
        </w:rPr>
      </w:pPr>
    </w:p>
    <w:p w14:paraId="513F6F71" w14:textId="77777777" w:rsidR="009D6C76" w:rsidRDefault="009D6C76" w:rsidP="00803B9A">
      <w:pPr>
        <w:pStyle w:val="Naslov"/>
        <w:rPr>
          <w:rFonts w:ascii="Arial" w:hAnsi="Arial" w:cs="Arial"/>
          <w:sz w:val="24"/>
          <w:szCs w:val="24"/>
        </w:rPr>
      </w:pPr>
      <w:r>
        <w:rPr>
          <w:rFonts w:ascii="Arial" w:hAnsi="Arial" w:cs="Arial"/>
          <w:sz w:val="24"/>
          <w:szCs w:val="24"/>
        </w:rPr>
        <w:lastRenderedPageBreak/>
        <w:t>OBR 6</w:t>
      </w:r>
    </w:p>
    <w:p w14:paraId="09A31766" w14:textId="77777777" w:rsidR="009D6C76" w:rsidRPr="009D6C76" w:rsidRDefault="009D6C76" w:rsidP="009D6C76">
      <w:pPr>
        <w:rPr>
          <w:lang w:eastAsia="sl-SI"/>
        </w:rPr>
      </w:pPr>
    </w:p>
    <w:p w14:paraId="50C55342" w14:textId="77777777" w:rsidR="009D6C76" w:rsidRPr="009D6C76" w:rsidRDefault="009D6C76" w:rsidP="009D6C76">
      <w:pPr>
        <w:suppressAutoHyphens/>
        <w:autoSpaceDN w:val="0"/>
        <w:spacing w:after="0" w:line="240" w:lineRule="auto"/>
        <w:jc w:val="both"/>
        <w:textAlignment w:val="baseline"/>
        <w:rPr>
          <w:rFonts w:ascii="Arial" w:eastAsia="Times New Roman" w:hAnsi="Arial" w:cs="Arial"/>
          <w:b/>
          <w:i/>
          <w:kern w:val="3"/>
          <w:sz w:val="22"/>
          <w:szCs w:val="22"/>
          <w:lang w:eastAsia="zh-CN"/>
        </w:rPr>
      </w:pPr>
      <w:r w:rsidRPr="009D6C76">
        <w:rPr>
          <w:rFonts w:ascii="Arial" w:eastAsia="Times New Roman" w:hAnsi="Arial" w:cs="Arial"/>
          <w:b/>
          <w:i/>
          <w:kern w:val="3"/>
          <w:sz w:val="22"/>
          <w:szCs w:val="22"/>
          <w:lang w:eastAsia="zh-CN"/>
        </w:rPr>
        <w:t xml:space="preserve">    </w:t>
      </w:r>
    </w:p>
    <w:p w14:paraId="3D17F573" w14:textId="77777777" w:rsidR="009D6C76" w:rsidRPr="009D6C76" w:rsidRDefault="009D6C76" w:rsidP="009D6C76">
      <w:pPr>
        <w:autoSpaceDE w:val="0"/>
        <w:autoSpaceDN w:val="0"/>
        <w:adjustRightInd w:val="0"/>
        <w:spacing w:after="0" w:line="240" w:lineRule="auto"/>
        <w:rPr>
          <w:rFonts w:ascii="Arial" w:eastAsia="Times New Roman" w:hAnsi="Arial" w:cs="Arial"/>
          <w:b/>
          <w:bCs/>
          <w:sz w:val="22"/>
          <w:szCs w:val="22"/>
          <w:lang w:eastAsia="sl-SI"/>
        </w:rPr>
      </w:pPr>
    </w:p>
    <w:p w14:paraId="5B301AE3" w14:textId="77777777" w:rsidR="009D6C76" w:rsidRPr="009D6C76" w:rsidRDefault="009D6C76" w:rsidP="009D6C76">
      <w:pPr>
        <w:autoSpaceDE w:val="0"/>
        <w:autoSpaceDN w:val="0"/>
        <w:adjustRightInd w:val="0"/>
        <w:spacing w:after="0" w:line="240" w:lineRule="auto"/>
        <w:rPr>
          <w:rFonts w:ascii="Arial" w:eastAsia="Times New Roman" w:hAnsi="Arial" w:cs="Arial"/>
          <w:b/>
          <w:bCs/>
          <w:sz w:val="22"/>
          <w:szCs w:val="22"/>
          <w:lang w:eastAsia="sl-SI"/>
        </w:rPr>
      </w:pPr>
    </w:p>
    <w:p w14:paraId="5F8455B2" w14:textId="77777777" w:rsidR="009D6C76" w:rsidRPr="009D6C76" w:rsidRDefault="009D6C76" w:rsidP="009D6C76">
      <w:pPr>
        <w:autoSpaceDE w:val="0"/>
        <w:autoSpaceDN w:val="0"/>
        <w:adjustRightInd w:val="0"/>
        <w:spacing w:after="0" w:line="240" w:lineRule="auto"/>
        <w:jc w:val="right"/>
        <w:rPr>
          <w:rFonts w:ascii="Arial" w:eastAsia="Times New Roman" w:hAnsi="Arial" w:cs="Arial"/>
          <w:b/>
          <w:bCs/>
          <w:sz w:val="22"/>
          <w:szCs w:val="22"/>
          <w:lang w:eastAsia="sl-SI"/>
        </w:rPr>
      </w:pPr>
    </w:p>
    <w:p w14:paraId="72D888B2" w14:textId="77777777" w:rsidR="009D6C76" w:rsidRPr="009D6C76" w:rsidRDefault="009D6C76" w:rsidP="009D6C76">
      <w:pPr>
        <w:spacing w:after="0" w:line="240" w:lineRule="auto"/>
        <w:jc w:val="center"/>
        <w:rPr>
          <w:rFonts w:ascii="Arial" w:eastAsia="Times New Roman" w:hAnsi="Arial" w:cs="Arial"/>
          <w:b/>
          <w:sz w:val="22"/>
          <w:szCs w:val="22"/>
          <w:lang w:eastAsia="sl-SI"/>
        </w:rPr>
      </w:pPr>
      <w:r w:rsidRPr="009D6C76">
        <w:rPr>
          <w:rFonts w:ascii="Arial" w:eastAsia="Times New Roman" w:hAnsi="Arial" w:cs="Arial"/>
          <w:b/>
          <w:sz w:val="22"/>
          <w:szCs w:val="22"/>
          <w:lang w:eastAsia="sl-SI"/>
        </w:rPr>
        <w:t>IZJAVA GOSPODARSKEGA SUBJEKTA</w:t>
      </w:r>
      <w:r>
        <w:rPr>
          <w:rStyle w:val="Sprotnaopomba-sklic"/>
          <w:rFonts w:ascii="Arial" w:eastAsia="Times New Roman" w:hAnsi="Arial" w:cs="Arial"/>
          <w:b/>
          <w:sz w:val="22"/>
          <w:szCs w:val="22"/>
          <w:lang w:eastAsia="sl-SI"/>
        </w:rPr>
        <w:footnoteReference w:id="5"/>
      </w:r>
    </w:p>
    <w:p w14:paraId="7800F83E" w14:textId="77777777" w:rsidR="009D6C76" w:rsidRPr="009D6C76" w:rsidRDefault="009D6C76" w:rsidP="009D6C76">
      <w:pPr>
        <w:spacing w:after="0" w:line="240" w:lineRule="auto"/>
        <w:jc w:val="center"/>
        <w:rPr>
          <w:rFonts w:ascii="Arial" w:eastAsia="Times New Roman" w:hAnsi="Arial" w:cs="Arial"/>
          <w:b/>
          <w:sz w:val="22"/>
          <w:szCs w:val="22"/>
          <w:lang w:eastAsia="sl-SI"/>
        </w:rPr>
      </w:pPr>
    </w:p>
    <w:p w14:paraId="58404BCC" w14:textId="77777777" w:rsidR="009D6C76" w:rsidRPr="009D6C76" w:rsidRDefault="009D6C76" w:rsidP="009D6C76">
      <w:pPr>
        <w:spacing w:after="0" w:line="240" w:lineRule="auto"/>
        <w:jc w:val="center"/>
        <w:rPr>
          <w:rFonts w:ascii="Arial" w:eastAsia="Times New Roman" w:hAnsi="Arial" w:cs="Arial"/>
          <w:b/>
          <w:sz w:val="22"/>
          <w:szCs w:val="22"/>
          <w:lang w:eastAsia="sl-SI"/>
        </w:rPr>
      </w:pPr>
    </w:p>
    <w:p w14:paraId="35A8B2E4" w14:textId="77777777" w:rsidR="009D6C76" w:rsidRPr="009D6C76" w:rsidRDefault="009D6C76" w:rsidP="009D6C76">
      <w:pPr>
        <w:spacing w:after="0" w:line="240" w:lineRule="auto"/>
        <w:jc w:val="center"/>
        <w:rPr>
          <w:rFonts w:ascii="Arial" w:eastAsia="Times New Roman" w:hAnsi="Arial" w:cs="Arial"/>
          <w:b/>
          <w:sz w:val="22"/>
          <w:szCs w:val="22"/>
          <w:lang w:eastAsia="sl-SI"/>
        </w:rPr>
      </w:pPr>
    </w:p>
    <w:p w14:paraId="23E3B03E" w14:textId="77777777" w:rsidR="009D6C76" w:rsidRPr="00BB17B9" w:rsidRDefault="009D6C76" w:rsidP="009D6C76">
      <w:pPr>
        <w:spacing w:after="0" w:line="240" w:lineRule="auto"/>
        <w:jc w:val="both"/>
        <w:rPr>
          <w:rFonts w:ascii="Arial" w:eastAsia="Times New Roman" w:hAnsi="Arial" w:cs="Arial"/>
          <w:b/>
          <w:sz w:val="20"/>
          <w:szCs w:val="20"/>
          <w:lang w:eastAsia="sl-SI"/>
        </w:rPr>
      </w:pPr>
      <w:r w:rsidRPr="00BB17B9">
        <w:rPr>
          <w:rFonts w:ascii="Arial" w:eastAsia="Times New Roman" w:hAnsi="Arial" w:cs="Arial"/>
          <w:b/>
          <w:sz w:val="20"/>
          <w:szCs w:val="20"/>
          <w:lang w:eastAsia="sl-SI"/>
        </w:rPr>
        <w:t>GOSPODARSKI SUBJEKT</w:t>
      </w:r>
    </w:p>
    <w:p w14:paraId="70ED0513" w14:textId="77777777" w:rsidR="009D6C76" w:rsidRPr="00BB17B9" w:rsidRDefault="009D6C76" w:rsidP="009D6C76">
      <w:pPr>
        <w:spacing w:after="0" w:line="240" w:lineRule="auto"/>
        <w:jc w:val="both"/>
        <w:rPr>
          <w:rFonts w:ascii="Arial" w:eastAsia="Times New Roman" w:hAnsi="Arial" w:cs="Arial"/>
          <w:b/>
          <w:sz w:val="20"/>
          <w:szCs w:val="20"/>
          <w:lang w:eastAsia="sl-SI"/>
        </w:rPr>
      </w:pPr>
    </w:p>
    <w:p w14:paraId="4FE89FD7" w14:textId="77777777" w:rsidR="009D6C76" w:rsidRPr="00BB17B9" w:rsidRDefault="009D6C76" w:rsidP="009D6C76">
      <w:pPr>
        <w:spacing w:after="0" w:line="240" w:lineRule="auto"/>
        <w:jc w:val="both"/>
        <w:rPr>
          <w:rFonts w:ascii="Arial" w:eastAsia="Times New Roman" w:hAnsi="Arial" w:cs="Arial"/>
          <w:b/>
          <w:sz w:val="20"/>
          <w:szCs w:val="20"/>
          <w:lang w:eastAsia="sl-SI"/>
        </w:rPr>
      </w:pPr>
    </w:p>
    <w:p w14:paraId="2A48D159" w14:textId="77777777" w:rsidR="009D6C76" w:rsidRPr="00BB17B9" w:rsidRDefault="009D6C76" w:rsidP="009D6C76">
      <w:pPr>
        <w:spacing w:after="0" w:line="240" w:lineRule="auto"/>
        <w:jc w:val="both"/>
        <w:rPr>
          <w:rFonts w:ascii="Arial" w:eastAsia="Times New Roman" w:hAnsi="Arial" w:cs="Arial"/>
          <w:b/>
          <w:sz w:val="20"/>
          <w:szCs w:val="20"/>
          <w:lang w:eastAsia="sl-SI"/>
        </w:rPr>
      </w:pPr>
      <w:r w:rsidRPr="00BB17B9">
        <w:rPr>
          <w:rFonts w:ascii="Arial" w:eastAsia="Times New Roman" w:hAnsi="Arial" w:cs="Arial"/>
          <w:b/>
          <w:sz w:val="20"/>
          <w:szCs w:val="20"/>
          <w:lang w:eastAsia="sl-SI"/>
        </w:rPr>
        <w:t>_________________________________________________________________________</w:t>
      </w:r>
    </w:p>
    <w:p w14:paraId="46941FCB" w14:textId="77777777" w:rsidR="009D6C76" w:rsidRPr="00BB17B9" w:rsidRDefault="009D6C76" w:rsidP="009D6C76">
      <w:pPr>
        <w:spacing w:after="0" w:line="240" w:lineRule="auto"/>
        <w:jc w:val="right"/>
        <w:rPr>
          <w:rFonts w:ascii="Arial" w:eastAsia="Times New Roman" w:hAnsi="Arial" w:cs="Arial"/>
          <w:b/>
          <w:sz w:val="20"/>
          <w:szCs w:val="20"/>
          <w:lang w:eastAsia="sl-SI"/>
        </w:rPr>
      </w:pPr>
    </w:p>
    <w:p w14:paraId="3B948E21" w14:textId="77777777" w:rsidR="009D6C76" w:rsidRPr="00BB17B9" w:rsidRDefault="009D6C76" w:rsidP="009D6C76">
      <w:pPr>
        <w:spacing w:after="0" w:line="240" w:lineRule="auto"/>
        <w:jc w:val="right"/>
        <w:rPr>
          <w:rFonts w:ascii="Arial" w:eastAsia="Times New Roman" w:hAnsi="Arial" w:cs="Arial"/>
          <w:b/>
          <w:sz w:val="20"/>
          <w:szCs w:val="20"/>
          <w:lang w:eastAsia="sl-SI"/>
        </w:rPr>
      </w:pPr>
    </w:p>
    <w:p w14:paraId="4D1D6A98" w14:textId="77777777" w:rsidR="009D6C76" w:rsidRPr="006A587B" w:rsidRDefault="009D6C76" w:rsidP="009D6C76">
      <w:pPr>
        <w:autoSpaceDE w:val="0"/>
        <w:autoSpaceDN w:val="0"/>
        <w:adjustRightInd w:val="0"/>
        <w:spacing w:after="0" w:line="360" w:lineRule="auto"/>
        <w:jc w:val="both"/>
        <w:rPr>
          <w:rFonts w:ascii="Arial" w:eastAsia="Times New Roman" w:hAnsi="Arial" w:cs="Arial"/>
          <w:bCs/>
          <w:sz w:val="22"/>
          <w:szCs w:val="22"/>
          <w:lang w:eastAsia="sl-SI"/>
        </w:rPr>
      </w:pPr>
      <w:r w:rsidRPr="006A587B">
        <w:rPr>
          <w:rFonts w:ascii="Arial" w:eastAsia="Times New Roman" w:hAnsi="Arial" w:cs="Arial"/>
          <w:bCs/>
          <w:sz w:val="22"/>
          <w:szCs w:val="22"/>
          <w:lang w:eastAsia="sl-SI"/>
        </w:rPr>
        <w:t xml:space="preserve">Spodaj podpisani gospodarski subjekt za javno naročilo </w:t>
      </w:r>
      <w:r w:rsidRPr="006A587B">
        <w:rPr>
          <w:rFonts w:ascii="Arial" w:eastAsia="Times New Roman" w:hAnsi="Arial" w:cs="Times New Roman"/>
          <w:b/>
          <w:kern w:val="3"/>
          <w:sz w:val="22"/>
          <w:szCs w:val="22"/>
          <w:lang w:eastAsia="zh-CN"/>
        </w:rPr>
        <w:t>»</w:t>
      </w:r>
      <w:r w:rsidRPr="006A587B">
        <w:rPr>
          <w:rFonts w:ascii="Arial" w:hAnsi="Arial" w:cs="Arial"/>
          <w:b/>
          <w:bCs/>
          <w:sz w:val="22"/>
          <w:szCs w:val="22"/>
        </w:rPr>
        <w:t xml:space="preserve">Izdelava projektne dokumentacije za Kampus Vrazov trg KVT </w:t>
      </w:r>
      <w:r w:rsidR="00932D25">
        <w:rPr>
          <w:rFonts w:ascii="Arial" w:hAnsi="Arial" w:cs="Arial"/>
          <w:b/>
          <w:bCs/>
          <w:sz w:val="22"/>
          <w:szCs w:val="22"/>
        </w:rPr>
        <w:t>I</w:t>
      </w:r>
      <w:r w:rsidRPr="006A587B">
        <w:rPr>
          <w:rFonts w:ascii="Arial" w:hAnsi="Arial" w:cs="Arial"/>
          <w:b/>
          <w:bCs/>
          <w:sz w:val="22"/>
          <w:szCs w:val="22"/>
        </w:rPr>
        <w:t>I</w:t>
      </w:r>
      <w:r w:rsidRPr="006A587B">
        <w:rPr>
          <w:rFonts w:ascii="Arial" w:eastAsia="SimSun" w:hAnsi="Arial" w:cs="Arial"/>
          <w:b/>
          <w:bCs/>
          <w:iCs/>
          <w:kern w:val="3"/>
          <w:sz w:val="22"/>
          <w:szCs w:val="22"/>
          <w:lang w:val="en-US" w:eastAsia="zh-CN" w:bidi="hi-IN"/>
        </w:rPr>
        <w:t xml:space="preserve"> «</w:t>
      </w:r>
      <w:r w:rsidRPr="006A587B">
        <w:rPr>
          <w:rFonts w:ascii="Arial" w:eastAsia="Times New Roman" w:hAnsi="Arial" w:cs="Arial"/>
          <w:b/>
          <w:bCs/>
          <w:sz w:val="22"/>
          <w:szCs w:val="22"/>
          <w:lang w:eastAsia="sl-SI"/>
        </w:rPr>
        <w:t>,</w:t>
      </w:r>
      <w:r w:rsidRPr="006A587B">
        <w:rPr>
          <w:rFonts w:ascii="Arial" w:eastAsia="Times New Roman" w:hAnsi="Arial" w:cs="Arial"/>
          <w:bCs/>
          <w:sz w:val="22"/>
          <w:szCs w:val="22"/>
          <w:lang w:eastAsia="sl-SI"/>
        </w:rPr>
        <w:t xml:space="preserve"> objavljeno na Portalu javnih naročil dne ………..… 2024 pod številko objave JN ……................</w:t>
      </w:r>
      <w:r w:rsidRPr="006A587B">
        <w:rPr>
          <w:rFonts w:ascii="Arial" w:eastAsia="Times New Roman" w:hAnsi="Arial" w:cs="Arial"/>
          <w:sz w:val="22"/>
          <w:szCs w:val="22"/>
          <w:lang w:eastAsia="sl-SI"/>
        </w:rPr>
        <w:t xml:space="preserve"> </w:t>
      </w:r>
    </w:p>
    <w:p w14:paraId="7C8F248E" w14:textId="77777777" w:rsidR="009D6C76" w:rsidRPr="006A587B" w:rsidRDefault="009D6C76" w:rsidP="009D6C76">
      <w:pPr>
        <w:spacing w:after="0" w:line="240" w:lineRule="auto"/>
        <w:jc w:val="right"/>
        <w:rPr>
          <w:rFonts w:ascii="Arial" w:eastAsia="Times New Roman" w:hAnsi="Arial" w:cs="Arial"/>
          <w:b/>
          <w:sz w:val="22"/>
          <w:szCs w:val="22"/>
          <w:lang w:eastAsia="sl-SI"/>
        </w:rPr>
      </w:pPr>
    </w:p>
    <w:p w14:paraId="1A7A458A" w14:textId="77777777" w:rsidR="009D6C76" w:rsidRPr="006A587B" w:rsidRDefault="009D6C76" w:rsidP="009D6C76">
      <w:pPr>
        <w:spacing w:after="0" w:line="240" w:lineRule="auto"/>
        <w:jc w:val="right"/>
        <w:rPr>
          <w:rFonts w:ascii="Arial" w:eastAsia="Times New Roman" w:hAnsi="Arial" w:cs="Arial"/>
          <w:b/>
          <w:sz w:val="22"/>
          <w:szCs w:val="22"/>
          <w:lang w:eastAsia="sl-SI"/>
        </w:rPr>
      </w:pPr>
    </w:p>
    <w:p w14:paraId="5FCA6C9D" w14:textId="77777777" w:rsidR="009D6C76" w:rsidRPr="006A587B" w:rsidRDefault="009D6C76" w:rsidP="009D6C76">
      <w:pPr>
        <w:spacing w:after="0" w:line="240" w:lineRule="auto"/>
        <w:jc w:val="right"/>
        <w:rPr>
          <w:rFonts w:ascii="Arial" w:eastAsia="Times New Roman" w:hAnsi="Arial" w:cs="Arial"/>
          <w:b/>
          <w:sz w:val="22"/>
          <w:szCs w:val="22"/>
          <w:lang w:eastAsia="sl-SI"/>
        </w:rPr>
      </w:pPr>
    </w:p>
    <w:p w14:paraId="73B5A6B0" w14:textId="77777777" w:rsidR="009D6C76" w:rsidRPr="006A587B" w:rsidRDefault="009D6C76" w:rsidP="009D6C76">
      <w:pPr>
        <w:spacing w:after="0" w:line="240" w:lineRule="auto"/>
        <w:jc w:val="center"/>
        <w:rPr>
          <w:rFonts w:ascii="Arial" w:eastAsia="Times New Roman" w:hAnsi="Arial" w:cs="Arial"/>
          <w:b/>
          <w:i/>
          <w:sz w:val="22"/>
          <w:szCs w:val="22"/>
          <w:lang w:eastAsia="sl-SI"/>
        </w:rPr>
      </w:pPr>
      <w:r w:rsidRPr="006A587B">
        <w:rPr>
          <w:rFonts w:ascii="Arial" w:eastAsia="Times New Roman" w:hAnsi="Arial" w:cs="Arial"/>
          <w:b/>
          <w:i/>
          <w:sz w:val="22"/>
          <w:szCs w:val="22"/>
          <w:lang w:eastAsia="sl-SI"/>
        </w:rPr>
        <w:t xml:space="preserve">i z j a v l j a m o , </w:t>
      </w:r>
    </w:p>
    <w:p w14:paraId="1AC89E1C" w14:textId="77777777" w:rsidR="009D6C76" w:rsidRPr="006A587B" w:rsidRDefault="009D6C76" w:rsidP="009D6C76">
      <w:pPr>
        <w:spacing w:after="0" w:line="240" w:lineRule="auto"/>
        <w:jc w:val="right"/>
        <w:rPr>
          <w:rFonts w:ascii="Arial" w:eastAsia="Times New Roman" w:hAnsi="Arial" w:cs="Arial"/>
          <w:b/>
          <w:sz w:val="22"/>
          <w:szCs w:val="22"/>
          <w:lang w:eastAsia="sl-SI"/>
        </w:rPr>
      </w:pPr>
    </w:p>
    <w:p w14:paraId="1D664881" w14:textId="77777777" w:rsidR="009D6C76" w:rsidRPr="006A587B" w:rsidRDefault="009D6C76" w:rsidP="009D6C76">
      <w:pPr>
        <w:spacing w:after="0" w:line="240" w:lineRule="auto"/>
        <w:jc w:val="right"/>
        <w:rPr>
          <w:rFonts w:ascii="Arial" w:eastAsia="Times New Roman" w:hAnsi="Arial" w:cs="Arial"/>
          <w:bCs/>
          <w:sz w:val="22"/>
          <w:szCs w:val="22"/>
          <w:lang w:eastAsia="sl-SI"/>
        </w:rPr>
      </w:pPr>
    </w:p>
    <w:p w14:paraId="77F83668" w14:textId="77777777" w:rsidR="009D6C76" w:rsidRPr="006A587B" w:rsidRDefault="009D6C76" w:rsidP="009D6C76">
      <w:pPr>
        <w:spacing w:after="0" w:line="240" w:lineRule="auto"/>
        <w:jc w:val="right"/>
        <w:rPr>
          <w:rFonts w:ascii="Arial" w:eastAsia="Times New Roman" w:hAnsi="Arial" w:cs="Arial"/>
          <w:bCs/>
          <w:sz w:val="22"/>
          <w:szCs w:val="22"/>
          <w:lang w:eastAsia="sl-SI"/>
        </w:rPr>
      </w:pPr>
    </w:p>
    <w:p w14:paraId="084C20CE" w14:textId="77777777" w:rsidR="009D6C76" w:rsidRPr="006A587B" w:rsidRDefault="009D6C76" w:rsidP="009D6C76">
      <w:pPr>
        <w:tabs>
          <w:tab w:val="left" w:pos="774"/>
        </w:tabs>
        <w:spacing w:after="0" w:line="240" w:lineRule="auto"/>
        <w:jc w:val="both"/>
        <w:rPr>
          <w:rFonts w:ascii="Arial" w:eastAsia="Times New Roman" w:hAnsi="Arial" w:cs="Arial"/>
          <w:bCs/>
          <w:sz w:val="22"/>
          <w:szCs w:val="22"/>
          <w:lang w:eastAsia="sl-SI"/>
        </w:rPr>
      </w:pPr>
      <w:r w:rsidRPr="006A587B">
        <w:rPr>
          <w:rFonts w:ascii="Arial" w:eastAsia="Times New Roman" w:hAnsi="Arial" w:cs="Arial"/>
          <w:bCs/>
          <w:sz w:val="22"/>
          <w:szCs w:val="22"/>
          <w:lang w:eastAsia="sl-SI"/>
        </w:rPr>
        <w:t>pod materialno in kazensko odgovornostjo, 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6B933D66" w14:textId="77777777" w:rsidR="009D6C76" w:rsidRPr="006A587B" w:rsidRDefault="009D6C76" w:rsidP="00354A84">
      <w:pPr>
        <w:widowControl w:val="0"/>
        <w:numPr>
          <w:ilvl w:val="0"/>
          <w:numId w:val="20"/>
        </w:numPr>
        <w:tabs>
          <w:tab w:val="left" w:pos="774"/>
        </w:tabs>
        <w:suppressAutoHyphens/>
        <w:autoSpaceDN w:val="0"/>
        <w:spacing w:after="0" w:line="240" w:lineRule="auto"/>
        <w:jc w:val="both"/>
        <w:textAlignment w:val="baseline"/>
        <w:rPr>
          <w:rFonts w:ascii="Arial" w:eastAsia="Times New Roman" w:hAnsi="Arial" w:cs="Arial"/>
          <w:bCs/>
          <w:sz w:val="22"/>
          <w:szCs w:val="22"/>
          <w:lang w:eastAsia="sl-SI"/>
        </w:rPr>
      </w:pPr>
      <w:r w:rsidRPr="006A587B">
        <w:rPr>
          <w:rFonts w:ascii="Arial" w:eastAsia="Times New Roman" w:hAnsi="Arial" w:cs="Arial"/>
          <w:bCs/>
          <w:sz w:val="22"/>
          <w:szCs w:val="22"/>
          <w:lang w:eastAsia="sl-SI"/>
        </w:rPr>
        <w:t>ruski državljan ali fizična ali pravna oseba, subjekt ali organ s sedežem v Rusiji;</w:t>
      </w:r>
    </w:p>
    <w:p w14:paraId="0AA76599" w14:textId="77777777" w:rsidR="009D6C76" w:rsidRPr="006A587B" w:rsidRDefault="009D6C76" w:rsidP="00354A84">
      <w:pPr>
        <w:widowControl w:val="0"/>
        <w:numPr>
          <w:ilvl w:val="0"/>
          <w:numId w:val="20"/>
        </w:numPr>
        <w:tabs>
          <w:tab w:val="left" w:pos="774"/>
        </w:tabs>
        <w:suppressAutoHyphens/>
        <w:autoSpaceDN w:val="0"/>
        <w:spacing w:after="0" w:line="240" w:lineRule="auto"/>
        <w:jc w:val="both"/>
        <w:textAlignment w:val="baseline"/>
        <w:rPr>
          <w:rFonts w:ascii="Arial" w:eastAsia="Times New Roman" w:hAnsi="Arial" w:cs="Arial"/>
          <w:bCs/>
          <w:sz w:val="22"/>
          <w:szCs w:val="22"/>
          <w:lang w:eastAsia="sl-SI"/>
        </w:rPr>
      </w:pPr>
      <w:r w:rsidRPr="006A587B">
        <w:rPr>
          <w:rFonts w:ascii="Arial" w:eastAsia="Times New Roman" w:hAnsi="Arial" w:cs="Arial"/>
          <w:bCs/>
          <w:sz w:val="22"/>
          <w:szCs w:val="22"/>
          <w:lang w:eastAsia="sl-SI"/>
        </w:rPr>
        <w:t>pravnim osebam, subjektom ali organom, katerih več kot 50-odstotni delež je v neposredni ali posredni lasti subjekta iz točke a), ali</w:t>
      </w:r>
    </w:p>
    <w:p w14:paraId="52F155A7" w14:textId="77777777" w:rsidR="009D6C76" w:rsidRPr="006A587B" w:rsidRDefault="009D6C76" w:rsidP="00354A84">
      <w:pPr>
        <w:widowControl w:val="0"/>
        <w:numPr>
          <w:ilvl w:val="0"/>
          <w:numId w:val="20"/>
        </w:numPr>
        <w:tabs>
          <w:tab w:val="left" w:pos="774"/>
        </w:tabs>
        <w:suppressAutoHyphens/>
        <w:autoSpaceDN w:val="0"/>
        <w:spacing w:after="0" w:line="240" w:lineRule="auto"/>
        <w:jc w:val="both"/>
        <w:textAlignment w:val="baseline"/>
        <w:rPr>
          <w:rFonts w:ascii="Arial" w:eastAsia="Times New Roman" w:hAnsi="Arial" w:cs="Arial"/>
          <w:bCs/>
          <w:sz w:val="22"/>
          <w:szCs w:val="22"/>
          <w:lang w:eastAsia="sl-SI"/>
        </w:rPr>
      </w:pPr>
      <w:r w:rsidRPr="006A587B">
        <w:rPr>
          <w:rFonts w:ascii="Arial" w:eastAsia="Times New Roman" w:hAnsi="Arial" w:cs="Arial"/>
          <w:bCs/>
          <w:sz w:val="22"/>
          <w:szCs w:val="22"/>
          <w:lang w:eastAsia="sl-SI"/>
        </w:rPr>
        <w:t>fizičnim ali pravnim osebam, subjektom ali organom, ki delujejo v imenu ali po navodilih subjekta iz točke a) ali b),</w:t>
      </w:r>
    </w:p>
    <w:p w14:paraId="0F6FD4EB" w14:textId="77777777" w:rsidR="009D6C76" w:rsidRPr="006A587B" w:rsidRDefault="009D6C76" w:rsidP="00354A84">
      <w:pPr>
        <w:widowControl w:val="0"/>
        <w:numPr>
          <w:ilvl w:val="0"/>
          <w:numId w:val="20"/>
        </w:numPr>
        <w:tabs>
          <w:tab w:val="left" w:pos="774"/>
        </w:tabs>
        <w:suppressAutoHyphens/>
        <w:autoSpaceDN w:val="0"/>
        <w:spacing w:after="0" w:line="240" w:lineRule="auto"/>
        <w:jc w:val="both"/>
        <w:textAlignment w:val="baseline"/>
        <w:rPr>
          <w:rFonts w:ascii="Arial" w:eastAsia="Times New Roman" w:hAnsi="Arial" w:cs="Arial"/>
          <w:bCs/>
          <w:sz w:val="22"/>
          <w:szCs w:val="22"/>
          <w:lang w:eastAsia="sl-SI"/>
        </w:rPr>
      </w:pPr>
      <w:r w:rsidRPr="006A587B">
        <w:rPr>
          <w:rFonts w:ascii="Arial" w:eastAsia="Times New Roman" w:hAnsi="Arial" w:cs="Arial"/>
          <w:bCs/>
          <w:sz w:val="22"/>
          <w:szCs w:val="22"/>
          <w:lang w:eastAsia="sl-SI"/>
        </w:rPr>
        <w:t>podizvajalec, dobavitelj ali subjekt, katerega zmogljivosti se uporabljajo v smislu direktiv o javnem naročanju, ki predstavljajo več kot 10 % vrednosti predmetnega naročila.</w:t>
      </w:r>
    </w:p>
    <w:p w14:paraId="5047E867" w14:textId="77777777" w:rsidR="009D6C76" w:rsidRPr="006A587B" w:rsidRDefault="009D6C76" w:rsidP="009B6AA5">
      <w:pPr>
        <w:tabs>
          <w:tab w:val="left" w:pos="774"/>
        </w:tabs>
        <w:spacing w:after="0" w:line="240" w:lineRule="auto"/>
        <w:jc w:val="both"/>
        <w:rPr>
          <w:rFonts w:ascii="Arial" w:eastAsia="Times New Roman" w:hAnsi="Arial" w:cs="Arial"/>
          <w:b/>
          <w:sz w:val="22"/>
          <w:szCs w:val="22"/>
          <w:lang w:eastAsia="sl-SI"/>
        </w:rPr>
      </w:pPr>
    </w:p>
    <w:p w14:paraId="71AB97A0" w14:textId="77777777" w:rsidR="009D6C76" w:rsidRPr="006A587B" w:rsidRDefault="009D6C76" w:rsidP="009D6C76">
      <w:pPr>
        <w:tabs>
          <w:tab w:val="left" w:pos="774"/>
        </w:tabs>
        <w:spacing w:after="0" w:line="240" w:lineRule="auto"/>
        <w:rPr>
          <w:rFonts w:ascii="Arial" w:eastAsia="Times New Roman" w:hAnsi="Arial" w:cs="Arial"/>
          <w:b/>
          <w:sz w:val="22"/>
          <w:szCs w:val="22"/>
          <w:lang w:eastAsia="sl-SI"/>
        </w:rPr>
      </w:pPr>
    </w:p>
    <w:p w14:paraId="5EE4B7A7" w14:textId="77777777" w:rsidR="009D6C76" w:rsidRPr="006A587B" w:rsidRDefault="009D6C76" w:rsidP="009D6C76">
      <w:pPr>
        <w:spacing w:after="0" w:line="240" w:lineRule="auto"/>
        <w:jc w:val="right"/>
        <w:rPr>
          <w:rFonts w:ascii="Arial" w:eastAsia="Times New Roman" w:hAnsi="Arial" w:cs="Arial"/>
          <w:b/>
          <w:sz w:val="22"/>
          <w:szCs w:val="22"/>
          <w:lang w:eastAsia="sl-SI"/>
        </w:rPr>
      </w:pPr>
    </w:p>
    <w:p w14:paraId="07667C7B" w14:textId="77777777" w:rsidR="009D6C76" w:rsidRPr="006A587B" w:rsidRDefault="009D6C76" w:rsidP="009D6C76">
      <w:pPr>
        <w:spacing w:after="0" w:line="240" w:lineRule="auto"/>
        <w:jc w:val="right"/>
        <w:rPr>
          <w:rFonts w:ascii="Arial" w:eastAsia="Times New Roman" w:hAnsi="Arial" w:cs="Arial"/>
          <w:b/>
          <w:sz w:val="22"/>
          <w:szCs w:val="22"/>
          <w:lang w:eastAsia="sl-SI"/>
        </w:rPr>
      </w:pPr>
    </w:p>
    <w:p w14:paraId="01C22300" w14:textId="77777777" w:rsidR="009D6C76" w:rsidRPr="006A587B" w:rsidRDefault="009D6C76" w:rsidP="009D6C76">
      <w:pPr>
        <w:tabs>
          <w:tab w:val="left" w:pos="5103"/>
        </w:tabs>
        <w:suppressAutoHyphens/>
        <w:autoSpaceDN w:val="0"/>
        <w:spacing w:after="0" w:line="240" w:lineRule="auto"/>
        <w:ind w:left="708" w:firstLine="708"/>
        <w:jc w:val="both"/>
        <w:textAlignment w:val="baseline"/>
        <w:rPr>
          <w:rFonts w:ascii="Arial" w:eastAsia="Times New Roman" w:hAnsi="Arial" w:cs="Arial"/>
          <w:kern w:val="3"/>
          <w:sz w:val="22"/>
          <w:szCs w:val="22"/>
          <w:lang w:eastAsia="zh-CN"/>
        </w:rPr>
      </w:pPr>
      <w:r w:rsidRPr="006A587B">
        <w:rPr>
          <w:rFonts w:ascii="Arial" w:eastAsia="Times New Roman" w:hAnsi="Arial" w:cs="Arial"/>
          <w:kern w:val="3"/>
          <w:sz w:val="22"/>
          <w:szCs w:val="22"/>
          <w:lang w:eastAsia="zh-CN"/>
        </w:rPr>
        <w:t>Datum:</w:t>
      </w:r>
      <w:r w:rsidRPr="006A587B">
        <w:rPr>
          <w:rFonts w:ascii="Arial" w:eastAsia="Times New Roman" w:hAnsi="Arial" w:cs="Arial"/>
          <w:kern w:val="3"/>
          <w:sz w:val="22"/>
          <w:szCs w:val="22"/>
          <w:lang w:eastAsia="zh-CN"/>
        </w:rPr>
        <w:tab/>
      </w:r>
      <w:r w:rsidRPr="006A587B">
        <w:rPr>
          <w:rFonts w:ascii="Arial" w:eastAsia="Times New Roman" w:hAnsi="Arial" w:cs="Arial"/>
          <w:kern w:val="3"/>
          <w:sz w:val="22"/>
          <w:szCs w:val="22"/>
          <w:lang w:eastAsia="zh-CN"/>
        </w:rPr>
        <w:tab/>
      </w:r>
      <w:r w:rsidRPr="006A587B">
        <w:rPr>
          <w:rFonts w:ascii="Arial" w:eastAsia="Times New Roman" w:hAnsi="Arial" w:cs="Arial"/>
          <w:kern w:val="3"/>
          <w:sz w:val="22"/>
          <w:szCs w:val="22"/>
          <w:lang w:eastAsia="zh-CN"/>
        </w:rPr>
        <w:tab/>
      </w:r>
      <w:r w:rsidRPr="006A587B">
        <w:rPr>
          <w:rFonts w:ascii="Arial" w:eastAsia="Times New Roman" w:hAnsi="Arial" w:cs="Arial"/>
          <w:kern w:val="3"/>
          <w:sz w:val="22"/>
          <w:szCs w:val="22"/>
          <w:lang w:eastAsia="zh-CN"/>
        </w:rPr>
        <w:tab/>
        <w:t>Podpis:</w:t>
      </w:r>
    </w:p>
    <w:p w14:paraId="0FC55FD7" w14:textId="77777777" w:rsidR="009D6C76" w:rsidRPr="006A587B" w:rsidRDefault="009D6C76" w:rsidP="009D6C76">
      <w:pPr>
        <w:tabs>
          <w:tab w:val="left" w:pos="5103"/>
        </w:tabs>
        <w:suppressAutoHyphens/>
        <w:autoSpaceDN w:val="0"/>
        <w:spacing w:after="0" w:line="240" w:lineRule="auto"/>
        <w:ind w:left="708" w:firstLine="708"/>
        <w:jc w:val="both"/>
        <w:textAlignment w:val="baseline"/>
        <w:rPr>
          <w:rFonts w:ascii="Arial" w:eastAsia="Times New Roman" w:hAnsi="Arial" w:cs="Arial"/>
          <w:kern w:val="3"/>
          <w:sz w:val="22"/>
          <w:szCs w:val="22"/>
          <w:lang w:eastAsia="zh-CN"/>
        </w:rPr>
      </w:pPr>
    </w:p>
    <w:p w14:paraId="21FA6E5C" w14:textId="77777777" w:rsidR="009D6C76" w:rsidRPr="00242DAA" w:rsidRDefault="009D6C76" w:rsidP="009D6C76">
      <w:pPr>
        <w:suppressAutoHyphens/>
        <w:autoSpaceDN w:val="0"/>
        <w:spacing w:after="0" w:line="240" w:lineRule="auto"/>
        <w:jc w:val="both"/>
        <w:textAlignment w:val="baseline"/>
        <w:rPr>
          <w:rFonts w:ascii="Arial" w:eastAsia="Times New Roman" w:hAnsi="Arial" w:cs="Arial"/>
          <w:kern w:val="3"/>
          <w:sz w:val="20"/>
          <w:szCs w:val="20"/>
          <w:lang w:eastAsia="zh-CN"/>
        </w:rPr>
      </w:pPr>
      <w:r w:rsidRPr="00242DAA">
        <w:rPr>
          <w:rFonts w:ascii="Arial" w:eastAsia="Times New Roman" w:hAnsi="Arial" w:cs="Arial"/>
          <w:kern w:val="3"/>
          <w:sz w:val="22"/>
          <w:szCs w:val="22"/>
          <w:lang w:eastAsia="zh-CN"/>
        </w:rPr>
        <w:tab/>
        <w:t>_________________</w:t>
      </w:r>
      <w:r w:rsidRPr="00242DAA">
        <w:rPr>
          <w:rFonts w:ascii="Arial" w:eastAsia="Times New Roman" w:hAnsi="Arial" w:cs="Arial"/>
          <w:kern w:val="3"/>
          <w:sz w:val="22"/>
          <w:szCs w:val="22"/>
          <w:lang w:eastAsia="zh-CN"/>
        </w:rPr>
        <w:tab/>
      </w:r>
      <w:r w:rsidRPr="00242DAA">
        <w:rPr>
          <w:rFonts w:ascii="Arial" w:eastAsia="Times New Roman" w:hAnsi="Arial" w:cs="Arial"/>
          <w:kern w:val="3"/>
          <w:sz w:val="22"/>
          <w:szCs w:val="22"/>
          <w:lang w:eastAsia="zh-CN"/>
        </w:rPr>
        <w:tab/>
      </w:r>
      <w:r w:rsidRPr="00242DAA">
        <w:rPr>
          <w:rFonts w:ascii="Arial" w:eastAsia="Times New Roman" w:hAnsi="Arial" w:cs="Arial"/>
          <w:kern w:val="3"/>
          <w:sz w:val="22"/>
          <w:szCs w:val="22"/>
          <w:lang w:eastAsia="zh-CN"/>
        </w:rPr>
        <w:tab/>
      </w:r>
      <w:r w:rsidRPr="00242DAA">
        <w:rPr>
          <w:rFonts w:ascii="Arial" w:eastAsia="Times New Roman" w:hAnsi="Arial" w:cs="Arial"/>
          <w:kern w:val="3"/>
          <w:sz w:val="22"/>
          <w:szCs w:val="22"/>
          <w:lang w:eastAsia="zh-CN"/>
        </w:rPr>
        <w:tab/>
      </w:r>
      <w:r w:rsidRPr="00242DAA">
        <w:rPr>
          <w:rFonts w:ascii="Arial" w:eastAsia="Times New Roman" w:hAnsi="Arial" w:cs="Arial"/>
          <w:kern w:val="3"/>
          <w:sz w:val="22"/>
          <w:szCs w:val="22"/>
          <w:lang w:eastAsia="zh-CN"/>
        </w:rPr>
        <w:tab/>
      </w:r>
      <w:r w:rsidRPr="00242DAA">
        <w:rPr>
          <w:rFonts w:ascii="Arial" w:eastAsia="Times New Roman" w:hAnsi="Arial" w:cs="Arial"/>
          <w:kern w:val="3"/>
          <w:sz w:val="22"/>
          <w:szCs w:val="22"/>
          <w:lang w:eastAsia="zh-CN"/>
        </w:rPr>
        <w:tab/>
        <w:t>___________________</w:t>
      </w:r>
    </w:p>
    <w:p w14:paraId="1F689332" w14:textId="77777777" w:rsidR="009D6C76" w:rsidRPr="009D6C76" w:rsidRDefault="009D6C76" w:rsidP="009D6C76">
      <w:pPr>
        <w:spacing w:after="0" w:line="240" w:lineRule="auto"/>
        <w:jc w:val="right"/>
        <w:rPr>
          <w:rFonts w:ascii="Arial" w:eastAsia="Times New Roman" w:hAnsi="Arial" w:cs="Arial"/>
          <w:b/>
          <w:sz w:val="22"/>
          <w:szCs w:val="22"/>
          <w:lang w:eastAsia="sl-SI"/>
        </w:rPr>
      </w:pPr>
    </w:p>
    <w:p w14:paraId="09E39B7E" w14:textId="77777777" w:rsidR="009D6C76" w:rsidRDefault="009D6C76" w:rsidP="009D6C76">
      <w:pPr>
        <w:spacing w:after="0" w:line="240" w:lineRule="auto"/>
        <w:jc w:val="right"/>
        <w:rPr>
          <w:rFonts w:ascii="Arial" w:eastAsia="Times New Roman" w:hAnsi="Arial" w:cs="Arial"/>
          <w:b/>
          <w:sz w:val="22"/>
          <w:szCs w:val="22"/>
          <w:lang w:eastAsia="sl-SI"/>
        </w:rPr>
      </w:pPr>
    </w:p>
    <w:p w14:paraId="7BD0D855" w14:textId="77777777" w:rsidR="00BB17B9" w:rsidRDefault="00BB17B9" w:rsidP="009D6C76">
      <w:pPr>
        <w:spacing w:after="0" w:line="240" w:lineRule="auto"/>
        <w:jc w:val="right"/>
        <w:rPr>
          <w:rFonts w:ascii="Arial" w:eastAsia="Times New Roman" w:hAnsi="Arial" w:cs="Arial"/>
          <w:b/>
          <w:sz w:val="22"/>
          <w:szCs w:val="22"/>
          <w:lang w:eastAsia="sl-SI"/>
        </w:rPr>
      </w:pPr>
    </w:p>
    <w:p w14:paraId="1608317D" w14:textId="77777777" w:rsidR="00BB17B9" w:rsidRDefault="00BB17B9" w:rsidP="009D6C76">
      <w:pPr>
        <w:spacing w:after="0" w:line="240" w:lineRule="auto"/>
        <w:jc w:val="right"/>
        <w:rPr>
          <w:rFonts w:ascii="Arial" w:eastAsia="Times New Roman" w:hAnsi="Arial" w:cs="Arial"/>
          <w:b/>
          <w:sz w:val="22"/>
          <w:szCs w:val="22"/>
          <w:lang w:eastAsia="sl-SI"/>
        </w:rPr>
      </w:pPr>
    </w:p>
    <w:p w14:paraId="535F3E95" w14:textId="77777777" w:rsidR="00F92589" w:rsidRDefault="00F92589" w:rsidP="009D6C76">
      <w:pPr>
        <w:spacing w:after="0" w:line="240" w:lineRule="auto"/>
        <w:jc w:val="right"/>
        <w:rPr>
          <w:rFonts w:ascii="Arial" w:eastAsia="Times New Roman" w:hAnsi="Arial" w:cs="Arial"/>
          <w:b/>
          <w:sz w:val="22"/>
          <w:szCs w:val="22"/>
          <w:lang w:eastAsia="sl-SI"/>
        </w:rPr>
      </w:pPr>
    </w:p>
    <w:p w14:paraId="07F0C07C" w14:textId="77777777" w:rsidR="00F92589" w:rsidRDefault="00F92589" w:rsidP="009D6C76">
      <w:pPr>
        <w:spacing w:after="0" w:line="240" w:lineRule="auto"/>
        <w:jc w:val="right"/>
        <w:rPr>
          <w:rFonts w:ascii="Arial" w:eastAsia="Times New Roman" w:hAnsi="Arial" w:cs="Arial"/>
          <w:b/>
          <w:sz w:val="22"/>
          <w:szCs w:val="22"/>
          <w:lang w:eastAsia="sl-SI"/>
        </w:rPr>
      </w:pPr>
    </w:p>
    <w:p w14:paraId="3A150D2B" w14:textId="77777777" w:rsidR="00F92589" w:rsidRDefault="00F92589" w:rsidP="009D6C76">
      <w:pPr>
        <w:spacing w:after="0" w:line="240" w:lineRule="auto"/>
        <w:jc w:val="right"/>
        <w:rPr>
          <w:rFonts w:ascii="Arial" w:eastAsia="Times New Roman" w:hAnsi="Arial" w:cs="Arial"/>
          <w:b/>
          <w:sz w:val="22"/>
          <w:szCs w:val="22"/>
          <w:lang w:eastAsia="sl-SI"/>
        </w:rPr>
      </w:pPr>
    </w:p>
    <w:p w14:paraId="54A70655" w14:textId="77777777" w:rsidR="009D6C76" w:rsidRDefault="009B6AA5" w:rsidP="00803B9A">
      <w:pPr>
        <w:pStyle w:val="Naslov"/>
        <w:rPr>
          <w:rFonts w:ascii="Arial" w:hAnsi="Arial" w:cs="Arial"/>
          <w:sz w:val="24"/>
          <w:szCs w:val="24"/>
        </w:rPr>
      </w:pPr>
      <w:r>
        <w:rPr>
          <w:rFonts w:ascii="Arial" w:hAnsi="Arial" w:cs="Arial"/>
          <w:sz w:val="24"/>
          <w:szCs w:val="24"/>
        </w:rPr>
        <w:lastRenderedPageBreak/>
        <w:t>OBR 7</w:t>
      </w:r>
    </w:p>
    <w:p w14:paraId="26AAD14F" w14:textId="77777777" w:rsidR="009B6AA5" w:rsidRDefault="009B6AA5" w:rsidP="009B6AA5">
      <w:pPr>
        <w:rPr>
          <w:lang w:eastAsia="sl-SI"/>
        </w:rPr>
      </w:pPr>
    </w:p>
    <w:p w14:paraId="022C82CB" w14:textId="77777777" w:rsidR="009B6AA5" w:rsidRPr="009B6AA5" w:rsidRDefault="009B6AA5" w:rsidP="009B6AA5">
      <w:pPr>
        <w:spacing w:after="0" w:line="240" w:lineRule="auto"/>
        <w:rPr>
          <w:rFonts w:ascii="Arial" w:eastAsia="Times New Roman" w:hAnsi="Arial" w:cs="Arial"/>
          <w:b/>
          <w:sz w:val="22"/>
          <w:szCs w:val="22"/>
          <w:lang w:eastAsia="sl-SI"/>
        </w:rPr>
      </w:pPr>
      <w:r w:rsidRPr="009B6AA5">
        <w:rPr>
          <w:rFonts w:ascii="Arial" w:eastAsia="Times New Roman" w:hAnsi="Arial" w:cs="Arial"/>
          <w:b/>
          <w:sz w:val="22"/>
          <w:szCs w:val="22"/>
          <w:lang w:eastAsia="sl-SI"/>
        </w:rPr>
        <w:t xml:space="preserve">GOSPODARSKI SUBJEKT </w:t>
      </w:r>
    </w:p>
    <w:p w14:paraId="00A256FA" w14:textId="77777777" w:rsidR="009B6AA5" w:rsidRPr="009B6AA5" w:rsidRDefault="009B6AA5" w:rsidP="009B6AA5">
      <w:pPr>
        <w:autoSpaceDN w:val="0"/>
        <w:spacing w:after="0" w:line="240" w:lineRule="auto"/>
        <w:textAlignment w:val="baseline"/>
        <w:rPr>
          <w:rFonts w:ascii="Arial" w:eastAsia="Times New Roman" w:hAnsi="Arial" w:cs="Arial"/>
          <w:sz w:val="22"/>
          <w:szCs w:val="22"/>
          <w:lang w:eastAsia="sl-SI"/>
        </w:rPr>
      </w:pPr>
    </w:p>
    <w:p w14:paraId="6EEF7542" w14:textId="77777777" w:rsidR="009B6AA5" w:rsidRPr="009B6AA5" w:rsidRDefault="009B6AA5" w:rsidP="009B6AA5">
      <w:pPr>
        <w:autoSpaceDN w:val="0"/>
        <w:spacing w:after="0" w:line="240" w:lineRule="auto"/>
        <w:textAlignment w:val="baseline"/>
        <w:rPr>
          <w:rFonts w:ascii="Arial" w:eastAsia="Times New Roman" w:hAnsi="Arial" w:cs="Arial"/>
          <w:sz w:val="22"/>
          <w:szCs w:val="22"/>
          <w:lang w:eastAsia="sl-SI"/>
        </w:rPr>
      </w:pPr>
    </w:p>
    <w:p w14:paraId="73725DE7" w14:textId="77777777" w:rsidR="009B6AA5" w:rsidRPr="009B6AA5" w:rsidRDefault="009B6AA5" w:rsidP="009B6AA5">
      <w:pPr>
        <w:autoSpaceDN w:val="0"/>
        <w:spacing w:after="0" w:line="240" w:lineRule="auto"/>
        <w:textAlignment w:val="baseline"/>
        <w:rPr>
          <w:rFonts w:ascii="Arial" w:eastAsia="Times New Roman" w:hAnsi="Arial" w:cs="Arial"/>
          <w:sz w:val="22"/>
          <w:szCs w:val="22"/>
          <w:lang w:eastAsia="sl-SI"/>
        </w:rPr>
      </w:pPr>
      <w:r w:rsidRPr="009B6AA5">
        <w:rPr>
          <w:rFonts w:ascii="Arial" w:eastAsia="Times New Roman" w:hAnsi="Arial" w:cs="Arial"/>
          <w:sz w:val="22"/>
          <w:szCs w:val="22"/>
          <w:lang w:eastAsia="sl-SI"/>
        </w:rPr>
        <w:t>__________________________________________________________________________</w:t>
      </w:r>
    </w:p>
    <w:p w14:paraId="05895A89" w14:textId="77777777" w:rsidR="009B6AA5" w:rsidRPr="009B6AA5" w:rsidRDefault="009B6AA5" w:rsidP="009B6AA5">
      <w:pPr>
        <w:autoSpaceDN w:val="0"/>
        <w:spacing w:after="0" w:line="240" w:lineRule="auto"/>
        <w:jc w:val="both"/>
        <w:textAlignment w:val="baseline"/>
        <w:rPr>
          <w:rFonts w:ascii="Arial" w:eastAsia="Times New Roman" w:hAnsi="Arial" w:cs="Arial"/>
          <w:b/>
          <w:sz w:val="22"/>
          <w:szCs w:val="22"/>
          <w:lang w:eastAsia="sl-SI"/>
        </w:rPr>
      </w:pPr>
    </w:p>
    <w:p w14:paraId="0162F7BD" w14:textId="77777777" w:rsidR="009B6AA5" w:rsidRPr="009B6AA5" w:rsidRDefault="009B6AA5" w:rsidP="009B6AA5">
      <w:pPr>
        <w:autoSpaceDN w:val="0"/>
        <w:spacing w:after="0" w:line="240" w:lineRule="auto"/>
        <w:jc w:val="both"/>
        <w:textAlignment w:val="baseline"/>
        <w:rPr>
          <w:rFonts w:ascii="Arial" w:eastAsia="Times New Roman" w:hAnsi="Arial" w:cs="Arial"/>
          <w:b/>
          <w:sz w:val="22"/>
          <w:szCs w:val="22"/>
          <w:lang w:eastAsia="sl-SI"/>
        </w:rPr>
      </w:pPr>
    </w:p>
    <w:p w14:paraId="4CC6C974" w14:textId="16EB8040" w:rsidR="009B6AA5" w:rsidRPr="009B6AA5" w:rsidRDefault="009B6AA5" w:rsidP="009B6AA5">
      <w:pPr>
        <w:autoSpaceDN w:val="0"/>
        <w:spacing w:after="0" w:line="240" w:lineRule="auto"/>
        <w:textAlignment w:val="baseline"/>
        <w:rPr>
          <w:rFonts w:ascii="Arial" w:eastAsia="Times New Roman" w:hAnsi="Arial" w:cs="Arial"/>
          <w:b/>
          <w:sz w:val="22"/>
          <w:szCs w:val="22"/>
          <w:lang w:eastAsia="sl-SI"/>
        </w:rPr>
      </w:pPr>
      <w:r w:rsidRPr="009B6AA5">
        <w:rPr>
          <w:rFonts w:ascii="Arial" w:eastAsia="Times New Roman" w:hAnsi="Arial" w:cs="Arial"/>
          <w:b/>
          <w:sz w:val="22"/>
          <w:szCs w:val="22"/>
          <w:lang w:eastAsia="sl-SI"/>
        </w:rPr>
        <w:t xml:space="preserve">SPISEK NAJPOMEMBNEJŠIH REFERENC V ZADNJIH </w:t>
      </w:r>
      <w:bookmarkStart w:id="26" w:name="_Hlk143253333"/>
      <w:r w:rsidR="005038D9">
        <w:rPr>
          <w:rFonts w:ascii="Arial" w:eastAsia="Times New Roman" w:hAnsi="Arial" w:cs="Arial"/>
          <w:b/>
          <w:sz w:val="22"/>
          <w:szCs w:val="22"/>
          <w:lang w:eastAsia="sl-SI"/>
        </w:rPr>
        <w:t>10</w:t>
      </w:r>
      <w:r w:rsidRPr="009B6AA5">
        <w:rPr>
          <w:rFonts w:ascii="Arial" w:eastAsia="Times New Roman" w:hAnsi="Arial" w:cs="Arial"/>
          <w:b/>
          <w:sz w:val="22"/>
          <w:szCs w:val="22"/>
          <w:lang w:eastAsia="sl-SI"/>
        </w:rPr>
        <w:t xml:space="preserve"> (</w:t>
      </w:r>
      <w:r w:rsidR="005038D9">
        <w:rPr>
          <w:rFonts w:ascii="Arial" w:eastAsia="Times New Roman" w:hAnsi="Arial" w:cs="Arial"/>
          <w:b/>
          <w:sz w:val="22"/>
          <w:szCs w:val="22"/>
          <w:lang w:eastAsia="sl-SI"/>
        </w:rPr>
        <w:t>desetih</w:t>
      </w:r>
      <w:r w:rsidRPr="009B6AA5">
        <w:rPr>
          <w:rFonts w:ascii="Arial" w:eastAsia="Times New Roman" w:hAnsi="Arial" w:cs="Arial"/>
          <w:b/>
          <w:sz w:val="22"/>
          <w:szCs w:val="22"/>
          <w:lang w:eastAsia="sl-SI"/>
        </w:rPr>
        <w:t xml:space="preserve">) LETIH </w:t>
      </w:r>
      <w:bookmarkEnd w:id="26"/>
    </w:p>
    <w:p w14:paraId="012B3F09" w14:textId="77777777" w:rsidR="009B6AA5" w:rsidRPr="009B6AA5" w:rsidRDefault="009B6AA5" w:rsidP="009B6AA5">
      <w:pPr>
        <w:tabs>
          <w:tab w:val="center" w:pos="4536"/>
          <w:tab w:val="right" w:pos="9072"/>
        </w:tabs>
        <w:autoSpaceDN w:val="0"/>
        <w:spacing w:after="0" w:line="240" w:lineRule="auto"/>
        <w:textAlignment w:val="baseline"/>
        <w:rPr>
          <w:rFonts w:ascii="Arial" w:eastAsia="Times New Roman" w:hAnsi="Arial" w:cs="Arial"/>
          <w:b/>
          <w:bCs/>
          <w:iCs/>
          <w:sz w:val="22"/>
          <w:szCs w:val="22"/>
          <w:lang w:eastAsia="sl-SI"/>
        </w:rPr>
      </w:pPr>
    </w:p>
    <w:tbl>
      <w:tblPr>
        <w:tblW w:w="11055" w:type="dxa"/>
        <w:tblInd w:w="-5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841"/>
        <w:gridCol w:w="1701"/>
        <w:gridCol w:w="1701"/>
        <w:gridCol w:w="1418"/>
        <w:gridCol w:w="1275"/>
        <w:gridCol w:w="993"/>
        <w:gridCol w:w="2126"/>
      </w:tblGrid>
      <w:tr w:rsidR="009B6AA5" w:rsidRPr="009B6AA5" w14:paraId="65D90EAC" w14:textId="77777777" w:rsidTr="00EE66CC">
        <w:trPr>
          <w:trHeight w:val="829"/>
        </w:trPr>
        <w:tc>
          <w:tcPr>
            <w:tcW w:w="1841" w:type="dxa"/>
            <w:shd w:val="pct10" w:color="auto" w:fill="auto"/>
            <w:vAlign w:val="center"/>
            <w:hideMark/>
          </w:tcPr>
          <w:p w14:paraId="731DFDAE" w14:textId="77777777" w:rsidR="009B6AA5" w:rsidRPr="009B6AA5" w:rsidRDefault="009B6AA5" w:rsidP="009B6AA5">
            <w:pPr>
              <w:autoSpaceDN w:val="0"/>
              <w:spacing w:after="0" w:line="276" w:lineRule="auto"/>
              <w:jc w:val="center"/>
              <w:textAlignment w:val="baseline"/>
              <w:rPr>
                <w:rFonts w:ascii="Arial" w:eastAsia="Times New Roman" w:hAnsi="Arial" w:cs="Arial"/>
                <w:sz w:val="22"/>
                <w:szCs w:val="22"/>
                <w:lang w:eastAsia="sl-SI"/>
              </w:rPr>
            </w:pPr>
            <w:r w:rsidRPr="009B6AA5">
              <w:rPr>
                <w:rFonts w:ascii="Arial" w:eastAsia="Times New Roman" w:hAnsi="Arial" w:cs="Arial"/>
                <w:sz w:val="22"/>
                <w:szCs w:val="22"/>
                <w:lang w:eastAsia="sl-SI"/>
              </w:rPr>
              <w:t>Naročnik</w:t>
            </w:r>
          </w:p>
        </w:tc>
        <w:tc>
          <w:tcPr>
            <w:tcW w:w="1701" w:type="dxa"/>
            <w:shd w:val="pct10" w:color="auto" w:fill="auto"/>
            <w:vAlign w:val="center"/>
            <w:hideMark/>
          </w:tcPr>
          <w:p w14:paraId="6099EC01" w14:textId="77777777" w:rsidR="009B6AA5" w:rsidRPr="009B6AA5" w:rsidRDefault="009B6AA5" w:rsidP="009B6AA5">
            <w:pPr>
              <w:autoSpaceDN w:val="0"/>
              <w:spacing w:after="0" w:line="276" w:lineRule="auto"/>
              <w:jc w:val="center"/>
              <w:textAlignment w:val="baseline"/>
              <w:rPr>
                <w:rFonts w:ascii="Arial" w:eastAsia="Times New Roman" w:hAnsi="Arial" w:cs="Arial"/>
                <w:sz w:val="22"/>
                <w:szCs w:val="22"/>
                <w:lang w:eastAsia="sl-SI"/>
              </w:rPr>
            </w:pPr>
            <w:r w:rsidRPr="009B6AA5">
              <w:rPr>
                <w:rFonts w:ascii="Arial" w:eastAsia="Times New Roman" w:hAnsi="Arial" w:cs="Arial"/>
                <w:sz w:val="22"/>
                <w:szCs w:val="22"/>
                <w:lang w:eastAsia="sl-SI"/>
              </w:rPr>
              <w:t xml:space="preserve">Naziv objekta in lokacija </w:t>
            </w:r>
          </w:p>
        </w:tc>
        <w:tc>
          <w:tcPr>
            <w:tcW w:w="1701" w:type="dxa"/>
            <w:shd w:val="pct10" w:color="auto" w:fill="auto"/>
            <w:vAlign w:val="center"/>
            <w:hideMark/>
          </w:tcPr>
          <w:p w14:paraId="0BFFC80B" w14:textId="77777777" w:rsidR="009B6AA5" w:rsidRPr="009B6AA5" w:rsidRDefault="009B6AA5" w:rsidP="009B6AA5">
            <w:pPr>
              <w:autoSpaceDN w:val="0"/>
              <w:spacing w:after="0" w:line="276" w:lineRule="auto"/>
              <w:jc w:val="center"/>
              <w:textAlignment w:val="baseline"/>
              <w:rPr>
                <w:rFonts w:ascii="Arial" w:eastAsia="Times New Roman" w:hAnsi="Arial" w:cs="Arial"/>
                <w:sz w:val="22"/>
                <w:szCs w:val="22"/>
                <w:lang w:eastAsia="sl-SI"/>
              </w:rPr>
            </w:pPr>
            <w:r w:rsidRPr="009B6AA5">
              <w:rPr>
                <w:rFonts w:ascii="Arial" w:eastAsia="Times New Roman" w:hAnsi="Arial" w:cs="Arial"/>
                <w:sz w:val="22"/>
                <w:szCs w:val="22"/>
                <w:lang w:eastAsia="sl-SI"/>
              </w:rPr>
              <w:t>Vrsta del</w:t>
            </w:r>
          </w:p>
        </w:tc>
        <w:tc>
          <w:tcPr>
            <w:tcW w:w="1418" w:type="dxa"/>
            <w:shd w:val="pct10" w:color="auto" w:fill="auto"/>
          </w:tcPr>
          <w:p w14:paraId="6EAA1420" w14:textId="77777777" w:rsidR="009B6AA5" w:rsidRPr="009B6AA5" w:rsidRDefault="009B6AA5" w:rsidP="009B6AA5">
            <w:pPr>
              <w:autoSpaceDN w:val="0"/>
              <w:spacing w:after="0" w:line="276" w:lineRule="auto"/>
              <w:jc w:val="center"/>
              <w:textAlignment w:val="baseline"/>
              <w:rPr>
                <w:rFonts w:ascii="Arial" w:eastAsia="Times New Roman" w:hAnsi="Arial" w:cs="Arial"/>
                <w:sz w:val="22"/>
                <w:szCs w:val="22"/>
                <w:lang w:eastAsia="sl-SI"/>
              </w:rPr>
            </w:pPr>
            <w:r>
              <w:rPr>
                <w:rFonts w:ascii="Arial" w:eastAsia="Times New Roman" w:hAnsi="Arial" w:cs="Arial"/>
                <w:sz w:val="22"/>
                <w:szCs w:val="22"/>
                <w:lang w:eastAsia="sl-SI"/>
              </w:rPr>
              <w:t>Klasifikacija objekta</w:t>
            </w:r>
          </w:p>
        </w:tc>
        <w:tc>
          <w:tcPr>
            <w:tcW w:w="1275" w:type="dxa"/>
            <w:shd w:val="pct10" w:color="auto" w:fill="auto"/>
            <w:hideMark/>
          </w:tcPr>
          <w:p w14:paraId="0DD3106E" w14:textId="77777777" w:rsidR="009B6AA5" w:rsidRPr="009B6AA5" w:rsidRDefault="009B6AA5" w:rsidP="009B6AA5">
            <w:pPr>
              <w:autoSpaceDN w:val="0"/>
              <w:spacing w:after="0" w:line="276" w:lineRule="auto"/>
              <w:jc w:val="center"/>
              <w:textAlignment w:val="baseline"/>
              <w:rPr>
                <w:rFonts w:ascii="Arial" w:eastAsia="Times New Roman" w:hAnsi="Arial" w:cs="Arial"/>
                <w:sz w:val="22"/>
                <w:szCs w:val="22"/>
                <w:lang w:eastAsia="sl-SI"/>
              </w:rPr>
            </w:pPr>
            <w:r>
              <w:rPr>
                <w:rFonts w:ascii="Arial" w:eastAsia="Times New Roman" w:hAnsi="Arial" w:cs="Arial"/>
                <w:sz w:val="22"/>
                <w:szCs w:val="22"/>
                <w:lang w:eastAsia="sl-SI"/>
              </w:rPr>
              <w:t>m2</w:t>
            </w:r>
          </w:p>
        </w:tc>
        <w:tc>
          <w:tcPr>
            <w:tcW w:w="993" w:type="dxa"/>
            <w:shd w:val="pct10" w:color="auto" w:fill="auto"/>
            <w:vAlign w:val="center"/>
            <w:hideMark/>
          </w:tcPr>
          <w:p w14:paraId="752A08BA" w14:textId="77777777" w:rsidR="009B6AA5" w:rsidRPr="009B6AA5" w:rsidRDefault="009B6AA5" w:rsidP="009B6AA5">
            <w:pPr>
              <w:autoSpaceDN w:val="0"/>
              <w:spacing w:after="0" w:line="276" w:lineRule="auto"/>
              <w:jc w:val="center"/>
              <w:textAlignment w:val="baseline"/>
              <w:rPr>
                <w:rFonts w:ascii="Arial" w:eastAsia="Times New Roman" w:hAnsi="Arial" w:cs="Arial"/>
                <w:sz w:val="22"/>
                <w:szCs w:val="22"/>
                <w:lang w:eastAsia="sl-SI"/>
              </w:rPr>
            </w:pPr>
            <w:r w:rsidRPr="009B6AA5">
              <w:rPr>
                <w:rFonts w:ascii="Arial" w:eastAsia="Times New Roman" w:hAnsi="Arial" w:cs="Arial"/>
                <w:sz w:val="22"/>
                <w:szCs w:val="22"/>
                <w:lang w:eastAsia="sl-SI"/>
              </w:rPr>
              <w:t xml:space="preserve">Leto </w:t>
            </w:r>
          </w:p>
          <w:p w14:paraId="689DAD52" w14:textId="77777777" w:rsidR="009B6AA5" w:rsidRPr="009B6AA5" w:rsidRDefault="009B6AA5" w:rsidP="009B6AA5">
            <w:pPr>
              <w:autoSpaceDN w:val="0"/>
              <w:spacing w:after="0" w:line="276" w:lineRule="auto"/>
              <w:jc w:val="center"/>
              <w:textAlignment w:val="baseline"/>
              <w:rPr>
                <w:rFonts w:ascii="Arial" w:eastAsia="Times New Roman" w:hAnsi="Arial" w:cs="Arial"/>
                <w:sz w:val="22"/>
                <w:szCs w:val="22"/>
                <w:lang w:eastAsia="sl-SI"/>
              </w:rPr>
            </w:pPr>
            <w:r w:rsidRPr="009B6AA5">
              <w:rPr>
                <w:rFonts w:ascii="Arial" w:eastAsia="Times New Roman" w:hAnsi="Arial" w:cs="Arial"/>
                <w:sz w:val="22"/>
                <w:szCs w:val="22"/>
                <w:lang w:eastAsia="sl-SI"/>
              </w:rPr>
              <w:t>izvedbe</w:t>
            </w:r>
          </w:p>
        </w:tc>
        <w:tc>
          <w:tcPr>
            <w:tcW w:w="2126" w:type="dxa"/>
            <w:shd w:val="pct10" w:color="auto" w:fill="auto"/>
            <w:hideMark/>
          </w:tcPr>
          <w:p w14:paraId="040F1668" w14:textId="77777777" w:rsidR="009B6AA5" w:rsidRPr="009B6AA5" w:rsidRDefault="009B6AA5" w:rsidP="009B6AA5">
            <w:pPr>
              <w:autoSpaceDN w:val="0"/>
              <w:spacing w:after="0" w:line="276" w:lineRule="auto"/>
              <w:jc w:val="center"/>
              <w:textAlignment w:val="baseline"/>
              <w:rPr>
                <w:rFonts w:ascii="Arial" w:eastAsia="Times New Roman" w:hAnsi="Arial" w:cs="Arial"/>
                <w:sz w:val="22"/>
                <w:szCs w:val="22"/>
                <w:lang w:eastAsia="sl-SI"/>
              </w:rPr>
            </w:pPr>
            <w:r w:rsidRPr="009B6AA5">
              <w:rPr>
                <w:rFonts w:ascii="Arial" w:eastAsia="Times New Roman" w:hAnsi="Arial" w:cs="Arial"/>
                <w:sz w:val="22"/>
                <w:szCs w:val="22"/>
                <w:lang w:eastAsia="sl-SI"/>
              </w:rPr>
              <w:t>Kontakt naročnika</w:t>
            </w:r>
          </w:p>
          <w:p w14:paraId="51DB51AC" w14:textId="77777777" w:rsidR="009B6AA5" w:rsidRPr="009B6AA5" w:rsidRDefault="009B6AA5" w:rsidP="009B6AA5">
            <w:pPr>
              <w:autoSpaceDN w:val="0"/>
              <w:spacing w:after="0" w:line="276" w:lineRule="auto"/>
              <w:jc w:val="center"/>
              <w:textAlignment w:val="baseline"/>
              <w:rPr>
                <w:rFonts w:ascii="Arial" w:eastAsia="Times New Roman" w:hAnsi="Arial" w:cs="Arial"/>
                <w:sz w:val="22"/>
                <w:szCs w:val="22"/>
                <w:lang w:eastAsia="sl-SI"/>
              </w:rPr>
            </w:pPr>
            <w:r w:rsidRPr="009B6AA5">
              <w:rPr>
                <w:rFonts w:ascii="Arial" w:eastAsia="Times New Roman" w:hAnsi="Arial" w:cs="Arial"/>
                <w:sz w:val="22"/>
                <w:szCs w:val="22"/>
                <w:lang w:eastAsia="sl-SI"/>
              </w:rPr>
              <w:t>(ime, priimek</w:t>
            </w:r>
            <w:r>
              <w:rPr>
                <w:rFonts w:ascii="Arial" w:eastAsia="Times New Roman" w:hAnsi="Arial" w:cs="Arial"/>
                <w:sz w:val="22"/>
                <w:szCs w:val="22"/>
                <w:lang w:eastAsia="sl-SI"/>
              </w:rPr>
              <w:t xml:space="preserve">, tel. št. </w:t>
            </w:r>
            <w:r w:rsidRPr="009B6AA5">
              <w:rPr>
                <w:rFonts w:ascii="Arial" w:eastAsia="Times New Roman" w:hAnsi="Arial" w:cs="Arial"/>
                <w:sz w:val="22"/>
                <w:szCs w:val="22"/>
                <w:lang w:eastAsia="sl-SI"/>
              </w:rPr>
              <w:t>e-mail)</w:t>
            </w:r>
          </w:p>
        </w:tc>
      </w:tr>
      <w:tr w:rsidR="009B6AA5" w:rsidRPr="009B6AA5" w14:paraId="23674423" w14:textId="77777777" w:rsidTr="00EE66CC">
        <w:trPr>
          <w:trHeight w:val="1087"/>
        </w:trPr>
        <w:tc>
          <w:tcPr>
            <w:tcW w:w="1841" w:type="dxa"/>
          </w:tcPr>
          <w:p w14:paraId="5314B87F" w14:textId="77777777" w:rsidR="009B6AA5" w:rsidRPr="009B6AA5" w:rsidRDefault="009B6AA5" w:rsidP="009B6AA5">
            <w:pPr>
              <w:autoSpaceDN w:val="0"/>
              <w:spacing w:after="0" w:line="276" w:lineRule="auto"/>
              <w:jc w:val="center"/>
              <w:textAlignment w:val="baseline"/>
              <w:rPr>
                <w:rFonts w:ascii="Arial" w:eastAsia="Times New Roman" w:hAnsi="Arial" w:cs="Arial"/>
                <w:sz w:val="22"/>
                <w:szCs w:val="22"/>
                <w:lang w:eastAsia="sl-SI"/>
              </w:rPr>
            </w:pPr>
          </w:p>
        </w:tc>
        <w:tc>
          <w:tcPr>
            <w:tcW w:w="1701" w:type="dxa"/>
          </w:tcPr>
          <w:p w14:paraId="5CF6BC13" w14:textId="77777777" w:rsidR="009B6AA5" w:rsidRPr="009B6AA5" w:rsidRDefault="009B6AA5" w:rsidP="009B6AA5">
            <w:pPr>
              <w:autoSpaceDN w:val="0"/>
              <w:spacing w:after="0" w:line="276" w:lineRule="auto"/>
              <w:textAlignment w:val="baseline"/>
              <w:rPr>
                <w:rFonts w:ascii="Arial" w:eastAsia="Times New Roman" w:hAnsi="Arial" w:cs="Arial"/>
                <w:sz w:val="22"/>
                <w:szCs w:val="22"/>
                <w:lang w:eastAsia="sl-SI"/>
              </w:rPr>
            </w:pPr>
          </w:p>
        </w:tc>
        <w:tc>
          <w:tcPr>
            <w:tcW w:w="1701" w:type="dxa"/>
          </w:tcPr>
          <w:p w14:paraId="0099F9E0" w14:textId="77777777" w:rsidR="009B6AA5" w:rsidRPr="009B6AA5" w:rsidRDefault="009B6AA5" w:rsidP="009B6AA5">
            <w:pPr>
              <w:autoSpaceDN w:val="0"/>
              <w:spacing w:after="0" w:line="276" w:lineRule="auto"/>
              <w:textAlignment w:val="baseline"/>
              <w:rPr>
                <w:rFonts w:ascii="Arial" w:eastAsia="Times New Roman" w:hAnsi="Arial" w:cs="Arial"/>
                <w:sz w:val="22"/>
                <w:szCs w:val="22"/>
                <w:lang w:eastAsia="sl-SI"/>
              </w:rPr>
            </w:pPr>
          </w:p>
        </w:tc>
        <w:tc>
          <w:tcPr>
            <w:tcW w:w="1418" w:type="dxa"/>
          </w:tcPr>
          <w:p w14:paraId="2E13B91A" w14:textId="77777777" w:rsidR="009B6AA5" w:rsidRPr="009B6AA5" w:rsidRDefault="009B6AA5" w:rsidP="009B6AA5">
            <w:pPr>
              <w:autoSpaceDN w:val="0"/>
              <w:spacing w:after="0" w:line="276" w:lineRule="auto"/>
              <w:textAlignment w:val="baseline"/>
              <w:rPr>
                <w:rFonts w:ascii="Arial" w:eastAsia="Times New Roman" w:hAnsi="Arial" w:cs="Arial"/>
                <w:sz w:val="22"/>
                <w:szCs w:val="22"/>
                <w:lang w:eastAsia="sl-SI"/>
              </w:rPr>
            </w:pPr>
          </w:p>
        </w:tc>
        <w:tc>
          <w:tcPr>
            <w:tcW w:w="1275" w:type="dxa"/>
          </w:tcPr>
          <w:p w14:paraId="45B0F329" w14:textId="77777777" w:rsidR="009B6AA5" w:rsidRPr="009B6AA5" w:rsidRDefault="009B6AA5" w:rsidP="009B6AA5">
            <w:pPr>
              <w:autoSpaceDN w:val="0"/>
              <w:spacing w:after="0" w:line="276" w:lineRule="auto"/>
              <w:textAlignment w:val="baseline"/>
              <w:rPr>
                <w:rFonts w:ascii="Arial" w:eastAsia="Times New Roman" w:hAnsi="Arial" w:cs="Arial"/>
                <w:sz w:val="22"/>
                <w:szCs w:val="22"/>
                <w:lang w:eastAsia="sl-SI"/>
              </w:rPr>
            </w:pPr>
          </w:p>
        </w:tc>
        <w:tc>
          <w:tcPr>
            <w:tcW w:w="993" w:type="dxa"/>
          </w:tcPr>
          <w:p w14:paraId="306D53A2" w14:textId="77777777" w:rsidR="009B6AA5" w:rsidRPr="009B6AA5" w:rsidRDefault="009B6AA5" w:rsidP="009B6AA5">
            <w:pPr>
              <w:autoSpaceDN w:val="0"/>
              <w:spacing w:after="0" w:line="276" w:lineRule="auto"/>
              <w:textAlignment w:val="baseline"/>
              <w:rPr>
                <w:rFonts w:ascii="Arial" w:eastAsia="Times New Roman" w:hAnsi="Arial" w:cs="Arial"/>
                <w:sz w:val="22"/>
                <w:szCs w:val="22"/>
                <w:lang w:eastAsia="sl-SI"/>
              </w:rPr>
            </w:pPr>
          </w:p>
        </w:tc>
        <w:tc>
          <w:tcPr>
            <w:tcW w:w="2126" w:type="dxa"/>
          </w:tcPr>
          <w:p w14:paraId="6D2E4704" w14:textId="77777777" w:rsidR="009B6AA5" w:rsidRPr="009B6AA5" w:rsidRDefault="009B6AA5" w:rsidP="009B6AA5">
            <w:pPr>
              <w:autoSpaceDN w:val="0"/>
              <w:spacing w:after="0" w:line="276" w:lineRule="auto"/>
              <w:textAlignment w:val="baseline"/>
              <w:rPr>
                <w:rFonts w:ascii="Arial" w:eastAsia="Times New Roman" w:hAnsi="Arial" w:cs="Arial"/>
                <w:sz w:val="22"/>
                <w:szCs w:val="22"/>
                <w:lang w:eastAsia="sl-SI"/>
              </w:rPr>
            </w:pPr>
          </w:p>
        </w:tc>
      </w:tr>
      <w:tr w:rsidR="009B6AA5" w:rsidRPr="009B6AA5" w14:paraId="49974AF8" w14:textId="77777777" w:rsidTr="00EE66CC">
        <w:trPr>
          <w:trHeight w:val="1072"/>
        </w:trPr>
        <w:tc>
          <w:tcPr>
            <w:tcW w:w="1841" w:type="dxa"/>
          </w:tcPr>
          <w:p w14:paraId="4BADCAE8" w14:textId="77777777" w:rsidR="009B6AA5" w:rsidRPr="009B6AA5" w:rsidRDefault="009B6AA5" w:rsidP="009B6AA5">
            <w:pPr>
              <w:autoSpaceDN w:val="0"/>
              <w:spacing w:after="0" w:line="276" w:lineRule="auto"/>
              <w:textAlignment w:val="baseline"/>
              <w:rPr>
                <w:rFonts w:ascii="Arial" w:eastAsia="Times New Roman" w:hAnsi="Arial" w:cs="Arial"/>
                <w:sz w:val="22"/>
                <w:szCs w:val="22"/>
                <w:lang w:eastAsia="sl-SI"/>
              </w:rPr>
            </w:pPr>
          </w:p>
        </w:tc>
        <w:tc>
          <w:tcPr>
            <w:tcW w:w="1701" w:type="dxa"/>
          </w:tcPr>
          <w:p w14:paraId="654DF81A" w14:textId="77777777" w:rsidR="009B6AA5" w:rsidRPr="009B6AA5" w:rsidRDefault="009B6AA5" w:rsidP="009B6AA5">
            <w:pPr>
              <w:autoSpaceDN w:val="0"/>
              <w:spacing w:after="0" w:line="276" w:lineRule="auto"/>
              <w:textAlignment w:val="baseline"/>
              <w:rPr>
                <w:rFonts w:ascii="Arial" w:eastAsia="Times New Roman" w:hAnsi="Arial" w:cs="Arial"/>
                <w:sz w:val="22"/>
                <w:szCs w:val="22"/>
                <w:lang w:eastAsia="sl-SI"/>
              </w:rPr>
            </w:pPr>
          </w:p>
        </w:tc>
        <w:tc>
          <w:tcPr>
            <w:tcW w:w="1701" w:type="dxa"/>
          </w:tcPr>
          <w:p w14:paraId="7B33E4C5" w14:textId="77777777" w:rsidR="009B6AA5" w:rsidRPr="009B6AA5" w:rsidRDefault="009B6AA5" w:rsidP="009B6AA5">
            <w:pPr>
              <w:autoSpaceDN w:val="0"/>
              <w:spacing w:after="0" w:line="276" w:lineRule="auto"/>
              <w:textAlignment w:val="baseline"/>
              <w:rPr>
                <w:rFonts w:ascii="Arial" w:eastAsia="Times New Roman" w:hAnsi="Arial" w:cs="Arial"/>
                <w:sz w:val="22"/>
                <w:szCs w:val="22"/>
                <w:lang w:eastAsia="sl-SI"/>
              </w:rPr>
            </w:pPr>
          </w:p>
        </w:tc>
        <w:tc>
          <w:tcPr>
            <w:tcW w:w="1418" w:type="dxa"/>
          </w:tcPr>
          <w:p w14:paraId="10DC45EA" w14:textId="77777777" w:rsidR="009B6AA5" w:rsidRPr="009B6AA5" w:rsidRDefault="009B6AA5" w:rsidP="009B6AA5">
            <w:pPr>
              <w:autoSpaceDN w:val="0"/>
              <w:spacing w:after="0" w:line="276" w:lineRule="auto"/>
              <w:textAlignment w:val="baseline"/>
              <w:rPr>
                <w:rFonts w:ascii="Arial" w:eastAsia="Times New Roman" w:hAnsi="Arial" w:cs="Arial"/>
                <w:sz w:val="22"/>
                <w:szCs w:val="22"/>
                <w:lang w:eastAsia="sl-SI"/>
              </w:rPr>
            </w:pPr>
          </w:p>
        </w:tc>
        <w:tc>
          <w:tcPr>
            <w:tcW w:w="1275" w:type="dxa"/>
          </w:tcPr>
          <w:p w14:paraId="6D72EEA8" w14:textId="77777777" w:rsidR="009B6AA5" w:rsidRPr="009B6AA5" w:rsidRDefault="009B6AA5" w:rsidP="009B6AA5">
            <w:pPr>
              <w:autoSpaceDN w:val="0"/>
              <w:spacing w:after="0" w:line="276" w:lineRule="auto"/>
              <w:textAlignment w:val="baseline"/>
              <w:rPr>
                <w:rFonts w:ascii="Arial" w:eastAsia="Times New Roman" w:hAnsi="Arial" w:cs="Arial"/>
                <w:sz w:val="22"/>
                <w:szCs w:val="22"/>
                <w:lang w:eastAsia="sl-SI"/>
              </w:rPr>
            </w:pPr>
          </w:p>
        </w:tc>
        <w:tc>
          <w:tcPr>
            <w:tcW w:w="993" w:type="dxa"/>
          </w:tcPr>
          <w:p w14:paraId="6D3A9C43" w14:textId="77777777" w:rsidR="009B6AA5" w:rsidRPr="009B6AA5" w:rsidRDefault="009B6AA5" w:rsidP="009B6AA5">
            <w:pPr>
              <w:autoSpaceDN w:val="0"/>
              <w:spacing w:after="0" w:line="276" w:lineRule="auto"/>
              <w:textAlignment w:val="baseline"/>
              <w:rPr>
                <w:rFonts w:ascii="Arial" w:eastAsia="Times New Roman" w:hAnsi="Arial" w:cs="Arial"/>
                <w:sz w:val="22"/>
                <w:szCs w:val="22"/>
                <w:lang w:eastAsia="sl-SI"/>
              </w:rPr>
            </w:pPr>
          </w:p>
        </w:tc>
        <w:tc>
          <w:tcPr>
            <w:tcW w:w="2126" w:type="dxa"/>
          </w:tcPr>
          <w:p w14:paraId="7C89B2A4" w14:textId="77777777" w:rsidR="009B6AA5" w:rsidRPr="009B6AA5" w:rsidRDefault="009B6AA5" w:rsidP="009B6AA5">
            <w:pPr>
              <w:autoSpaceDN w:val="0"/>
              <w:spacing w:after="0" w:line="276" w:lineRule="auto"/>
              <w:textAlignment w:val="baseline"/>
              <w:rPr>
                <w:rFonts w:ascii="Arial" w:eastAsia="Times New Roman" w:hAnsi="Arial" w:cs="Arial"/>
                <w:sz w:val="22"/>
                <w:szCs w:val="22"/>
                <w:lang w:eastAsia="sl-SI"/>
              </w:rPr>
            </w:pPr>
          </w:p>
        </w:tc>
      </w:tr>
      <w:tr w:rsidR="009B6AA5" w:rsidRPr="009B6AA5" w14:paraId="7E05726F" w14:textId="77777777" w:rsidTr="00EE66CC">
        <w:trPr>
          <w:trHeight w:val="1072"/>
        </w:trPr>
        <w:tc>
          <w:tcPr>
            <w:tcW w:w="1841" w:type="dxa"/>
          </w:tcPr>
          <w:p w14:paraId="4C23DCA4" w14:textId="77777777" w:rsidR="009B6AA5" w:rsidRPr="009B6AA5" w:rsidRDefault="009B6AA5" w:rsidP="009B6AA5">
            <w:pPr>
              <w:autoSpaceDN w:val="0"/>
              <w:spacing w:after="0" w:line="276" w:lineRule="auto"/>
              <w:textAlignment w:val="baseline"/>
              <w:rPr>
                <w:rFonts w:ascii="Arial" w:eastAsia="Times New Roman" w:hAnsi="Arial" w:cs="Arial"/>
                <w:sz w:val="22"/>
                <w:szCs w:val="22"/>
                <w:lang w:eastAsia="sl-SI"/>
              </w:rPr>
            </w:pPr>
          </w:p>
        </w:tc>
        <w:tc>
          <w:tcPr>
            <w:tcW w:w="1701" w:type="dxa"/>
          </w:tcPr>
          <w:p w14:paraId="16D46389" w14:textId="77777777" w:rsidR="009B6AA5" w:rsidRPr="009B6AA5" w:rsidRDefault="009B6AA5" w:rsidP="009B6AA5">
            <w:pPr>
              <w:autoSpaceDN w:val="0"/>
              <w:spacing w:after="0" w:line="276" w:lineRule="auto"/>
              <w:textAlignment w:val="baseline"/>
              <w:rPr>
                <w:rFonts w:ascii="Arial" w:eastAsia="Times New Roman" w:hAnsi="Arial" w:cs="Arial"/>
                <w:sz w:val="22"/>
                <w:szCs w:val="22"/>
                <w:lang w:eastAsia="sl-SI"/>
              </w:rPr>
            </w:pPr>
          </w:p>
        </w:tc>
        <w:tc>
          <w:tcPr>
            <w:tcW w:w="1701" w:type="dxa"/>
          </w:tcPr>
          <w:p w14:paraId="6CFB3E15" w14:textId="77777777" w:rsidR="009B6AA5" w:rsidRPr="009B6AA5" w:rsidRDefault="009B6AA5" w:rsidP="009B6AA5">
            <w:pPr>
              <w:autoSpaceDN w:val="0"/>
              <w:spacing w:after="0" w:line="276" w:lineRule="auto"/>
              <w:textAlignment w:val="baseline"/>
              <w:rPr>
                <w:rFonts w:ascii="Arial" w:eastAsia="Times New Roman" w:hAnsi="Arial" w:cs="Arial"/>
                <w:sz w:val="22"/>
                <w:szCs w:val="22"/>
                <w:lang w:eastAsia="sl-SI"/>
              </w:rPr>
            </w:pPr>
          </w:p>
        </w:tc>
        <w:tc>
          <w:tcPr>
            <w:tcW w:w="1418" w:type="dxa"/>
          </w:tcPr>
          <w:p w14:paraId="7D89981F" w14:textId="77777777" w:rsidR="009B6AA5" w:rsidRPr="009B6AA5" w:rsidRDefault="009B6AA5" w:rsidP="009B6AA5">
            <w:pPr>
              <w:autoSpaceDN w:val="0"/>
              <w:spacing w:after="0" w:line="276" w:lineRule="auto"/>
              <w:textAlignment w:val="baseline"/>
              <w:rPr>
                <w:rFonts w:ascii="Arial" w:eastAsia="Times New Roman" w:hAnsi="Arial" w:cs="Arial"/>
                <w:sz w:val="22"/>
                <w:szCs w:val="22"/>
                <w:lang w:eastAsia="sl-SI"/>
              </w:rPr>
            </w:pPr>
          </w:p>
        </w:tc>
        <w:tc>
          <w:tcPr>
            <w:tcW w:w="1275" w:type="dxa"/>
          </w:tcPr>
          <w:p w14:paraId="229DDE11" w14:textId="77777777" w:rsidR="009B6AA5" w:rsidRPr="009B6AA5" w:rsidRDefault="009B6AA5" w:rsidP="009B6AA5">
            <w:pPr>
              <w:autoSpaceDN w:val="0"/>
              <w:spacing w:after="0" w:line="276" w:lineRule="auto"/>
              <w:textAlignment w:val="baseline"/>
              <w:rPr>
                <w:rFonts w:ascii="Arial" w:eastAsia="Times New Roman" w:hAnsi="Arial" w:cs="Arial"/>
                <w:sz w:val="22"/>
                <w:szCs w:val="22"/>
                <w:lang w:eastAsia="sl-SI"/>
              </w:rPr>
            </w:pPr>
          </w:p>
        </w:tc>
        <w:tc>
          <w:tcPr>
            <w:tcW w:w="993" w:type="dxa"/>
          </w:tcPr>
          <w:p w14:paraId="1D5CEEF2" w14:textId="77777777" w:rsidR="009B6AA5" w:rsidRPr="009B6AA5" w:rsidRDefault="009B6AA5" w:rsidP="009B6AA5">
            <w:pPr>
              <w:autoSpaceDN w:val="0"/>
              <w:spacing w:after="0" w:line="276" w:lineRule="auto"/>
              <w:textAlignment w:val="baseline"/>
              <w:rPr>
                <w:rFonts w:ascii="Arial" w:eastAsia="Times New Roman" w:hAnsi="Arial" w:cs="Arial"/>
                <w:sz w:val="22"/>
                <w:szCs w:val="22"/>
                <w:lang w:eastAsia="sl-SI"/>
              </w:rPr>
            </w:pPr>
          </w:p>
        </w:tc>
        <w:tc>
          <w:tcPr>
            <w:tcW w:w="2126" w:type="dxa"/>
          </w:tcPr>
          <w:p w14:paraId="1147794E" w14:textId="77777777" w:rsidR="009B6AA5" w:rsidRPr="009B6AA5" w:rsidRDefault="009B6AA5" w:rsidP="009B6AA5">
            <w:pPr>
              <w:autoSpaceDN w:val="0"/>
              <w:spacing w:after="0" w:line="276" w:lineRule="auto"/>
              <w:textAlignment w:val="baseline"/>
              <w:rPr>
                <w:rFonts w:ascii="Arial" w:eastAsia="Times New Roman" w:hAnsi="Arial" w:cs="Arial"/>
                <w:sz w:val="22"/>
                <w:szCs w:val="22"/>
                <w:lang w:eastAsia="sl-SI"/>
              </w:rPr>
            </w:pPr>
          </w:p>
        </w:tc>
      </w:tr>
    </w:tbl>
    <w:p w14:paraId="32040902" w14:textId="77777777" w:rsidR="00EA6A34" w:rsidRPr="00946B36" w:rsidRDefault="00EA6A34" w:rsidP="00260C07">
      <w:pPr>
        <w:pStyle w:val="Odstavekseznama"/>
        <w:spacing w:after="0" w:line="240" w:lineRule="exact"/>
        <w:ind w:left="454"/>
        <w:jc w:val="both"/>
        <w:rPr>
          <w:rFonts w:ascii="Arial" w:eastAsia="Times New Roman" w:hAnsi="Arial" w:cs="Arial"/>
          <w:bCs/>
          <w:iCs/>
          <w:sz w:val="20"/>
          <w:szCs w:val="20"/>
          <w:lang w:eastAsia="sl-SI"/>
        </w:rPr>
      </w:pPr>
    </w:p>
    <w:p w14:paraId="5FDA4ECB" w14:textId="453F1FB8" w:rsidR="00EE66CC" w:rsidRPr="0045126B" w:rsidRDefault="009B6AA5" w:rsidP="00354A84">
      <w:pPr>
        <w:pStyle w:val="Odstavekseznama"/>
        <w:numPr>
          <w:ilvl w:val="6"/>
          <w:numId w:val="21"/>
        </w:numPr>
        <w:spacing w:after="0" w:line="240" w:lineRule="exact"/>
        <w:ind w:left="454"/>
        <w:jc w:val="both"/>
        <w:rPr>
          <w:rFonts w:ascii="Arial" w:eastAsia="Times New Roman" w:hAnsi="Arial" w:cs="Arial"/>
          <w:bCs/>
          <w:iCs/>
          <w:sz w:val="20"/>
          <w:szCs w:val="20"/>
          <w:lang w:eastAsia="sl-SI"/>
        </w:rPr>
      </w:pPr>
      <w:r w:rsidRPr="00260C07">
        <w:rPr>
          <w:rFonts w:ascii="Arial" w:eastAsia="Times New Roman" w:hAnsi="Arial" w:cs="Arial"/>
          <w:sz w:val="20"/>
          <w:szCs w:val="20"/>
          <w:lang w:eastAsia="sl-SI"/>
        </w:rPr>
        <w:t>Pogoj:</w:t>
      </w:r>
      <w:r w:rsidRPr="00260C07">
        <w:rPr>
          <w:rFonts w:ascii="Arial" w:eastAsia="Times New Roman" w:hAnsi="Arial" w:cs="Arial"/>
          <w:sz w:val="22"/>
          <w:szCs w:val="22"/>
          <w:lang w:eastAsia="sl-SI"/>
        </w:rPr>
        <w:t xml:space="preserve"> </w:t>
      </w:r>
      <w:r w:rsidR="00EE66CC" w:rsidRPr="00260C07">
        <w:rPr>
          <w:rFonts w:ascii="Arial" w:eastAsia="Times New Roman" w:hAnsi="Arial" w:cs="Arial"/>
          <w:bCs/>
          <w:iCs/>
          <w:sz w:val="20"/>
          <w:szCs w:val="20"/>
          <w:lang w:eastAsia="sl-SI"/>
        </w:rPr>
        <w:t xml:space="preserve">Ponudnik oz. ponudniki v skupnem nastopu je/so v zadnjih </w:t>
      </w:r>
      <w:r w:rsidR="005038D9">
        <w:rPr>
          <w:rFonts w:ascii="Arial" w:eastAsia="Times New Roman" w:hAnsi="Arial" w:cs="Arial"/>
          <w:bCs/>
          <w:iCs/>
          <w:sz w:val="20"/>
          <w:szCs w:val="20"/>
          <w:lang w:eastAsia="sl-SI"/>
        </w:rPr>
        <w:t>10</w:t>
      </w:r>
      <w:r w:rsidR="00A052C8" w:rsidRPr="00260C07">
        <w:rPr>
          <w:rFonts w:ascii="Arial" w:eastAsia="Times New Roman" w:hAnsi="Arial" w:cs="Arial"/>
          <w:bCs/>
          <w:iCs/>
          <w:sz w:val="20"/>
          <w:szCs w:val="20"/>
          <w:lang w:eastAsia="sl-SI"/>
        </w:rPr>
        <w:t xml:space="preserve"> </w:t>
      </w:r>
      <w:r w:rsidR="00EE66CC" w:rsidRPr="00260C07">
        <w:rPr>
          <w:rFonts w:ascii="Arial" w:eastAsia="Times New Roman" w:hAnsi="Arial" w:cs="Arial"/>
          <w:bCs/>
          <w:iCs/>
          <w:sz w:val="20"/>
          <w:szCs w:val="20"/>
          <w:lang w:eastAsia="sl-SI"/>
        </w:rPr>
        <w:t>(</w:t>
      </w:r>
      <w:r w:rsidR="005038D9">
        <w:rPr>
          <w:rFonts w:ascii="Arial" w:eastAsia="Times New Roman" w:hAnsi="Arial" w:cs="Arial"/>
          <w:bCs/>
          <w:iCs/>
          <w:sz w:val="20"/>
          <w:szCs w:val="20"/>
          <w:lang w:eastAsia="sl-SI"/>
        </w:rPr>
        <w:t>desetih</w:t>
      </w:r>
      <w:r w:rsidR="00EE66CC" w:rsidRPr="00260C07">
        <w:rPr>
          <w:rFonts w:ascii="Arial" w:eastAsia="Times New Roman" w:hAnsi="Arial" w:cs="Arial"/>
          <w:bCs/>
          <w:iCs/>
          <w:sz w:val="20"/>
          <w:szCs w:val="20"/>
          <w:lang w:eastAsia="sl-SI"/>
        </w:rPr>
        <w:t xml:space="preserve">) letih pred datumom </w:t>
      </w:r>
      <w:r w:rsidR="00EE66CC" w:rsidRPr="00A052C8">
        <w:rPr>
          <w:rFonts w:ascii="Arial" w:eastAsia="Times New Roman" w:hAnsi="Arial" w:cs="Arial"/>
          <w:bCs/>
          <w:iCs/>
          <w:sz w:val="20"/>
          <w:szCs w:val="20"/>
          <w:lang w:eastAsia="sl-SI"/>
        </w:rPr>
        <w:t>odpiranja</w:t>
      </w:r>
      <w:r w:rsidR="00A052C8" w:rsidRPr="00A052C8">
        <w:rPr>
          <w:rFonts w:ascii="Arial" w:eastAsia="Times New Roman" w:hAnsi="Arial" w:cs="Arial"/>
          <w:bCs/>
          <w:iCs/>
          <w:sz w:val="20"/>
          <w:szCs w:val="20"/>
          <w:lang w:eastAsia="sl-SI"/>
        </w:rPr>
        <w:t xml:space="preserve"> ponudb</w:t>
      </w:r>
      <w:r w:rsidR="00EE66CC" w:rsidRPr="00A052C8">
        <w:rPr>
          <w:rFonts w:ascii="Arial" w:eastAsia="Times New Roman" w:hAnsi="Arial" w:cs="Arial"/>
          <w:bCs/>
          <w:iCs/>
          <w:sz w:val="20"/>
          <w:szCs w:val="20"/>
          <w:lang w:eastAsia="sl-SI"/>
        </w:rPr>
        <w:t xml:space="preserve"> izdelal</w:t>
      </w:r>
      <w:r w:rsidR="00EE66CC" w:rsidRPr="00260C07">
        <w:rPr>
          <w:rFonts w:ascii="Arial" w:eastAsia="Times New Roman" w:hAnsi="Arial" w:cs="Arial"/>
          <w:bCs/>
          <w:iCs/>
          <w:sz w:val="20"/>
          <w:szCs w:val="20"/>
          <w:lang w:eastAsia="sl-SI"/>
        </w:rPr>
        <w:t xml:space="preserve">/i projektno dokumentacijo na nivoju DGD in PZI za vsaj </w:t>
      </w:r>
      <w:r w:rsidR="00497419">
        <w:rPr>
          <w:rFonts w:ascii="Arial" w:eastAsia="Times New Roman" w:hAnsi="Arial" w:cs="Arial"/>
          <w:bCs/>
          <w:iCs/>
          <w:sz w:val="20"/>
          <w:szCs w:val="20"/>
          <w:lang w:eastAsia="sl-SI"/>
        </w:rPr>
        <w:t>en</w:t>
      </w:r>
      <w:r w:rsidR="00EE66CC" w:rsidRPr="00260C07">
        <w:rPr>
          <w:rFonts w:ascii="Arial" w:eastAsia="Times New Roman" w:hAnsi="Arial" w:cs="Arial"/>
          <w:bCs/>
          <w:iCs/>
          <w:sz w:val="20"/>
          <w:szCs w:val="20"/>
          <w:lang w:eastAsia="sl-SI"/>
        </w:rPr>
        <w:t xml:space="preserve"> objekt, pri čemer je pri objekt</w:t>
      </w:r>
      <w:r w:rsidR="00497419">
        <w:rPr>
          <w:rFonts w:ascii="Arial" w:eastAsia="Times New Roman" w:hAnsi="Arial" w:cs="Arial"/>
          <w:bCs/>
          <w:iCs/>
          <w:sz w:val="20"/>
          <w:szCs w:val="20"/>
          <w:lang w:eastAsia="sl-SI"/>
        </w:rPr>
        <w:t>u</w:t>
      </w:r>
      <w:r w:rsidR="00EE66CC" w:rsidRPr="00260C07">
        <w:rPr>
          <w:rFonts w:ascii="Arial" w:eastAsia="Times New Roman" w:hAnsi="Arial" w:cs="Arial"/>
          <w:bCs/>
          <w:iCs/>
          <w:sz w:val="20"/>
          <w:szCs w:val="20"/>
          <w:lang w:eastAsia="sl-SI"/>
        </w:rPr>
        <w:t xml:space="preserve"> šlo za zahtevno rekonstrukcijo</w:t>
      </w:r>
      <w:r w:rsidR="0045126B">
        <w:rPr>
          <w:rFonts w:ascii="Arial" w:eastAsia="Times New Roman" w:hAnsi="Arial" w:cs="Arial"/>
          <w:bCs/>
          <w:iCs/>
          <w:sz w:val="20"/>
          <w:szCs w:val="20"/>
          <w:lang w:eastAsia="sl-SI"/>
        </w:rPr>
        <w:t xml:space="preserve"> </w:t>
      </w:r>
      <w:r w:rsidR="0045126B" w:rsidRPr="0045126B">
        <w:rPr>
          <w:rFonts w:ascii="Arial" w:eastAsia="Times New Roman" w:hAnsi="Arial" w:cs="Arial"/>
          <w:iCs/>
          <w:sz w:val="20"/>
          <w:szCs w:val="20"/>
          <w:lang w:eastAsia="sl-SI"/>
        </w:rPr>
        <w:t>stavb s klasifikacijo CC-SI</w:t>
      </w:r>
      <w:r w:rsidR="00EE66CC" w:rsidRPr="0045126B">
        <w:rPr>
          <w:rFonts w:ascii="Arial" w:eastAsia="Times New Roman" w:hAnsi="Arial" w:cs="Arial"/>
          <w:bCs/>
          <w:iCs/>
          <w:sz w:val="20"/>
          <w:szCs w:val="20"/>
          <w:lang w:eastAsia="sl-SI"/>
        </w:rPr>
        <w:t>:</w:t>
      </w:r>
    </w:p>
    <w:p w14:paraId="550D9D02" w14:textId="77777777" w:rsidR="00EE66CC" w:rsidRPr="00260C07" w:rsidRDefault="00EE66CC" w:rsidP="00EE66CC">
      <w:pPr>
        <w:spacing w:after="0" w:line="240" w:lineRule="exact"/>
        <w:ind w:left="454"/>
        <w:jc w:val="both"/>
        <w:rPr>
          <w:rFonts w:ascii="Arial" w:eastAsia="Times New Roman" w:hAnsi="Arial" w:cs="Arial"/>
          <w:bCs/>
          <w:iCs/>
          <w:sz w:val="20"/>
          <w:szCs w:val="20"/>
          <w:lang w:eastAsia="sl-SI"/>
        </w:rPr>
      </w:pPr>
    </w:p>
    <w:p w14:paraId="064D38B6" w14:textId="77777777" w:rsidR="00EA6A34" w:rsidRPr="00260C07" w:rsidRDefault="00EA6A34" w:rsidP="00F9040C">
      <w:pPr>
        <w:pStyle w:val="Odstavekseznama"/>
        <w:numPr>
          <w:ilvl w:val="0"/>
          <w:numId w:val="40"/>
        </w:numPr>
        <w:spacing w:after="0" w:line="240" w:lineRule="exact"/>
        <w:jc w:val="both"/>
        <w:rPr>
          <w:rFonts w:ascii="Arial" w:hAnsi="Arial" w:cs="Arial"/>
          <w:sz w:val="20"/>
          <w:szCs w:val="20"/>
        </w:rPr>
      </w:pPr>
      <w:r w:rsidRPr="00260C07">
        <w:rPr>
          <w:rFonts w:ascii="Arial" w:hAnsi="Arial" w:cs="Arial"/>
          <w:sz w:val="20"/>
          <w:szCs w:val="20"/>
        </w:rPr>
        <w:t>122 Poslovne in upravne stavbe</w:t>
      </w:r>
      <w:r w:rsidRPr="00260C07" w:rsidDel="0064404D">
        <w:rPr>
          <w:rFonts w:ascii="Arial" w:hAnsi="Arial" w:cs="Arial"/>
          <w:sz w:val="20"/>
          <w:szCs w:val="20"/>
        </w:rPr>
        <w:t xml:space="preserve"> </w:t>
      </w:r>
      <w:r w:rsidRPr="00260C07">
        <w:rPr>
          <w:rFonts w:ascii="Arial" w:hAnsi="Arial" w:cs="Arial"/>
          <w:sz w:val="20"/>
          <w:szCs w:val="20"/>
        </w:rPr>
        <w:t>– Uredba o razvrščanju objektov (Uradni list RS, št. 96/22) ), v izmeri najmanj 2.000 m2 BTP</w:t>
      </w:r>
    </w:p>
    <w:p w14:paraId="5B854F92" w14:textId="77777777" w:rsidR="00EA6A34" w:rsidRPr="00260C07" w:rsidRDefault="00EA6A34" w:rsidP="00EA6A34">
      <w:pPr>
        <w:pStyle w:val="Odstavekseznama"/>
        <w:ind w:left="700"/>
        <w:rPr>
          <w:rFonts w:ascii="Arial" w:hAnsi="Arial" w:cs="Arial"/>
          <w:sz w:val="20"/>
          <w:szCs w:val="20"/>
        </w:rPr>
      </w:pPr>
      <w:r w:rsidRPr="00260C07">
        <w:rPr>
          <w:rFonts w:ascii="Arial" w:hAnsi="Arial" w:cs="Arial"/>
          <w:sz w:val="20"/>
          <w:szCs w:val="20"/>
        </w:rPr>
        <w:t xml:space="preserve">ali   </w:t>
      </w:r>
    </w:p>
    <w:p w14:paraId="244A6962" w14:textId="77777777" w:rsidR="00EA6A34" w:rsidRPr="00260C07" w:rsidRDefault="00EA6A34" w:rsidP="00F9040C">
      <w:pPr>
        <w:pStyle w:val="Odstavekseznama"/>
        <w:numPr>
          <w:ilvl w:val="0"/>
          <w:numId w:val="40"/>
        </w:numPr>
        <w:spacing w:after="0" w:line="240" w:lineRule="exact"/>
        <w:jc w:val="both"/>
        <w:rPr>
          <w:rFonts w:ascii="Arial" w:hAnsi="Arial" w:cs="Arial"/>
          <w:sz w:val="20"/>
          <w:szCs w:val="20"/>
        </w:rPr>
      </w:pPr>
      <w:r w:rsidRPr="00260C07">
        <w:rPr>
          <w:rFonts w:ascii="Arial" w:hAnsi="Arial" w:cs="Arial"/>
          <w:sz w:val="20"/>
          <w:szCs w:val="20"/>
        </w:rPr>
        <w:t>126 Stavbe splošnega družbenega pomena  (CC-SI) – Uredba o razvrščanju objektov (Uradni list RS, št. 96/22) ), v izmeri najmanj 2.000 m2 BTP</w:t>
      </w:r>
    </w:p>
    <w:p w14:paraId="55B9AA2B" w14:textId="77777777" w:rsidR="00EA6A34" w:rsidRPr="00260C07" w:rsidRDefault="00EA6A34" w:rsidP="00EA6A34">
      <w:pPr>
        <w:ind w:left="454"/>
        <w:rPr>
          <w:rFonts w:ascii="Arial" w:eastAsia="Times New Roman" w:hAnsi="Arial" w:cs="Arial"/>
          <w:iCs/>
          <w:sz w:val="20"/>
          <w:szCs w:val="20"/>
          <w:lang w:eastAsia="sl-SI"/>
        </w:rPr>
      </w:pPr>
    </w:p>
    <w:p w14:paraId="4EC21E18" w14:textId="77777777" w:rsidR="00EA6A34" w:rsidRPr="00260C07" w:rsidRDefault="00EA6A34" w:rsidP="00497419">
      <w:pPr>
        <w:jc w:val="both"/>
        <w:rPr>
          <w:rFonts w:ascii="Arial" w:hAnsi="Arial" w:cs="Arial"/>
          <w:sz w:val="20"/>
          <w:szCs w:val="20"/>
          <w:lang w:eastAsia="sl-SI"/>
        </w:rPr>
      </w:pPr>
      <w:r w:rsidRPr="00260C07">
        <w:rPr>
          <w:rFonts w:ascii="Arial" w:hAnsi="Arial" w:cs="Arial"/>
          <w:sz w:val="20"/>
          <w:szCs w:val="20"/>
          <w:lang w:eastAsia="sl-SI"/>
        </w:rPr>
        <w:t>Za uspešno priznano referenco se šteje izdelava projektne dokumentacije s pridobljenim gradbenim dovoljenjem in uporabnim dovoljenjem oz. primopredajnim zapisnikom o dokončanju del, potrjenem s strani investitorja v primeru, da uporabno dovoljenje ni bilo zahtevano.</w:t>
      </w:r>
    </w:p>
    <w:p w14:paraId="08095CD5" w14:textId="77777777" w:rsidR="009B6AA5" w:rsidRPr="00260C07" w:rsidRDefault="009B6AA5" w:rsidP="00EE66CC">
      <w:pPr>
        <w:autoSpaceDN w:val="0"/>
        <w:spacing w:after="0" w:line="240" w:lineRule="auto"/>
        <w:ind w:left="360"/>
        <w:jc w:val="both"/>
        <w:textAlignment w:val="baseline"/>
        <w:rPr>
          <w:rFonts w:ascii="Arial" w:eastAsia="Times New Roman" w:hAnsi="Arial" w:cs="Arial"/>
          <w:kern w:val="3"/>
          <w:sz w:val="22"/>
          <w:szCs w:val="22"/>
          <w:lang w:eastAsia="zh-CN"/>
        </w:rPr>
      </w:pPr>
    </w:p>
    <w:p w14:paraId="6A3B103F" w14:textId="77777777" w:rsidR="009B6AA5" w:rsidRPr="00260C07" w:rsidRDefault="009B6AA5" w:rsidP="009B6AA5">
      <w:pPr>
        <w:suppressAutoHyphens/>
        <w:autoSpaceDE w:val="0"/>
        <w:autoSpaceDN w:val="0"/>
        <w:spacing w:after="0" w:line="240" w:lineRule="auto"/>
        <w:textAlignment w:val="baseline"/>
        <w:rPr>
          <w:rFonts w:ascii="Times New Roman" w:eastAsia="Times New Roman" w:hAnsi="Times New Roman" w:cs="Times New Roman"/>
          <w:kern w:val="3"/>
          <w:sz w:val="20"/>
          <w:szCs w:val="20"/>
          <w:lang w:eastAsia="zh-CN"/>
        </w:rPr>
      </w:pPr>
      <w:r w:rsidRPr="00260C07">
        <w:rPr>
          <w:rFonts w:ascii="Arial" w:eastAsia="Times New Roman" w:hAnsi="Arial" w:cs="Arial"/>
          <w:kern w:val="3"/>
          <w:sz w:val="20"/>
          <w:szCs w:val="20"/>
          <w:lang w:eastAsia="zh-CN"/>
        </w:rPr>
        <w:t>Datum:</w:t>
      </w:r>
      <w:r w:rsidRPr="00260C07">
        <w:rPr>
          <w:rFonts w:ascii="Arial" w:eastAsia="Times New Roman" w:hAnsi="Arial" w:cs="Arial"/>
          <w:kern w:val="3"/>
          <w:sz w:val="20"/>
          <w:szCs w:val="20"/>
          <w:lang w:eastAsia="zh-CN"/>
        </w:rPr>
        <w:tab/>
      </w:r>
      <w:r w:rsidRPr="00260C07">
        <w:rPr>
          <w:rFonts w:ascii="Arial" w:eastAsia="Times New Roman" w:hAnsi="Arial" w:cs="Arial"/>
          <w:kern w:val="3"/>
          <w:sz w:val="20"/>
          <w:szCs w:val="20"/>
          <w:lang w:eastAsia="zh-CN"/>
        </w:rPr>
        <w:tab/>
      </w:r>
      <w:r w:rsidRPr="00260C07">
        <w:rPr>
          <w:rFonts w:ascii="Arial" w:eastAsia="Times New Roman" w:hAnsi="Arial" w:cs="Arial"/>
          <w:kern w:val="3"/>
          <w:sz w:val="20"/>
          <w:szCs w:val="20"/>
          <w:lang w:eastAsia="zh-CN"/>
        </w:rPr>
        <w:tab/>
      </w:r>
      <w:r w:rsidRPr="00260C07">
        <w:rPr>
          <w:rFonts w:ascii="Arial" w:eastAsia="Times New Roman" w:hAnsi="Arial" w:cs="Arial"/>
          <w:kern w:val="3"/>
          <w:sz w:val="20"/>
          <w:szCs w:val="20"/>
          <w:lang w:eastAsia="zh-CN"/>
        </w:rPr>
        <w:tab/>
      </w:r>
      <w:r w:rsidRPr="00260C07">
        <w:rPr>
          <w:rFonts w:ascii="Arial" w:eastAsia="Times New Roman" w:hAnsi="Arial" w:cs="Arial"/>
          <w:kern w:val="3"/>
          <w:sz w:val="20"/>
          <w:szCs w:val="20"/>
          <w:lang w:eastAsia="zh-CN"/>
        </w:rPr>
        <w:tab/>
      </w:r>
      <w:r w:rsidRPr="00260C07">
        <w:rPr>
          <w:rFonts w:ascii="Arial" w:eastAsia="Times New Roman" w:hAnsi="Arial" w:cs="Arial"/>
          <w:kern w:val="3"/>
          <w:sz w:val="20"/>
          <w:szCs w:val="20"/>
          <w:lang w:eastAsia="zh-CN"/>
        </w:rPr>
        <w:tab/>
      </w:r>
      <w:r w:rsidR="00BB17B9" w:rsidRPr="00260C07">
        <w:rPr>
          <w:rFonts w:ascii="Arial" w:eastAsia="Times New Roman" w:hAnsi="Arial" w:cs="Arial"/>
          <w:kern w:val="3"/>
          <w:sz w:val="20"/>
          <w:szCs w:val="20"/>
          <w:lang w:eastAsia="zh-CN"/>
        </w:rPr>
        <w:t xml:space="preserve">    </w:t>
      </w:r>
      <w:r w:rsidRPr="00260C07">
        <w:rPr>
          <w:rFonts w:ascii="Arial" w:eastAsia="Times New Roman" w:hAnsi="Arial" w:cs="Arial"/>
          <w:kern w:val="3"/>
          <w:sz w:val="20"/>
          <w:szCs w:val="20"/>
          <w:lang w:eastAsia="zh-CN"/>
        </w:rPr>
        <w:tab/>
      </w:r>
      <w:r w:rsidR="00BB17B9" w:rsidRPr="00260C07">
        <w:rPr>
          <w:rFonts w:ascii="Arial" w:eastAsia="Times New Roman" w:hAnsi="Arial" w:cs="Arial"/>
          <w:kern w:val="3"/>
          <w:sz w:val="20"/>
          <w:szCs w:val="20"/>
          <w:lang w:eastAsia="zh-CN"/>
        </w:rPr>
        <w:t xml:space="preserve">            </w:t>
      </w:r>
      <w:r w:rsidRPr="00260C07">
        <w:rPr>
          <w:rFonts w:ascii="Arial" w:eastAsia="Times New Roman" w:hAnsi="Arial" w:cs="Arial"/>
          <w:kern w:val="3"/>
          <w:sz w:val="20"/>
          <w:szCs w:val="20"/>
          <w:lang w:eastAsia="zh-CN"/>
        </w:rPr>
        <w:t>Podpis:</w:t>
      </w:r>
    </w:p>
    <w:p w14:paraId="76EB3BEA" w14:textId="77777777" w:rsidR="009B6AA5" w:rsidRPr="00260C07" w:rsidRDefault="009B6AA5" w:rsidP="009B6AA5">
      <w:pPr>
        <w:suppressAutoHyphens/>
        <w:autoSpaceDE w:val="0"/>
        <w:autoSpaceDN w:val="0"/>
        <w:spacing w:after="0" w:line="240" w:lineRule="auto"/>
        <w:textAlignment w:val="baseline"/>
        <w:rPr>
          <w:rFonts w:ascii="Arial" w:eastAsia="Times New Roman" w:hAnsi="Arial" w:cs="Arial"/>
          <w:kern w:val="3"/>
          <w:sz w:val="22"/>
          <w:szCs w:val="22"/>
          <w:lang w:eastAsia="zh-CN"/>
        </w:rPr>
      </w:pPr>
    </w:p>
    <w:p w14:paraId="396689F4" w14:textId="77777777" w:rsidR="009B6AA5" w:rsidRPr="00260C07" w:rsidRDefault="009B6AA5" w:rsidP="009B6AA5">
      <w:pPr>
        <w:autoSpaceDN w:val="0"/>
        <w:spacing w:after="0" w:line="240" w:lineRule="auto"/>
        <w:jc w:val="both"/>
        <w:textAlignment w:val="baseline"/>
        <w:rPr>
          <w:rFonts w:ascii="Arial" w:eastAsia="Times New Roman" w:hAnsi="Arial" w:cs="Arial"/>
          <w:sz w:val="22"/>
          <w:szCs w:val="22"/>
          <w:lang w:eastAsia="sl-SI"/>
        </w:rPr>
      </w:pPr>
      <w:r w:rsidRPr="00260C07">
        <w:rPr>
          <w:rFonts w:ascii="Arial" w:eastAsia="SimSun" w:hAnsi="Arial" w:cs="Arial"/>
          <w:kern w:val="3"/>
          <w:sz w:val="22"/>
          <w:szCs w:val="22"/>
          <w:lang w:val="en-US" w:eastAsia="zh-CN" w:bidi="hi-IN"/>
        </w:rPr>
        <w:t>_________________</w:t>
      </w:r>
      <w:r w:rsidRPr="00260C07">
        <w:rPr>
          <w:rFonts w:ascii="Arial" w:eastAsia="SimSun" w:hAnsi="Arial" w:cs="Arial"/>
          <w:kern w:val="3"/>
          <w:sz w:val="22"/>
          <w:szCs w:val="22"/>
          <w:lang w:val="en-US" w:eastAsia="zh-CN" w:bidi="hi-IN"/>
        </w:rPr>
        <w:tab/>
      </w:r>
      <w:r w:rsidRPr="00260C07">
        <w:rPr>
          <w:rFonts w:ascii="Arial" w:eastAsia="SimSun" w:hAnsi="Arial" w:cs="Arial"/>
          <w:kern w:val="3"/>
          <w:sz w:val="22"/>
          <w:szCs w:val="22"/>
          <w:lang w:val="en-US" w:eastAsia="zh-CN" w:bidi="hi-IN"/>
        </w:rPr>
        <w:tab/>
      </w:r>
      <w:r w:rsidRPr="00260C07">
        <w:rPr>
          <w:rFonts w:ascii="Arial" w:eastAsia="SimSun" w:hAnsi="Arial" w:cs="Arial"/>
          <w:kern w:val="3"/>
          <w:sz w:val="22"/>
          <w:szCs w:val="22"/>
          <w:lang w:val="en-US" w:eastAsia="zh-CN" w:bidi="hi-IN"/>
        </w:rPr>
        <w:tab/>
      </w:r>
      <w:r w:rsidRPr="00260C07">
        <w:rPr>
          <w:rFonts w:ascii="Arial" w:eastAsia="SimSun" w:hAnsi="Arial" w:cs="Arial"/>
          <w:kern w:val="3"/>
          <w:sz w:val="22"/>
          <w:szCs w:val="22"/>
          <w:lang w:val="en-US" w:eastAsia="zh-CN" w:bidi="hi-IN"/>
        </w:rPr>
        <w:tab/>
      </w:r>
      <w:r w:rsidRPr="00260C07">
        <w:rPr>
          <w:rFonts w:ascii="Arial" w:eastAsia="SimSun" w:hAnsi="Arial" w:cs="Arial"/>
          <w:kern w:val="3"/>
          <w:sz w:val="22"/>
          <w:szCs w:val="22"/>
          <w:lang w:val="en-US" w:eastAsia="zh-CN" w:bidi="hi-IN"/>
        </w:rPr>
        <w:tab/>
      </w:r>
      <w:r w:rsidRPr="00260C07">
        <w:rPr>
          <w:rFonts w:ascii="Arial" w:eastAsia="SimSun" w:hAnsi="Arial" w:cs="Arial"/>
          <w:kern w:val="3"/>
          <w:sz w:val="22"/>
          <w:szCs w:val="22"/>
          <w:lang w:val="en-US" w:eastAsia="zh-CN" w:bidi="hi-IN"/>
        </w:rPr>
        <w:tab/>
        <w:t>___________________</w:t>
      </w:r>
    </w:p>
    <w:p w14:paraId="2DC7188E" w14:textId="77777777" w:rsidR="009B6AA5" w:rsidRPr="00260C07" w:rsidRDefault="009B6AA5" w:rsidP="009B6AA5">
      <w:pPr>
        <w:autoSpaceDN w:val="0"/>
        <w:spacing w:after="0" w:line="240" w:lineRule="auto"/>
        <w:jc w:val="both"/>
        <w:textAlignment w:val="baseline"/>
        <w:rPr>
          <w:rFonts w:ascii="Arial" w:eastAsia="Times New Roman" w:hAnsi="Arial" w:cs="Arial"/>
          <w:sz w:val="22"/>
          <w:szCs w:val="22"/>
          <w:lang w:eastAsia="sl-SI"/>
        </w:rPr>
      </w:pPr>
    </w:p>
    <w:p w14:paraId="4A05BAEE" w14:textId="77777777" w:rsidR="009B6AA5" w:rsidRPr="00260C07" w:rsidRDefault="009B6AA5" w:rsidP="009B6AA5">
      <w:pPr>
        <w:autoSpaceDN w:val="0"/>
        <w:spacing w:after="0" w:line="240" w:lineRule="auto"/>
        <w:jc w:val="both"/>
        <w:textAlignment w:val="baseline"/>
        <w:rPr>
          <w:rFonts w:ascii="Arial" w:eastAsia="Times New Roman" w:hAnsi="Arial" w:cs="Arial"/>
          <w:sz w:val="22"/>
          <w:szCs w:val="22"/>
          <w:lang w:eastAsia="sl-SI"/>
        </w:rPr>
      </w:pPr>
    </w:p>
    <w:p w14:paraId="58E110E7" w14:textId="77777777" w:rsidR="009B6AA5" w:rsidRPr="00260C07" w:rsidRDefault="009B6AA5" w:rsidP="009B6AA5">
      <w:pPr>
        <w:autoSpaceDN w:val="0"/>
        <w:spacing w:after="0" w:line="240" w:lineRule="auto"/>
        <w:jc w:val="both"/>
        <w:textAlignment w:val="baseline"/>
        <w:rPr>
          <w:rFonts w:ascii="Arial" w:eastAsia="Times New Roman" w:hAnsi="Arial" w:cs="Arial"/>
          <w:sz w:val="22"/>
          <w:szCs w:val="22"/>
          <w:lang w:eastAsia="sl-SI"/>
        </w:rPr>
      </w:pPr>
    </w:p>
    <w:p w14:paraId="4D5262F5" w14:textId="77777777" w:rsidR="009B6AA5" w:rsidRPr="009B6AA5" w:rsidRDefault="009B6AA5" w:rsidP="009B6AA5">
      <w:pPr>
        <w:autoSpaceDN w:val="0"/>
        <w:spacing w:after="0" w:line="240" w:lineRule="auto"/>
        <w:jc w:val="both"/>
        <w:textAlignment w:val="baseline"/>
        <w:rPr>
          <w:rFonts w:ascii="Arial" w:eastAsia="Times New Roman" w:hAnsi="Arial" w:cs="Arial"/>
          <w:sz w:val="20"/>
          <w:szCs w:val="20"/>
          <w:lang w:eastAsia="sl-SI"/>
        </w:rPr>
      </w:pPr>
      <w:r w:rsidRPr="00260C07">
        <w:rPr>
          <w:rFonts w:ascii="Arial" w:eastAsia="Times New Roman" w:hAnsi="Arial" w:cs="Arial"/>
          <w:sz w:val="20"/>
          <w:szCs w:val="20"/>
          <w:lang w:eastAsia="sl-SI"/>
        </w:rPr>
        <w:t>Opomba: Naročnik lahko pred oddajo javnega naročila od ponudnika, kateremu se je odločil oddati javno naročilo zahteva, da predloži potrdila naročnikov o referencah, ki jih v razpisnem obrazcu navaja.</w:t>
      </w:r>
    </w:p>
    <w:p w14:paraId="6CAB2033" w14:textId="77777777" w:rsidR="009B6AA5" w:rsidRPr="009B6AA5" w:rsidRDefault="009B6AA5" w:rsidP="009B6AA5">
      <w:pPr>
        <w:autoSpaceDN w:val="0"/>
        <w:spacing w:after="0" w:line="240" w:lineRule="auto"/>
        <w:jc w:val="both"/>
        <w:textAlignment w:val="baseline"/>
        <w:rPr>
          <w:rFonts w:ascii="Arial" w:eastAsia="Times New Roman" w:hAnsi="Arial" w:cs="Arial"/>
          <w:sz w:val="22"/>
          <w:szCs w:val="22"/>
          <w:lang w:eastAsia="sl-SI"/>
        </w:rPr>
      </w:pPr>
    </w:p>
    <w:p w14:paraId="7BFF4480" w14:textId="77777777" w:rsidR="009B6AA5" w:rsidRPr="009B6AA5" w:rsidRDefault="009B6AA5" w:rsidP="009B6AA5">
      <w:pPr>
        <w:tabs>
          <w:tab w:val="left" w:pos="4395"/>
        </w:tabs>
        <w:suppressAutoHyphens/>
        <w:autoSpaceDN w:val="0"/>
        <w:spacing w:after="0" w:line="240" w:lineRule="auto"/>
        <w:jc w:val="right"/>
        <w:textAlignment w:val="baseline"/>
        <w:rPr>
          <w:rFonts w:ascii="Arial" w:eastAsia="Times New Roman" w:hAnsi="Arial" w:cs="Arial"/>
          <w:b/>
          <w:kern w:val="3"/>
          <w:sz w:val="22"/>
          <w:szCs w:val="22"/>
          <w:lang w:eastAsia="zh-CN"/>
        </w:rPr>
      </w:pPr>
    </w:p>
    <w:p w14:paraId="0AF3EBFF" w14:textId="77777777" w:rsidR="009B6AA5" w:rsidRDefault="009B6AA5" w:rsidP="009B6AA5">
      <w:pPr>
        <w:tabs>
          <w:tab w:val="left" w:pos="4395"/>
        </w:tabs>
        <w:suppressAutoHyphens/>
        <w:autoSpaceDN w:val="0"/>
        <w:spacing w:after="0" w:line="240" w:lineRule="auto"/>
        <w:jc w:val="right"/>
        <w:textAlignment w:val="baseline"/>
        <w:rPr>
          <w:rFonts w:ascii="Arial" w:eastAsia="Times New Roman" w:hAnsi="Arial" w:cs="Arial"/>
          <w:b/>
          <w:kern w:val="3"/>
          <w:sz w:val="22"/>
          <w:szCs w:val="22"/>
          <w:lang w:eastAsia="zh-CN"/>
        </w:rPr>
      </w:pPr>
    </w:p>
    <w:p w14:paraId="4AB1551A" w14:textId="77777777" w:rsidR="0045126B" w:rsidRDefault="0045126B" w:rsidP="009B6AA5">
      <w:pPr>
        <w:tabs>
          <w:tab w:val="left" w:pos="4395"/>
        </w:tabs>
        <w:suppressAutoHyphens/>
        <w:autoSpaceDN w:val="0"/>
        <w:spacing w:after="0" w:line="240" w:lineRule="auto"/>
        <w:jc w:val="right"/>
        <w:textAlignment w:val="baseline"/>
        <w:rPr>
          <w:rFonts w:ascii="Arial" w:eastAsia="Times New Roman" w:hAnsi="Arial" w:cs="Arial"/>
          <w:b/>
          <w:kern w:val="3"/>
          <w:sz w:val="22"/>
          <w:szCs w:val="22"/>
          <w:lang w:eastAsia="zh-CN"/>
        </w:rPr>
      </w:pPr>
    </w:p>
    <w:p w14:paraId="101A9A85" w14:textId="77777777" w:rsidR="0045126B" w:rsidRPr="009B6AA5" w:rsidRDefault="0045126B" w:rsidP="009B6AA5">
      <w:pPr>
        <w:tabs>
          <w:tab w:val="left" w:pos="4395"/>
        </w:tabs>
        <w:suppressAutoHyphens/>
        <w:autoSpaceDN w:val="0"/>
        <w:spacing w:after="0" w:line="240" w:lineRule="auto"/>
        <w:jc w:val="right"/>
        <w:textAlignment w:val="baseline"/>
        <w:rPr>
          <w:rFonts w:ascii="Arial" w:eastAsia="Times New Roman" w:hAnsi="Arial" w:cs="Arial"/>
          <w:b/>
          <w:kern w:val="3"/>
          <w:sz w:val="22"/>
          <w:szCs w:val="22"/>
          <w:lang w:eastAsia="zh-CN"/>
        </w:rPr>
      </w:pPr>
    </w:p>
    <w:p w14:paraId="67A68C26" w14:textId="77777777" w:rsidR="009B6AA5" w:rsidRPr="009B6AA5" w:rsidRDefault="00C57F61" w:rsidP="00C57F61">
      <w:pPr>
        <w:tabs>
          <w:tab w:val="left" w:pos="4395"/>
        </w:tabs>
        <w:suppressAutoHyphens/>
        <w:autoSpaceDN w:val="0"/>
        <w:spacing w:after="0" w:line="240" w:lineRule="auto"/>
        <w:textAlignment w:val="baseline"/>
        <w:rPr>
          <w:rFonts w:ascii="Arial" w:eastAsia="Times New Roman" w:hAnsi="Arial" w:cs="Arial"/>
          <w:b/>
          <w:kern w:val="3"/>
          <w:sz w:val="22"/>
          <w:szCs w:val="22"/>
          <w:lang w:eastAsia="zh-CN"/>
        </w:rPr>
      </w:pPr>
      <w:r>
        <w:rPr>
          <w:rFonts w:ascii="Arial" w:eastAsia="Times New Roman" w:hAnsi="Arial" w:cs="Arial"/>
          <w:b/>
          <w:kern w:val="3"/>
          <w:sz w:val="22"/>
          <w:szCs w:val="22"/>
          <w:lang w:eastAsia="zh-CN"/>
        </w:rPr>
        <w:lastRenderedPageBreak/>
        <w:t xml:space="preserve">OBR 8 </w:t>
      </w:r>
    </w:p>
    <w:p w14:paraId="7B5B719B" w14:textId="77777777" w:rsidR="009B6AA5" w:rsidRPr="009B6AA5" w:rsidRDefault="009B6AA5" w:rsidP="009B6AA5">
      <w:pPr>
        <w:tabs>
          <w:tab w:val="left" w:pos="4395"/>
        </w:tabs>
        <w:suppressAutoHyphens/>
        <w:autoSpaceDN w:val="0"/>
        <w:spacing w:after="0" w:line="240" w:lineRule="auto"/>
        <w:jc w:val="right"/>
        <w:textAlignment w:val="baseline"/>
        <w:rPr>
          <w:rFonts w:ascii="Arial" w:eastAsia="Times New Roman" w:hAnsi="Arial" w:cs="Arial"/>
          <w:b/>
          <w:kern w:val="3"/>
          <w:sz w:val="22"/>
          <w:szCs w:val="22"/>
          <w:lang w:eastAsia="zh-CN"/>
        </w:rPr>
      </w:pPr>
    </w:p>
    <w:p w14:paraId="03CDC1F6" w14:textId="77777777" w:rsidR="00C57F61" w:rsidRPr="00C57F61" w:rsidRDefault="00C57F61" w:rsidP="00C57F61">
      <w:pPr>
        <w:spacing w:after="0" w:line="240" w:lineRule="auto"/>
        <w:rPr>
          <w:rFonts w:ascii="Arial" w:eastAsia="Times New Roman" w:hAnsi="Arial" w:cs="Arial"/>
          <w:b/>
          <w:sz w:val="22"/>
          <w:szCs w:val="22"/>
          <w:lang w:eastAsia="sl-SI"/>
        </w:rPr>
      </w:pPr>
      <w:r w:rsidRPr="00C57F61">
        <w:rPr>
          <w:rFonts w:ascii="Arial" w:eastAsia="Times New Roman" w:hAnsi="Arial" w:cs="Arial"/>
          <w:b/>
          <w:sz w:val="22"/>
          <w:szCs w:val="22"/>
          <w:lang w:eastAsia="sl-SI"/>
        </w:rPr>
        <w:t xml:space="preserve">GOSPODARSKI SUBJEKT </w:t>
      </w:r>
    </w:p>
    <w:p w14:paraId="0796B4BD" w14:textId="77777777" w:rsidR="00C57F61" w:rsidRPr="00C57F61" w:rsidRDefault="00C57F61" w:rsidP="00C57F61">
      <w:pPr>
        <w:spacing w:after="0" w:line="240" w:lineRule="auto"/>
        <w:rPr>
          <w:rFonts w:ascii="Arial" w:eastAsia="Times New Roman" w:hAnsi="Arial" w:cs="Arial"/>
          <w:b/>
          <w:sz w:val="22"/>
          <w:szCs w:val="22"/>
          <w:lang w:eastAsia="sl-SI"/>
        </w:rPr>
      </w:pPr>
    </w:p>
    <w:p w14:paraId="3BA07D3E" w14:textId="77777777" w:rsidR="00C57F61" w:rsidRPr="00C57F61" w:rsidRDefault="00C57F61" w:rsidP="00C57F61">
      <w:pPr>
        <w:pBdr>
          <w:bottom w:val="single" w:sz="4" w:space="1" w:color="auto"/>
        </w:pBdr>
        <w:spacing w:after="0" w:line="240" w:lineRule="auto"/>
        <w:rPr>
          <w:rFonts w:ascii="Arial" w:eastAsia="Times New Roman" w:hAnsi="Arial" w:cs="Arial"/>
          <w:sz w:val="22"/>
          <w:szCs w:val="22"/>
          <w:lang w:eastAsia="sl-SI"/>
        </w:rPr>
      </w:pPr>
    </w:p>
    <w:p w14:paraId="16F19169" w14:textId="77777777" w:rsidR="00C57F61" w:rsidRPr="00C57F61" w:rsidRDefault="00C57F61" w:rsidP="00C57F61">
      <w:pPr>
        <w:spacing w:after="0" w:line="240" w:lineRule="auto"/>
        <w:rPr>
          <w:rFonts w:ascii="Arial" w:eastAsia="Times New Roman" w:hAnsi="Arial" w:cs="Arial"/>
          <w:sz w:val="22"/>
          <w:szCs w:val="22"/>
          <w:lang w:eastAsia="sl-SI"/>
        </w:rPr>
      </w:pPr>
    </w:p>
    <w:p w14:paraId="4C643379" w14:textId="77777777" w:rsidR="00C57F61" w:rsidRPr="00C57F61" w:rsidRDefault="00C57F61" w:rsidP="00C57F61">
      <w:pPr>
        <w:spacing w:after="0" w:line="240" w:lineRule="auto"/>
        <w:rPr>
          <w:rFonts w:ascii="Arial" w:eastAsia="Times New Roman" w:hAnsi="Arial" w:cs="Arial"/>
          <w:sz w:val="22"/>
          <w:szCs w:val="22"/>
          <w:lang w:eastAsia="sl-SI"/>
        </w:rPr>
      </w:pPr>
    </w:p>
    <w:p w14:paraId="3B1789FD" w14:textId="77777777" w:rsidR="00C57F61" w:rsidRPr="00C57F61" w:rsidRDefault="00C57F61" w:rsidP="00C57F61">
      <w:pPr>
        <w:spacing w:after="0" w:line="240" w:lineRule="auto"/>
        <w:rPr>
          <w:rFonts w:ascii="Arial" w:eastAsia="Times New Roman" w:hAnsi="Arial" w:cs="Arial"/>
          <w:b/>
          <w:sz w:val="22"/>
          <w:szCs w:val="22"/>
          <w:lang w:eastAsia="sl-SI"/>
        </w:rPr>
      </w:pPr>
      <w:r w:rsidRPr="00C57F61">
        <w:rPr>
          <w:rFonts w:ascii="Arial" w:eastAsia="Times New Roman" w:hAnsi="Arial" w:cs="Arial"/>
          <w:b/>
          <w:sz w:val="22"/>
          <w:szCs w:val="22"/>
          <w:lang w:eastAsia="sl-SI"/>
        </w:rPr>
        <w:t>REFERENCE VODJ</w:t>
      </w:r>
      <w:r>
        <w:rPr>
          <w:rFonts w:ascii="Arial" w:eastAsia="Times New Roman" w:hAnsi="Arial" w:cs="Arial"/>
          <w:b/>
          <w:sz w:val="22"/>
          <w:szCs w:val="22"/>
          <w:lang w:eastAsia="sl-SI"/>
        </w:rPr>
        <w:t>E</w:t>
      </w:r>
      <w:r w:rsidRPr="00C57F61">
        <w:rPr>
          <w:rFonts w:ascii="Arial" w:eastAsia="Times New Roman" w:hAnsi="Arial" w:cs="Arial"/>
          <w:b/>
          <w:sz w:val="22"/>
          <w:szCs w:val="22"/>
          <w:lang w:eastAsia="sl-SI"/>
        </w:rPr>
        <w:t xml:space="preserve"> </w:t>
      </w:r>
      <w:r>
        <w:rPr>
          <w:rFonts w:ascii="Arial" w:eastAsia="Times New Roman" w:hAnsi="Arial" w:cs="Arial"/>
          <w:b/>
          <w:sz w:val="22"/>
          <w:szCs w:val="22"/>
          <w:lang w:eastAsia="sl-SI"/>
        </w:rPr>
        <w:t>PROJEKT</w:t>
      </w:r>
      <w:r w:rsidR="00EA6A34">
        <w:rPr>
          <w:rFonts w:ascii="Arial" w:eastAsia="Times New Roman" w:hAnsi="Arial" w:cs="Arial"/>
          <w:b/>
          <w:sz w:val="22"/>
          <w:szCs w:val="22"/>
          <w:lang w:eastAsia="sl-SI"/>
        </w:rPr>
        <w:t>IRANJA</w:t>
      </w:r>
    </w:p>
    <w:p w14:paraId="1115915E" w14:textId="77777777" w:rsidR="00C57F61" w:rsidRPr="00C57F61" w:rsidRDefault="00C57F61" w:rsidP="00C57F61">
      <w:pPr>
        <w:spacing w:after="0" w:line="240" w:lineRule="auto"/>
        <w:rPr>
          <w:rFonts w:ascii="Arial" w:eastAsia="Times New Roman" w:hAnsi="Arial" w:cs="Arial"/>
          <w:bCs/>
          <w:sz w:val="22"/>
          <w:szCs w:val="22"/>
          <w:lang w:eastAsia="sl-SI"/>
        </w:rPr>
      </w:pPr>
    </w:p>
    <w:p w14:paraId="751D7792" w14:textId="1AF2DCEA" w:rsidR="00497419" w:rsidRDefault="00C57F61" w:rsidP="00C57F61">
      <w:pPr>
        <w:spacing w:after="0" w:line="240" w:lineRule="auto"/>
        <w:rPr>
          <w:rFonts w:ascii="Arial" w:eastAsia="Times New Roman" w:hAnsi="Arial" w:cs="Arial"/>
          <w:bCs/>
          <w:sz w:val="22"/>
          <w:szCs w:val="22"/>
          <w:lang w:eastAsia="sl-SI"/>
        </w:rPr>
      </w:pPr>
      <w:r w:rsidRPr="00C57F61">
        <w:rPr>
          <w:rFonts w:ascii="Arial" w:eastAsia="Times New Roman" w:hAnsi="Arial" w:cs="Arial"/>
          <w:bCs/>
          <w:sz w:val="22"/>
          <w:szCs w:val="22"/>
          <w:lang w:eastAsia="sl-SI"/>
        </w:rPr>
        <w:t>.............................................................................</w:t>
      </w:r>
      <w:r w:rsidR="00497419">
        <w:rPr>
          <w:rFonts w:ascii="Arial" w:eastAsia="Times New Roman" w:hAnsi="Arial" w:cs="Arial"/>
          <w:bCs/>
          <w:sz w:val="22"/>
          <w:szCs w:val="22"/>
          <w:lang w:eastAsia="sl-SI"/>
        </w:rPr>
        <w:t>, št. ……………, ……… let</w:t>
      </w:r>
    </w:p>
    <w:p w14:paraId="0376908E" w14:textId="449212B2" w:rsidR="00C57F61" w:rsidRPr="00497419" w:rsidRDefault="00C57F61" w:rsidP="00C57F61">
      <w:pPr>
        <w:spacing w:after="0" w:line="240" w:lineRule="auto"/>
        <w:rPr>
          <w:rFonts w:ascii="Arial" w:eastAsia="Times New Roman" w:hAnsi="Arial" w:cs="Arial"/>
          <w:bCs/>
          <w:i/>
          <w:iCs/>
          <w:sz w:val="22"/>
          <w:szCs w:val="22"/>
          <w:lang w:eastAsia="sl-SI"/>
        </w:rPr>
      </w:pPr>
      <w:r w:rsidRPr="00497419">
        <w:rPr>
          <w:rFonts w:ascii="Arial" w:eastAsia="Times New Roman" w:hAnsi="Arial" w:cs="Arial"/>
          <w:bCs/>
          <w:i/>
          <w:iCs/>
          <w:sz w:val="22"/>
          <w:szCs w:val="22"/>
          <w:lang w:eastAsia="sl-SI"/>
        </w:rPr>
        <w:t xml:space="preserve">(navedite ime in priimek, </w:t>
      </w:r>
      <w:proofErr w:type="spellStart"/>
      <w:r w:rsidRPr="00497419">
        <w:rPr>
          <w:rFonts w:ascii="Arial" w:eastAsia="Times New Roman" w:hAnsi="Arial" w:cs="Arial"/>
          <w:bCs/>
          <w:i/>
          <w:iCs/>
          <w:sz w:val="22"/>
          <w:szCs w:val="22"/>
          <w:lang w:eastAsia="sl-SI"/>
        </w:rPr>
        <w:t>iden</w:t>
      </w:r>
      <w:r w:rsidR="00EA6A34" w:rsidRPr="00497419">
        <w:rPr>
          <w:rFonts w:ascii="Arial" w:eastAsia="Times New Roman" w:hAnsi="Arial" w:cs="Arial"/>
          <w:bCs/>
          <w:i/>
          <w:iCs/>
          <w:sz w:val="22"/>
          <w:szCs w:val="22"/>
          <w:lang w:eastAsia="sl-SI"/>
        </w:rPr>
        <w:t>t</w:t>
      </w:r>
      <w:proofErr w:type="spellEnd"/>
      <w:r w:rsidRPr="00497419">
        <w:rPr>
          <w:rFonts w:ascii="Arial" w:eastAsia="Times New Roman" w:hAnsi="Arial" w:cs="Arial"/>
          <w:bCs/>
          <w:i/>
          <w:iCs/>
          <w:sz w:val="22"/>
          <w:szCs w:val="22"/>
          <w:lang w:eastAsia="sl-SI"/>
        </w:rPr>
        <w:t>. št. vpisa v imenik</w:t>
      </w:r>
      <w:r w:rsidR="00497419" w:rsidRPr="00497419">
        <w:rPr>
          <w:rFonts w:ascii="Arial" w:eastAsia="Times New Roman" w:hAnsi="Arial" w:cs="Arial"/>
          <w:bCs/>
          <w:i/>
          <w:iCs/>
          <w:sz w:val="22"/>
          <w:szCs w:val="22"/>
          <w:lang w:eastAsia="sl-SI"/>
        </w:rPr>
        <w:t xml:space="preserve"> in leta delovnih izkušenj</w:t>
      </w:r>
      <w:r w:rsidRPr="00497419">
        <w:rPr>
          <w:rFonts w:ascii="Arial" w:eastAsia="Times New Roman" w:hAnsi="Arial" w:cs="Arial"/>
          <w:bCs/>
          <w:i/>
          <w:iCs/>
          <w:sz w:val="22"/>
          <w:szCs w:val="22"/>
          <w:lang w:eastAsia="sl-SI"/>
        </w:rPr>
        <w:t xml:space="preserve">) </w:t>
      </w:r>
    </w:p>
    <w:p w14:paraId="76943D0C" w14:textId="77777777" w:rsidR="00C57F61" w:rsidRPr="00C57F61" w:rsidRDefault="00C57F61" w:rsidP="00C57F61">
      <w:pPr>
        <w:spacing w:after="0" w:line="240" w:lineRule="auto"/>
        <w:rPr>
          <w:rFonts w:ascii="Arial" w:eastAsia="Times New Roman" w:hAnsi="Arial" w:cs="Arial"/>
          <w:bCs/>
          <w:sz w:val="22"/>
          <w:szCs w:val="22"/>
          <w:lang w:eastAsia="sl-SI"/>
        </w:rPr>
      </w:pPr>
    </w:p>
    <w:p w14:paraId="2FF6EEAB" w14:textId="7889856A" w:rsidR="00C57F61" w:rsidRDefault="00C57F61" w:rsidP="00C57F61">
      <w:pPr>
        <w:spacing w:after="0" w:line="240" w:lineRule="auto"/>
        <w:rPr>
          <w:rFonts w:ascii="Arial" w:eastAsia="Times New Roman" w:hAnsi="Arial" w:cs="Arial"/>
          <w:b/>
          <w:sz w:val="22"/>
          <w:szCs w:val="22"/>
          <w:lang w:eastAsia="sl-SI"/>
        </w:rPr>
      </w:pPr>
      <w:r w:rsidRPr="00C57F61">
        <w:rPr>
          <w:rFonts w:ascii="Arial" w:eastAsia="Times New Roman" w:hAnsi="Arial" w:cs="Arial"/>
          <w:b/>
          <w:sz w:val="22"/>
          <w:szCs w:val="22"/>
          <w:lang w:eastAsia="sl-SI"/>
        </w:rPr>
        <w:t xml:space="preserve">SPISEK NAJPOMEMBNEJŠIH REFERENC V ZADNJIH </w:t>
      </w:r>
      <w:r w:rsidR="005038D9">
        <w:rPr>
          <w:rFonts w:ascii="Arial" w:eastAsia="Times New Roman" w:hAnsi="Arial" w:cs="Arial"/>
          <w:b/>
          <w:sz w:val="22"/>
          <w:szCs w:val="22"/>
          <w:lang w:eastAsia="sl-SI"/>
        </w:rPr>
        <w:t>10</w:t>
      </w:r>
      <w:r w:rsidRPr="00C57F61">
        <w:rPr>
          <w:rFonts w:ascii="Arial" w:eastAsia="Times New Roman" w:hAnsi="Arial" w:cs="Arial"/>
          <w:b/>
          <w:sz w:val="22"/>
          <w:szCs w:val="22"/>
          <w:lang w:eastAsia="sl-SI"/>
        </w:rPr>
        <w:t xml:space="preserve"> (</w:t>
      </w:r>
      <w:r w:rsidR="005038D9">
        <w:rPr>
          <w:rFonts w:ascii="Arial" w:eastAsia="Times New Roman" w:hAnsi="Arial" w:cs="Arial"/>
          <w:b/>
          <w:sz w:val="22"/>
          <w:szCs w:val="22"/>
          <w:lang w:eastAsia="sl-SI"/>
        </w:rPr>
        <w:t>desetih</w:t>
      </w:r>
      <w:r w:rsidRPr="00C57F61">
        <w:rPr>
          <w:rFonts w:ascii="Arial" w:eastAsia="Times New Roman" w:hAnsi="Arial" w:cs="Arial"/>
          <w:b/>
          <w:sz w:val="22"/>
          <w:szCs w:val="22"/>
          <w:lang w:eastAsia="sl-SI"/>
        </w:rPr>
        <w:t xml:space="preserve">) LETIH </w:t>
      </w:r>
    </w:p>
    <w:p w14:paraId="2F2EF2F5" w14:textId="77777777" w:rsidR="00C57F61" w:rsidRDefault="00C57F61" w:rsidP="00C57F61">
      <w:pPr>
        <w:spacing w:after="0" w:line="240" w:lineRule="auto"/>
        <w:rPr>
          <w:rFonts w:ascii="Arial" w:eastAsia="Times New Roman" w:hAnsi="Arial" w:cs="Arial"/>
          <w:b/>
          <w:sz w:val="22"/>
          <w:szCs w:val="22"/>
          <w:lang w:eastAsia="sl-SI"/>
        </w:rPr>
      </w:pPr>
    </w:p>
    <w:tbl>
      <w:tblPr>
        <w:tblW w:w="11055" w:type="dxa"/>
        <w:tblInd w:w="-5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841"/>
        <w:gridCol w:w="1701"/>
        <w:gridCol w:w="1701"/>
        <w:gridCol w:w="1418"/>
        <w:gridCol w:w="1275"/>
        <w:gridCol w:w="993"/>
        <w:gridCol w:w="2126"/>
      </w:tblGrid>
      <w:tr w:rsidR="00C57F61" w:rsidRPr="009B6AA5" w14:paraId="38C020FB" w14:textId="77777777" w:rsidTr="00BC1417">
        <w:trPr>
          <w:trHeight w:val="829"/>
        </w:trPr>
        <w:tc>
          <w:tcPr>
            <w:tcW w:w="1841" w:type="dxa"/>
            <w:shd w:val="pct10" w:color="auto" w:fill="auto"/>
            <w:vAlign w:val="center"/>
            <w:hideMark/>
          </w:tcPr>
          <w:p w14:paraId="372B7CDE" w14:textId="77777777" w:rsidR="00C57F61" w:rsidRPr="009B6AA5" w:rsidRDefault="00C57F61" w:rsidP="00BC1417">
            <w:pPr>
              <w:autoSpaceDN w:val="0"/>
              <w:spacing w:after="0" w:line="276" w:lineRule="auto"/>
              <w:jc w:val="center"/>
              <w:textAlignment w:val="baseline"/>
              <w:rPr>
                <w:rFonts w:ascii="Arial" w:eastAsia="Times New Roman" w:hAnsi="Arial" w:cs="Arial"/>
                <w:sz w:val="22"/>
                <w:szCs w:val="22"/>
                <w:lang w:eastAsia="sl-SI"/>
              </w:rPr>
            </w:pPr>
            <w:r w:rsidRPr="009B6AA5">
              <w:rPr>
                <w:rFonts w:ascii="Arial" w:eastAsia="Times New Roman" w:hAnsi="Arial" w:cs="Arial"/>
                <w:sz w:val="22"/>
                <w:szCs w:val="22"/>
                <w:lang w:eastAsia="sl-SI"/>
              </w:rPr>
              <w:t>Naročnik</w:t>
            </w:r>
          </w:p>
        </w:tc>
        <w:tc>
          <w:tcPr>
            <w:tcW w:w="1701" w:type="dxa"/>
            <w:shd w:val="pct10" w:color="auto" w:fill="auto"/>
            <w:vAlign w:val="center"/>
            <w:hideMark/>
          </w:tcPr>
          <w:p w14:paraId="1A621EA7" w14:textId="77777777" w:rsidR="00C57F61" w:rsidRPr="009B6AA5" w:rsidRDefault="00C57F61" w:rsidP="00BC1417">
            <w:pPr>
              <w:autoSpaceDN w:val="0"/>
              <w:spacing w:after="0" w:line="276" w:lineRule="auto"/>
              <w:jc w:val="center"/>
              <w:textAlignment w:val="baseline"/>
              <w:rPr>
                <w:rFonts w:ascii="Arial" w:eastAsia="Times New Roman" w:hAnsi="Arial" w:cs="Arial"/>
                <w:sz w:val="22"/>
                <w:szCs w:val="22"/>
                <w:lang w:eastAsia="sl-SI"/>
              </w:rPr>
            </w:pPr>
            <w:r w:rsidRPr="009B6AA5">
              <w:rPr>
                <w:rFonts w:ascii="Arial" w:eastAsia="Times New Roman" w:hAnsi="Arial" w:cs="Arial"/>
                <w:sz w:val="22"/>
                <w:szCs w:val="22"/>
                <w:lang w:eastAsia="sl-SI"/>
              </w:rPr>
              <w:t xml:space="preserve">Naziv objekta in lokacija </w:t>
            </w:r>
          </w:p>
        </w:tc>
        <w:tc>
          <w:tcPr>
            <w:tcW w:w="1701" w:type="dxa"/>
            <w:shd w:val="pct10" w:color="auto" w:fill="auto"/>
            <w:vAlign w:val="center"/>
            <w:hideMark/>
          </w:tcPr>
          <w:p w14:paraId="413EA384" w14:textId="77777777" w:rsidR="00C57F61" w:rsidRPr="009B6AA5" w:rsidRDefault="00C57F61" w:rsidP="00BC1417">
            <w:pPr>
              <w:autoSpaceDN w:val="0"/>
              <w:spacing w:after="0" w:line="276" w:lineRule="auto"/>
              <w:jc w:val="center"/>
              <w:textAlignment w:val="baseline"/>
              <w:rPr>
                <w:rFonts w:ascii="Arial" w:eastAsia="Times New Roman" w:hAnsi="Arial" w:cs="Arial"/>
                <w:sz w:val="22"/>
                <w:szCs w:val="22"/>
                <w:lang w:eastAsia="sl-SI"/>
              </w:rPr>
            </w:pPr>
            <w:r w:rsidRPr="009B6AA5">
              <w:rPr>
                <w:rFonts w:ascii="Arial" w:eastAsia="Times New Roman" w:hAnsi="Arial" w:cs="Arial"/>
                <w:sz w:val="22"/>
                <w:szCs w:val="22"/>
                <w:lang w:eastAsia="sl-SI"/>
              </w:rPr>
              <w:t>Vrsta del</w:t>
            </w:r>
          </w:p>
        </w:tc>
        <w:tc>
          <w:tcPr>
            <w:tcW w:w="1418" w:type="dxa"/>
            <w:shd w:val="pct10" w:color="auto" w:fill="auto"/>
          </w:tcPr>
          <w:p w14:paraId="1B13D74C" w14:textId="77777777" w:rsidR="00C57F61" w:rsidRPr="009B6AA5" w:rsidRDefault="00C57F61" w:rsidP="00BC1417">
            <w:pPr>
              <w:autoSpaceDN w:val="0"/>
              <w:spacing w:after="0" w:line="276" w:lineRule="auto"/>
              <w:jc w:val="center"/>
              <w:textAlignment w:val="baseline"/>
              <w:rPr>
                <w:rFonts w:ascii="Arial" w:eastAsia="Times New Roman" w:hAnsi="Arial" w:cs="Arial"/>
                <w:sz w:val="22"/>
                <w:szCs w:val="22"/>
                <w:lang w:eastAsia="sl-SI"/>
              </w:rPr>
            </w:pPr>
            <w:r>
              <w:rPr>
                <w:rFonts w:ascii="Arial" w:eastAsia="Times New Roman" w:hAnsi="Arial" w:cs="Arial"/>
                <w:sz w:val="22"/>
                <w:szCs w:val="22"/>
                <w:lang w:eastAsia="sl-SI"/>
              </w:rPr>
              <w:t>Klasifikacija objekta</w:t>
            </w:r>
          </w:p>
        </w:tc>
        <w:tc>
          <w:tcPr>
            <w:tcW w:w="1275" w:type="dxa"/>
            <w:shd w:val="pct10" w:color="auto" w:fill="auto"/>
            <w:hideMark/>
          </w:tcPr>
          <w:p w14:paraId="63373801" w14:textId="77777777" w:rsidR="00C57F61" w:rsidRPr="009B6AA5" w:rsidRDefault="00C57F61" w:rsidP="00BC1417">
            <w:pPr>
              <w:autoSpaceDN w:val="0"/>
              <w:spacing w:after="0" w:line="276" w:lineRule="auto"/>
              <w:jc w:val="center"/>
              <w:textAlignment w:val="baseline"/>
              <w:rPr>
                <w:rFonts w:ascii="Arial" w:eastAsia="Times New Roman" w:hAnsi="Arial" w:cs="Arial"/>
                <w:sz w:val="22"/>
                <w:szCs w:val="22"/>
                <w:lang w:eastAsia="sl-SI"/>
              </w:rPr>
            </w:pPr>
            <w:r>
              <w:rPr>
                <w:rFonts w:ascii="Arial" w:eastAsia="Times New Roman" w:hAnsi="Arial" w:cs="Arial"/>
                <w:sz w:val="22"/>
                <w:szCs w:val="22"/>
                <w:lang w:eastAsia="sl-SI"/>
              </w:rPr>
              <w:t>m2</w:t>
            </w:r>
          </w:p>
        </w:tc>
        <w:tc>
          <w:tcPr>
            <w:tcW w:w="993" w:type="dxa"/>
            <w:shd w:val="pct10" w:color="auto" w:fill="auto"/>
            <w:vAlign w:val="center"/>
            <w:hideMark/>
          </w:tcPr>
          <w:p w14:paraId="586C5D72" w14:textId="77777777" w:rsidR="00C57F61" w:rsidRPr="009B6AA5" w:rsidRDefault="00C57F61" w:rsidP="00BC1417">
            <w:pPr>
              <w:autoSpaceDN w:val="0"/>
              <w:spacing w:after="0" w:line="276" w:lineRule="auto"/>
              <w:jc w:val="center"/>
              <w:textAlignment w:val="baseline"/>
              <w:rPr>
                <w:rFonts w:ascii="Arial" w:eastAsia="Times New Roman" w:hAnsi="Arial" w:cs="Arial"/>
                <w:sz w:val="22"/>
                <w:szCs w:val="22"/>
                <w:lang w:eastAsia="sl-SI"/>
              </w:rPr>
            </w:pPr>
            <w:r w:rsidRPr="009B6AA5">
              <w:rPr>
                <w:rFonts w:ascii="Arial" w:eastAsia="Times New Roman" w:hAnsi="Arial" w:cs="Arial"/>
                <w:sz w:val="22"/>
                <w:szCs w:val="22"/>
                <w:lang w:eastAsia="sl-SI"/>
              </w:rPr>
              <w:t xml:space="preserve">Leto </w:t>
            </w:r>
          </w:p>
          <w:p w14:paraId="5049CB82" w14:textId="77777777" w:rsidR="00C57F61" w:rsidRPr="009B6AA5" w:rsidRDefault="00C57F61" w:rsidP="00BC1417">
            <w:pPr>
              <w:autoSpaceDN w:val="0"/>
              <w:spacing w:after="0" w:line="276" w:lineRule="auto"/>
              <w:jc w:val="center"/>
              <w:textAlignment w:val="baseline"/>
              <w:rPr>
                <w:rFonts w:ascii="Arial" w:eastAsia="Times New Roman" w:hAnsi="Arial" w:cs="Arial"/>
                <w:sz w:val="22"/>
                <w:szCs w:val="22"/>
                <w:lang w:eastAsia="sl-SI"/>
              </w:rPr>
            </w:pPr>
            <w:r w:rsidRPr="009B6AA5">
              <w:rPr>
                <w:rFonts w:ascii="Arial" w:eastAsia="Times New Roman" w:hAnsi="Arial" w:cs="Arial"/>
                <w:sz w:val="22"/>
                <w:szCs w:val="22"/>
                <w:lang w:eastAsia="sl-SI"/>
              </w:rPr>
              <w:t>izvedbe</w:t>
            </w:r>
          </w:p>
        </w:tc>
        <w:tc>
          <w:tcPr>
            <w:tcW w:w="2126" w:type="dxa"/>
            <w:shd w:val="pct10" w:color="auto" w:fill="auto"/>
            <w:hideMark/>
          </w:tcPr>
          <w:p w14:paraId="3A11260D" w14:textId="77777777" w:rsidR="00C57F61" w:rsidRPr="009B6AA5" w:rsidRDefault="00C57F61" w:rsidP="00BC1417">
            <w:pPr>
              <w:autoSpaceDN w:val="0"/>
              <w:spacing w:after="0" w:line="276" w:lineRule="auto"/>
              <w:jc w:val="center"/>
              <w:textAlignment w:val="baseline"/>
              <w:rPr>
                <w:rFonts w:ascii="Arial" w:eastAsia="Times New Roman" w:hAnsi="Arial" w:cs="Arial"/>
                <w:sz w:val="22"/>
                <w:szCs w:val="22"/>
                <w:lang w:eastAsia="sl-SI"/>
              </w:rPr>
            </w:pPr>
            <w:r w:rsidRPr="009B6AA5">
              <w:rPr>
                <w:rFonts w:ascii="Arial" w:eastAsia="Times New Roman" w:hAnsi="Arial" w:cs="Arial"/>
                <w:sz w:val="22"/>
                <w:szCs w:val="22"/>
                <w:lang w:eastAsia="sl-SI"/>
              </w:rPr>
              <w:t>Kontakt naročnika</w:t>
            </w:r>
          </w:p>
          <w:p w14:paraId="3EED82CF" w14:textId="77777777" w:rsidR="00C57F61" w:rsidRPr="009B6AA5" w:rsidRDefault="00C57F61" w:rsidP="00BC1417">
            <w:pPr>
              <w:autoSpaceDN w:val="0"/>
              <w:spacing w:after="0" w:line="276" w:lineRule="auto"/>
              <w:jc w:val="center"/>
              <w:textAlignment w:val="baseline"/>
              <w:rPr>
                <w:rFonts w:ascii="Arial" w:eastAsia="Times New Roman" w:hAnsi="Arial" w:cs="Arial"/>
                <w:sz w:val="22"/>
                <w:szCs w:val="22"/>
                <w:lang w:eastAsia="sl-SI"/>
              </w:rPr>
            </w:pPr>
            <w:r w:rsidRPr="009B6AA5">
              <w:rPr>
                <w:rFonts w:ascii="Arial" w:eastAsia="Times New Roman" w:hAnsi="Arial" w:cs="Arial"/>
                <w:sz w:val="22"/>
                <w:szCs w:val="22"/>
                <w:lang w:eastAsia="sl-SI"/>
              </w:rPr>
              <w:t>(ime, priimek</w:t>
            </w:r>
            <w:r>
              <w:rPr>
                <w:rFonts w:ascii="Arial" w:eastAsia="Times New Roman" w:hAnsi="Arial" w:cs="Arial"/>
                <w:sz w:val="22"/>
                <w:szCs w:val="22"/>
                <w:lang w:eastAsia="sl-SI"/>
              </w:rPr>
              <w:t xml:space="preserve">, tel. št. </w:t>
            </w:r>
            <w:r w:rsidRPr="009B6AA5">
              <w:rPr>
                <w:rFonts w:ascii="Arial" w:eastAsia="Times New Roman" w:hAnsi="Arial" w:cs="Arial"/>
                <w:sz w:val="22"/>
                <w:szCs w:val="22"/>
                <w:lang w:eastAsia="sl-SI"/>
              </w:rPr>
              <w:t>e-mail)</w:t>
            </w:r>
          </w:p>
        </w:tc>
      </w:tr>
      <w:tr w:rsidR="00C57F61" w:rsidRPr="009B6AA5" w14:paraId="3838817D" w14:textId="77777777" w:rsidTr="00BC1417">
        <w:trPr>
          <w:trHeight w:val="1087"/>
        </w:trPr>
        <w:tc>
          <w:tcPr>
            <w:tcW w:w="1841" w:type="dxa"/>
          </w:tcPr>
          <w:p w14:paraId="3DBE1899" w14:textId="77777777" w:rsidR="00C57F61" w:rsidRPr="009B6AA5" w:rsidRDefault="00C57F61" w:rsidP="00BC1417">
            <w:pPr>
              <w:autoSpaceDN w:val="0"/>
              <w:spacing w:after="0" w:line="276" w:lineRule="auto"/>
              <w:jc w:val="center"/>
              <w:textAlignment w:val="baseline"/>
              <w:rPr>
                <w:rFonts w:ascii="Arial" w:eastAsia="Times New Roman" w:hAnsi="Arial" w:cs="Arial"/>
                <w:sz w:val="22"/>
                <w:szCs w:val="22"/>
                <w:lang w:eastAsia="sl-SI"/>
              </w:rPr>
            </w:pPr>
          </w:p>
        </w:tc>
        <w:tc>
          <w:tcPr>
            <w:tcW w:w="1701" w:type="dxa"/>
          </w:tcPr>
          <w:p w14:paraId="40C27023" w14:textId="77777777" w:rsidR="00C57F61" w:rsidRPr="009B6AA5" w:rsidRDefault="00C57F61" w:rsidP="00BC1417">
            <w:pPr>
              <w:autoSpaceDN w:val="0"/>
              <w:spacing w:after="0" w:line="276" w:lineRule="auto"/>
              <w:textAlignment w:val="baseline"/>
              <w:rPr>
                <w:rFonts w:ascii="Arial" w:eastAsia="Times New Roman" w:hAnsi="Arial" w:cs="Arial"/>
                <w:sz w:val="22"/>
                <w:szCs w:val="22"/>
                <w:lang w:eastAsia="sl-SI"/>
              </w:rPr>
            </w:pPr>
          </w:p>
        </w:tc>
        <w:tc>
          <w:tcPr>
            <w:tcW w:w="1701" w:type="dxa"/>
          </w:tcPr>
          <w:p w14:paraId="7E54BE49" w14:textId="77777777" w:rsidR="00C57F61" w:rsidRPr="009B6AA5" w:rsidRDefault="00C57F61" w:rsidP="00BC1417">
            <w:pPr>
              <w:autoSpaceDN w:val="0"/>
              <w:spacing w:after="0" w:line="276" w:lineRule="auto"/>
              <w:textAlignment w:val="baseline"/>
              <w:rPr>
                <w:rFonts w:ascii="Arial" w:eastAsia="Times New Roman" w:hAnsi="Arial" w:cs="Arial"/>
                <w:sz w:val="22"/>
                <w:szCs w:val="22"/>
                <w:lang w:eastAsia="sl-SI"/>
              </w:rPr>
            </w:pPr>
          </w:p>
        </w:tc>
        <w:tc>
          <w:tcPr>
            <w:tcW w:w="1418" w:type="dxa"/>
          </w:tcPr>
          <w:p w14:paraId="1414F2FA" w14:textId="77777777" w:rsidR="00C57F61" w:rsidRPr="009B6AA5" w:rsidRDefault="00C57F61" w:rsidP="00BC1417">
            <w:pPr>
              <w:autoSpaceDN w:val="0"/>
              <w:spacing w:after="0" w:line="276" w:lineRule="auto"/>
              <w:textAlignment w:val="baseline"/>
              <w:rPr>
                <w:rFonts w:ascii="Arial" w:eastAsia="Times New Roman" w:hAnsi="Arial" w:cs="Arial"/>
                <w:sz w:val="22"/>
                <w:szCs w:val="22"/>
                <w:lang w:eastAsia="sl-SI"/>
              </w:rPr>
            </w:pPr>
          </w:p>
        </w:tc>
        <w:tc>
          <w:tcPr>
            <w:tcW w:w="1275" w:type="dxa"/>
          </w:tcPr>
          <w:p w14:paraId="02BA2F6D" w14:textId="77777777" w:rsidR="00C57F61" w:rsidRPr="009B6AA5" w:rsidRDefault="00C57F61" w:rsidP="00BC1417">
            <w:pPr>
              <w:autoSpaceDN w:val="0"/>
              <w:spacing w:after="0" w:line="276" w:lineRule="auto"/>
              <w:textAlignment w:val="baseline"/>
              <w:rPr>
                <w:rFonts w:ascii="Arial" w:eastAsia="Times New Roman" w:hAnsi="Arial" w:cs="Arial"/>
                <w:sz w:val="22"/>
                <w:szCs w:val="22"/>
                <w:lang w:eastAsia="sl-SI"/>
              </w:rPr>
            </w:pPr>
          </w:p>
        </w:tc>
        <w:tc>
          <w:tcPr>
            <w:tcW w:w="993" w:type="dxa"/>
          </w:tcPr>
          <w:p w14:paraId="3BBA0A77" w14:textId="77777777" w:rsidR="00C57F61" w:rsidRPr="009B6AA5" w:rsidRDefault="00C57F61" w:rsidP="00BC1417">
            <w:pPr>
              <w:autoSpaceDN w:val="0"/>
              <w:spacing w:after="0" w:line="276" w:lineRule="auto"/>
              <w:textAlignment w:val="baseline"/>
              <w:rPr>
                <w:rFonts w:ascii="Arial" w:eastAsia="Times New Roman" w:hAnsi="Arial" w:cs="Arial"/>
                <w:sz w:val="22"/>
                <w:szCs w:val="22"/>
                <w:lang w:eastAsia="sl-SI"/>
              </w:rPr>
            </w:pPr>
          </w:p>
        </w:tc>
        <w:tc>
          <w:tcPr>
            <w:tcW w:w="2126" w:type="dxa"/>
          </w:tcPr>
          <w:p w14:paraId="6B3054F7" w14:textId="77777777" w:rsidR="00C57F61" w:rsidRPr="009B6AA5" w:rsidRDefault="00C57F61" w:rsidP="00BC1417">
            <w:pPr>
              <w:autoSpaceDN w:val="0"/>
              <w:spacing w:after="0" w:line="276" w:lineRule="auto"/>
              <w:textAlignment w:val="baseline"/>
              <w:rPr>
                <w:rFonts w:ascii="Arial" w:eastAsia="Times New Roman" w:hAnsi="Arial" w:cs="Arial"/>
                <w:sz w:val="22"/>
                <w:szCs w:val="22"/>
                <w:lang w:eastAsia="sl-SI"/>
              </w:rPr>
            </w:pPr>
          </w:p>
        </w:tc>
      </w:tr>
      <w:tr w:rsidR="00C57F61" w:rsidRPr="009B6AA5" w14:paraId="3981CDEF" w14:textId="77777777" w:rsidTr="00BC1417">
        <w:trPr>
          <w:trHeight w:val="1072"/>
        </w:trPr>
        <w:tc>
          <w:tcPr>
            <w:tcW w:w="1841" w:type="dxa"/>
          </w:tcPr>
          <w:p w14:paraId="6ACC78B1" w14:textId="77777777" w:rsidR="00C57F61" w:rsidRPr="009B6AA5" w:rsidRDefault="00C57F61" w:rsidP="00BC1417">
            <w:pPr>
              <w:autoSpaceDN w:val="0"/>
              <w:spacing w:after="0" w:line="276" w:lineRule="auto"/>
              <w:textAlignment w:val="baseline"/>
              <w:rPr>
                <w:rFonts w:ascii="Arial" w:eastAsia="Times New Roman" w:hAnsi="Arial" w:cs="Arial"/>
                <w:sz w:val="22"/>
                <w:szCs w:val="22"/>
                <w:lang w:eastAsia="sl-SI"/>
              </w:rPr>
            </w:pPr>
          </w:p>
        </w:tc>
        <w:tc>
          <w:tcPr>
            <w:tcW w:w="1701" w:type="dxa"/>
          </w:tcPr>
          <w:p w14:paraId="413F07CD" w14:textId="77777777" w:rsidR="00C57F61" w:rsidRPr="009B6AA5" w:rsidRDefault="00C57F61" w:rsidP="00BC1417">
            <w:pPr>
              <w:autoSpaceDN w:val="0"/>
              <w:spacing w:after="0" w:line="276" w:lineRule="auto"/>
              <w:textAlignment w:val="baseline"/>
              <w:rPr>
                <w:rFonts w:ascii="Arial" w:eastAsia="Times New Roman" w:hAnsi="Arial" w:cs="Arial"/>
                <w:sz w:val="22"/>
                <w:szCs w:val="22"/>
                <w:lang w:eastAsia="sl-SI"/>
              </w:rPr>
            </w:pPr>
          </w:p>
        </w:tc>
        <w:tc>
          <w:tcPr>
            <w:tcW w:w="1701" w:type="dxa"/>
          </w:tcPr>
          <w:p w14:paraId="2A1B13B9" w14:textId="77777777" w:rsidR="00C57F61" w:rsidRPr="009B6AA5" w:rsidRDefault="00C57F61" w:rsidP="00BC1417">
            <w:pPr>
              <w:autoSpaceDN w:val="0"/>
              <w:spacing w:after="0" w:line="276" w:lineRule="auto"/>
              <w:textAlignment w:val="baseline"/>
              <w:rPr>
                <w:rFonts w:ascii="Arial" w:eastAsia="Times New Roman" w:hAnsi="Arial" w:cs="Arial"/>
                <w:sz w:val="22"/>
                <w:szCs w:val="22"/>
                <w:lang w:eastAsia="sl-SI"/>
              </w:rPr>
            </w:pPr>
          </w:p>
        </w:tc>
        <w:tc>
          <w:tcPr>
            <w:tcW w:w="1418" w:type="dxa"/>
          </w:tcPr>
          <w:p w14:paraId="6BD06849" w14:textId="77777777" w:rsidR="00C57F61" w:rsidRPr="009B6AA5" w:rsidRDefault="00C57F61" w:rsidP="00BC1417">
            <w:pPr>
              <w:autoSpaceDN w:val="0"/>
              <w:spacing w:after="0" w:line="276" w:lineRule="auto"/>
              <w:textAlignment w:val="baseline"/>
              <w:rPr>
                <w:rFonts w:ascii="Arial" w:eastAsia="Times New Roman" w:hAnsi="Arial" w:cs="Arial"/>
                <w:sz w:val="22"/>
                <w:szCs w:val="22"/>
                <w:lang w:eastAsia="sl-SI"/>
              </w:rPr>
            </w:pPr>
          </w:p>
        </w:tc>
        <w:tc>
          <w:tcPr>
            <w:tcW w:w="1275" w:type="dxa"/>
          </w:tcPr>
          <w:p w14:paraId="353DAEAF" w14:textId="77777777" w:rsidR="00C57F61" w:rsidRPr="009B6AA5" w:rsidRDefault="00C57F61" w:rsidP="00BC1417">
            <w:pPr>
              <w:autoSpaceDN w:val="0"/>
              <w:spacing w:after="0" w:line="276" w:lineRule="auto"/>
              <w:textAlignment w:val="baseline"/>
              <w:rPr>
                <w:rFonts w:ascii="Arial" w:eastAsia="Times New Roman" w:hAnsi="Arial" w:cs="Arial"/>
                <w:sz w:val="22"/>
                <w:szCs w:val="22"/>
                <w:lang w:eastAsia="sl-SI"/>
              </w:rPr>
            </w:pPr>
          </w:p>
        </w:tc>
        <w:tc>
          <w:tcPr>
            <w:tcW w:w="993" w:type="dxa"/>
          </w:tcPr>
          <w:p w14:paraId="1A633449" w14:textId="77777777" w:rsidR="00C57F61" w:rsidRPr="009B6AA5" w:rsidRDefault="00C57F61" w:rsidP="00BC1417">
            <w:pPr>
              <w:autoSpaceDN w:val="0"/>
              <w:spacing w:after="0" w:line="276" w:lineRule="auto"/>
              <w:textAlignment w:val="baseline"/>
              <w:rPr>
                <w:rFonts w:ascii="Arial" w:eastAsia="Times New Roman" w:hAnsi="Arial" w:cs="Arial"/>
                <w:sz w:val="22"/>
                <w:szCs w:val="22"/>
                <w:lang w:eastAsia="sl-SI"/>
              </w:rPr>
            </w:pPr>
          </w:p>
        </w:tc>
        <w:tc>
          <w:tcPr>
            <w:tcW w:w="2126" w:type="dxa"/>
          </w:tcPr>
          <w:p w14:paraId="6AD99DA6" w14:textId="77777777" w:rsidR="00C57F61" w:rsidRPr="009B6AA5" w:rsidRDefault="00C57F61" w:rsidP="00BC1417">
            <w:pPr>
              <w:autoSpaceDN w:val="0"/>
              <w:spacing w:after="0" w:line="276" w:lineRule="auto"/>
              <w:textAlignment w:val="baseline"/>
              <w:rPr>
                <w:rFonts w:ascii="Arial" w:eastAsia="Times New Roman" w:hAnsi="Arial" w:cs="Arial"/>
                <w:sz w:val="22"/>
                <w:szCs w:val="22"/>
                <w:lang w:eastAsia="sl-SI"/>
              </w:rPr>
            </w:pPr>
          </w:p>
        </w:tc>
      </w:tr>
      <w:tr w:rsidR="00C57F61" w:rsidRPr="009B6AA5" w14:paraId="55C21065" w14:textId="77777777" w:rsidTr="00BC1417">
        <w:trPr>
          <w:trHeight w:val="1072"/>
        </w:trPr>
        <w:tc>
          <w:tcPr>
            <w:tcW w:w="1841" w:type="dxa"/>
          </w:tcPr>
          <w:p w14:paraId="43C62191" w14:textId="77777777" w:rsidR="00C57F61" w:rsidRPr="009B6AA5" w:rsidRDefault="00C57F61" w:rsidP="00BC1417">
            <w:pPr>
              <w:autoSpaceDN w:val="0"/>
              <w:spacing w:after="0" w:line="276" w:lineRule="auto"/>
              <w:textAlignment w:val="baseline"/>
              <w:rPr>
                <w:rFonts w:ascii="Arial" w:eastAsia="Times New Roman" w:hAnsi="Arial" w:cs="Arial"/>
                <w:sz w:val="22"/>
                <w:szCs w:val="22"/>
                <w:lang w:eastAsia="sl-SI"/>
              </w:rPr>
            </w:pPr>
          </w:p>
        </w:tc>
        <w:tc>
          <w:tcPr>
            <w:tcW w:w="1701" w:type="dxa"/>
          </w:tcPr>
          <w:p w14:paraId="2302860E" w14:textId="77777777" w:rsidR="00C57F61" w:rsidRPr="009B6AA5" w:rsidRDefault="00C57F61" w:rsidP="00BC1417">
            <w:pPr>
              <w:autoSpaceDN w:val="0"/>
              <w:spacing w:after="0" w:line="276" w:lineRule="auto"/>
              <w:textAlignment w:val="baseline"/>
              <w:rPr>
                <w:rFonts w:ascii="Arial" w:eastAsia="Times New Roman" w:hAnsi="Arial" w:cs="Arial"/>
                <w:sz w:val="22"/>
                <w:szCs w:val="22"/>
                <w:lang w:eastAsia="sl-SI"/>
              </w:rPr>
            </w:pPr>
          </w:p>
        </w:tc>
        <w:tc>
          <w:tcPr>
            <w:tcW w:w="1701" w:type="dxa"/>
          </w:tcPr>
          <w:p w14:paraId="32DD7A6A" w14:textId="77777777" w:rsidR="00C57F61" w:rsidRPr="009B6AA5" w:rsidRDefault="00C57F61" w:rsidP="00BC1417">
            <w:pPr>
              <w:autoSpaceDN w:val="0"/>
              <w:spacing w:after="0" w:line="276" w:lineRule="auto"/>
              <w:textAlignment w:val="baseline"/>
              <w:rPr>
                <w:rFonts w:ascii="Arial" w:eastAsia="Times New Roman" w:hAnsi="Arial" w:cs="Arial"/>
                <w:sz w:val="22"/>
                <w:szCs w:val="22"/>
                <w:lang w:eastAsia="sl-SI"/>
              </w:rPr>
            </w:pPr>
          </w:p>
        </w:tc>
        <w:tc>
          <w:tcPr>
            <w:tcW w:w="1418" w:type="dxa"/>
          </w:tcPr>
          <w:p w14:paraId="75ADF83D" w14:textId="77777777" w:rsidR="00C57F61" w:rsidRPr="009B6AA5" w:rsidRDefault="00C57F61" w:rsidP="00BC1417">
            <w:pPr>
              <w:autoSpaceDN w:val="0"/>
              <w:spacing w:after="0" w:line="276" w:lineRule="auto"/>
              <w:textAlignment w:val="baseline"/>
              <w:rPr>
                <w:rFonts w:ascii="Arial" w:eastAsia="Times New Roman" w:hAnsi="Arial" w:cs="Arial"/>
                <w:sz w:val="22"/>
                <w:szCs w:val="22"/>
                <w:lang w:eastAsia="sl-SI"/>
              </w:rPr>
            </w:pPr>
          </w:p>
        </w:tc>
        <w:tc>
          <w:tcPr>
            <w:tcW w:w="1275" w:type="dxa"/>
          </w:tcPr>
          <w:p w14:paraId="2E194428" w14:textId="77777777" w:rsidR="00C57F61" w:rsidRPr="009B6AA5" w:rsidRDefault="00C57F61" w:rsidP="00BC1417">
            <w:pPr>
              <w:autoSpaceDN w:val="0"/>
              <w:spacing w:after="0" w:line="276" w:lineRule="auto"/>
              <w:textAlignment w:val="baseline"/>
              <w:rPr>
                <w:rFonts w:ascii="Arial" w:eastAsia="Times New Roman" w:hAnsi="Arial" w:cs="Arial"/>
                <w:sz w:val="22"/>
                <w:szCs w:val="22"/>
                <w:lang w:eastAsia="sl-SI"/>
              </w:rPr>
            </w:pPr>
          </w:p>
        </w:tc>
        <w:tc>
          <w:tcPr>
            <w:tcW w:w="993" w:type="dxa"/>
          </w:tcPr>
          <w:p w14:paraId="1A588016" w14:textId="77777777" w:rsidR="00C57F61" w:rsidRPr="009B6AA5" w:rsidRDefault="00C57F61" w:rsidP="00BC1417">
            <w:pPr>
              <w:autoSpaceDN w:val="0"/>
              <w:spacing w:after="0" w:line="276" w:lineRule="auto"/>
              <w:textAlignment w:val="baseline"/>
              <w:rPr>
                <w:rFonts w:ascii="Arial" w:eastAsia="Times New Roman" w:hAnsi="Arial" w:cs="Arial"/>
                <w:sz w:val="22"/>
                <w:szCs w:val="22"/>
                <w:lang w:eastAsia="sl-SI"/>
              </w:rPr>
            </w:pPr>
          </w:p>
        </w:tc>
        <w:tc>
          <w:tcPr>
            <w:tcW w:w="2126" w:type="dxa"/>
          </w:tcPr>
          <w:p w14:paraId="50367F64" w14:textId="77777777" w:rsidR="00C57F61" w:rsidRPr="009B6AA5" w:rsidRDefault="00C57F61" w:rsidP="00BC1417">
            <w:pPr>
              <w:autoSpaceDN w:val="0"/>
              <w:spacing w:after="0" w:line="276" w:lineRule="auto"/>
              <w:textAlignment w:val="baseline"/>
              <w:rPr>
                <w:rFonts w:ascii="Arial" w:eastAsia="Times New Roman" w:hAnsi="Arial" w:cs="Arial"/>
                <w:sz w:val="22"/>
                <w:szCs w:val="22"/>
                <w:lang w:eastAsia="sl-SI"/>
              </w:rPr>
            </w:pPr>
          </w:p>
        </w:tc>
      </w:tr>
    </w:tbl>
    <w:p w14:paraId="6E7AD04C" w14:textId="77777777" w:rsidR="00C57F61" w:rsidRPr="00260C07" w:rsidRDefault="00C57F61" w:rsidP="00C57F61">
      <w:pPr>
        <w:spacing w:after="0" w:line="240" w:lineRule="auto"/>
        <w:jc w:val="both"/>
        <w:rPr>
          <w:rFonts w:ascii="Arial" w:eastAsia="Times New Roman" w:hAnsi="Arial" w:cs="Arial"/>
          <w:b/>
          <w:bCs/>
          <w:sz w:val="20"/>
          <w:szCs w:val="20"/>
          <w:lang w:eastAsia="sl-SI"/>
        </w:rPr>
      </w:pPr>
      <w:r w:rsidRPr="00260C07">
        <w:rPr>
          <w:rFonts w:ascii="Arial" w:eastAsia="Times New Roman" w:hAnsi="Arial" w:cs="Arial"/>
          <w:b/>
          <w:bCs/>
          <w:sz w:val="20"/>
          <w:szCs w:val="20"/>
          <w:lang w:eastAsia="sl-SI"/>
        </w:rPr>
        <w:t>Pogoji:</w:t>
      </w:r>
    </w:p>
    <w:p w14:paraId="7895D430" w14:textId="5A1D8C04" w:rsidR="00C57F61" w:rsidRPr="00260C07" w:rsidRDefault="00C57F61" w:rsidP="00354A84">
      <w:pPr>
        <w:numPr>
          <w:ilvl w:val="0"/>
          <w:numId w:val="23"/>
        </w:numPr>
        <w:spacing w:after="0" w:line="276" w:lineRule="auto"/>
        <w:ind w:left="567"/>
        <w:contextualSpacing/>
        <w:jc w:val="both"/>
        <w:rPr>
          <w:rFonts w:ascii="Arial" w:eastAsiaTheme="minorEastAsia" w:hAnsi="Arial" w:cs="Arial"/>
          <w:bCs/>
          <w:sz w:val="20"/>
          <w:szCs w:val="20"/>
          <w:lang w:eastAsia="sl-SI"/>
        </w:rPr>
      </w:pPr>
      <w:bookmarkStart w:id="27" w:name="_Hlk136940104"/>
      <w:r w:rsidRPr="00260C07">
        <w:rPr>
          <w:rFonts w:ascii="Arial" w:eastAsiaTheme="minorEastAsia" w:hAnsi="Arial" w:cs="Arial"/>
          <w:bCs/>
          <w:sz w:val="20"/>
          <w:szCs w:val="20"/>
          <w:lang w:eastAsia="sl-SI"/>
        </w:rPr>
        <w:t>Vodja projekt</w:t>
      </w:r>
      <w:r w:rsidR="001749D2" w:rsidRPr="00260C07">
        <w:rPr>
          <w:rFonts w:ascii="Arial" w:eastAsiaTheme="minorEastAsia" w:hAnsi="Arial" w:cs="Arial"/>
          <w:bCs/>
          <w:sz w:val="20"/>
          <w:szCs w:val="20"/>
          <w:lang w:eastAsia="sl-SI"/>
        </w:rPr>
        <w:t>iranja</w:t>
      </w:r>
      <w:r w:rsidRPr="00260C07">
        <w:rPr>
          <w:rFonts w:ascii="Arial" w:eastAsiaTheme="minorEastAsia" w:hAnsi="Arial" w:cs="Arial"/>
          <w:bCs/>
          <w:sz w:val="20"/>
          <w:szCs w:val="20"/>
          <w:lang w:eastAsia="sl-SI"/>
        </w:rPr>
        <w:t xml:space="preserve"> je vpisan v imenik pristojne Zbornice za arhitekturo in prostor Slovenije (ZAPS) pod poklicni naziv, kot aktiven pooblaščeni inženir</w:t>
      </w:r>
      <w:r w:rsidR="005A59D7" w:rsidRPr="00260C07">
        <w:rPr>
          <w:rFonts w:ascii="Arial" w:eastAsiaTheme="minorEastAsia" w:hAnsi="Arial" w:cs="Arial"/>
          <w:bCs/>
          <w:sz w:val="20"/>
          <w:szCs w:val="20"/>
          <w:lang w:eastAsia="sl-SI"/>
        </w:rPr>
        <w:t xml:space="preserve"> s področja </w:t>
      </w:r>
      <w:r w:rsidR="001749D2" w:rsidRPr="00260C07">
        <w:rPr>
          <w:rFonts w:ascii="Arial" w:eastAsiaTheme="minorEastAsia" w:hAnsi="Arial" w:cs="Arial"/>
          <w:bCs/>
          <w:sz w:val="20"/>
          <w:szCs w:val="20"/>
          <w:lang w:eastAsia="sl-SI"/>
        </w:rPr>
        <w:t>arhitekture</w:t>
      </w:r>
      <w:r w:rsidR="00145F00">
        <w:rPr>
          <w:rFonts w:ascii="Arial" w:eastAsiaTheme="minorEastAsia" w:hAnsi="Arial" w:cs="Arial"/>
          <w:bCs/>
          <w:sz w:val="20"/>
          <w:szCs w:val="20"/>
          <w:lang w:eastAsia="sl-SI"/>
        </w:rPr>
        <w:t xml:space="preserve">. </w:t>
      </w:r>
    </w:p>
    <w:p w14:paraId="26FA3AE3" w14:textId="77777777" w:rsidR="001749D2" w:rsidRPr="00260C07" w:rsidRDefault="001749D2" w:rsidP="00260C07">
      <w:pPr>
        <w:numPr>
          <w:ilvl w:val="0"/>
          <w:numId w:val="23"/>
        </w:numPr>
        <w:spacing w:after="0" w:line="276" w:lineRule="auto"/>
        <w:ind w:left="720"/>
        <w:contextualSpacing/>
        <w:jc w:val="both"/>
        <w:rPr>
          <w:rFonts w:ascii="Arial" w:eastAsiaTheme="minorEastAsia" w:hAnsi="Arial" w:cs="Arial"/>
          <w:sz w:val="20"/>
          <w:szCs w:val="20"/>
          <w:lang w:eastAsia="sl-SI"/>
        </w:rPr>
      </w:pPr>
      <w:r w:rsidRPr="00260C07">
        <w:rPr>
          <w:rFonts w:ascii="Arial" w:eastAsiaTheme="minorEastAsia" w:hAnsi="Arial" w:cs="Arial"/>
          <w:sz w:val="20"/>
          <w:szCs w:val="20"/>
          <w:lang w:eastAsia="sl-SI"/>
        </w:rPr>
        <w:t>ima najmanj 10 (deset) let delovnih izkušenj na področju projektiranja;</w:t>
      </w:r>
    </w:p>
    <w:p w14:paraId="68B1DD45" w14:textId="3473FBEA" w:rsidR="001749D2" w:rsidRPr="00260C07" w:rsidRDefault="001749D2" w:rsidP="00260C07">
      <w:pPr>
        <w:numPr>
          <w:ilvl w:val="0"/>
          <w:numId w:val="23"/>
        </w:numPr>
        <w:spacing w:after="0" w:line="276" w:lineRule="auto"/>
        <w:ind w:left="720"/>
        <w:contextualSpacing/>
        <w:jc w:val="both"/>
        <w:rPr>
          <w:rFonts w:ascii="Arial" w:eastAsiaTheme="minorEastAsia" w:hAnsi="Arial" w:cs="Arial"/>
          <w:sz w:val="20"/>
          <w:szCs w:val="20"/>
          <w:lang w:eastAsia="sl-SI"/>
        </w:rPr>
      </w:pPr>
      <w:r w:rsidRPr="00260C07">
        <w:rPr>
          <w:rFonts w:ascii="Arial" w:eastAsiaTheme="minorEastAsia" w:hAnsi="Arial" w:cs="Arial"/>
          <w:sz w:val="20"/>
          <w:szCs w:val="20"/>
          <w:lang w:eastAsia="sl-SI"/>
        </w:rPr>
        <w:t xml:space="preserve">ima najmanj </w:t>
      </w:r>
      <w:r w:rsidR="00091DE4">
        <w:rPr>
          <w:rFonts w:ascii="Arial" w:eastAsiaTheme="minorEastAsia" w:hAnsi="Arial" w:cs="Arial"/>
          <w:sz w:val="20"/>
          <w:szCs w:val="20"/>
          <w:lang w:eastAsia="sl-SI"/>
        </w:rPr>
        <w:t>eno</w:t>
      </w:r>
      <w:r w:rsidRPr="00260C07">
        <w:rPr>
          <w:rFonts w:ascii="Arial" w:eastAsiaTheme="minorEastAsia" w:hAnsi="Arial" w:cs="Arial"/>
          <w:sz w:val="20"/>
          <w:szCs w:val="20"/>
          <w:lang w:eastAsia="sl-SI"/>
        </w:rPr>
        <w:t xml:space="preserve"> referenc</w:t>
      </w:r>
      <w:r w:rsidR="00091DE4">
        <w:rPr>
          <w:rFonts w:ascii="Arial" w:eastAsiaTheme="minorEastAsia" w:hAnsi="Arial" w:cs="Arial"/>
          <w:sz w:val="20"/>
          <w:szCs w:val="20"/>
          <w:lang w:eastAsia="sl-SI"/>
        </w:rPr>
        <w:t>o</w:t>
      </w:r>
      <w:r w:rsidRPr="00260C07">
        <w:rPr>
          <w:rFonts w:ascii="Arial" w:eastAsiaTheme="minorEastAsia" w:hAnsi="Arial" w:cs="Arial"/>
          <w:sz w:val="20"/>
          <w:szCs w:val="20"/>
          <w:lang w:eastAsia="sl-SI"/>
        </w:rPr>
        <w:t xml:space="preserve">, ki izkazuje, da je kot pooblaščeni strokovnjak v zadnjih </w:t>
      </w:r>
      <w:r w:rsidR="005038D9">
        <w:rPr>
          <w:rFonts w:ascii="Arial" w:eastAsiaTheme="minorEastAsia" w:hAnsi="Arial" w:cs="Arial"/>
          <w:sz w:val="20"/>
          <w:szCs w:val="20"/>
          <w:lang w:eastAsia="sl-SI"/>
        </w:rPr>
        <w:t>10</w:t>
      </w:r>
      <w:r w:rsidR="00091DE4" w:rsidRPr="00260C07">
        <w:rPr>
          <w:rFonts w:ascii="Arial" w:eastAsiaTheme="minorEastAsia" w:hAnsi="Arial" w:cs="Arial"/>
          <w:sz w:val="20"/>
          <w:szCs w:val="20"/>
          <w:lang w:eastAsia="sl-SI"/>
        </w:rPr>
        <w:t xml:space="preserve"> </w:t>
      </w:r>
      <w:r w:rsidRPr="00260C07">
        <w:rPr>
          <w:rFonts w:ascii="Arial" w:eastAsiaTheme="minorEastAsia" w:hAnsi="Arial" w:cs="Arial"/>
          <w:sz w:val="20"/>
          <w:szCs w:val="20"/>
          <w:lang w:eastAsia="sl-SI"/>
        </w:rPr>
        <w:t>(</w:t>
      </w:r>
      <w:r w:rsidR="005038D9">
        <w:rPr>
          <w:rFonts w:ascii="Arial" w:eastAsiaTheme="minorEastAsia" w:hAnsi="Arial" w:cs="Arial"/>
          <w:sz w:val="20"/>
          <w:szCs w:val="20"/>
          <w:lang w:eastAsia="sl-SI"/>
        </w:rPr>
        <w:t>desetih</w:t>
      </w:r>
      <w:r w:rsidRPr="00260C07">
        <w:rPr>
          <w:rFonts w:ascii="Arial" w:eastAsiaTheme="minorEastAsia" w:hAnsi="Arial" w:cs="Arial"/>
          <w:sz w:val="20"/>
          <w:szCs w:val="20"/>
          <w:lang w:eastAsia="sl-SI"/>
        </w:rPr>
        <w:t xml:space="preserve">) letih </w:t>
      </w:r>
      <w:r w:rsidR="00091DE4">
        <w:rPr>
          <w:rFonts w:ascii="Arial" w:eastAsia="Times New Roman" w:hAnsi="Arial" w:cs="Arial"/>
          <w:sz w:val="20"/>
          <w:szCs w:val="20"/>
          <w:lang w:eastAsia="sl-SI"/>
        </w:rPr>
        <w:t>pred datumom odpiranja ponudb</w:t>
      </w:r>
      <w:r w:rsidRPr="00260C07">
        <w:rPr>
          <w:rFonts w:ascii="Arial" w:eastAsia="Times New Roman" w:hAnsi="Arial" w:cs="Arial"/>
          <w:sz w:val="20"/>
          <w:szCs w:val="20"/>
          <w:lang w:eastAsia="sl-SI"/>
        </w:rPr>
        <w:t xml:space="preserve">, izdelal projektno dokumentacijo </w:t>
      </w:r>
      <w:r w:rsidRPr="00260C07">
        <w:rPr>
          <w:rFonts w:ascii="Arial" w:eastAsia="Times New Roman" w:hAnsi="Arial" w:cs="Arial"/>
          <w:iCs/>
          <w:sz w:val="20"/>
          <w:szCs w:val="20"/>
          <w:lang w:eastAsia="sl-SI"/>
        </w:rPr>
        <w:t>na nivoju DGD in PZI, pri čemer je pri objekt</w:t>
      </w:r>
      <w:r w:rsidR="00091DE4">
        <w:rPr>
          <w:rFonts w:ascii="Arial" w:eastAsia="Times New Roman" w:hAnsi="Arial" w:cs="Arial"/>
          <w:iCs/>
          <w:sz w:val="20"/>
          <w:szCs w:val="20"/>
          <w:lang w:eastAsia="sl-SI"/>
        </w:rPr>
        <w:t>u</w:t>
      </w:r>
      <w:r w:rsidRPr="00260C07">
        <w:rPr>
          <w:rFonts w:ascii="Arial" w:eastAsia="Times New Roman" w:hAnsi="Arial" w:cs="Arial"/>
          <w:iCs/>
          <w:sz w:val="20"/>
          <w:szCs w:val="20"/>
          <w:lang w:eastAsia="sl-SI"/>
        </w:rPr>
        <w:t xml:space="preserve"> šlo za zahtevno rekonstrukcijo stavb s klasifikacijo CC-SI:</w:t>
      </w:r>
    </w:p>
    <w:p w14:paraId="0A8292DC" w14:textId="77777777" w:rsidR="001749D2" w:rsidRPr="00260C07" w:rsidRDefault="001749D2" w:rsidP="00F9040C">
      <w:pPr>
        <w:pStyle w:val="Odstavekseznama"/>
        <w:numPr>
          <w:ilvl w:val="0"/>
          <w:numId w:val="40"/>
        </w:numPr>
        <w:spacing w:after="0" w:line="240" w:lineRule="exact"/>
        <w:jc w:val="both"/>
        <w:rPr>
          <w:rFonts w:ascii="Arial" w:hAnsi="Arial" w:cs="Arial"/>
          <w:sz w:val="20"/>
          <w:szCs w:val="20"/>
        </w:rPr>
      </w:pPr>
      <w:r w:rsidRPr="00260C07">
        <w:rPr>
          <w:rFonts w:ascii="Arial" w:hAnsi="Arial" w:cs="Arial"/>
          <w:sz w:val="20"/>
          <w:szCs w:val="20"/>
        </w:rPr>
        <w:t>122 Poslovne in upravne stavbe</w:t>
      </w:r>
      <w:r w:rsidRPr="00260C07" w:rsidDel="0064404D">
        <w:rPr>
          <w:rFonts w:ascii="Arial" w:hAnsi="Arial" w:cs="Arial"/>
          <w:sz w:val="20"/>
          <w:szCs w:val="20"/>
        </w:rPr>
        <w:t xml:space="preserve"> </w:t>
      </w:r>
      <w:r w:rsidRPr="00260C07">
        <w:rPr>
          <w:rFonts w:ascii="Arial" w:hAnsi="Arial" w:cs="Arial"/>
          <w:sz w:val="20"/>
          <w:szCs w:val="20"/>
        </w:rPr>
        <w:t>– Uredba o razvrščanju objektov (Uradni list RS, št. 96/22) ), v izmeri najmanj 2.000 m2 BTP</w:t>
      </w:r>
    </w:p>
    <w:p w14:paraId="4E48BFE3" w14:textId="77777777" w:rsidR="001749D2" w:rsidRPr="00260C07" w:rsidRDefault="001749D2" w:rsidP="001749D2">
      <w:pPr>
        <w:pStyle w:val="Odstavekseznama"/>
        <w:ind w:left="700"/>
        <w:rPr>
          <w:rFonts w:ascii="Arial" w:hAnsi="Arial" w:cs="Arial"/>
          <w:sz w:val="20"/>
          <w:szCs w:val="20"/>
        </w:rPr>
      </w:pPr>
      <w:r w:rsidRPr="00260C07">
        <w:rPr>
          <w:rFonts w:ascii="Arial" w:hAnsi="Arial" w:cs="Arial"/>
          <w:sz w:val="20"/>
          <w:szCs w:val="20"/>
        </w:rPr>
        <w:t xml:space="preserve">ali   </w:t>
      </w:r>
    </w:p>
    <w:p w14:paraId="57F6499F" w14:textId="77777777" w:rsidR="001749D2" w:rsidRPr="00260C07" w:rsidRDefault="001749D2" w:rsidP="00F9040C">
      <w:pPr>
        <w:pStyle w:val="Odstavekseznama"/>
        <w:numPr>
          <w:ilvl w:val="0"/>
          <w:numId w:val="40"/>
        </w:numPr>
        <w:spacing w:after="0" w:line="240" w:lineRule="exact"/>
        <w:jc w:val="both"/>
        <w:rPr>
          <w:rFonts w:ascii="Arial" w:hAnsi="Arial" w:cs="Arial"/>
          <w:sz w:val="20"/>
          <w:szCs w:val="20"/>
        </w:rPr>
      </w:pPr>
      <w:r w:rsidRPr="00260C07">
        <w:rPr>
          <w:rFonts w:ascii="Arial" w:hAnsi="Arial" w:cs="Arial"/>
          <w:sz w:val="20"/>
          <w:szCs w:val="20"/>
        </w:rPr>
        <w:t>126 Stavbe splošnega družbenega pomena  (CC-SI) – Uredba o razvrščanju objektov (Uradni list RS, št. 96/22) ), v izmeri najmanj 2.000 m2 BTP</w:t>
      </w:r>
    </w:p>
    <w:p w14:paraId="0986751A" w14:textId="77777777" w:rsidR="00497419" w:rsidRDefault="00497419" w:rsidP="001749D2">
      <w:pPr>
        <w:rPr>
          <w:rFonts w:ascii="Arial" w:hAnsi="Arial" w:cs="Arial"/>
          <w:sz w:val="20"/>
          <w:szCs w:val="20"/>
          <w:lang w:eastAsia="sl-SI"/>
        </w:rPr>
      </w:pPr>
    </w:p>
    <w:p w14:paraId="5A6238A1" w14:textId="76BE9C7E" w:rsidR="001749D2" w:rsidRPr="00260C07" w:rsidRDefault="001749D2" w:rsidP="001749D2">
      <w:pPr>
        <w:rPr>
          <w:rFonts w:ascii="Arial" w:hAnsi="Arial" w:cs="Arial"/>
          <w:sz w:val="20"/>
          <w:szCs w:val="20"/>
          <w:lang w:eastAsia="sl-SI"/>
        </w:rPr>
      </w:pPr>
      <w:r w:rsidRPr="00260C07">
        <w:rPr>
          <w:rFonts w:ascii="Arial" w:hAnsi="Arial" w:cs="Arial"/>
          <w:sz w:val="20"/>
          <w:szCs w:val="20"/>
          <w:lang w:eastAsia="sl-SI"/>
        </w:rPr>
        <w:t>Za uspešno priznano referenco se šteje izdelava projektne dokumentacije s pridobljenim gradbenim dovoljenjem in uporabnim dovoljenjem oz. primopredajnim zapisnikom o dokončanju del, potrjenem s strani investitorja v primeru, da uporabno dovoljenje ni bilo zahtevano.</w:t>
      </w:r>
    </w:p>
    <w:p w14:paraId="05236357" w14:textId="77777777" w:rsidR="001749D2" w:rsidRPr="001749D2" w:rsidRDefault="001749D2" w:rsidP="00260C07">
      <w:pPr>
        <w:spacing w:after="0" w:line="240" w:lineRule="exact"/>
        <w:jc w:val="both"/>
        <w:rPr>
          <w:highlight w:val="yellow"/>
        </w:rPr>
      </w:pPr>
    </w:p>
    <w:bookmarkEnd w:id="27"/>
    <w:p w14:paraId="4B741A02" w14:textId="77777777" w:rsidR="00C57F61" w:rsidRPr="00BB17B9" w:rsidRDefault="00C57F61" w:rsidP="00C57F61">
      <w:pPr>
        <w:suppressAutoHyphens/>
        <w:autoSpaceDE w:val="0"/>
        <w:autoSpaceDN w:val="0"/>
        <w:spacing w:after="0" w:line="240" w:lineRule="auto"/>
        <w:textAlignment w:val="baseline"/>
        <w:rPr>
          <w:rFonts w:ascii="Times New Roman" w:eastAsia="Times New Roman" w:hAnsi="Times New Roman" w:cs="Times New Roman"/>
          <w:kern w:val="3"/>
          <w:sz w:val="20"/>
          <w:szCs w:val="20"/>
          <w:lang w:eastAsia="zh-CN"/>
        </w:rPr>
      </w:pPr>
      <w:r w:rsidRPr="00BB17B9">
        <w:rPr>
          <w:rFonts w:ascii="Arial" w:eastAsia="Times New Roman" w:hAnsi="Arial" w:cs="Arial"/>
          <w:kern w:val="3"/>
          <w:sz w:val="20"/>
          <w:szCs w:val="20"/>
          <w:lang w:eastAsia="zh-CN"/>
        </w:rPr>
        <w:t>Datum:</w:t>
      </w:r>
      <w:r w:rsidRPr="00BB17B9">
        <w:rPr>
          <w:rFonts w:ascii="Arial" w:eastAsia="Times New Roman" w:hAnsi="Arial" w:cs="Arial"/>
          <w:kern w:val="3"/>
          <w:sz w:val="20"/>
          <w:szCs w:val="20"/>
          <w:lang w:eastAsia="zh-CN"/>
        </w:rPr>
        <w:tab/>
      </w:r>
      <w:r w:rsidRPr="00BB17B9">
        <w:rPr>
          <w:rFonts w:ascii="Arial" w:eastAsia="Times New Roman" w:hAnsi="Arial" w:cs="Arial"/>
          <w:kern w:val="3"/>
          <w:sz w:val="20"/>
          <w:szCs w:val="20"/>
          <w:lang w:eastAsia="zh-CN"/>
        </w:rPr>
        <w:tab/>
      </w:r>
      <w:r w:rsidRPr="00BB17B9">
        <w:rPr>
          <w:rFonts w:ascii="Arial" w:eastAsia="Times New Roman" w:hAnsi="Arial" w:cs="Arial"/>
          <w:kern w:val="3"/>
          <w:sz w:val="20"/>
          <w:szCs w:val="20"/>
          <w:lang w:eastAsia="zh-CN"/>
        </w:rPr>
        <w:tab/>
      </w:r>
      <w:r w:rsidRPr="00BB17B9">
        <w:rPr>
          <w:rFonts w:ascii="Arial" w:eastAsia="Times New Roman" w:hAnsi="Arial" w:cs="Arial"/>
          <w:kern w:val="3"/>
          <w:sz w:val="20"/>
          <w:szCs w:val="20"/>
          <w:lang w:eastAsia="zh-CN"/>
        </w:rPr>
        <w:tab/>
      </w:r>
      <w:r w:rsidRPr="00BB17B9">
        <w:rPr>
          <w:rFonts w:ascii="Arial" w:eastAsia="Times New Roman" w:hAnsi="Arial" w:cs="Arial"/>
          <w:kern w:val="3"/>
          <w:sz w:val="20"/>
          <w:szCs w:val="20"/>
          <w:lang w:eastAsia="zh-CN"/>
        </w:rPr>
        <w:tab/>
      </w:r>
      <w:r w:rsidRPr="00BB17B9">
        <w:rPr>
          <w:rFonts w:ascii="Arial" w:eastAsia="Times New Roman" w:hAnsi="Arial" w:cs="Arial"/>
          <w:kern w:val="3"/>
          <w:sz w:val="20"/>
          <w:szCs w:val="20"/>
          <w:lang w:eastAsia="zh-CN"/>
        </w:rPr>
        <w:tab/>
      </w:r>
      <w:r w:rsidRPr="00BB17B9">
        <w:rPr>
          <w:rFonts w:ascii="Arial" w:eastAsia="Times New Roman" w:hAnsi="Arial" w:cs="Arial"/>
          <w:kern w:val="3"/>
          <w:sz w:val="20"/>
          <w:szCs w:val="20"/>
          <w:lang w:eastAsia="zh-CN"/>
        </w:rPr>
        <w:tab/>
      </w:r>
      <w:r w:rsidR="00BB17B9">
        <w:rPr>
          <w:rFonts w:ascii="Arial" w:eastAsia="Times New Roman" w:hAnsi="Arial" w:cs="Arial"/>
          <w:kern w:val="3"/>
          <w:sz w:val="20"/>
          <w:szCs w:val="20"/>
          <w:lang w:eastAsia="zh-CN"/>
        </w:rPr>
        <w:t xml:space="preserve">            </w:t>
      </w:r>
      <w:r w:rsidRPr="00BB17B9">
        <w:rPr>
          <w:rFonts w:ascii="Arial" w:eastAsia="Times New Roman" w:hAnsi="Arial" w:cs="Arial"/>
          <w:kern w:val="3"/>
          <w:sz w:val="20"/>
          <w:szCs w:val="20"/>
          <w:lang w:eastAsia="zh-CN"/>
        </w:rPr>
        <w:t>Podpis:</w:t>
      </w:r>
    </w:p>
    <w:p w14:paraId="40169545" w14:textId="77777777" w:rsidR="00C57F61" w:rsidRPr="00BB17B9" w:rsidRDefault="00C57F61" w:rsidP="00C57F61">
      <w:pPr>
        <w:suppressAutoHyphens/>
        <w:autoSpaceDE w:val="0"/>
        <w:autoSpaceDN w:val="0"/>
        <w:spacing w:after="0" w:line="240" w:lineRule="auto"/>
        <w:textAlignment w:val="baseline"/>
        <w:rPr>
          <w:rFonts w:ascii="Arial" w:eastAsia="Times New Roman" w:hAnsi="Arial" w:cs="Arial"/>
          <w:kern w:val="3"/>
          <w:sz w:val="20"/>
          <w:szCs w:val="20"/>
          <w:lang w:eastAsia="zh-CN"/>
        </w:rPr>
      </w:pPr>
    </w:p>
    <w:p w14:paraId="3D694A0A" w14:textId="77777777" w:rsidR="00C57F61" w:rsidRPr="00BB17B9" w:rsidRDefault="00C57F61" w:rsidP="00C57F61">
      <w:pPr>
        <w:spacing w:after="0" w:line="240" w:lineRule="auto"/>
        <w:jc w:val="both"/>
        <w:rPr>
          <w:rFonts w:ascii="Arial" w:eastAsia="Times New Roman" w:hAnsi="Arial" w:cs="Arial"/>
          <w:sz w:val="20"/>
          <w:szCs w:val="20"/>
          <w:lang w:eastAsia="sl-SI"/>
        </w:rPr>
      </w:pPr>
      <w:r w:rsidRPr="00BB17B9">
        <w:rPr>
          <w:rFonts w:ascii="Arial" w:eastAsia="SimSun" w:hAnsi="Arial" w:cs="Arial"/>
          <w:kern w:val="3"/>
          <w:sz w:val="20"/>
          <w:szCs w:val="20"/>
          <w:lang w:val="en-US" w:eastAsia="zh-CN" w:bidi="hi-IN"/>
        </w:rPr>
        <w:t>_________________</w:t>
      </w:r>
      <w:r w:rsidRPr="00BB17B9">
        <w:rPr>
          <w:rFonts w:ascii="Arial" w:eastAsia="SimSun" w:hAnsi="Arial" w:cs="Arial"/>
          <w:kern w:val="3"/>
          <w:sz w:val="20"/>
          <w:szCs w:val="20"/>
          <w:lang w:val="en-US" w:eastAsia="zh-CN" w:bidi="hi-IN"/>
        </w:rPr>
        <w:tab/>
      </w:r>
      <w:r w:rsidRPr="00BB17B9">
        <w:rPr>
          <w:rFonts w:ascii="Arial" w:eastAsia="SimSun" w:hAnsi="Arial" w:cs="Arial"/>
          <w:kern w:val="3"/>
          <w:sz w:val="20"/>
          <w:szCs w:val="20"/>
          <w:lang w:val="en-US" w:eastAsia="zh-CN" w:bidi="hi-IN"/>
        </w:rPr>
        <w:tab/>
      </w:r>
      <w:r w:rsidRPr="00BB17B9">
        <w:rPr>
          <w:rFonts w:ascii="Arial" w:eastAsia="SimSun" w:hAnsi="Arial" w:cs="Arial"/>
          <w:kern w:val="3"/>
          <w:sz w:val="20"/>
          <w:szCs w:val="20"/>
          <w:lang w:val="en-US" w:eastAsia="zh-CN" w:bidi="hi-IN"/>
        </w:rPr>
        <w:tab/>
      </w:r>
      <w:r w:rsidRPr="00BB17B9">
        <w:rPr>
          <w:rFonts w:ascii="Arial" w:eastAsia="SimSun" w:hAnsi="Arial" w:cs="Arial"/>
          <w:kern w:val="3"/>
          <w:sz w:val="20"/>
          <w:szCs w:val="20"/>
          <w:lang w:val="en-US" w:eastAsia="zh-CN" w:bidi="hi-IN"/>
        </w:rPr>
        <w:tab/>
      </w:r>
      <w:r w:rsidRPr="00BB17B9">
        <w:rPr>
          <w:rFonts w:ascii="Arial" w:eastAsia="SimSun" w:hAnsi="Arial" w:cs="Arial"/>
          <w:kern w:val="3"/>
          <w:sz w:val="20"/>
          <w:szCs w:val="20"/>
          <w:lang w:val="en-US" w:eastAsia="zh-CN" w:bidi="hi-IN"/>
        </w:rPr>
        <w:tab/>
      </w:r>
      <w:r w:rsidRPr="00BB17B9">
        <w:rPr>
          <w:rFonts w:ascii="Arial" w:eastAsia="SimSun" w:hAnsi="Arial" w:cs="Arial"/>
          <w:kern w:val="3"/>
          <w:sz w:val="20"/>
          <w:szCs w:val="20"/>
          <w:lang w:val="en-US" w:eastAsia="zh-CN" w:bidi="hi-IN"/>
        </w:rPr>
        <w:tab/>
        <w:t>___________________</w:t>
      </w:r>
    </w:p>
    <w:p w14:paraId="0B4A3089" w14:textId="77777777" w:rsidR="00C57F61" w:rsidRPr="00BB17B9" w:rsidRDefault="00C57F61" w:rsidP="00C57F61">
      <w:pPr>
        <w:spacing w:after="0" w:line="240" w:lineRule="auto"/>
        <w:jc w:val="both"/>
        <w:rPr>
          <w:rFonts w:ascii="Arial" w:eastAsia="Times New Roman" w:hAnsi="Arial" w:cs="Arial"/>
          <w:sz w:val="20"/>
          <w:szCs w:val="20"/>
          <w:lang w:eastAsia="sl-SI"/>
        </w:rPr>
      </w:pPr>
    </w:p>
    <w:p w14:paraId="3834B583" w14:textId="77777777" w:rsidR="00C57F61" w:rsidRPr="00BB17B9" w:rsidRDefault="00C57F61" w:rsidP="00C57F61">
      <w:pPr>
        <w:spacing w:after="0" w:line="240" w:lineRule="auto"/>
        <w:jc w:val="both"/>
        <w:rPr>
          <w:rFonts w:ascii="Arial" w:eastAsia="Times New Roman" w:hAnsi="Arial" w:cs="Arial"/>
          <w:b/>
          <w:sz w:val="20"/>
          <w:szCs w:val="20"/>
          <w:lang w:eastAsia="sl-SI"/>
        </w:rPr>
      </w:pPr>
      <w:r w:rsidRPr="00BB17B9">
        <w:rPr>
          <w:rFonts w:ascii="Arial" w:eastAsia="Times New Roman" w:hAnsi="Arial" w:cs="Arial"/>
          <w:sz w:val="20"/>
          <w:szCs w:val="20"/>
          <w:lang w:eastAsia="sl-SI"/>
        </w:rPr>
        <w:t xml:space="preserve">Opomba: Naročnik lahko pred oddajo javnega naročila od ponudnika, kateremu se je odločil oddati javno naročilo zahteva, da predloži potrdila naročnikov o referencah, ki jih v razpisnem obrazcu navaja ter dokazila o izpolnjevanju pogojev </w:t>
      </w:r>
    </w:p>
    <w:p w14:paraId="59242FD7" w14:textId="77777777" w:rsidR="00C57F61" w:rsidRPr="00C57F61" w:rsidRDefault="00C57F61" w:rsidP="00C57F61">
      <w:pPr>
        <w:spacing w:after="0" w:line="240" w:lineRule="auto"/>
        <w:jc w:val="right"/>
        <w:rPr>
          <w:rFonts w:ascii="Arial" w:eastAsia="Times New Roman" w:hAnsi="Arial" w:cs="Arial"/>
          <w:b/>
          <w:sz w:val="22"/>
          <w:szCs w:val="22"/>
          <w:lang w:eastAsia="sl-SI"/>
        </w:rPr>
      </w:pPr>
    </w:p>
    <w:p w14:paraId="699AFE71" w14:textId="77777777" w:rsidR="00626F43" w:rsidRDefault="00626F43" w:rsidP="00D96D07">
      <w:pPr>
        <w:tabs>
          <w:tab w:val="left" w:pos="4395"/>
        </w:tabs>
        <w:suppressAutoHyphens/>
        <w:autoSpaceDN w:val="0"/>
        <w:spacing w:after="0" w:line="240" w:lineRule="auto"/>
        <w:textAlignment w:val="baseline"/>
        <w:rPr>
          <w:rFonts w:ascii="Arial" w:eastAsia="Times New Roman" w:hAnsi="Arial" w:cs="Arial"/>
          <w:b/>
          <w:kern w:val="3"/>
          <w:sz w:val="22"/>
          <w:szCs w:val="22"/>
          <w:lang w:eastAsia="zh-CN"/>
        </w:rPr>
      </w:pPr>
    </w:p>
    <w:p w14:paraId="22D9F1CB" w14:textId="0D8605D9" w:rsidR="00D96D07" w:rsidRPr="009B6AA5" w:rsidRDefault="00D96D07" w:rsidP="00D96D07">
      <w:pPr>
        <w:tabs>
          <w:tab w:val="left" w:pos="4395"/>
        </w:tabs>
        <w:suppressAutoHyphens/>
        <w:autoSpaceDN w:val="0"/>
        <w:spacing w:after="0" w:line="240" w:lineRule="auto"/>
        <w:textAlignment w:val="baseline"/>
        <w:rPr>
          <w:rFonts w:ascii="Arial" w:eastAsia="Times New Roman" w:hAnsi="Arial" w:cs="Arial"/>
          <w:b/>
          <w:kern w:val="3"/>
          <w:sz w:val="22"/>
          <w:szCs w:val="22"/>
          <w:lang w:eastAsia="zh-CN"/>
        </w:rPr>
      </w:pPr>
      <w:r>
        <w:rPr>
          <w:rFonts w:ascii="Arial" w:eastAsia="Times New Roman" w:hAnsi="Arial" w:cs="Arial"/>
          <w:b/>
          <w:kern w:val="3"/>
          <w:sz w:val="22"/>
          <w:szCs w:val="22"/>
          <w:lang w:eastAsia="zh-CN"/>
        </w:rPr>
        <w:t xml:space="preserve">OBR </w:t>
      </w:r>
      <w:r w:rsidR="00736A19">
        <w:rPr>
          <w:rFonts w:ascii="Arial" w:eastAsia="Times New Roman" w:hAnsi="Arial" w:cs="Arial"/>
          <w:b/>
          <w:kern w:val="3"/>
          <w:sz w:val="22"/>
          <w:szCs w:val="22"/>
          <w:lang w:eastAsia="zh-CN"/>
        </w:rPr>
        <w:t>9</w:t>
      </w:r>
      <w:r>
        <w:rPr>
          <w:rFonts w:ascii="Arial" w:eastAsia="Times New Roman" w:hAnsi="Arial" w:cs="Arial"/>
          <w:b/>
          <w:kern w:val="3"/>
          <w:sz w:val="22"/>
          <w:szCs w:val="22"/>
          <w:lang w:eastAsia="zh-CN"/>
        </w:rPr>
        <w:t xml:space="preserve"> </w:t>
      </w:r>
    </w:p>
    <w:p w14:paraId="1E1DC16E" w14:textId="77777777" w:rsidR="00D96D07" w:rsidRPr="009B6AA5" w:rsidRDefault="00D96D07" w:rsidP="00D96D07">
      <w:pPr>
        <w:tabs>
          <w:tab w:val="left" w:pos="4395"/>
        </w:tabs>
        <w:suppressAutoHyphens/>
        <w:autoSpaceDN w:val="0"/>
        <w:spacing w:after="0" w:line="240" w:lineRule="auto"/>
        <w:jc w:val="right"/>
        <w:textAlignment w:val="baseline"/>
        <w:rPr>
          <w:rFonts w:ascii="Arial" w:eastAsia="Times New Roman" w:hAnsi="Arial" w:cs="Arial"/>
          <w:b/>
          <w:kern w:val="3"/>
          <w:sz w:val="22"/>
          <w:szCs w:val="22"/>
          <w:lang w:eastAsia="zh-CN"/>
        </w:rPr>
      </w:pPr>
    </w:p>
    <w:p w14:paraId="66A4E9AF" w14:textId="77777777" w:rsidR="00D96D07" w:rsidRPr="00C57F61" w:rsidRDefault="00D96D07" w:rsidP="00D96D07">
      <w:pPr>
        <w:spacing w:after="0" w:line="240" w:lineRule="auto"/>
        <w:rPr>
          <w:rFonts w:ascii="Arial" w:eastAsia="Times New Roman" w:hAnsi="Arial" w:cs="Arial"/>
          <w:b/>
          <w:sz w:val="22"/>
          <w:szCs w:val="22"/>
          <w:lang w:eastAsia="sl-SI"/>
        </w:rPr>
      </w:pPr>
      <w:r w:rsidRPr="00C57F61">
        <w:rPr>
          <w:rFonts w:ascii="Arial" w:eastAsia="Times New Roman" w:hAnsi="Arial" w:cs="Arial"/>
          <w:b/>
          <w:sz w:val="22"/>
          <w:szCs w:val="22"/>
          <w:lang w:eastAsia="sl-SI"/>
        </w:rPr>
        <w:t xml:space="preserve">GOSPODARSKI SUBJEKT </w:t>
      </w:r>
    </w:p>
    <w:p w14:paraId="5FA5CA18" w14:textId="77777777" w:rsidR="00D96D07" w:rsidRPr="00C57F61" w:rsidRDefault="00D96D07" w:rsidP="00D96D07">
      <w:pPr>
        <w:spacing w:after="0" w:line="240" w:lineRule="auto"/>
        <w:rPr>
          <w:rFonts w:ascii="Arial" w:eastAsia="Times New Roman" w:hAnsi="Arial" w:cs="Arial"/>
          <w:b/>
          <w:sz w:val="22"/>
          <w:szCs w:val="22"/>
          <w:lang w:eastAsia="sl-SI"/>
        </w:rPr>
      </w:pPr>
    </w:p>
    <w:p w14:paraId="7646EDA8" w14:textId="77777777" w:rsidR="00D96D07" w:rsidRPr="00C57F61" w:rsidRDefault="00D96D07" w:rsidP="00D96D07">
      <w:pPr>
        <w:pBdr>
          <w:bottom w:val="single" w:sz="4" w:space="1" w:color="auto"/>
        </w:pBdr>
        <w:spacing w:after="0" w:line="240" w:lineRule="auto"/>
        <w:rPr>
          <w:rFonts w:ascii="Arial" w:eastAsia="Times New Roman" w:hAnsi="Arial" w:cs="Arial"/>
          <w:sz w:val="22"/>
          <w:szCs w:val="22"/>
          <w:lang w:eastAsia="sl-SI"/>
        </w:rPr>
      </w:pPr>
    </w:p>
    <w:p w14:paraId="1A18384D" w14:textId="77777777" w:rsidR="00D96D07" w:rsidRPr="00C57F61" w:rsidRDefault="00D96D07" w:rsidP="00D96D07">
      <w:pPr>
        <w:spacing w:after="0" w:line="240" w:lineRule="auto"/>
        <w:rPr>
          <w:rFonts w:ascii="Arial" w:eastAsia="Times New Roman" w:hAnsi="Arial" w:cs="Arial"/>
          <w:sz w:val="22"/>
          <w:szCs w:val="22"/>
          <w:lang w:eastAsia="sl-SI"/>
        </w:rPr>
      </w:pPr>
    </w:p>
    <w:p w14:paraId="2E34959A" w14:textId="77777777" w:rsidR="00D96D07" w:rsidRPr="00C57F61" w:rsidRDefault="00D96D07" w:rsidP="00D96D07">
      <w:pPr>
        <w:spacing w:after="0" w:line="240" w:lineRule="auto"/>
        <w:rPr>
          <w:rFonts w:ascii="Arial" w:eastAsia="Times New Roman" w:hAnsi="Arial" w:cs="Arial"/>
          <w:sz w:val="22"/>
          <w:szCs w:val="22"/>
          <w:lang w:eastAsia="sl-SI"/>
        </w:rPr>
      </w:pPr>
    </w:p>
    <w:p w14:paraId="325BEE31" w14:textId="77777777" w:rsidR="00D96D07" w:rsidRPr="00C57F61" w:rsidRDefault="00D96D07" w:rsidP="00D96D07">
      <w:pPr>
        <w:spacing w:after="0" w:line="240" w:lineRule="auto"/>
        <w:rPr>
          <w:rFonts w:ascii="Arial" w:eastAsia="Times New Roman" w:hAnsi="Arial" w:cs="Arial"/>
          <w:b/>
          <w:sz w:val="22"/>
          <w:szCs w:val="22"/>
          <w:lang w:eastAsia="sl-SI"/>
        </w:rPr>
      </w:pPr>
      <w:r w:rsidRPr="00C57F61">
        <w:rPr>
          <w:rFonts w:ascii="Arial" w:eastAsia="Times New Roman" w:hAnsi="Arial" w:cs="Arial"/>
          <w:b/>
          <w:sz w:val="22"/>
          <w:szCs w:val="22"/>
          <w:lang w:eastAsia="sl-SI"/>
        </w:rPr>
        <w:t xml:space="preserve">REFERENCE </w:t>
      </w:r>
      <w:r>
        <w:rPr>
          <w:rFonts w:ascii="Arial" w:eastAsia="Times New Roman" w:hAnsi="Arial" w:cs="Arial"/>
          <w:b/>
          <w:sz w:val="22"/>
          <w:szCs w:val="22"/>
          <w:lang w:eastAsia="sl-SI"/>
        </w:rPr>
        <w:t>POOBLAŠČENEGA INŽENIRJA GRADBENIŠTVA</w:t>
      </w:r>
    </w:p>
    <w:p w14:paraId="0BCD9EF4" w14:textId="77777777" w:rsidR="00D96D07" w:rsidRPr="00C57F61" w:rsidRDefault="00D96D07" w:rsidP="00D96D07">
      <w:pPr>
        <w:spacing w:after="0" w:line="240" w:lineRule="auto"/>
        <w:rPr>
          <w:rFonts w:ascii="Arial" w:eastAsia="Times New Roman" w:hAnsi="Arial" w:cs="Arial"/>
          <w:bCs/>
          <w:sz w:val="22"/>
          <w:szCs w:val="22"/>
          <w:lang w:eastAsia="sl-SI"/>
        </w:rPr>
      </w:pPr>
    </w:p>
    <w:p w14:paraId="50EE777C" w14:textId="77777777" w:rsidR="00497419" w:rsidRDefault="00497419" w:rsidP="00497419">
      <w:pPr>
        <w:spacing w:after="0" w:line="240" w:lineRule="auto"/>
        <w:rPr>
          <w:rFonts w:ascii="Arial" w:eastAsia="Times New Roman" w:hAnsi="Arial" w:cs="Arial"/>
          <w:bCs/>
          <w:sz w:val="22"/>
          <w:szCs w:val="22"/>
          <w:lang w:eastAsia="sl-SI"/>
        </w:rPr>
      </w:pPr>
      <w:r w:rsidRPr="00C57F61">
        <w:rPr>
          <w:rFonts w:ascii="Arial" w:eastAsia="Times New Roman" w:hAnsi="Arial" w:cs="Arial"/>
          <w:bCs/>
          <w:sz w:val="22"/>
          <w:szCs w:val="22"/>
          <w:lang w:eastAsia="sl-SI"/>
        </w:rPr>
        <w:t>.............................................................................</w:t>
      </w:r>
      <w:r>
        <w:rPr>
          <w:rFonts w:ascii="Arial" w:eastAsia="Times New Roman" w:hAnsi="Arial" w:cs="Arial"/>
          <w:bCs/>
          <w:sz w:val="22"/>
          <w:szCs w:val="22"/>
          <w:lang w:eastAsia="sl-SI"/>
        </w:rPr>
        <w:t>, št. ……………, ……… let</w:t>
      </w:r>
    </w:p>
    <w:p w14:paraId="676AB1AD" w14:textId="77777777" w:rsidR="00497419" w:rsidRPr="00497419" w:rsidRDefault="00497419" w:rsidP="00497419">
      <w:pPr>
        <w:spacing w:after="0" w:line="240" w:lineRule="auto"/>
        <w:rPr>
          <w:rFonts w:ascii="Arial" w:eastAsia="Times New Roman" w:hAnsi="Arial" w:cs="Arial"/>
          <w:bCs/>
          <w:i/>
          <w:iCs/>
          <w:sz w:val="22"/>
          <w:szCs w:val="22"/>
          <w:lang w:eastAsia="sl-SI"/>
        </w:rPr>
      </w:pPr>
      <w:r w:rsidRPr="00497419">
        <w:rPr>
          <w:rFonts w:ascii="Arial" w:eastAsia="Times New Roman" w:hAnsi="Arial" w:cs="Arial"/>
          <w:bCs/>
          <w:i/>
          <w:iCs/>
          <w:sz w:val="22"/>
          <w:szCs w:val="22"/>
          <w:lang w:eastAsia="sl-SI"/>
        </w:rPr>
        <w:t xml:space="preserve">(navedite ime in priimek, </w:t>
      </w:r>
      <w:proofErr w:type="spellStart"/>
      <w:r w:rsidRPr="00497419">
        <w:rPr>
          <w:rFonts w:ascii="Arial" w:eastAsia="Times New Roman" w:hAnsi="Arial" w:cs="Arial"/>
          <w:bCs/>
          <w:i/>
          <w:iCs/>
          <w:sz w:val="22"/>
          <w:szCs w:val="22"/>
          <w:lang w:eastAsia="sl-SI"/>
        </w:rPr>
        <w:t>ident</w:t>
      </w:r>
      <w:proofErr w:type="spellEnd"/>
      <w:r w:rsidRPr="00497419">
        <w:rPr>
          <w:rFonts w:ascii="Arial" w:eastAsia="Times New Roman" w:hAnsi="Arial" w:cs="Arial"/>
          <w:bCs/>
          <w:i/>
          <w:iCs/>
          <w:sz w:val="22"/>
          <w:szCs w:val="22"/>
          <w:lang w:eastAsia="sl-SI"/>
        </w:rPr>
        <w:t xml:space="preserve">. št. vpisa v imenik in leta delovnih izkušenj) </w:t>
      </w:r>
    </w:p>
    <w:p w14:paraId="6A579F40" w14:textId="24EDC6C0" w:rsidR="00D96D07" w:rsidRPr="00C57F61" w:rsidRDefault="00D96D07" w:rsidP="00D96D07">
      <w:pPr>
        <w:spacing w:after="0" w:line="240" w:lineRule="auto"/>
        <w:rPr>
          <w:rFonts w:ascii="Arial" w:eastAsia="Times New Roman" w:hAnsi="Arial" w:cs="Arial"/>
          <w:bCs/>
          <w:sz w:val="22"/>
          <w:szCs w:val="22"/>
          <w:lang w:eastAsia="sl-SI"/>
        </w:rPr>
      </w:pPr>
    </w:p>
    <w:p w14:paraId="3E854553" w14:textId="77777777" w:rsidR="00D96D07" w:rsidRPr="00C57F61" w:rsidRDefault="00D96D07" w:rsidP="00D96D07">
      <w:pPr>
        <w:spacing w:after="0" w:line="240" w:lineRule="auto"/>
        <w:rPr>
          <w:rFonts w:ascii="Arial" w:eastAsia="Times New Roman" w:hAnsi="Arial" w:cs="Arial"/>
          <w:bCs/>
          <w:sz w:val="22"/>
          <w:szCs w:val="22"/>
          <w:lang w:eastAsia="sl-SI"/>
        </w:rPr>
      </w:pPr>
    </w:p>
    <w:p w14:paraId="19C14A49" w14:textId="40E88260" w:rsidR="00D96D07" w:rsidRDefault="00D96D07" w:rsidP="00D96D07">
      <w:pPr>
        <w:spacing w:after="0" w:line="240" w:lineRule="auto"/>
        <w:rPr>
          <w:rFonts w:ascii="Arial" w:eastAsia="Times New Roman" w:hAnsi="Arial" w:cs="Arial"/>
          <w:b/>
          <w:sz w:val="22"/>
          <w:szCs w:val="22"/>
          <w:lang w:eastAsia="sl-SI"/>
        </w:rPr>
      </w:pPr>
      <w:r w:rsidRPr="00C57F61">
        <w:rPr>
          <w:rFonts w:ascii="Arial" w:eastAsia="Times New Roman" w:hAnsi="Arial" w:cs="Arial"/>
          <w:b/>
          <w:sz w:val="22"/>
          <w:szCs w:val="22"/>
          <w:lang w:eastAsia="sl-SI"/>
        </w:rPr>
        <w:t xml:space="preserve">SPISEK NAJPOMEMBNEJŠIH REFERENC V ZADNJIH </w:t>
      </w:r>
      <w:r w:rsidR="005038D9">
        <w:rPr>
          <w:rFonts w:ascii="Arial" w:eastAsia="Times New Roman" w:hAnsi="Arial" w:cs="Arial"/>
          <w:b/>
          <w:sz w:val="22"/>
          <w:szCs w:val="22"/>
          <w:lang w:eastAsia="sl-SI"/>
        </w:rPr>
        <w:t>10</w:t>
      </w:r>
      <w:r w:rsidRPr="00C57F61">
        <w:rPr>
          <w:rFonts w:ascii="Arial" w:eastAsia="Times New Roman" w:hAnsi="Arial" w:cs="Arial"/>
          <w:b/>
          <w:sz w:val="22"/>
          <w:szCs w:val="22"/>
          <w:lang w:eastAsia="sl-SI"/>
        </w:rPr>
        <w:t xml:space="preserve"> (</w:t>
      </w:r>
      <w:r w:rsidR="005038D9">
        <w:rPr>
          <w:rFonts w:ascii="Arial" w:eastAsia="Times New Roman" w:hAnsi="Arial" w:cs="Arial"/>
          <w:b/>
          <w:sz w:val="22"/>
          <w:szCs w:val="22"/>
          <w:lang w:eastAsia="sl-SI"/>
        </w:rPr>
        <w:t>desetih</w:t>
      </w:r>
      <w:r w:rsidRPr="00C57F61">
        <w:rPr>
          <w:rFonts w:ascii="Arial" w:eastAsia="Times New Roman" w:hAnsi="Arial" w:cs="Arial"/>
          <w:b/>
          <w:sz w:val="22"/>
          <w:szCs w:val="22"/>
          <w:lang w:eastAsia="sl-SI"/>
        </w:rPr>
        <w:t xml:space="preserve">) LETIH </w:t>
      </w:r>
    </w:p>
    <w:p w14:paraId="274B90C9" w14:textId="77777777" w:rsidR="00D96D07" w:rsidRDefault="00D96D07" w:rsidP="00D96D07">
      <w:pPr>
        <w:spacing w:after="0" w:line="240" w:lineRule="auto"/>
        <w:rPr>
          <w:rFonts w:ascii="Arial" w:eastAsia="Times New Roman" w:hAnsi="Arial" w:cs="Arial"/>
          <w:b/>
          <w:sz w:val="22"/>
          <w:szCs w:val="22"/>
          <w:lang w:eastAsia="sl-SI"/>
        </w:rPr>
      </w:pPr>
    </w:p>
    <w:tbl>
      <w:tblPr>
        <w:tblW w:w="11055" w:type="dxa"/>
        <w:tblInd w:w="-5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841"/>
        <w:gridCol w:w="1701"/>
        <w:gridCol w:w="1701"/>
        <w:gridCol w:w="1418"/>
        <w:gridCol w:w="1275"/>
        <w:gridCol w:w="993"/>
        <w:gridCol w:w="2126"/>
      </w:tblGrid>
      <w:tr w:rsidR="00D96D07" w:rsidRPr="009B6AA5" w14:paraId="79E9C0B3" w14:textId="77777777" w:rsidTr="00BC1417">
        <w:trPr>
          <w:trHeight w:val="829"/>
        </w:trPr>
        <w:tc>
          <w:tcPr>
            <w:tcW w:w="1841" w:type="dxa"/>
            <w:shd w:val="pct10" w:color="auto" w:fill="auto"/>
            <w:vAlign w:val="center"/>
            <w:hideMark/>
          </w:tcPr>
          <w:p w14:paraId="18FE46B0" w14:textId="77777777" w:rsidR="00D96D07" w:rsidRPr="009B6AA5" w:rsidRDefault="00D96D07" w:rsidP="00BC1417">
            <w:pPr>
              <w:autoSpaceDN w:val="0"/>
              <w:spacing w:after="0" w:line="276" w:lineRule="auto"/>
              <w:jc w:val="center"/>
              <w:textAlignment w:val="baseline"/>
              <w:rPr>
                <w:rFonts w:ascii="Arial" w:eastAsia="Times New Roman" w:hAnsi="Arial" w:cs="Arial"/>
                <w:sz w:val="22"/>
                <w:szCs w:val="22"/>
                <w:lang w:eastAsia="sl-SI"/>
              </w:rPr>
            </w:pPr>
            <w:r w:rsidRPr="009B6AA5">
              <w:rPr>
                <w:rFonts w:ascii="Arial" w:eastAsia="Times New Roman" w:hAnsi="Arial" w:cs="Arial"/>
                <w:sz w:val="22"/>
                <w:szCs w:val="22"/>
                <w:lang w:eastAsia="sl-SI"/>
              </w:rPr>
              <w:t>Naročnik</w:t>
            </w:r>
          </w:p>
        </w:tc>
        <w:tc>
          <w:tcPr>
            <w:tcW w:w="1701" w:type="dxa"/>
            <w:shd w:val="pct10" w:color="auto" w:fill="auto"/>
            <w:vAlign w:val="center"/>
            <w:hideMark/>
          </w:tcPr>
          <w:p w14:paraId="6DEA9557" w14:textId="77777777" w:rsidR="00D96D07" w:rsidRPr="009B6AA5" w:rsidRDefault="00D96D07" w:rsidP="00BC1417">
            <w:pPr>
              <w:autoSpaceDN w:val="0"/>
              <w:spacing w:after="0" w:line="276" w:lineRule="auto"/>
              <w:jc w:val="center"/>
              <w:textAlignment w:val="baseline"/>
              <w:rPr>
                <w:rFonts w:ascii="Arial" w:eastAsia="Times New Roman" w:hAnsi="Arial" w:cs="Arial"/>
                <w:sz w:val="22"/>
                <w:szCs w:val="22"/>
                <w:lang w:eastAsia="sl-SI"/>
              </w:rPr>
            </w:pPr>
            <w:r w:rsidRPr="009B6AA5">
              <w:rPr>
                <w:rFonts w:ascii="Arial" w:eastAsia="Times New Roman" w:hAnsi="Arial" w:cs="Arial"/>
                <w:sz w:val="22"/>
                <w:szCs w:val="22"/>
                <w:lang w:eastAsia="sl-SI"/>
              </w:rPr>
              <w:t xml:space="preserve">Naziv objekta in lokacija </w:t>
            </w:r>
          </w:p>
        </w:tc>
        <w:tc>
          <w:tcPr>
            <w:tcW w:w="1701" w:type="dxa"/>
            <w:shd w:val="pct10" w:color="auto" w:fill="auto"/>
            <w:vAlign w:val="center"/>
            <w:hideMark/>
          </w:tcPr>
          <w:p w14:paraId="5B702EC7" w14:textId="77777777" w:rsidR="00D96D07" w:rsidRPr="009B6AA5" w:rsidRDefault="00D96D07" w:rsidP="00BC1417">
            <w:pPr>
              <w:autoSpaceDN w:val="0"/>
              <w:spacing w:after="0" w:line="276" w:lineRule="auto"/>
              <w:jc w:val="center"/>
              <w:textAlignment w:val="baseline"/>
              <w:rPr>
                <w:rFonts w:ascii="Arial" w:eastAsia="Times New Roman" w:hAnsi="Arial" w:cs="Arial"/>
                <w:sz w:val="22"/>
                <w:szCs w:val="22"/>
                <w:lang w:eastAsia="sl-SI"/>
              </w:rPr>
            </w:pPr>
            <w:r w:rsidRPr="009B6AA5">
              <w:rPr>
                <w:rFonts w:ascii="Arial" w:eastAsia="Times New Roman" w:hAnsi="Arial" w:cs="Arial"/>
                <w:sz w:val="22"/>
                <w:szCs w:val="22"/>
                <w:lang w:eastAsia="sl-SI"/>
              </w:rPr>
              <w:t>Vrsta del</w:t>
            </w:r>
          </w:p>
        </w:tc>
        <w:tc>
          <w:tcPr>
            <w:tcW w:w="1418" w:type="dxa"/>
            <w:shd w:val="pct10" w:color="auto" w:fill="auto"/>
          </w:tcPr>
          <w:p w14:paraId="79BF7203" w14:textId="77777777" w:rsidR="00D96D07" w:rsidRPr="009B6AA5" w:rsidRDefault="00D96D07" w:rsidP="00BC1417">
            <w:pPr>
              <w:autoSpaceDN w:val="0"/>
              <w:spacing w:after="0" w:line="276" w:lineRule="auto"/>
              <w:jc w:val="center"/>
              <w:textAlignment w:val="baseline"/>
              <w:rPr>
                <w:rFonts w:ascii="Arial" w:eastAsia="Times New Roman" w:hAnsi="Arial" w:cs="Arial"/>
                <w:sz w:val="22"/>
                <w:szCs w:val="22"/>
                <w:lang w:eastAsia="sl-SI"/>
              </w:rPr>
            </w:pPr>
            <w:r>
              <w:rPr>
                <w:rFonts w:ascii="Arial" w:eastAsia="Times New Roman" w:hAnsi="Arial" w:cs="Arial"/>
                <w:sz w:val="22"/>
                <w:szCs w:val="22"/>
                <w:lang w:eastAsia="sl-SI"/>
              </w:rPr>
              <w:t>Klasifikacija objekta</w:t>
            </w:r>
          </w:p>
        </w:tc>
        <w:tc>
          <w:tcPr>
            <w:tcW w:w="1275" w:type="dxa"/>
            <w:shd w:val="pct10" w:color="auto" w:fill="auto"/>
            <w:hideMark/>
          </w:tcPr>
          <w:p w14:paraId="4085E89B" w14:textId="77777777" w:rsidR="00D96D07" w:rsidRPr="009B6AA5" w:rsidRDefault="00D96D07" w:rsidP="00BC1417">
            <w:pPr>
              <w:autoSpaceDN w:val="0"/>
              <w:spacing w:after="0" w:line="276" w:lineRule="auto"/>
              <w:jc w:val="center"/>
              <w:textAlignment w:val="baseline"/>
              <w:rPr>
                <w:rFonts w:ascii="Arial" w:eastAsia="Times New Roman" w:hAnsi="Arial" w:cs="Arial"/>
                <w:sz w:val="22"/>
                <w:szCs w:val="22"/>
                <w:lang w:eastAsia="sl-SI"/>
              </w:rPr>
            </w:pPr>
            <w:r>
              <w:rPr>
                <w:rFonts w:ascii="Arial" w:eastAsia="Times New Roman" w:hAnsi="Arial" w:cs="Arial"/>
                <w:sz w:val="22"/>
                <w:szCs w:val="22"/>
                <w:lang w:eastAsia="sl-SI"/>
              </w:rPr>
              <w:t>m2</w:t>
            </w:r>
          </w:p>
        </w:tc>
        <w:tc>
          <w:tcPr>
            <w:tcW w:w="993" w:type="dxa"/>
            <w:shd w:val="pct10" w:color="auto" w:fill="auto"/>
            <w:vAlign w:val="center"/>
            <w:hideMark/>
          </w:tcPr>
          <w:p w14:paraId="6C39648A" w14:textId="77777777" w:rsidR="00D96D07" w:rsidRPr="009B6AA5" w:rsidRDefault="00D96D07" w:rsidP="00BC1417">
            <w:pPr>
              <w:autoSpaceDN w:val="0"/>
              <w:spacing w:after="0" w:line="276" w:lineRule="auto"/>
              <w:jc w:val="center"/>
              <w:textAlignment w:val="baseline"/>
              <w:rPr>
                <w:rFonts w:ascii="Arial" w:eastAsia="Times New Roman" w:hAnsi="Arial" w:cs="Arial"/>
                <w:sz w:val="22"/>
                <w:szCs w:val="22"/>
                <w:lang w:eastAsia="sl-SI"/>
              </w:rPr>
            </w:pPr>
            <w:r w:rsidRPr="009B6AA5">
              <w:rPr>
                <w:rFonts w:ascii="Arial" w:eastAsia="Times New Roman" w:hAnsi="Arial" w:cs="Arial"/>
                <w:sz w:val="22"/>
                <w:szCs w:val="22"/>
                <w:lang w:eastAsia="sl-SI"/>
              </w:rPr>
              <w:t xml:space="preserve">Leto </w:t>
            </w:r>
          </w:p>
          <w:p w14:paraId="70D2E0FD" w14:textId="77777777" w:rsidR="00D96D07" w:rsidRPr="009B6AA5" w:rsidRDefault="00D96D07" w:rsidP="00BC1417">
            <w:pPr>
              <w:autoSpaceDN w:val="0"/>
              <w:spacing w:after="0" w:line="276" w:lineRule="auto"/>
              <w:jc w:val="center"/>
              <w:textAlignment w:val="baseline"/>
              <w:rPr>
                <w:rFonts w:ascii="Arial" w:eastAsia="Times New Roman" w:hAnsi="Arial" w:cs="Arial"/>
                <w:sz w:val="22"/>
                <w:szCs w:val="22"/>
                <w:lang w:eastAsia="sl-SI"/>
              </w:rPr>
            </w:pPr>
            <w:r w:rsidRPr="009B6AA5">
              <w:rPr>
                <w:rFonts w:ascii="Arial" w:eastAsia="Times New Roman" w:hAnsi="Arial" w:cs="Arial"/>
                <w:sz w:val="22"/>
                <w:szCs w:val="22"/>
                <w:lang w:eastAsia="sl-SI"/>
              </w:rPr>
              <w:t>izvedbe</w:t>
            </w:r>
          </w:p>
        </w:tc>
        <w:tc>
          <w:tcPr>
            <w:tcW w:w="2126" w:type="dxa"/>
            <w:shd w:val="pct10" w:color="auto" w:fill="auto"/>
            <w:hideMark/>
          </w:tcPr>
          <w:p w14:paraId="650E489D" w14:textId="77777777" w:rsidR="00D96D07" w:rsidRPr="009B6AA5" w:rsidRDefault="00D96D07" w:rsidP="00BC1417">
            <w:pPr>
              <w:autoSpaceDN w:val="0"/>
              <w:spacing w:after="0" w:line="276" w:lineRule="auto"/>
              <w:jc w:val="center"/>
              <w:textAlignment w:val="baseline"/>
              <w:rPr>
                <w:rFonts w:ascii="Arial" w:eastAsia="Times New Roman" w:hAnsi="Arial" w:cs="Arial"/>
                <w:sz w:val="22"/>
                <w:szCs w:val="22"/>
                <w:lang w:eastAsia="sl-SI"/>
              </w:rPr>
            </w:pPr>
            <w:r w:rsidRPr="009B6AA5">
              <w:rPr>
                <w:rFonts w:ascii="Arial" w:eastAsia="Times New Roman" w:hAnsi="Arial" w:cs="Arial"/>
                <w:sz w:val="22"/>
                <w:szCs w:val="22"/>
                <w:lang w:eastAsia="sl-SI"/>
              </w:rPr>
              <w:t>Kontakt naročnika</w:t>
            </w:r>
          </w:p>
          <w:p w14:paraId="70048EDE" w14:textId="77777777" w:rsidR="00D96D07" w:rsidRPr="009B6AA5" w:rsidRDefault="00D96D07" w:rsidP="00BC1417">
            <w:pPr>
              <w:autoSpaceDN w:val="0"/>
              <w:spacing w:after="0" w:line="276" w:lineRule="auto"/>
              <w:jc w:val="center"/>
              <w:textAlignment w:val="baseline"/>
              <w:rPr>
                <w:rFonts w:ascii="Arial" w:eastAsia="Times New Roman" w:hAnsi="Arial" w:cs="Arial"/>
                <w:sz w:val="22"/>
                <w:szCs w:val="22"/>
                <w:lang w:eastAsia="sl-SI"/>
              </w:rPr>
            </w:pPr>
            <w:r w:rsidRPr="009B6AA5">
              <w:rPr>
                <w:rFonts w:ascii="Arial" w:eastAsia="Times New Roman" w:hAnsi="Arial" w:cs="Arial"/>
                <w:sz w:val="22"/>
                <w:szCs w:val="22"/>
                <w:lang w:eastAsia="sl-SI"/>
              </w:rPr>
              <w:t>(ime, priimek</w:t>
            </w:r>
            <w:r>
              <w:rPr>
                <w:rFonts w:ascii="Arial" w:eastAsia="Times New Roman" w:hAnsi="Arial" w:cs="Arial"/>
                <w:sz w:val="22"/>
                <w:szCs w:val="22"/>
                <w:lang w:eastAsia="sl-SI"/>
              </w:rPr>
              <w:t xml:space="preserve">, tel. št. </w:t>
            </w:r>
            <w:r w:rsidRPr="009B6AA5">
              <w:rPr>
                <w:rFonts w:ascii="Arial" w:eastAsia="Times New Roman" w:hAnsi="Arial" w:cs="Arial"/>
                <w:sz w:val="22"/>
                <w:szCs w:val="22"/>
                <w:lang w:eastAsia="sl-SI"/>
              </w:rPr>
              <w:t>e-mail)</w:t>
            </w:r>
          </w:p>
        </w:tc>
      </w:tr>
      <w:tr w:rsidR="00D96D07" w:rsidRPr="009B6AA5" w14:paraId="412109F5" w14:textId="77777777" w:rsidTr="00BC1417">
        <w:trPr>
          <w:trHeight w:val="1087"/>
        </w:trPr>
        <w:tc>
          <w:tcPr>
            <w:tcW w:w="1841" w:type="dxa"/>
          </w:tcPr>
          <w:p w14:paraId="17927C28" w14:textId="77777777" w:rsidR="00D96D07" w:rsidRPr="009B6AA5" w:rsidRDefault="00D96D07" w:rsidP="00BC1417">
            <w:pPr>
              <w:autoSpaceDN w:val="0"/>
              <w:spacing w:after="0" w:line="276" w:lineRule="auto"/>
              <w:jc w:val="center"/>
              <w:textAlignment w:val="baseline"/>
              <w:rPr>
                <w:rFonts w:ascii="Arial" w:eastAsia="Times New Roman" w:hAnsi="Arial" w:cs="Arial"/>
                <w:sz w:val="22"/>
                <w:szCs w:val="22"/>
                <w:lang w:eastAsia="sl-SI"/>
              </w:rPr>
            </w:pPr>
          </w:p>
        </w:tc>
        <w:tc>
          <w:tcPr>
            <w:tcW w:w="1701" w:type="dxa"/>
          </w:tcPr>
          <w:p w14:paraId="69B1B803" w14:textId="77777777" w:rsidR="00D96D07" w:rsidRPr="009B6AA5" w:rsidRDefault="00D96D07" w:rsidP="00BC1417">
            <w:pPr>
              <w:autoSpaceDN w:val="0"/>
              <w:spacing w:after="0" w:line="276" w:lineRule="auto"/>
              <w:textAlignment w:val="baseline"/>
              <w:rPr>
                <w:rFonts w:ascii="Arial" w:eastAsia="Times New Roman" w:hAnsi="Arial" w:cs="Arial"/>
                <w:sz w:val="22"/>
                <w:szCs w:val="22"/>
                <w:lang w:eastAsia="sl-SI"/>
              </w:rPr>
            </w:pPr>
          </w:p>
        </w:tc>
        <w:tc>
          <w:tcPr>
            <w:tcW w:w="1701" w:type="dxa"/>
          </w:tcPr>
          <w:p w14:paraId="61ED2EBE" w14:textId="77777777" w:rsidR="00D96D07" w:rsidRPr="009B6AA5" w:rsidRDefault="00D96D07" w:rsidP="00BC1417">
            <w:pPr>
              <w:autoSpaceDN w:val="0"/>
              <w:spacing w:after="0" w:line="276" w:lineRule="auto"/>
              <w:textAlignment w:val="baseline"/>
              <w:rPr>
                <w:rFonts w:ascii="Arial" w:eastAsia="Times New Roman" w:hAnsi="Arial" w:cs="Arial"/>
                <w:sz w:val="22"/>
                <w:szCs w:val="22"/>
                <w:lang w:eastAsia="sl-SI"/>
              </w:rPr>
            </w:pPr>
          </w:p>
        </w:tc>
        <w:tc>
          <w:tcPr>
            <w:tcW w:w="1418" w:type="dxa"/>
          </w:tcPr>
          <w:p w14:paraId="63271F30" w14:textId="77777777" w:rsidR="00D96D07" w:rsidRPr="009B6AA5" w:rsidRDefault="00D96D07" w:rsidP="00BC1417">
            <w:pPr>
              <w:autoSpaceDN w:val="0"/>
              <w:spacing w:after="0" w:line="276" w:lineRule="auto"/>
              <w:textAlignment w:val="baseline"/>
              <w:rPr>
                <w:rFonts w:ascii="Arial" w:eastAsia="Times New Roman" w:hAnsi="Arial" w:cs="Arial"/>
                <w:sz w:val="22"/>
                <w:szCs w:val="22"/>
                <w:lang w:eastAsia="sl-SI"/>
              </w:rPr>
            </w:pPr>
          </w:p>
        </w:tc>
        <w:tc>
          <w:tcPr>
            <w:tcW w:w="1275" w:type="dxa"/>
          </w:tcPr>
          <w:p w14:paraId="6EE4716A" w14:textId="77777777" w:rsidR="00D96D07" w:rsidRPr="009B6AA5" w:rsidRDefault="00D96D07" w:rsidP="00BC1417">
            <w:pPr>
              <w:autoSpaceDN w:val="0"/>
              <w:spacing w:after="0" w:line="276" w:lineRule="auto"/>
              <w:textAlignment w:val="baseline"/>
              <w:rPr>
                <w:rFonts w:ascii="Arial" w:eastAsia="Times New Roman" w:hAnsi="Arial" w:cs="Arial"/>
                <w:sz w:val="22"/>
                <w:szCs w:val="22"/>
                <w:lang w:eastAsia="sl-SI"/>
              </w:rPr>
            </w:pPr>
          </w:p>
        </w:tc>
        <w:tc>
          <w:tcPr>
            <w:tcW w:w="993" w:type="dxa"/>
          </w:tcPr>
          <w:p w14:paraId="4CDFEECF" w14:textId="77777777" w:rsidR="00D96D07" w:rsidRPr="009B6AA5" w:rsidRDefault="00D96D07" w:rsidP="00BC1417">
            <w:pPr>
              <w:autoSpaceDN w:val="0"/>
              <w:spacing w:after="0" w:line="276" w:lineRule="auto"/>
              <w:textAlignment w:val="baseline"/>
              <w:rPr>
                <w:rFonts w:ascii="Arial" w:eastAsia="Times New Roman" w:hAnsi="Arial" w:cs="Arial"/>
                <w:sz w:val="22"/>
                <w:szCs w:val="22"/>
                <w:lang w:eastAsia="sl-SI"/>
              </w:rPr>
            </w:pPr>
          </w:p>
        </w:tc>
        <w:tc>
          <w:tcPr>
            <w:tcW w:w="2126" w:type="dxa"/>
          </w:tcPr>
          <w:p w14:paraId="45D96C6A" w14:textId="77777777" w:rsidR="00D96D07" w:rsidRPr="009B6AA5" w:rsidRDefault="00D96D07" w:rsidP="00BC1417">
            <w:pPr>
              <w:autoSpaceDN w:val="0"/>
              <w:spacing w:after="0" w:line="276" w:lineRule="auto"/>
              <w:textAlignment w:val="baseline"/>
              <w:rPr>
                <w:rFonts w:ascii="Arial" w:eastAsia="Times New Roman" w:hAnsi="Arial" w:cs="Arial"/>
                <w:sz w:val="22"/>
                <w:szCs w:val="22"/>
                <w:lang w:eastAsia="sl-SI"/>
              </w:rPr>
            </w:pPr>
          </w:p>
        </w:tc>
      </w:tr>
      <w:tr w:rsidR="00D96D07" w:rsidRPr="009B6AA5" w14:paraId="3089FEE3" w14:textId="77777777" w:rsidTr="00BC1417">
        <w:trPr>
          <w:trHeight w:val="1072"/>
        </w:trPr>
        <w:tc>
          <w:tcPr>
            <w:tcW w:w="1841" w:type="dxa"/>
          </w:tcPr>
          <w:p w14:paraId="2B87C19D" w14:textId="77777777" w:rsidR="00D96D07" w:rsidRPr="009B6AA5" w:rsidRDefault="00D96D07" w:rsidP="00BC1417">
            <w:pPr>
              <w:autoSpaceDN w:val="0"/>
              <w:spacing w:after="0" w:line="276" w:lineRule="auto"/>
              <w:textAlignment w:val="baseline"/>
              <w:rPr>
                <w:rFonts w:ascii="Arial" w:eastAsia="Times New Roman" w:hAnsi="Arial" w:cs="Arial"/>
                <w:sz w:val="22"/>
                <w:szCs w:val="22"/>
                <w:lang w:eastAsia="sl-SI"/>
              </w:rPr>
            </w:pPr>
          </w:p>
        </w:tc>
        <w:tc>
          <w:tcPr>
            <w:tcW w:w="1701" w:type="dxa"/>
          </w:tcPr>
          <w:p w14:paraId="121B7410" w14:textId="77777777" w:rsidR="00D96D07" w:rsidRPr="009B6AA5" w:rsidRDefault="00D96D07" w:rsidP="00BC1417">
            <w:pPr>
              <w:autoSpaceDN w:val="0"/>
              <w:spacing w:after="0" w:line="276" w:lineRule="auto"/>
              <w:textAlignment w:val="baseline"/>
              <w:rPr>
                <w:rFonts w:ascii="Arial" w:eastAsia="Times New Roman" w:hAnsi="Arial" w:cs="Arial"/>
                <w:sz w:val="22"/>
                <w:szCs w:val="22"/>
                <w:lang w:eastAsia="sl-SI"/>
              </w:rPr>
            </w:pPr>
          </w:p>
        </w:tc>
        <w:tc>
          <w:tcPr>
            <w:tcW w:w="1701" w:type="dxa"/>
          </w:tcPr>
          <w:p w14:paraId="42403CFD" w14:textId="77777777" w:rsidR="00D96D07" w:rsidRPr="009B6AA5" w:rsidRDefault="00D96D07" w:rsidP="00BC1417">
            <w:pPr>
              <w:autoSpaceDN w:val="0"/>
              <w:spacing w:after="0" w:line="276" w:lineRule="auto"/>
              <w:textAlignment w:val="baseline"/>
              <w:rPr>
                <w:rFonts w:ascii="Arial" w:eastAsia="Times New Roman" w:hAnsi="Arial" w:cs="Arial"/>
                <w:sz w:val="22"/>
                <w:szCs w:val="22"/>
                <w:lang w:eastAsia="sl-SI"/>
              </w:rPr>
            </w:pPr>
          </w:p>
        </w:tc>
        <w:tc>
          <w:tcPr>
            <w:tcW w:w="1418" w:type="dxa"/>
          </w:tcPr>
          <w:p w14:paraId="35709213" w14:textId="77777777" w:rsidR="00D96D07" w:rsidRPr="009B6AA5" w:rsidRDefault="00D96D07" w:rsidP="00BC1417">
            <w:pPr>
              <w:autoSpaceDN w:val="0"/>
              <w:spacing w:after="0" w:line="276" w:lineRule="auto"/>
              <w:textAlignment w:val="baseline"/>
              <w:rPr>
                <w:rFonts w:ascii="Arial" w:eastAsia="Times New Roman" w:hAnsi="Arial" w:cs="Arial"/>
                <w:sz w:val="22"/>
                <w:szCs w:val="22"/>
                <w:lang w:eastAsia="sl-SI"/>
              </w:rPr>
            </w:pPr>
          </w:p>
        </w:tc>
        <w:tc>
          <w:tcPr>
            <w:tcW w:w="1275" w:type="dxa"/>
          </w:tcPr>
          <w:p w14:paraId="3AA0A66A" w14:textId="77777777" w:rsidR="00D96D07" w:rsidRPr="009B6AA5" w:rsidRDefault="00D96D07" w:rsidP="00BC1417">
            <w:pPr>
              <w:autoSpaceDN w:val="0"/>
              <w:spacing w:after="0" w:line="276" w:lineRule="auto"/>
              <w:textAlignment w:val="baseline"/>
              <w:rPr>
                <w:rFonts w:ascii="Arial" w:eastAsia="Times New Roman" w:hAnsi="Arial" w:cs="Arial"/>
                <w:sz w:val="22"/>
                <w:szCs w:val="22"/>
                <w:lang w:eastAsia="sl-SI"/>
              </w:rPr>
            </w:pPr>
          </w:p>
        </w:tc>
        <w:tc>
          <w:tcPr>
            <w:tcW w:w="993" w:type="dxa"/>
          </w:tcPr>
          <w:p w14:paraId="401CFD3C" w14:textId="77777777" w:rsidR="00D96D07" w:rsidRPr="009B6AA5" w:rsidRDefault="00D96D07" w:rsidP="00BC1417">
            <w:pPr>
              <w:autoSpaceDN w:val="0"/>
              <w:spacing w:after="0" w:line="276" w:lineRule="auto"/>
              <w:textAlignment w:val="baseline"/>
              <w:rPr>
                <w:rFonts w:ascii="Arial" w:eastAsia="Times New Roman" w:hAnsi="Arial" w:cs="Arial"/>
                <w:sz w:val="22"/>
                <w:szCs w:val="22"/>
                <w:lang w:eastAsia="sl-SI"/>
              </w:rPr>
            </w:pPr>
          </w:p>
        </w:tc>
        <w:tc>
          <w:tcPr>
            <w:tcW w:w="2126" w:type="dxa"/>
          </w:tcPr>
          <w:p w14:paraId="332BC0A3" w14:textId="77777777" w:rsidR="00D96D07" w:rsidRPr="009B6AA5" w:rsidRDefault="00D96D07" w:rsidP="00BC1417">
            <w:pPr>
              <w:autoSpaceDN w:val="0"/>
              <w:spacing w:after="0" w:line="276" w:lineRule="auto"/>
              <w:textAlignment w:val="baseline"/>
              <w:rPr>
                <w:rFonts w:ascii="Arial" w:eastAsia="Times New Roman" w:hAnsi="Arial" w:cs="Arial"/>
                <w:sz w:val="22"/>
                <w:szCs w:val="22"/>
                <w:lang w:eastAsia="sl-SI"/>
              </w:rPr>
            </w:pPr>
          </w:p>
        </w:tc>
      </w:tr>
      <w:tr w:rsidR="00D96D07" w:rsidRPr="009B6AA5" w14:paraId="37BE03A3" w14:textId="77777777" w:rsidTr="00BC1417">
        <w:trPr>
          <w:trHeight w:val="1072"/>
        </w:trPr>
        <w:tc>
          <w:tcPr>
            <w:tcW w:w="1841" w:type="dxa"/>
          </w:tcPr>
          <w:p w14:paraId="390423DB" w14:textId="77777777" w:rsidR="00D96D07" w:rsidRPr="009B6AA5" w:rsidRDefault="00D96D07" w:rsidP="00BC1417">
            <w:pPr>
              <w:autoSpaceDN w:val="0"/>
              <w:spacing w:after="0" w:line="276" w:lineRule="auto"/>
              <w:textAlignment w:val="baseline"/>
              <w:rPr>
                <w:rFonts w:ascii="Arial" w:eastAsia="Times New Roman" w:hAnsi="Arial" w:cs="Arial"/>
                <w:sz w:val="22"/>
                <w:szCs w:val="22"/>
                <w:lang w:eastAsia="sl-SI"/>
              </w:rPr>
            </w:pPr>
          </w:p>
        </w:tc>
        <w:tc>
          <w:tcPr>
            <w:tcW w:w="1701" w:type="dxa"/>
          </w:tcPr>
          <w:p w14:paraId="6EE056C8" w14:textId="77777777" w:rsidR="00D96D07" w:rsidRPr="009B6AA5" w:rsidRDefault="00D96D07" w:rsidP="00BC1417">
            <w:pPr>
              <w:autoSpaceDN w:val="0"/>
              <w:spacing w:after="0" w:line="276" w:lineRule="auto"/>
              <w:textAlignment w:val="baseline"/>
              <w:rPr>
                <w:rFonts w:ascii="Arial" w:eastAsia="Times New Roman" w:hAnsi="Arial" w:cs="Arial"/>
                <w:sz w:val="22"/>
                <w:szCs w:val="22"/>
                <w:lang w:eastAsia="sl-SI"/>
              </w:rPr>
            </w:pPr>
          </w:p>
        </w:tc>
        <w:tc>
          <w:tcPr>
            <w:tcW w:w="1701" w:type="dxa"/>
          </w:tcPr>
          <w:p w14:paraId="2F6E28C6" w14:textId="77777777" w:rsidR="00D96D07" w:rsidRPr="009B6AA5" w:rsidRDefault="00D96D07" w:rsidP="00BC1417">
            <w:pPr>
              <w:autoSpaceDN w:val="0"/>
              <w:spacing w:after="0" w:line="276" w:lineRule="auto"/>
              <w:textAlignment w:val="baseline"/>
              <w:rPr>
                <w:rFonts w:ascii="Arial" w:eastAsia="Times New Roman" w:hAnsi="Arial" w:cs="Arial"/>
                <w:sz w:val="22"/>
                <w:szCs w:val="22"/>
                <w:lang w:eastAsia="sl-SI"/>
              </w:rPr>
            </w:pPr>
          </w:p>
        </w:tc>
        <w:tc>
          <w:tcPr>
            <w:tcW w:w="1418" w:type="dxa"/>
          </w:tcPr>
          <w:p w14:paraId="301EFFFC" w14:textId="77777777" w:rsidR="00D96D07" w:rsidRPr="009B6AA5" w:rsidRDefault="00D96D07" w:rsidP="00BC1417">
            <w:pPr>
              <w:autoSpaceDN w:val="0"/>
              <w:spacing w:after="0" w:line="276" w:lineRule="auto"/>
              <w:textAlignment w:val="baseline"/>
              <w:rPr>
                <w:rFonts w:ascii="Arial" w:eastAsia="Times New Roman" w:hAnsi="Arial" w:cs="Arial"/>
                <w:sz w:val="22"/>
                <w:szCs w:val="22"/>
                <w:lang w:eastAsia="sl-SI"/>
              </w:rPr>
            </w:pPr>
          </w:p>
        </w:tc>
        <w:tc>
          <w:tcPr>
            <w:tcW w:w="1275" w:type="dxa"/>
          </w:tcPr>
          <w:p w14:paraId="304F2809" w14:textId="77777777" w:rsidR="00D96D07" w:rsidRPr="009B6AA5" w:rsidRDefault="00D96D07" w:rsidP="00BC1417">
            <w:pPr>
              <w:autoSpaceDN w:val="0"/>
              <w:spacing w:after="0" w:line="276" w:lineRule="auto"/>
              <w:textAlignment w:val="baseline"/>
              <w:rPr>
                <w:rFonts w:ascii="Arial" w:eastAsia="Times New Roman" w:hAnsi="Arial" w:cs="Arial"/>
                <w:sz w:val="22"/>
                <w:szCs w:val="22"/>
                <w:lang w:eastAsia="sl-SI"/>
              </w:rPr>
            </w:pPr>
          </w:p>
        </w:tc>
        <w:tc>
          <w:tcPr>
            <w:tcW w:w="993" w:type="dxa"/>
          </w:tcPr>
          <w:p w14:paraId="67BFB1AA" w14:textId="77777777" w:rsidR="00D96D07" w:rsidRPr="009B6AA5" w:rsidRDefault="00D96D07" w:rsidP="00BC1417">
            <w:pPr>
              <w:autoSpaceDN w:val="0"/>
              <w:spacing w:after="0" w:line="276" w:lineRule="auto"/>
              <w:textAlignment w:val="baseline"/>
              <w:rPr>
                <w:rFonts w:ascii="Arial" w:eastAsia="Times New Roman" w:hAnsi="Arial" w:cs="Arial"/>
                <w:sz w:val="22"/>
                <w:szCs w:val="22"/>
                <w:lang w:eastAsia="sl-SI"/>
              </w:rPr>
            </w:pPr>
          </w:p>
        </w:tc>
        <w:tc>
          <w:tcPr>
            <w:tcW w:w="2126" w:type="dxa"/>
          </w:tcPr>
          <w:p w14:paraId="400FC324" w14:textId="77777777" w:rsidR="00D96D07" w:rsidRPr="009B6AA5" w:rsidRDefault="00D96D07" w:rsidP="00BC1417">
            <w:pPr>
              <w:autoSpaceDN w:val="0"/>
              <w:spacing w:after="0" w:line="276" w:lineRule="auto"/>
              <w:textAlignment w:val="baseline"/>
              <w:rPr>
                <w:rFonts w:ascii="Arial" w:eastAsia="Times New Roman" w:hAnsi="Arial" w:cs="Arial"/>
                <w:sz w:val="22"/>
                <w:szCs w:val="22"/>
                <w:lang w:eastAsia="sl-SI"/>
              </w:rPr>
            </w:pPr>
          </w:p>
        </w:tc>
      </w:tr>
    </w:tbl>
    <w:p w14:paraId="5DF7CFB7" w14:textId="77777777" w:rsidR="00D96D07" w:rsidRPr="00260C07" w:rsidRDefault="00D96D07" w:rsidP="00D96D07">
      <w:pPr>
        <w:spacing w:after="0" w:line="240" w:lineRule="auto"/>
        <w:jc w:val="both"/>
        <w:rPr>
          <w:rFonts w:ascii="Arial" w:eastAsia="Times New Roman" w:hAnsi="Arial" w:cs="Arial"/>
          <w:b/>
          <w:bCs/>
          <w:sz w:val="20"/>
          <w:szCs w:val="20"/>
          <w:lang w:eastAsia="sl-SI"/>
        </w:rPr>
      </w:pPr>
      <w:r w:rsidRPr="00260C07">
        <w:rPr>
          <w:rFonts w:ascii="Arial" w:eastAsia="Times New Roman" w:hAnsi="Arial" w:cs="Arial"/>
          <w:b/>
          <w:bCs/>
          <w:sz w:val="20"/>
          <w:szCs w:val="20"/>
          <w:lang w:eastAsia="sl-SI"/>
        </w:rPr>
        <w:t>Pogoji:</w:t>
      </w:r>
    </w:p>
    <w:p w14:paraId="06E87A86" w14:textId="77777777" w:rsidR="009E6EA2" w:rsidRPr="009E6EA2" w:rsidRDefault="009E6EA2" w:rsidP="009E6EA2">
      <w:pPr>
        <w:numPr>
          <w:ilvl w:val="0"/>
          <w:numId w:val="22"/>
        </w:numPr>
        <w:spacing w:after="0" w:line="240" w:lineRule="auto"/>
        <w:jc w:val="both"/>
        <w:rPr>
          <w:rFonts w:ascii="Arial" w:hAnsi="Arial" w:cs="Arial"/>
          <w:sz w:val="20"/>
          <w:szCs w:val="20"/>
        </w:rPr>
      </w:pPr>
      <w:r w:rsidRPr="009E6EA2">
        <w:rPr>
          <w:rFonts w:ascii="Arial" w:eastAsiaTheme="minorEastAsia" w:hAnsi="Arial" w:cs="Arial"/>
          <w:sz w:val="20"/>
          <w:szCs w:val="20"/>
          <w:lang w:eastAsia="sl-SI"/>
        </w:rPr>
        <w:t>ima najmanj 10 (deset) let delovnih izkušenj na področju projektiranja;</w:t>
      </w:r>
    </w:p>
    <w:p w14:paraId="1FB10E65" w14:textId="724D747C" w:rsidR="009E6EA2" w:rsidRPr="009E6EA2" w:rsidRDefault="009E6EA2" w:rsidP="009E6EA2">
      <w:pPr>
        <w:numPr>
          <w:ilvl w:val="0"/>
          <w:numId w:val="22"/>
        </w:numPr>
        <w:spacing w:after="0" w:line="240" w:lineRule="exact"/>
        <w:contextualSpacing/>
        <w:jc w:val="both"/>
        <w:rPr>
          <w:rFonts w:ascii="Arial" w:eastAsia="Times New Roman" w:hAnsi="Arial" w:cs="Arial"/>
          <w:iCs/>
          <w:sz w:val="20"/>
          <w:szCs w:val="20"/>
          <w:lang w:eastAsia="sl-SI"/>
        </w:rPr>
      </w:pPr>
      <w:r w:rsidRPr="009E6EA2">
        <w:rPr>
          <w:rFonts w:ascii="Arial" w:eastAsiaTheme="minorEastAsia" w:hAnsi="Arial" w:cs="Arial"/>
          <w:sz w:val="20"/>
          <w:szCs w:val="20"/>
          <w:lang w:eastAsia="sl-SI"/>
        </w:rPr>
        <w:t xml:space="preserve">ima najmanj </w:t>
      </w:r>
      <w:r w:rsidR="00091DE4">
        <w:rPr>
          <w:rFonts w:ascii="Arial" w:eastAsiaTheme="minorEastAsia" w:hAnsi="Arial" w:cs="Arial"/>
          <w:sz w:val="20"/>
          <w:szCs w:val="20"/>
          <w:lang w:eastAsia="sl-SI"/>
        </w:rPr>
        <w:t>1</w:t>
      </w:r>
      <w:r w:rsidR="00091DE4" w:rsidRPr="009E6EA2">
        <w:rPr>
          <w:rFonts w:ascii="Arial" w:eastAsiaTheme="minorEastAsia" w:hAnsi="Arial" w:cs="Arial"/>
          <w:sz w:val="20"/>
          <w:szCs w:val="20"/>
          <w:lang w:eastAsia="sl-SI"/>
        </w:rPr>
        <w:t xml:space="preserve"> </w:t>
      </w:r>
      <w:r w:rsidRPr="009E6EA2">
        <w:rPr>
          <w:rFonts w:ascii="Arial" w:eastAsiaTheme="minorEastAsia" w:hAnsi="Arial" w:cs="Arial"/>
          <w:sz w:val="20"/>
          <w:szCs w:val="20"/>
          <w:lang w:eastAsia="sl-SI"/>
        </w:rPr>
        <w:t>(</w:t>
      </w:r>
      <w:r w:rsidR="00091DE4">
        <w:rPr>
          <w:rFonts w:ascii="Arial" w:eastAsiaTheme="minorEastAsia" w:hAnsi="Arial" w:cs="Arial"/>
          <w:sz w:val="20"/>
          <w:szCs w:val="20"/>
          <w:lang w:eastAsia="sl-SI"/>
        </w:rPr>
        <w:t>eno</w:t>
      </w:r>
      <w:r w:rsidRPr="009E6EA2">
        <w:rPr>
          <w:rFonts w:ascii="Arial" w:eastAsiaTheme="minorEastAsia" w:hAnsi="Arial" w:cs="Arial"/>
          <w:sz w:val="20"/>
          <w:szCs w:val="20"/>
          <w:lang w:eastAsia="sl-SI"/>
        </w:rPr>
        <w:t>) referenc</w:t>
      </w:r>
      <w:r w:rsidR="00091DE4">
        <w:rPr>
          <w:rFonts w:ascii="Arial" w:eastAsiaTheme="minorEastAsia" w:hAnsi="Arial" w:cs="Arial"/>
          <w:sz w:val="20"/>
          <w:szCs w:val="20"/>
          <w:lang w:eastAsia="sl-SI"/>
        </w:rPr>
        <w:t>o</w:t>
      </w:r>
      <w:r w:rsidRPr="009E6EA2">
        <w:rPr>
          <w:rFonts w:ascii="Arial" w:eastAsiaTheme="minorEastAsia" w:hAnsi="Arial" w:cs="Arial"/>
          <w:sz w:val="20"/>
          <w:szCs w:val="20"/>
          <w:lang w:eastAsia="sl-SI"/>
        </w:rPr>
        <w:t xml:space="preserve">, ki izkazuje, da je kot pooblaščeni strokovnjak v zadnjih </w:t>
      </w:r>
      <w:r w:rsidR="005038D9">
        <w:rPr>
          <w:rFonts w:ascii="Arial" w:eastAsiaTheme="minorEastAsia" w:hAnsi="Arial" w:cs="Arial"/>
          <w:sz w:val="20"/>
          <w:szCs w:val="20"/>
          <w:lang w:eastAsia="sl-SI"/>
        </w:rPr>
        <w:t>10</w:t>
      </w:r>
      <w:r w:rsidR="00091DE4" w:rsidRPr="009E6EA2">
        <w:rPr>
          <w:rFonts w:ascii="Arial" w:eastAsiaTheme="minorEastAsia" w:hAnsi="Arial" w:cs="Arial"/>
          <w:sz w:val="20"/>
          <w:szCs w:val="20"/>
          <w:lang w:eastAsia="sl-SI"/>
        </w:rPr>
        <w:t xml:space="preserve"> </w:t>
      </w:r>
      <w:r w:rsidRPr="009E6EA2">
        <w:rPr>
          <w:rFonts w:ascii="Arial" w:eastAsiaTheme="minorEastAsia" w:hAnsi="Arial" w:cs="Arial"/>
          <w:sz w:val="20"/>
          <w:szCs w:val="20"/>
          <w:lang w:eastAsia="sl-SI"/>
        </w:rPr>
        <w:t>(</w:t>
      </w:r>
      <w:r w:rsidR="005038D9">
        <w:rPr>
          <w:rFonts w:ascii="Arial" w:eastAsiaTheme="minorEastAsia" w:hAnsi="Arial" w:cs="Arial"/>
          <w:sz w:val="20"/>
          <w:szCs w:val="20"/>
          <w:lang w:eastAsia="sl-SI"/>
        </w:rPr>
        <w:t>desetih</w:t>
      </w:r>
      <w:r w:rsidRPr="009E6EA2">
        <w:rPr>
          <w:rFonts w:ascii="Arial" w:eastAsiaTheme="minorEastAsia" w:hAnsi="Arial" w:cs="Arial"/>
          <w:sz w:val="20"/>
          <w:szCs w:val="20"/>
          <w:lang w:eastAsia="sl-SI"/>
        </w:rPr>
        <w:t xml:space="preserve">) letih, </w:t>
      </w:r>
      <w:r w:rsidRPr="009E6EA2">
        <w:rPr>
          <w:rFonts w:ascii="Arial" w:eastAsia="Times New Roman" w:hAnsi="Arial" w:cs="Arial"/>
          <w:sz w:val="20"/>
          <w:szCs w:val="20"/>
          <w:lang w:eastAsia="sl-SI"/>
        </w:rPr>
        <w:t>izdelal načrt gradbenih konstrukcij podobne zahtevnosti in kompleksnosti</w:t>
      </w:r>
      <w:r w:rsidRPr="009E6EA2">
        <w:rPr>
          <w:rFonts w:ascii="Arial" w:eastAsia="Times New Roman" w:hAnsi="Arial" w:cs="Arial"/>
          <w:iCs/>
          <w:sz w:val="20"/>
          <w:szCs w:val="20"/>
          <w:lang w:eastAsia="sl-SI"/>
        </w:rPr>
        <w:t>, kot je rekonstrukcija stavbe Vrazov trg 2 oz. stavb s klasifikacijo CC-SI:</w:t>
      </w:r>
    </w:p>
    <w:p w14:paraId="6681F681" w14:textId="77777777" w:rsidR="009E6EA2" w:rsidRPr="009E6EA2" w:rsidRDefault="009E6EA2" w:rsidP="009E6EA2">
      <w:pPr>
        <w:numPr>
          <w:ilvl w:val="0"/>
          <w:numId w:val="49"/>
        </w:numPr>
        <w:spacing w:after="0" w:line="240" w:lineRule="exact"/>
        <w:ind w:left="1417"/>
        <w:contextualSpacing/>
        <w:jc w:val="both"/>
        <w:rPr>
          <w:rFonts w:ascii="Arial" w:eastAsia="Times New Roman" w:hAnsi="Arial" w:cs="Arial"/>
          <w:iCs/>
          <w:sz w:val="20"/>
          <w:szCs w:val="20"/>
          <w:lang w:eastAsia="sl-SI"/>
        </w:rPr>
      </w:pPr>
      <w:r w:rsidRPr="009E6EA2">
        <w:rPr>
          <w:rFonts w:ascii="Arial" w:eastAsia="Times New Roman" w:hAnsi="Arial" w:cs="Arial"/>
          <w:iCs/>
          <w:sz w:val="20"/>
          <w:szCs w:val="20"/>
          <w:lang w:eastAsia="sl-SI"/>
        </w:rPr>
        <w:t>122 Poslovne in upravne stavbe – Uredba o razvrščanju objektov (Uradni list RS, št. 96/22)), v izmeri najmanj 2.000 m2 BTP</w:t>
      </w:r>
    </w:p>
    <w:p w14:paraId="22DAAD73" w14:textId="77777777" w:rsidR="009E6EA2" w:rsidRPr="009E6EA2" w:rsidRDefault="009E6EA2" w:rsidP="009E6EA2">
      <w:pPr>
        <w:spacing w:after="0" w:line="240" w:lineRule="exact"/>
        <w:ind w:left="1417"/>
        <w:contextualSpacing/>
        <w:jc w:val="both"/>
        <w:rPr>
          <w:rFonts w:ascii="Arial" w:eastAsia="Times New Roman" w:hAnsi="Arial" w:cs="Arial"/>
          <w:iCs/>
          <w:sz w:val="20"/>
          <w:szCs w:val="20"/>
          <w:lang w:eastAsia="sl-SI"/>
        </w:rPr>
      </w:pPr>
      <w:r w:rsidRPr="009E6EA2">
        <w:rPr>
          <w:rFonts w:ascii="Arial" w:eastAsia="Times New Roman" w:hAnsi="Arial" w:cs="Arial"/>
          <w:iCs/>
          <w:sz w:val="20"/>
          <w:szCs w:val="20"/>
          <w:lang w:eastAsia="sl-SI"/>
        </w:rPr>
        <w:t xml:space="preserve">ali   </w:t>
      </w:r>
    </w:p>
    <w:p w14:paraId="3A3CCE8C" w14:textId="77777777" w:rsidR="009E6EA2" w:rsidRPr="009E6EA2" w:rsidRDefault="009E6EA2" w:rsidP="009E6EA2">
      <w:pPr>
        <w:numPr>
          <w:ilvl w:val="0"/>
          <w:numId w:val="49"/>
        </w:numPr>
        <w:spacing w:after="0" w:line="240" w:lineRule="exact"/>
        <w:ind w:left="1417"/>
        <w:contextualSpacing/>
        <w:jc w:val="both"/>
        <w:rPr>
          <w:rFonts w:ascii="Arial" w:eastAsia="Times New Roman" w:hAnsi="Arial" w:cs="Arial"/>
          <w:iCs/>
          <w:sz w:val="20"/>
          <w:szCs w:val="20"/>
          <w:lang w:eastAsia="sl-SI"/>
        </w:rPr>
      </w:pPr>
      <w:r w:rsidRPr="009E6EA2">
        <w:rPr>
          <w:rFonts w:ascii="Arial" w:eastAsia="Times New Roman" w:hAnsi="Arial" w:cs="Arial"/>
          <w:iCs/>
          <w:sz w:val="20"/>
          <w:szCs w:val="20"/>
          <w:lang w:eastAsia="sl-SI"/>
        </w:rPr>
        <w:t>126 Stavbe splošnega družbenega pomena  (CC-SI) – Uredba o razvrščanju objektov (Uradni list RS, št. 96/22) ), v izmeri najmanj 2.000 m2 BTP.</w:t>
      </w:r>
    </w:p>
    <w:p w14:paraId="49CCAC6C" w14:textId="77777777" w:rsidR="001749D2" w:rsidRPr="00260C07" w:rsidRDefault="001749D2" w:rsidP="001749D2">
      <w:pPr>
        <w:spacing w:after="0" w:line="240" w:lineRule="exact"/>
        <w:jc w:val="both"/>
        <w:rPr>
          <w:rFonts w:ascii="Arial" w:hAnsi="Arial" w:cs="Arial"/>
          <w:sz w:val="20"/>
          <w:szCs w:val="20"/>
        </w:rPr>
      </w:pPr>
    </w:p>
    <w:p w14:paraId="4BFF83B9" w14:textId="77777777" w:rsidR="001749D2" w:rsidRPr="00260C07" w:rsidRDefault="001749D2" w:rsidP="001749D2">
      <w:pPr>
        <w:rPr>
          <w:rFonts w:ascii="Arial" w:hAnsi="Arial" w:cs="Arial"/>
          <w:sz w:val="20"/>
          <w:szCs w:val="20"/>
          <w:lang w:eastAsia="sl-SI"/>
        </w:rPr>
      </w:pPr>
      <w:r w:rsidRPr="00260C07">
        <w:rPr>
          <w:rFonts w:ascii="Arial" w:hAnsi="Arial" w:cs="Arial"/>
          <w:sz w:val="20"/>
          <w:szCs w:val="20"/>
          <w:lang w:eastAsia="sl-SI"/>
        </w:rPr>
        <w:t>Za uspešno priznano referenco se šteje izdelava projektne dokumentacije s pridobljenim gradbenim dovoljenjem in uporabnim dovoljenjem oz. primopredajnim zapisnikom o dokončanju del, potrjenem s strani investitorja v primeru, da uporabno dovoljenje ni bilo zahtevano.</w:t>
      </w:r>
    </w:p>
    <w:p w14:paraId="246D3DE7" w14:textId="77777777" w:rsidR="00D96D07" w:rsidRPr="00260C07" w:rsidRDefault="00D96D07" w:rsidP="00D96D07">
      <w:pPr>
        <w:widowControl w:val="0"/>
        <w:spacing w:after="0" w:line="240" w:lineRule="auto"/>
        <w:jc w:val="both"/>
        <w:rPr>
          <w:rFonts w:ascii="Arial" w:eastAsia="Times New Roman" w:hAnsi="Arial" w:cs="Arial"/>
          <w:b/>
          <w:bCs/>
          <w:lang w:val="en-US" w:eastAsia="sl-SI" w:bidi="hi-IN"/>
        </w:rPr>
      </w:pPr>
    </w:p>
    <w:p w14:paraId="0DEC9DC3" w14:textId="77777777" w:rsidR="00D96D07" w:rsidRPr="00260C07" w:rsidRDefault="00D96D07" w:rsidP="00D96D07">
      <w:pPr>
        <w:suppressAutoHyphens/>
        <w:autoSpaceDE w:val="0"/>
        <w:autoSpaceDN w:val="0"/>
        <w:spacing w:after="0" w:line="240" w:lineRule="auto"/>
        <w:textAlignment w:val="baseline"/>
        <w:rPr>
          <w:rFonts w:ascii="Times New Roman" w:eastAsia="Times New Roman" w:hAnsi="Times New Roman" w:cs="Times New Roman"/>
          <w:kern w:val="3"/>
          <w:szCs w:val="20"/>
          <w:lang w:eastAsia="zh-CN"/>
        </w:rPr>
      </w:pPr>
      <w:r w:rsidRPr="00260C07">
        <w:rPr>
          <w:rFonts w:ascii="Arial" w:eastAsia="Times New Roman" w:hAnsi="Arial" w:cs="Arial"/>
          <w:kern w:val="3"/>
          <w:sz w:val="22"/>
          <w:szCs w:val="22"/>
          <w:lang w:eastAsia="zh-CN"/>
        </w:rPr>
        <w:t>Datum:</w:t>
      </w:r>
      <w:r w:rsidRPr="00260C07">
        <w:rPr>
          <w:rFonts w:ascii="Arial" w:eastAsia="Times New Roman" w:hAnsi="Arial" w:cs="Arial"/>
          <w:kern w:val="3"/>
          <w:sz w:val="22"/>
          <w:szCs w:val="22"/>
          <w:lang w:eastAsia="zh-CN"/>
        </w:rPr>
        <w:tab/>
      </w:r>
      <w:r w:rsidRPr="00260C07">
        <w:rPr>
          <w:rFonts w:ascii="Arial" w:eastAsia="Times New Roman" w:hAnsi="Arial" w:cs="Arial"/>
          <w:kern w:val="3"/>
          <w:sz w:val="22"/>
          <w:szCs w:val="22"/>
          <w:lang w:eastAsia="zh-CN"/>
        </w:rPr>
        <w:tab/>
      </w:r>
      <w:r w:rsidRPr="00260C07">
        <w:rPr>
          <w:rFonts w:ascii="Arial" w:eastAsia="Times New Roman" w:hAnsi="Arial" w:cs="Arial"/>
          <w:kern w:val="3"/>
          <w:sz w:val="22"/>
          <w:szCs w:val="22"/>
          <w:lang w:eastAsia="zh-CN"/>
        </w:rPr>
        <w:tab/>
      </w:r>
      <w:r w:rsidRPr="00260C07">
        <w:rPr>
          <w:rFonts w:ascii="Arial" w:eastAsia="Times New Roman" w:hAnsi="Arial" w:cs="Arial"/>
          <w:kern w:val="3"/>
          <w:sz w:val="22"/>
          <w:szCs w:val="22"/>
          <w:lang w:eastAsia="zh-CN"/>
        </w:rPr>
        <w:tab/>
      </w:r>
      <w:r w:rsidRPr="00260C07">
        <w:rPr>
          <w:rFonts w:ascii="Arial" w:eastAsia="Times New Roman" w:hAnsi="Arial" w:cs="Arial"/>
          <w:kern w:val="3"/>
          <w:sz w:val="22"/>
          <w:szCs w:val="22"/>
          <w:lang w:eastAsia="zh-CN"/>
        </w:rPr>
        <w:tab/>
      </w:r>
      <w:r w:rsidRPr="00260C07">
        <w:rPr>
          <w:rFonts w:ascii="Arial" w:eastAsia="Times New Roman" w:hAnsi="Arial" w:cs="Arial"/>
          <w:kern w:val="3"/>
          <w:sz w:val="22"/>
          <w:szCs w:val="22"/>
          <w:lang w:eastAsia="zh-CN"/>
        </w:rPr>
        <w:tab/>
      </w:r>
      <w:r w:rsidRPr="00260C07">
        <w:rPr>
          <w:rFonts w:ascii="Arial" w:eastAsia="Times New Roman" w:hAnsi="Arial" w:cs="Arial"/>
          <w:kern w:val="3"/>
          <w:sz w:val="22"/>
          <w:szCs w:val="22"/>
          <w:lang w:eastAsia="zh-CN"/>
        </w:rPr>
        <w:tab/>
        <w:t>Podpis:</w:t>
      </w:r>
    </w:p>
    <w:p w14:paraId="496D0952" w14:textId="77777777" w:rsidR="00D96D07" w:rsidRPr="00260C07" w:rsidRDefault="00D96D07" w:rsidP="00D96D07">
      <w:pPr>
        <w:suppressAutoHyphens/>
        <w:autoSpaceDE w:val="0"/>
        <w:autoSpaceDN w:val="0"/>
        <w:spacing w:after="0" w:line="240" w:lineRule="auto"/>
        <w:textAlignment w:val="baseline"/>
        <w:rPr>
          <w:rFonts w:ascii="Arial" w:eastAsia="Times New Roman" w:hAnsi="Arial" w:cs="Arial"/>
          <w:kern w:val="3"/>
          <w:sz w:val="22"/>
          <w:szCs w:val="22"/>
          <w:lang w:eastAsia="zh-CN"/>
        </w:rPr>
      </w:pPr>
    </w:p>
    <w:p w14:paraId="770B7391" w14:textId="77777777" w:rsidR="00D96D07" w:rsidRPr="00260C07" w:rsidRDefault="00D96D07" w:rsidP="00D96D07">
      <w:pPr>
        <w:spacing w:after="0" w:line="240" w:lineRule="auto"/>
        <w:jc w:val="both"/>
        <w:rPr>
          <w:rFonts w:ascii="Arial" w:eastAsia="Times New Roman" w:hAnsi="Arial" w:cs="Arial"/>
          <w:sz w:val="22"/>
          <w:szCs w:val="22"/>
          <w:lang w:eastAsia="sl-SI"/>
        </w:rPr>
      </w:pPr>
      <w:r w:rsidRPr="00260C07">
        <w:rPr>
          <w:rFonts w:ascii="Arial" w:eastAsia="SimSun" w:hAnsi="Arial" w:cs="Arial"/>
          <w:kern w:val="3"/>
          <w:sz w:val="22"/>
          <w:szCs w:val="22"/>
          <w:lang w:val="en-US" w:eastAsia="zh-CN" w:bidi="hi-IN"/>
        </w:rPr>
        <w:t>_________________</w:t>
      </w:r>
      <w:r w:rsidRPr="00260C07">
        <w:rPr>
          <w:rFonts w:ascii="Arial" w:eastAsia="SimSun" w:hAnsi="Arial" w:cs="Arial"/>
          <w:kern w:val="3"/>
          <w:sz w:val="22"/>
          <w:szCs w:val="22"/>
          <w:lang w:val="en-US" w:eastAsia="zh-CN" w:bidi="hi-IN"/>
        </w:rPr>
        <w:tab/>
      </w:r>
      <w:r w:rsidRPr="00260C07">
        <w:rPr>
          <w:rFonts w:ascii="Arial" w:eastAsia="SimSun" w:hAnsi="Arial" w:cs="Arial"/>
          <w:kern w:val="3"/>
          <w:sz w:val="22"/>
          <w:szCs w:val="22"/>
          <w:lang w:val="en-US" w:eastAsia="zh-CN" w:bidi="hi-IN"/>
        </w:rPr>
        <w:tab/>
      </w:r>
      <w:r w:rsidRPr="00260C07">
        <w:rPr>
          <w:rFonts w:ascii="Arial" w:eastAsia="SimSun" w:hAnsi="Arial" w:cs="Arial"/>
          <w:kern w:val="3"/>
          <w:sz w:val="22"/>
          <w:szCs w:val="22"/>
          <w:lang w:val="en-US" w:eastAsia="zh-CN" w:bidi="hi-IN"/>
        </w:rPr>
        <w:tab/>
      </w:r>
      <w:r w:rsidRPr="00260C07">
        <w:rPr>
          <w:rFonts w:ascii="Arial" w:eastAsia="SimSun" w:hAnsi="Arial" w:cs="Arial"/>
          <w:kern w:val="3"/>
          <w:sz w:val="22"/>
          <w:szCs w:val="22"/>
          <w:lang w:val="en-US" w:eastAsia="zh-CN" w:bidi="hi-IN"/>
        </w:rPr>
        <w:tab/>
      </w:r>
      <w:r w:rsidRPr="00260C07">
        <w:rPr>
          <w:rFonts w:ascii="Arial" w:eastAsia="SimSun" w:hAnsi="Arial" w:cs="Arial"/>
          <w:kern w:val="3"/>
          <w:sz w:val="22"/>
          <w:szCs w:val="22"/>
          <w:lang w:val="en-US" w:eastAsia="zh-CN" w:bidi="hi-IN"/>
        </w:rPr>
        <w:tab/>
      </w:r>
      <w:r w:rsidRPr="00260C07">
        <w:rPr>
          <w:rFonts w:ascii="Arial" w:eastAsia="SimSun" w:hAnsi="Arial" w:cs="Arial"/>
          <w:kern w:val="3"/>
          <w:sz w:val="22"/>
          <w:szCs w:val="22"/>
          <w:lang w:val="en-US" w:eastAsia="zh-CN" w:bidi="hi-IN"/>
        </w:rPr>
        <w:tab/>
        <w:t>___________________</w:t>
      </w:r>
    </w:p>
    <w:p w14:paraId="0D5D6748" w14:textId="77777777" w:rsidR="00D96D07" w:rsidRPr="00260C07" w:rsidRDefault="00D96D07" w:rsidP="00D96D07">
      <w:pPr>
        <w:spacing w:after="0" w:line="240" w:lineRule="auto"/>
        <w:jc w:val="both"/>
        <w:rPr>
          <w:rFonts w:ascii="Arial" w:eastAsia="Times New Roman" w:hAnsi="Arial" w:cs="Arial"/>
          <w:sz w:val="22"/>
          <w:szCs w:val="22"/>
          <w:lang w:eastAsia="sl-SI"/>
        </w:rPr>
      </w:pPr>
    </w:p>
    <w:p w14:paraId="534FF452" w14:textId="77777777" w:rsidR="00736A19" w:rsidRDefault="00D96D07" w:rsidP="000A6DE3">
      <w:pPr>
        <w:spacing w:after="0" w:line="240" w:lineRule="auto"/>
        <w:jc w:val="both"/>
        <w:rPr>
          <w:lang w:eastAsia="sl-SI"/>
        </w:rPr>
      </w:pPr>
      <w:r w:rsidRPr="00260C07">
        <w:rPr>
          <w:rFonts w:ascii="Arial" w:eastAsia="Times New Roman" w:hAnsi="Arial" w:cs="Arial"/>
          <w:sz w:val="20"/>
          <w:szCs w:val="20"/>
          <w:lang w:eastAsia="sl-SI"/>
        </w:rPr>
        <w:t>Opomba: Naročnik lahko pred oddajo javnega naročila od ponudnika, kateremu se je odločil oddati javno naročilo zahteva, da predloži potrdila naročnikov o referencah, ki jih v razpisnem obrazcu navaja</w:t>
      </w:r>
    </w:p>
    <w:p w14:paraId="3D5CCC59" w14:textId="77777777" w:rsidR="00736A19" w:rsidRDefault="00736A19" w:rsidP="00C57F61">
      <w:pPr>
        <w:rPr>
          <w:lang w:eastAsia="sl-SI"/>
        </w:rPr>
      </w:pPr>
    </w:p>
    <w:p w14:paraId="2537CBE5" w14:textId="77777777" w:rsidR="00497419" w:rsidRDefault="00497419" w:rsidP="00C57F61">
      <w:pPr>
        <w:rPr>
          <w:lang w:eastAsia="sl-SI"/>
        </w:rPr>
      </w:pPr>
    </w:p>
    <w:p w14:paraId="2C185504" w14:textId="77777777" w:rsidR="00803B9A" w:rsidRPr="00FE5027" w:rsidRDefault="00803B9A" w:rsidP="00803B9A">
      <w:pPr>
        <w:pStyle w:val="Naslov"/>
        <w:rPr>
          <w:rFonts w:ascii="Arial" w:hAnsi="Arial" w:cs="Arial"/>
        </w:rPr>
      </w:pPr>
      <w:r w:rsidRPr="008F7276">
        <w:rPr>
          <w:rFonts w:ascii="Arial" w:hAnsi="Arial" w:cs="Arial"/>
          <w:sz w:val="24"/>
          <w:szCs w:val="24"/>
        </w:rPr>
        <w:lastRenderedPageBreak/>
        <w:t xml:space="preserve">OBR </w:t>
      </w:r>
      <w:r w:rsidR="00736A19">
        <w:rPr>
          <w:rFonts w:ascii="Arial" w:hAnsi="Arial" w:cs="Arial"/>
          <w:sz w:val="24"/>
          <w:szCs w:val="24"/>
        </w:rPr>
        <w:t>10</w:t>
      </w:r>
    </w:p>
    <w:p w14:paraId="3C823665" w14:textId="77777777" w:rsidR="00803B9A" w:rsidRDefault="00803B9A" w:rsidP="00803B9A">
      <w:pPr>
        <w:pStyle w:val="Brezrazmikov"/>
        <w:jc w:val="center"/>
        <w:rPr>
          <w:rFonts w:ascii="Arial" w:hAnsi="Arial" w:cs="Arial"/>
          <w:b/>
          <w:lang w:val="sl-SI" w:eastAsia="sl-SI"/>
        </w:rPr>
      </w:pPr>
    </w:p>
    <w:p w14:paraId="6A6DA684" w14:textId="77777777" w:rsidR="001F2518" w:rsidRDefault="001F2518" w:rsidP="001F2518">
      <w:pPr>
        <w:suppressAutoHyphens/>
        <w:autoSpaceDE w:val="0"/>
        <w:autoSpaceDN w:val="0"/>
        <w:spacing w:after="0" w:line="240" w:lineRule="auto"/>
        <w:jc w:val="center"/>
        <w:textAlignment w:val="baseline"/>
        <w:rPr>
          <w:rFonts w:ascii="Arial" w:eastAsia="Times New Roman" w:hAnsi="Arial" w:cs="Arial"/>
          <w:b/>
          <w:bCs/>
          <w:kern w:val="3"/>
          <w:sz w:val="22"/>
          <w:szCs w:val="22"/>
          <w:lang w:eastAsia="zh-CN"/>
        </w:rPr>
      </w:pPr>
    </w:p>
    <w:p w14:paraId="0B9A1064" w14:textId="77777777" w:rsidR="001F2518" w:rsidRPr="001F2518" w:rsidRDefault="001F2518" w:rsidP="001F2518">
      <w:pPr>
        <w:suppressAutoHyphens/>
        <w:autoSpaceDE w:val="0"/>
        <w:autoSpaceDN w:val="0"/>
        <w:spacing w:after="0" w:line="240" w:lineRule="auto"/>
        <w:jc w:val="center"/>
        <w:textAlignment w:val="baseline"/>
        <w:rPr>
          <w:rFonts w:ascii="Times New Roman" w:eastAsia="Times New Roman" w:hAnsi="Times New Roman" w:cs="Times New Roman"/>
          <w:kern w:val="3"/>
          <w:szCs w:val="20"/>
          <w:lang w:eastAsia="zh-CN"/>
        </w:rPr>
      </w:pPr>
      <w:r w:rsidRPr="001F2518">
        <w:rPr>
          <w:rFonts w:ascii="Arial" w:eastAsia="Times New Roman" w:hAnsi="Arial" w:cs="Arial"/>
          <w:b/>
          <w:bCs/>
          <w:kern w:val="3"/>
          <w:sz w:val="22"/>
          <w:szCs w:val="22"/>
          <w:lang w:eastAsia="zh-CN"/>
        </w:rPr>
        <w:t>IZJAVA PONUDNIKA oz. POSLOVODEČEGA, DA NE NASTOPA S PODIZVAJALCI</w:t>
      </w:r>
    </w:p>
    <w:p w14:paraId="3073782A" w14:textId="77777777" w:rsidR="001F2518" w:rsidRPr="001F2518" w:rsidRDefault="001F2518" w:rsidP="001F2518">
      <w:pPr>
        <w:suppressAutoHyphens/>
        <w:autoSpaceDE w:val="0"/>
        <w:autoSpaceDN w:val="0"/>
        <w:spacing w:after="0" w:line="240" w:lineRule="auto"/>
        <w:jc w:val="center"/>
        <w:textAlignment w:val="baseline"/>
        <w:rPr>
          <w:rFonts w:ascii="Arial" w:eastAsia="Times New Roman" w:hAnsi="Arial" w:cs="Arial"/>
          <w:b/>
          <w:bCs/>
          <w:kern w:val="3"/>
          <w:sz w:val="22"/>
          <w:szCs w:val="22"/>
          <w:lang w:eastAsia="zh-CN"/>
        </w:rPr>
      </w:pPr>
    </w:p>
    <w:p w14:paraId="58D5A0B3" w14:textId="77777777" w:rsidR="001F2518" w:rsidRPr="001F2518" w:rsidRDefault="001F2518" w:rsidP="001F2518">
      <w:pPr>
        <w:suppressAutoHyphens/>
        <w:autoSpaceDE w:val="0"/>
        <w:autoSpaceDN w:val="0"/>
        <w:spacing w:after="0" w:line="240" w:lineRule="auto"/>
        <w:jc w:val="center"/>
        <w:textAlignment w:val="baseline"/>
        <w:rPr>
          <w:rFonts w:ascii="Arial" w:eastAsia="Times New Roman" w:hAnsi="Arial" w:cs="Arial"/>
          <w:b/>
          <w:bCs/>
          <w:kern w:val="3"/>
          <w:sz w:val="22"/>
          <w:szCs w:val="22"/>
          <w:lang w:eastAsia="zh-CN"/>
        </w:rPr>
      </w:pPr>
    </w:p>
    <w:p w14:paraId="1682CAC5" w14:textId="77777777" w:rsidR="001F2518" w:rsidRPr="001F2518" w:rsidRDefault="001F2518" w:rsidP="001F2518">
      <w:pPr>
        <w:suppressAutoHyphens/>
        <w:autoSpaceDE w:val="0"/>
        <w:autoSpaceDN w:val="0"/>
        <w:spacing w:after="0" w:line="240" w:lineRule="auto"/>
        <w:jc w:val="center"/>
        <w:textAlignment w:val="baseline"/>
        <w:rPr>
          <w:rFonts w:ascii="Arial" w:eastAsia="Times New Roman" w:hAnsi="Arial" w:cs="Arial"/>
          <w:b/>
          <w:bCs/>
          <w:kern w:val="3"/>
          <w:sz w:val="22"/>
          <w:szCs w:val="22"/>
          <w:lang w:eastAsia="zh-CN"/>
        </w:rPr>
      </w:pPr>
    </w:p>
    <w:p w14:paraId="32A9B5F1" w14:textId="77777777" w:rsidR="001F2518" w:rsidRPr="001F2518" w:rsidRDefault="001F2518" w:rsidP="001F2518">
      <w:pPr>
        <w:suppressAutoHyphens/>
        <w:autoSpaceDE w:val="0"/>
        <w:autoSpaceDN w:val="0"/>
        <w:spacing w:after="0" w:line="240" w:lineRule="auto"/>
        <w:jc w:val="center"/>
        <w:textAlignment w:val="baseline"/>
        <w:rPr>
          <w:rFonts w:ascii="Arial" w:eastAsia="Times New Roman" w:hAnsi="Arial" w:cs="Arial"/>
          <w:b/>
          <w:bCs/>
          <w:kern w:val="3"/>
          <w:sz w:val="22"/>
          <w:szCs w:val="22"/>
          <w:lang w:eastAsia="zh-CN"/>
        </w:rPr>
      </w:pPr>
    </w:p>
    <w:p w14:paraId="33B5B83E" w14:textId="77777777" w:rsidR="001F2518" w:rsidRPr="001F2518" w:rsidRDefault="001F2518" w:rsidP="001F2518">
      <w:pPr>
        <w:suppressAutoHyphens/>
        <w:autoSpaceDN w:val="0"/>
        <w:spacing w:after="0" w:line="240" w:lineRule="auto"/>
        <w:jc w:val="both"/>
        <w:textAlignment w:val="baseline"/>
        <w:rPr>
          <w:rFonts w:ascii="Arial" w:eastAsia="Times New Roman" w:hAnsi="Arial" w:cs="Arial"/>
          <w:kern w:val="3"/>
          <w:sz w:val="20"/>
          <w:szCs w:val="20"/>
          <w:lang w:eastAsia="zh-CN"/>
        </w:rPr>
      </w:pPr>
      <w:r w:rsidRPr="001F2518">
        <w:rPr>
          <w:rFonts w:ascii="Arial" w:eastAsia="Times New Roman" w:hAnsi="Arial" w:cs="Arial"/>
          <w:b/>
          <w:bCs/>
          <w:kern w:val="3"/>
          <w:sz w:val="22"/>
          <w:szCs w:val="22"/>
          <w:lang w:eastAsia="zh-CN"/>
        </w:rPr>
        <w:t>PONUDNIK</w:t>
      </w:r>
      <w:r w:rsidRPr="001F2518">
        <w:rPr>
          <w:rFonts w:ascii="Arial" w:eastAsia="Times New Roman" w:hAnsi="Arial" w:cs="Arial"/>
          <w:b/>
          <w:kern w:val="3"/>
          <w:sz w:val="22"/>
          <w:szCs w:val="22"/>
          <w:lang w:eastAsia="zh-CN"/>
        </w:rPr>
        <w:t xml:space="preserve"> oz. POSLOVODEČI (v primeru skupnega nastopa):</w:t>
      </w:r>
    </w:p>
    <w:p w14:paraId="5D69E642" w14:textId="77777777" w:rsidR="001F2518" w:rsidRPr="001F2518" w:rsidRDefault="001F2518" w:rsidP="001F2518">
      <w:pPr>
        <w:suppressAutoHyphens/>
        <w:autoSpaceDE w:val="0"/>
        <w:autoSpaceDN w:val="0"/>
        <w:spacing w:after="0" w:line="240" w:lineRule="auto"/>
        <w:jc w:val="center"/>
        <w:textAlignment w:val="baseline"/>
        <w:rPr>
          <w:rFonts w:ascii="Arial" w:eastAsia="Times New Roman" w:hAnsi="Arial" w:cs="Arial"/>
          <w:b/>
          <w:bCs/>
          <w:kern w:val="3"/>
          <w:sz w:val="22"/>
          <w:szCs w:val="22"/>
          <w:lang w:eastAsia="zh-CN"/>
        </w:rPr>
      </w:pPr>
    </w:p>
    <w:p w14:paraId="42B3539C" w14:textId="77777777" w:rsidR="001F2518" w:rsidRPr="001F2518" w:rsidRDefault="001F2518" w:rsidP="001F2518">
      <w:pPr>
        <w:suppressAutoHyphens/>
        <w:autoSpaceDE w:val="0"/>
        <w:autoSpaceDN w:val="0"/>
        <w:spacing w:after="0" w:line="240" w:lineRule="auto"/>
        <w:textAlignment w:val="baseline"/>
        <w:rPr>
          <w:rFonts w:ascii="Times New Roman" w:eastAsia="Times New Roman" w:hAnsi="Times New Roman" w:cs="Times New Roman"/>
          <w:kern w:val="3"/>
          <w:szCs w:val="20"/>
          <w:lang w:eastAsia="zh-CN"/>
        </w:rPr>
      </w:pPr>
      <w:r w:rsidRPr="001F2518">
        <w:rPr>
          <w:rFonts w:ascii="Arial" w:eastAsia="Times New Roman" w:hAnsi="Arial" w:cs="Arial"/>
          <w:kern w:val="3"/>
          <w:sz w:val="22"/>
          <w:szCs w:val="22"/>
          <w:lang w:eastAsia="zh-CN"/>
        </w:rPr>
        <w:t>__________________________________________________________________________</w:t>
      </w:r>
    </w:p>
    <w:p w14:paraId="749B5525" w14:textId="77777777" w:rsidR="001F2518" w:rsidRPr="001F2518" w:rsidRDefault="001F2518" w:rsidP="001F2518">
      <w:pPr>
        <w:suppressAutoHyphens/>
        <w:autoSpaceDE w:val="0"/>
        <w:autoSpaceDN w:val="0"/>
        <w:spacing w:after="0" w:line="240" w:lineRule="auto"/>
        <w:textAlignment w:val="baseline"/>
        <w:rPr>
          <w:rFonts w:ascii="Arial" w:eastAsia="Times New Roman" w:hAnsi="Arial" w:cs="Arial"/>
          <w:kern w:val="3"/>
          <w:sz w:val="22"/>
          <w:szCs w:val="22"/>
          <w:lang w:eastAsia="zh-CN"/>
        </w:rPr>
      </w:pPr>
    </w:p>
    <w:p w14:paraId="061E659B" w14:textId="77777777" w:rsidR="001F2518" w:rsidRPr="001F2518" w:rsidRDefault="001F2518" w:rsidP="001F2518">
      <w:pPr>
        <w:suppressAutoHyphens/>
        <w:autoSpaceDE w:val="0"/>
        <w:autoSpaceDN w:val="0"/>
        <w:spacing w:after="0" w:line="240" w:lineRule="auto"/>
        <w:textAlignment w:val="baseline"/>
        <w:rPr>
          <w:rFonts w:ascii="Arial" w:eastAsia="Times New Roman" w:hAnsi="Arial" w:cs="Arial"/>
          <w:kern w:val="3"/>
          <w:sz w:val="22"/>
          <w:szCs w:val="22"/>
          <w:lang w:eastAsia="zh-CN"/>
        </w:rPr>
      </w:pPr>
    </w:p>
    <w:p w14:paraId="572C93D8" w14:textId="77777777" w:rsidR="001F2518" w:rsidRPr="001F2518" w:rsidRDefault="001F2518" w:rsidP="001F2518">
      <w:pPr>
        <w:suppressAutoHyphens/>
        <w:autoSpaceDE w:val="0"/>
        <w:autoSpaceDN w:val="0"/>
        <w:spacing w:after="0" w:line="240" w:lineRule="auto"/>
        <w:textAlignment w:val="baseline"/>
        <w:rPr>
          <w:rFonts w:ascii="Arial" w:eastAsia="Times New Roman" w:hAnsi="Arial" w:cs="Arial"/>
          <w:kern w:val="3"/>
          <w:sz w:val="22"/>
          <w:szCs w:val="22"/>
          <w:lang w:eastAsia="zh-CN"/>
        </w:rPr>
      </w:pPr>
    </w:p>
    <w:p w14:paraId="6430A992" w14:textId="77777777" w:rsidR="001F2518" w:rsidRPr="001F2518" w:rsidRDefault="001F2518" w:rsidP="001F2518">
      <w:pPr>
        <w:suppressAutoHyphens/>
        <w:autoSpaceDE w:val="0"/>
        <w:autoSpaceDN w:val="0"/>
        <w:spacing w:after="0" w:line="240" w:lineRule="auto"/>
        <w:textAlignment w:val="baseline"/>
        <w:rPr>
          <w:rFonts w:ascii="Arial" w:eastAsia="Times New Roman" w:hAnsi="Arial" w:cs="Arial"/>
          <w:kern w:val="3"/>
          <w:sz w:val="22"/>
          <w:szCs w:val="22"/>
          <w:lang w:eastAsia="zh-CN"/>
        </w:rPr>
      </w:pPr>
    </w:p>
    <w:p w14:paraId="39E639A7" w14:textId="77777777" w:rsidR="001F2518" w:rsidRPr="00E036A7" w:rsidRDefault="001F2518" w:rsidP="001F2518">
      <w:pPr>
        <w:suppressAutoHyphens/>
        <w:autoSpaceDE w:val="0"/>
        <w:autoSpaceDN w:val="0"/>
        <w:spacing w:after="0" w:line="360" w:lineRule="auto"/>
        <w:jc w:val="both"/>
        <w:textAlignment w:val="baseline"/>
        <w:rPr>
          <w:rFonts w:ascii="Arial" w:eastAsia="Times New Roman" w:hAnsi="Arial" w:cs="Times New Roman"/>
          <w:b/>
          <w:bCs/>
          <w:iCs/>
          <w:kern w:val="3"/>
          <w:sz w:val="20"/>
          <w:szCs w:val="20"/>
          <w:highlight w:val="yellow"/>
          <w:lang w:eastAsia="zh-CN"/>
        </w:rPr>
      </w:pPr>
      <w:r w:rsidRPr="00E036A7">
        <w:rPr>
          <w:rFonts w:ascii="Arial" w:eastAsia="Times New Roman" w:hAnsi="Arial" w:cs="Arial"/>
          <w:kern w:val="3"/>
          <w:sz w:val="20"/>
          <w:szCs w:val="20"/>
          <w:lang w:eastAsia="zh-CN"/>
        </w:rPr>
        <w:t xml:space="preserve">V zvezi z javnim naročilom </w:t>
      </w:r>
      <w:r w:rsidRPr="00E036A7">
        <w:rPr>
          <w:rFonts w:ascii="Arial" w:eastAsia="Times New Roman" w:hAnsi="Arial" w:cs="Times New Roman"/>
          <w:b/>
          <w:kern w:val="3"/>
          <w:sz w:val="20"/>
          <w:szCs w:val="20"/>
          <w:lang w:eastAsia="zh-CN"/>
        </w:rPr>
        <w:t>»</w:t>
      </w:r>
      <w:r w:rsidR="00226B05" w:rsidRPr="00E036A7">
        <w:rPr>
          <w:rFonts w:ascii="Arial" w:hAnsi="Arial"/>
          <w:b/>
          <w:bCs/>
          <w:sz w:val="20"/>
          <w:szCs w:val="20"/>
        </w:rPr>
        <w:t>Izdelava projektne dokumentacije za Kampus Vrazov trg KVT II</w:t>
      </w:r>
      <w:r w:rsidRPr="00E036A7">
        <w:rPr>
          <w:rFonts w:ascii="Arial" w:eastAsia="Times New Roman" w:hAnsi="Arial" w:cs="Arial"/>
          <w:b/>
          <w:bCs/>
          <w:iCs/>
          <w:kern w:val="3"/>
          <w:sz w:val="20"/>
          <w:szCs w:val="20"/>
          <w:lang w:eastAsia="zh-CN"/>
        </w:rPr>
        <w:t xml:space="preserve">« </w:t>
      </w:r>
      <w:r w:rsidRPr="00E036A7">
        <w:rPr>
          <w:rFonts w:ascii="Arial" w:eastAsia="Times New Roman" w:hAnsi="Arial" w:cs="Arial"/>
          <w:kern w:val="3"/>
          <w:sz w:val="20"/>
          <w:szCs w:val="20"/>
          <w:lang w:eastAsia="zh-CN"/>
        </w:rPr>
        <w:t>po odprtem postopku, objavljenim na Portalu javnih naročil dne _________ 2024 pod številko objave JN _________</w:t>
      </w:r>
    </w:p>
    <w:p w14:paraId="503E9FEC" w14:textId="77777777" w:rsidR="001F2518" w:rsidRPr="00E036A7" w:rsidRDefault="001F2518" w:rsidP="001F2518">
      <w:pPr>
        <w:suppressAutoHyphens/>
        <w:autoSpaceDE w:val="0"/>
        <w:autoSpaceDN w:val="0"/>
        <w:spacing w:after="0" w:line="240" w:lineRule="auto"/>
        <w:jc w:val="both"/>
        <w:textAlignment w:val="baseline"/>
        <w:rPr>
          <w:rFonts w:ascii="Arial" w:eastAsia="Times New Roman" w:hAnsi="Arial" w:cs="Arial"/>
          <w:kern w:val="3"/>
          <w:sz w:val="20"/>
          <w:szCs w:val="20"/>
          <w:lang w:eastAsia="zh-CN"/>
        </w:rPr>
      </w:pPr>
    </w:p>
    <w:p w14:paraId="0D89FBED" w14:textId="77777777" w:rsidR="001F2518" w:rsidRPr="00E036A7" w:rsidRDefault="001F2518" w:rsidP="001F2518">
      <w:pPr>
        <w:suppressAutoHyphens/>
        <w:autoSpaceDE w:val="0"/>
        <w:autoSpaceDN w:val="0"/>
        <w:spacing w:after="0" w:line="240" w:lineRule="auto"/>
        <w:jc w:val="both"/>
        <w:textAlignment w:val="baseline"/>
        <w:rPr>
          <w:rFonts w:ascii="Arial" w:eastAsia="Times New Roman" w:hAnsi="Arial" w:cs="Arial"/>
          <w:kern w:val="3"/>
          <w:sz w:val="20"/>
          <w:szCs w:val="20"/>
          <w:lang w:eastAsia="zh-CN"/>
        </w:rPr>
      </w:pPr>
    </w:p>
    <w:p w14:paraId="019268C0" w14:textId="77777777" w:rsidR="001F2518" w:rsidRPr="00E036A7" w:rsidRDefault="001F2518" w:rsidP="001F2518">
      <w:pPr>
        <w:suppressAutoHyphens/>
        <w:autoSpaceDE w:val="0"/>
        <w:autoSpaceDN w:val="0"/>
        <w:spacing w:after="0" w:line="240" w:lineRule="auto"/>
        <w:jc w:val="both"/>
        <w:textAlignment w:val="baseline"/>
        <w:rPr>
          <w:rFonts w:ascii="Arial" w:eastAsia="Times New Roman" w:hAnsi="Arial" w:cs="Arial"/>
          <w:kern w:val="3"/>
          <w:sz w:val="20"/>
          <w:szCs w:val="20"/>
          <w:lang w:eastAsia="zh-CN"/>
        </w:rPr>
      </w:pPr>
    </w:p>
    <w:p w14:paraId="68C94352" w14:textId="77777777" w:rsidR="001F2518" w:rsidRPr="00E036A7" w:rsidRDefault="001F2518" w:rsidP="001F2518">
      <w:pPr>
        <w:suppressAutoHyphens/>
        <w:autoSpaceDE w:val="0"/>
        <w:autoSpaceDN w:val="0"/>
        <w:spacing w:after="0" w:line="240" w:lineRule="auto"/>
        <w:jc w:val="both"/>
        <w:textAlignment w:val="baseline"/>
        <w:rPr>
          <w:rFonts w:ascii="Arial" w:eastAsia="Times New Roman" w:hAnsi="Arial" w:cs="Arial"/>
          <w:kern w:val="3"/>
          <w:sz w:val="20"/>
          <w:szCs w:val="20"/>
          <w:lang w:eastAsia="zh-CN"/>
        </w:rPr>
      </w:pPr>
    </w:p>
    <w:p w14:paraId="0C289C20" w14:textId="77777777" w:rsidR="001F2518" w:rsidRPr="00E036A7" w:rsidRDefault="001F2518" w:rsidP="001F2518">
      <w:pPr>
        <w:suppressAutoHyphens/>
        <w:autoSpaceDE w:val="0"/>
        <w:autoSpaceDN w:val="0"/>
        <w:spacing w:after="0" w:line="240" w:lineRule="auto"/>
        <w:jc w:val="center"/>
        <w:textAlignment w:val="baseline"/>
        <w:rPr>
          <w:rFonts w:ascii="Times New Roman" w:eastAsia="Times New Roman" w:hAnsi="Times New Roman" w:cs="Times New Roman"/>
          <w:kern w:val="3"/>
          <w:sz w:val="20"/>
          <w:szCs w:val="20"/>
          <w:lang w:eastAsia="zh-CN"/>
        </w:rPr>
      </w:pPr>
      <w:r w:rsidRPr="00E036A7">
        <w:rPr>
          <w:rFonts w:ascii="Arial" w:eastAsia="Times New Roman" w:hAnsi="Arial" w:cs="Arial"/>
          <w:b/>
          <w:kern w:val="3"/>
          <w:sz w:val="20"/>
          <w:szCs w:val="20"/>
          <w:lang w:eastAsia="zh-CN"/>
        </w:rPr>
        <w:t>i z j a v l j a m o ,</w:t>
      </w:r>
    </w:p>
    <w:p w14:paraId="0CFA35D2" w14:textId="77777777" w:rsidR="001F2518" w:rsidRPr="00E036A7" w:rsidRDefault="001F2518" w:rsidP="001F2518">
      <w:pPr>
        <w:suppressAutoHyphens/>
        <w:autoSpaceDE w:val="0"/>
        <w:autoSpaceDN w:val="0"/>
        <w:spacing w:after="0" w:line="240" w:lineRule="auto"/>
        <w:jc w:val="center"/>
        <w:textAlignment w:val="baseline"/>
        <w:rPr>
          <w:rFonts w:ascii="Arial" w:eastAsia="Times New Roman" w:hAnsi="Arial" w:cs="Arial"/>
          <w:kern w:val="3"/>
          <w:sz w:val="20"/>
          <w:szCs w:val="20"/>
          <w:lang w:eastAsia="zh-CN"/>
        </w:rPr>
      </w:pPr>
    </w:p>
    <w:p w14:paraId="75EF639F" w14:textId="77777777" w:rsidR="001F2518" w:rsidRPr="00E036A7" w:rsidRDefault="001F2518" w:rsidP="001F2518">
      <w:pPr>
        <w:suppressAutoHyphens/>
        <w:autoSpaceDE w:val="0"/>
        <w:autoSpaceDN w:val="0"/>
        <w:spacing w:after="0" w:line="240" w:lineRule="auto"/>
        <w:jc w:val="center"/>
        <w:textAlignment w:val="baseline"/>
        <w:rPr>
          <w:rFonts w:ascii="Arial" w:eastAsia="Times New Roman" w:hAnsi="Arial" w:cs="Arial"/>
          <w:kern w:val="3"/>
          <w:sz w:val="20"/>
          <w:szCs w:val="20"/>
          <w:lang w:eastAsia="zh-CN"/>
        </w:rPr>
      </w:pPr>
    </w:p>
    <w:p w14:paraId="7BCDBCA6" w14:textId="77777777" w:rsidR="001F2518" w:rsidRPr="00E036A7" w:rsidRDefault="001F2518" w:rsidP="001F2518">
      <w:pPr>
        <w:suppressAutoHyphens/>
        <w:autoSpaceDE w:val="0"/>
        <w:autoSpaceDN w:val="0"/>
        <w:spacing w:after="0" w:line="240" w:lineRule="auto"/>
        <w:jc w:val="both"/>
        <w:textAlignment w:val="baseline"/>
        <w:rPr>
          <w:rFonts w:ascii="Arial" w:eastAsia="Times New Roman" w:hAnsi="Arial" w:cs="Arial"/>
          <w:kern w:val="3"/>
          <w:sz w:val="20"/>
          <w:szCs w:val="20"/>
          <w:lang w:eastAsia="zh-CN"/>
        </w:rPr>
      </w:pPr>
    </w:p>
    <w:p w14:paraId="1ECB301B" w14:textId="77777777" w:rsidR="001F2518" w:rsidRPr="00E036A7" w:rsidRDefault="001F2518" w:rsidP="001F2518">
      <w:pPr>
        <w:suppressAutoHyphens/>
        <w:autoSpaceDE w:val="0"/>
        <w:autoSpaceDN w:val="0"/>
        <w:spacing w:after="0" w:line="240" w:lineRule="auto"/>
        <w:jc w:val="both"/>
        <w:textAlignment w:val="baseline"/>
        <w:rPr>
          <w:rFonts w:ascii="Times New Roman" w:eastAsia="Times New Roman" w:hAnsi="Times New Roman" w:cs="Times New Roman"/>
          <w:kern w:val="3"/>
          <w:sz w:val="20"/>
          <w:szCs w:val="20"/>
          <w:lang w:eastAsia="zh-CN"/>
        </w:rPr>
      </w:pPr>
      <w:r w:rsidRPr="00E036A7">
        <w:rPr>
          <w:rFonts w:ascii="Arial" w:eastAsia="Times New Roman" w:hAnsi="Arial" w:cs="Arial"/>
          <w:kern w:val="3"/>
          <w:sz w:val="20"/>
          <w:szCs w:val="20"/>
          <w:lang w:eastAsia="zh-CN"/>
        </w:rPr>
        <w:t xml:space="preserve">da </w:t>
      </w:r>
      <w:r w:rsidRPr="00E036A7">
        <w:rPr>
          <w:rFonts w:ascii="Arial" w:eastAsia="Times New Roman" w:hAnsi="Arial" w:cs="Arial"/>
          <w:b/>
          <w:bCs/>
          <w:kern w:val="3"/>
          <w:sz w:val="20"/>
          <w:szCs w:val="20"/>
          <w:lang w:eastAsia="zh-CN"/>
        </w:rPr>
        <w:t>ne nastopamo s podizvajalci</w:t>
      </w:r>
      <w:r w:rsidRPr="00E036A7">
        <w:rPr>
          <w:rFonts w:ascii="Arial" w:eastAsia="Times New Roman" w:hAnsi="Arial" w:cs="Arial"/>
          <w:kern w:val="3"/>
          <w:sz w:val="20"/>
          <w:szCs w:val="20"/>
          <w:lang w:eastAsia="zh-CN"/>
        </w:rPr>
        <w:t>.</w:t>
      </w:r>
    </w:p>
    <w:p w14:paraId="740142C3" w14:textId="77777777" w:rsidR="001F2518" w:rsidRPr="00E036A7" w:rsidRDefault="001F2518" w:rsidP="001F2518">
      <w:pPr>
        <w:suppressAutoHyphens/>
        <w:autoSpaceDE w:val="0"/>
        <w:autoSpaceDN w:val="0"/>
        <w:spacing w:after="0" w:line="240" w:lineRule="auto"/>
        <w:textAlignment w:val="baseline"/>
        <w:rPr>
          <w:rFonts w:ascii="Arial" w:eastAsia="Times New Roman" w:hAnsi="Arial" w:cs="Arial"/>
          <w:kern w:val="3"/>
          <w:sz w:val="20"/>
          <w:szCs w:val="20"/>
          <w:lang w:eastAsia="zh-CN"/>
        </w:rPr>
      </w:pPr>
    </w:p>
    <w:p w14:paraId="6F6B3390" w14:textId="77777777" w:rsidR="001F2518" w:rsidRPr="00E036A7" w:rsidRDefault="001F2518" w:rsidP="001F2518">
      <w:pPr>
        <w:suppressAutoHyphens/>
        <w:autoSpaceDE w:val="0"/>
        <w:autoSpaceDN w:val="0"/>
        <w:spacing w:after="0" w:line="240" w:lineRule="auto"/>
        <w:textAlignment w:val="baseline"/>
        <w:rPr>
          <w:rFonts w:ascii="Arial" w:eastAsia="Times New Roman" w:hAnsi="Arial" w:cs="Arial"/>
          <w:kern w:val="3"/>
          <w:sz w:val="20"/>
          <w:szCs w:val="20"/>
          <w:lang w:eastAsia="zh-CN"/>
        </w:rPr>
      </w:pPr>
    </w:p>
    <w:p w14:paraId="7EA61DE9" w14:textId="77777777" w:rsidR="001F2518" w:rsidRPr="00E036A7" w:rsidRDefault="001F2518" w:rsidP="001F2518">
      <w:pPr>
        <w:suppressAutoHyphens/>
        <w:autoSpaceDE w:val="0"/>
        <w:autoSpaceDN w:val="0"/>
        <w:spacing w:after="0" w:line="240" w:lineRule="auto"/>
        <w:textAlignment w:val="baseline"/>
        <w:rPr>
          <w:rFonts w:ascii="Arial" w:eastAsia="Times New Roman" w:hAnsi="Arial" w:cs="Arial"/>
          <w:kern w:val="3"/>
          <w:sz w:val="20"/>
          <w:szCs w:val="20"/>
          <w:lang w:eastAsia="zh-CN"/>
        </w:rPr>
      </w:pPr>
    </w:p>
    <w:p w14:paraId="45D66490" w14:textId="77777777" w:rsidR="001F2518" w:rsidRPr="00E036A7" w:rsidRDefault="001F2518" w:rsidP="001F2518">
      <w:pPr>
        <w:suppressAutoHyphens/>
        <w:autoSpaceDE w:val="0"/>
        <w:autoSpaceDN w:val="0"/>
        <w:spacing w:after="0" w:line="240" w:lineRule="auto"/>
        <w:textAlignment w:val="baseline"/>
        <w:rPr>
          <w:rFonts w:ascii="Arial" w:eastAsia="Times New Roman" w:hAnsi="Arial" w:cs="Arial"/>
          <w:kern w:val="3"/>
          <w:sz w:val="20"/>
          <w:szCs w:val="20"/>
          <w:lang w:eastAsia="zh-CN"/>
        </w:rPr>
      </w:pPr>
    </w:p>
    <w:p w14:paraId="4CDCB7F6" w14:textId="77777777" w:rsidR="001F2518" w:rsidRPr="00E036A7" w:rsidRDefault="001F2518" w:rsidP="001F2518">
      <w:pPr>
        <w:suppressAutoHyphens/>
        <w:autoSpaceDE w:val="0"/>
        <w:autoSpaceDN w:val="0"/>
        <w:spacing w:after="0" w:line="240" w:lineRule="auto"/>
        <w:textAlignment w:val="baseline"/>
        <w:rPr>
          <w:rFonts w:ascii="Arial" w:eastAsia="Times New Roman" w:hAnsi="Arial" w:cs="Arial"/>
          <w:kern w:val="3"/>
          <w:sz w:val="20"/>
          <w:szCs w:val="20"/>
          <w:lang w:eastAsia="zh-CN"/>
        </w:rPr>
      </w:pPr>
    </w:p>
    <w:p w14:paraId="4A8A356E" w14:textId="77777777" w:rsidR="001F2518" w:rsidRPr="00E036A7" w:rsidRDefault="001F2518" w:rsidP="001F2518">
      <w:pPr>
        <w:suppressAutoHyphens/>
        <w:autoSpaceDE w:val="0"/>
        <w:autoSpaceDN w:val="0"/>
        <w:spacing w:after="0" w:line="240" w:lineRule="auto"/>
        <w:textAlignment w:val="baseline"/>
        <w:rPr>
          <w:rFonts w:ascii="Times New Roman" w:eastAsia="Times New Roman" w:hAnsi="Times New Roman" w:cs="Times New Roman"/>
          <w:kern w:val="3"/>
          <w:sz w:val="20"/>
          <w:szCs w:val="20"/>
          <w:lang w:eastAsia="zh-CN"/>
        </w:rPr>
      </w:pPr>
      <w:r w:rsidRPr="00E036A7">
        <w:rPr>
          <w:rFonts w:ascii="Arial" w:eastAsia="Times New Roman" w:hAnsi="Arial" w:cs="Arial"/>
          <w:kern w:val="3"/>
          <w:sz w:val="20"/>
          <w:szCs w:val="20"/>
          <w:lang w:eastAsia="zh-CN"/>
        </w:rPr>
        <w:t>Datum:</w:t>
      </w:r>
      <w:r w:rsidRPr="00E036A7">
        <w:rPr>
          <w:rFonts w:ascii="Arial" w:eastAsia="Times New Roman" w:hAnsi="Arial" w:cs="Arial"/>
          <w:kern w:val="3"/>
          <w:sz w:val="20"/>
          <w:szCs w:val="20"/>
          <w:lang w:eastAsia="zh-CN"/>
        </w:rPr>
        <w:tab/>
      </w:r>
      <w:r w:rsidRPr="00E036A7">
        <w:rPr>
          <w:rFonts w:ascii="Arial" w:eastAsia="Times New Roman" w:hAnsi="Arial" w:cs="Arial"/>
          <w:kern w:val="3"/>
          <w:sz w:val="20"/>
          <w:szCs w:val="20"/>
          <w:lang w:eastAsia="zh-CN"/>
        </w:rPr>
        <w:tab/>
      </w:r>
      <w:r w:rsidRPr="00E036A7">
        <w:rPr>
          <w:rFonts w:ascii="Arial" w:eastAsia="Times New Roman" w:hAnsi="Arial" w:cs="Arial"/>
          <w:kern w:val="3"/>
          <w:sz w:val="20"/>
          <w:szCs w:val="20"/>
          <w:lang w:eastAsia="zh-CN"/>
        </w:rPr>
        <w:tab/>
      </w:r>
      <w:r w:rsidRPr="00E036A7">
        <w:rPr>
          <w:rFonts w:ascii="Arial" w:eastAsia="Times New Roman" w:hAnsi="Arial" w:cs="Arial"/>
          <w:kern w:val="3"/>
          <w:sz w:val="20"/>
          <w:szCs w:val="20"/>
          <w:lang w:eastAsia="zh-CN"/>
        </w:rPr>
        <w:tab/>
      </w:r>
      <w:r w:rsidRPr="00E036A7">
        <w:rPr>
          <w:rFonts w:ascii="Arial" w:eastAsia="Times New Roman" w:hAnsi="Arial" w:cs="Arial"/>
          <w:kern w:val="3"/>
          <w:sz w:val="20"/>
          <w:szCs w:val="20"/>
          <w:lang w:eastAsia="zh-CN"/>
        </w:rPr>
        <w:tab/>
      </w:r>
      <w:r w:rsidRPr="00E036A7">
        <w:rPr>
          <w:rFonts w:ascii="Arial" w:eastAsia="Times New Roman" w:hAnsi="Arial" w:cs="Arial"/>
          <w:kern w:val="3"/>
          <w:sz w:val="20"/>
          <w:szCs w:val="20"/>
          <w:lang w:eastAsia="zh-CN"/>
        </w:rPr>
        <w:tab/>
      </w:r>
      <w:r w:rsidRPr="00E036A7">
        <w:rPr>
          <w:rFonts w:ascii="Arial" w:eastAsia="Times New Roman" w:hAnsi="Arial" w:cs="Arial"/>
          <w:kern w:val="3"/>
          <w:sz w:val="20"/>
          <w:szCs w:val="20"/>
          <w:lang w:eastAsia="zh-CN"/>
        </w:rPr>
        <w:tab/>
        <w:t>Podpis:</w:t>
      </w:r>
    </w:p>
    <w:p w14:paraId="3330875E" w14:textId="77777777" w:rsidR="001F2518" w:rsidRPr="00E036A7" w:rsidRDefault="001F2518" w:rsidP="001F2518">
      <w:pPr>
        <w:suppressAutoHyphens/>
        <w:autoSpaceDE w:val="0"/>
        <w:autoSpaceDN w:val="0"/>
        <w:spacing w:after="0" w:line="240" w:lineRule="auto"/>
        <w:textAlignment w:val="baseline"/>
        <w:rPr>
          <w:rFonts w:ascii="Arial" w:eastAsia="Times New Roman" w:hAnsi="Arial" w:cs="Arial"/>
          <w:kern w:val="3"/>
          <w:sz w:val="20"/>
          <w:szCs w:val="20"/>
          <w:lang w:eastAsia="zh-CN"/>
        </w:rPr>
      </w:pPr>
    </w:p>
    <w:p w14:paraId="67C5E2C9" w14:textId="77777777" w:rsidR="001F2518" w:rsidRPr="00E036A7" w:rsidRDefault="001F2518" w:rsidP="001F2518">
      <w:pPr>
        <w:suppressAutoHyphens/>
        <w:autoSpaceDN w:val="0"/>
        <w:spacing w:after="0" w:line="240" w:lineRule="auto"/>
        <w:textAlignment w:val="baseline"/>
        <w:rPr>
          <w:rFonts w:ascii="Arial" w:eastAsia="Times New Roman" w:hAnsi="Arial" w:cs="Arial"/>
          <w:kern w:val="3"/>
          <w:sz w:val="20"/>
          <w:szCs w:val="20"/>
          <w:lang w:eastAsia="zh-CN"/>
        </w:rPr>
      </w:pPr>
      <w:r w:rsidRPr="00E036A7">
        <w:rPr>
          <w:rFonts w:ascii="Arial" w:eastAsia="Times New Roman" w:hAnsi="Arial" w:cs="Arial"/>
          <w:kern w:val="3"/>
          <w:sz w:val="20"/>
          <w:szCs w:val="20"/>
          <w:lang w:eastAsia="zh-CN"/>
        </w:rPr>
        <w:t>_________________</w:t>
      </w:r>
      <w:r w:rsidRPr="00E036A7">
        <w:rPr>
          <w:rFonts w:ascii="Arial" w:eastAsia="Times New Roman" w:hAnsi="Arial" w:cs="Arial"/>
          <w:kern w:val="3"/>
          <w:sz w:val="20"/>
          <w:szCs w:val="20"/>
          <w:lang w:eastAsia="zh-CN"/>
        </w:rPr>
        <w:tab/>
      </w:r>
      <w:r w:rsidRPr="00E036A7">
        <w:rPr>
          <w:rFonts w:ascii="Arial" w:eastAsia="Times New Roman" w:hAnsi="Arial" w:cs="Arial"/>
          <w:kern w:val="3"/>
          <w:sz w:val="20"/>
          <w:szCs w:val="20"/>
          <w:lang w:eastAsia="zh-CN"/>
        </w:rPr>
        <w:tab/>
      </w:r>
      <w:r w:rsidRPr="00E036A7">
        <w:rPr>
          <w:rFonts w:ascii="Arial" w:eastAsia="Times New Roman" w:hAnsi="Arial" w:cs="Arial"/>
          <w:kern w:val="3"/>
          <w:sz w:val="20"/>
          <w:szCs w:val="20"/>
          <w:lang w:eastAsia="zh-CN"/>
        </w:rPr>
        <w:tab/>
      </w:r>
      <w:r w:rsidRPr="00E036A7">
        <w:rPr>
          <w:rFonts w:ascii="Arial" w:eastAsia="Times New Roman" w:hAnsi="Arial" w:cs="Arial"/>
          <w:kern w:val="3"/>
          <w:sz w:val="20"/>
          <w:szCs w:val="20"/>
          <w:lang w:eastAsia="zh-CN"/>
        </w:rPr>
        <w:tab/>
      </w:r>
      <w:r w:rsidRPr="00E036A7">
        <w:rPr>
          <w:rFonts w:ascii="Arial" w:eastAsia="Times New Roman" w:hAnsi="Arial" w:cs="Arial"/>
          <w:kern w:val="3"/>
          <w:sz w:val="20"/>
          <w:szCs w:val="20"/>
          <w:lang w:eastAsia="zh-CN"/>
        </w:rPr>
        <w:tab/>
      </w:r>
      <w:r w:rsidRPr="00E036A7">
        <w:rPr>
          <w:rFonts w:ascii="Arial" w:eastAsia="Times New Roman" w:hAnsi="Arial" w:cs="Arial"/>
          <w:kern w:val="3"/>
          <w:sz w:val="20"/>
          <w:szCs w:val="20"/>
          <w:lang w:eastAsia="zh-CN"/>
        </w:rPr>
        <w:tab/>
        <w:t>___________________</w:t>
      </w:r>
    </w:p>
    <w:p w14:paraId="2D9A175B" w14:textId="77777777" w:rsidR="001F2518" w:rsidRPr="00E036A7" w:rsidRDefault="001F2518" w:rsidP="001F2518">
      <w:pPr>
        <w:suppressAutoHyphens/>
        <w:autoSpaceDE w:val="0"/>
        <w:autoSpaceDN w:val="0"/>
        <w:spacing w:after="0" w:line="240" w:lineRule="auto"/>
        <w:textAlignment w:val="baseline"/>
        <w:rPr>
          <w:rFonts w:ascii="Arial" w:eastAsia="Times New Roman" w:hAnsi="Arial" w:cs="Arial"/>
          <w:kern w:val="3"/>
          <w:sz w:val="20"/>
          <w:szCs w:val="20"/>
          <w:lang w:eastAsia="zh-CN"/>
        </w:rPr>
      </w:pPr>
    </w:p>
    <w:p w14:paraId="0B7ECBD6" w14:textId="77777777" w:rsidR="001F2518" w:rsidRPr="001F2518" w:rsidRDefault="001F2518" w:rsidP="001F2518">
      <w:pPr>
        <w:suppressAutoHyphens/>
        <w:autoSpaceDE w:val="0"/>
        <w:autoSpaceDN w:val="0"/>
        <w:spacing w:after="0" w:line="240" w:lineRule="auto"/>
        <w:textAlignment w:val="baseline"/>
        <w:rPr>
          <w:rFonts w:ascii="Arial" w:eastAsia="Times New Roman" w:hAnsi="Arial" w:cs="Arial"/>
          <w:kern w:val="3"/>
          <w:sz w:val="22"/>
          <w:szCs w:val="22"/>
          <w:lang w:eastAsia="zh-CN"/>
        </w:rPr>
      </w:pPr>
    </w:p>
    <w:p w14:paraId="1A5E990D" w14:textId="77777777" w:rsidR="001F2518" w:rsidRPr="001F2518" w:rsidRDefault="001F2518" w:rsidP="001F2518">
      <w:pPr>
        <w:suppressAutoHyphens/>
        <w:autoSpaceDN w:val="0"/>
        <w:spacing w:after="0" w:line="240" w:lineRule="auto"/>
        <w:textAlignment w:val="baseline"/>
        <w:rPr>
          <w:rFonts w:ascii="Arial" w:eastAsia="Times New Roman" w:hAnsi="Arial" w:cs="Arial"/>
          <w:color w:val="000000"/>
          <w:kern w:val="3"/>
          <w:sz w:val="20"/>
          <w:szCs w:val="20"/>
          <w:lang w:eastAsia="zh-CN"/>
        </w:rPr>
      </w:pPr>
    </w:p>
    <w:p w14:paraId="3A224610" w14:textId="77777777" w:rsidR="001F2518" w:rsidRPr="001F2518" w:rsidRDefault="001F2518" w:rsidP="001F2518">
      <w:pPr>
        <w:suppressAutoHyphens/>
        <w:autoSpaceDN w:val="0"/>
        <w:spacing w:after="0" w:line="240" w:lineRule="auto"/>
        <w:textAlignment w:val="baseline"/>
        <w:rPr>
          <w:rFonts w:ascii="Arial" w:eastAsia="Times New Roman" w:hAnsi="Arial" w:cs="Arial"/>
          <w:color w:val="000000"/>
          <w:kern w:val="3"/>
          <w:sz w:val="20"/>
          <w:szCs w:val="20"/>
          <w:lang w:eastAsia="zh-CN"/>
        </w:rPr>
      </w:pPr>
    </w:p>
    <w:p w14:paraId="4FE6B272" w14:textId="77777777" w:rsidR="001F2518" w:rsidRPr="001F2518" w:rsidRDefault="001F2518" w:rsidP="001F2518">
      <w:pPr>
        <w:suppressAutoHyphens/>
        <w:autoSpaceDN w:val="0"/>
        <w:spacing w:after="0" w:line="240" w:lineRule="auto"/>
        <w:textAlignment w:val="baseline"/>
        <w:rPr>
          <w:rFonts w:ascii="Arial" w:eastAsia="Times New Roman" w:hAnsi="Arial" w:cs="Arial"/>
          <w:color w:val="000000"/>
          <w:kern w:val="3"/>
          <w:sz w:val="20"/>
          <w:szCs w:val="20"/>
          <w:lang w:eastAsia="zh-CN"/>
        </w:rPr>
      </w:pPr>
    </w:p>
    <w:p w14:paraId="6058A910" w14:textId="77777777" w:rsidR="001F2518" w:rsidRPr="001F2518" w:rsidRDefault="001F2518" w:rsidP="001F2518">
      <w:pPr>
        <w:suppressAutoHyphens/>
        <w:autoSpaceDN w:val="0"/>
        <w:spacing w:after="0" w:line="240" w:lineRule="auto"/>
        <w:textAlignment w:val="baseline"/>
        <w:rPr>
          <w:rFonts w:ascii="Arial" w:eastAsia="Times New Roman" w:hAnsi="Arial" w:cs="Arial"/>
          <w:color w:val="000000"/>
          <w:kern w:val="3"/>
          <w:sz w:val="20"/>
          <w:szCs w:val="20"/>
          <w:lang w:eastAsia="zh-CN"/>
        </w:rPr>
      </w:pPr>
    </w:p>
    <w:p w14:paraId="445AA8FF" w14:textId="77777777" w:rsidR="00803B9A" w:rsidRDefault="00803B9A" w:rsidP="006F0C4A">
      <w:pPr>
        <w:pStyle w:val="Naslov"/>
        <w:rPr>
          <w:rFonts w:ascii="Arial" w:hAnsi="Arial" w:cs="Arial"/>
          <w:sz w:val="24"/>
          <w:szCs w:val="24"/>
        </w:rPr>
      </w:pPr>
    </w:p>
    <w:p w14:paraId="651224D6" w14:textId="77777777" w:rsidR="00803B9A" w:rsidRDefault="00803B9A" w:rsidP="006F0C4A">
      <w:pPr>
        <w:pStyle w:val="Naslov"/>
        <w:rPr>
          <w:rFonts w:ascii="Arial" w:hAnsi="Arial" w:cs="Arial"/>
          <w:sz w:val="24"/>
          <w:szCs w:val="24"/>
        </w:rPr>
      </w:pPr>
    </w:p>
    <w:p w14:paraId="041C1CA8" w14:textId="77777777" w:rsidR="00226B05" w:rsidRDefault="00226B05" w:rsidP="00226B05">
      <w:pPr>
        <w:rPr>
          <w:lang w:eastAsia="sl-SI"/>
        </w:rPr>
      </w:pPr>
    </w:p>
    <w:p w14:paraId="4584169F" w14:textId="77777777" w:rsidR="00226B05" w:rsidRDefault="00226B05" w:rsidP="00226B05">
      <w:pPr>
        <w:rPr>
          <w:lang w:eastAsia="sl-SI"/>
        </w:rPr>
      </w:pPr>
    </w:p>
    <w:p w14:paraId="7764B770" w14:textId="77777777" w:rsidR="00226B05" w:rsidRDefault="00226B05" w:rsidP="00226B05">
      <w:pPr>
        <w:rPr>
          <w:lang w:eastAsia="sl-SI"/>
        </w:rPr>
      </w:pPr>
    </w:p>
    <w:p w14:paraId="6DDE302E" w14:textId="77777777" w:rsidR="00226B05" w:rsidRDefault="00226B05" w:rsidP="00226B05">
      <w:pPr>
        <w:rPr>
          <w:lang w:eastAsia="sl-SI"/>
        </w:rPr>
      </w:pPr>
    </w:p>
    <w:p w14:paraId="7FEB5582" w14:textId="77777777" w:rsidR="00226B05" w:rsidRDefault="00226B05" w:rsidP="00226B05">
      <w:pPr>
        <w:rPr>
          <w:lang w:eastAsia="sl-SI"/>
        </w:rPr>
      </w:pPr>
    </w:p>
    <w:p w14:paraId="023C65B9" w14:textId="77777777" w:rsidR="008E1584" w:rsidRDefault="008E1584" w:rsidP="00226B05">
      <w:pPr>
        <w:rPr>
          <w:lang w:eastAsia="sl-SI"/>
        </w:rPr>
      </w:pPr>
    </w:p>
    <w:p w14:paraId="621729AB" w14:textId="77777777" w:rsidR="00E036A7" w:rsidRDefault="00E036A7" w:rsidP="00226B05">
      <w:pPr>
        <w:rPr>
          <w:lang w:eastAsia="sl-SI"/>
        </w:rPr>
      </w:pPr>
    </w:p>
    <w:p w14:paraId="2DA67F8F" w14:textId="77777777" w:rsidR="00BD2028" w:rsidRPr="00BD2028" w:rsidRDefault="00BD2028" w:rsidP="00226B05">
      <w:pPr>
        <w:rPr>
          <w:rFonts w:ascii="Arial" w:hAnsi="Arial" w:cs="Arial"/>
          <w:b/>
          <w:bCs/>
          <w:lang w:eastAsia="sl-SI"/>
        </w:rPr>
      </w:pPr>
      <w:r w:rsidRPr="00BD2028">
        <w:rPr>
          <w:rFonts w:ascii="Arial" w:hAnsi="Arial" w:cs="Arial"/>
          <w:b/>
          <w:bCs/>
          <w:lang w:eastAsia="sl-SI"/>
        </w:rPr>
        <w:lastRenderedPageBreak/>
        <w:t>OBR 11</w:t>
      </w:r>
    </w:p>
    <w:tbl>
      <w:tblPr>
        <w:tblW w:w="10732" w:type="dxa"/>
        <w:tblInd w:w="-70" w:type="dxa"/>
        <w:tblLayout w:type="fixed"/>
        <w:tblCellMar>
          <w:left w:w="10" w:type="dxa"/>
          <w:right w:w="10" w:type="dxa"/>
        </w:tblCellMar>
        <w:tblLook w:val="0000" w:firstRow="0" w:lastRow="0" w:firstColumn="0" w:lastColumn="0" w:noHBand="0" w:noVBand="0"/>
      </w:tblPr>
      <w:tblGrid>
        <w:gridCol w:w="213"/>
        <w:gridCol w:w="10519"/>
      </w:tblGrid>
      <w:tr w:rsidR="00BD2028" w:rsidRPr="00BD2028" w14:paraId="7669268D" w14:textId="77777777" w:rsidTr="00BC1417">
        <w:trPr>
          <w:trHeight w:val="274"/>
        </w:trPr>
        <w:tc>
          <w:tcPr>
            <w:tcW w:w="213" w:type="dxa"/>
            <w:shd w:val="clear" w:color="auto" w:fill="auto"/>
            <w:tcMar>
              <w:top w:w="0" w:type="dxa"/>
              <w:left w:w="70" w:type="dxa"/>
              <w:bottom w:w="0" w:type="dxa"/>
              <w:right w:w="70" w:type="dxa"/>
            </w:tcMar>
            <w:vAlign w:val="bottom"/>
          </w:tcPr>
          <w:p w14:paraId="677853C8" w14:textId="77777777" w:rsidR="00BD2028" w:rsidRPr="00BD2028" w:rsidRDefault="00BD2028" w:rsidP="00BD2028">
            <w:pPr>
              <w:suppressAutoHyphens/>
              <w:autoSpaceDN w:val="0"/>
              <w:snapToGrid w:val="0"/>
              <w:spacing w:after="0" w:line="240" w:lineRule="auto"/>
              <w:jc w:val="center"/>
              <w:textAlignment w:val="baseline"/>
              <w:rPr>
                <w:rFonts w:ascii="Arial" w:eastAsia="Times New Roman" w:hAnsi="Arial" w:cs="Arial"/>
                <w:color w:val="000000"/>
                <w:kern w:val="3"/>
                <w:sz w:val="22"/>
                <w:szCs w:val="22"/>
                <w:lang w:eastAsia="zh-CN"/>
              </w:rPr>
            </w:pPr>
          </w:p>
        </w:tc>
        <w:tc>
          <w:tcPr>
            <w:tcW w:w="10519" w:type="dxa"/>
            <w:shd w:val="clear" w:color="auto" w:fill="auto"/>
            <w:tcMar>
              <w:top w:w="0" w:type="dxa"/>
              <w:left w:w="70" w:type="dxa"/>
              <w:bottom w:w="0" w:type="dxa"/>
              <w:right w:w="70" w:type="dxa"/>
            </w:tcMar>
            <w:vAlign w:val="bottom"/>
          </w:tcPr>
          <w:p w14:paraId="0E3320C3" w14:textId="77777777" w:rsidR="00BD2028" w:rsidRPr="00BD2028" w:rsidRDefault="00BD2028" w:rsidP="00BD2028">
            <w:pPr>
              <w:suppressAutoHyphens/>
              <w:autoSpaceDE w:val="0"/>
              <w:autoSpaceDN w:val="0"/>
              <w:snapToGrid w:val="0"/>
              <w:spacing w:after="0" w:line="240" w:lineRule="auto"/>
              <w:jc w:val="center"/>
              <w:textAlignment w:val="baseline"/>
              <w:rPr>
                <w:rFonts w:ascii="Arial" w:eastAsia="Times New Roman" w:hAnsi="Arial" w:cs="Arial"/>
                <w:b/>
                <w:bCs/>
                <w:kern w:val="3"/>
                <w:sz w:val="22"/>
                <w:szCs w:val="22"/>
                <w:lang w:eastAsia="zh-CN"/>
              </w:rPr>
            </w:pPr>
          </w:p>
          <w:p w14:paraId="5A7C8B0A" w14:textId="77777777" w:rsidR="00BD2028" w:rsidRPr="00BD2028" w:rsidRDefault="00BD2028" w:rsidP="00BD2028">
            <w:pPr>
              <w:suppressAutoHyphens/>
              <w:autoSpaceDE w:val="0"/>
              <w:autoSpaceDN w:val="0"/>
              <w:spacing w:after="0" w:line="240" w:lineRule="auto"/>
              <w:jc w:val="center"/>
              <w:textAlignment w:val="baseline"/>
              <w:rPr>
                <w:rFonts w:ascii="Arial" w:eastAsia="Times New Roman" w:hAnsi="Arial" w:cs="Arial"/>
                <w:b/>
                <w:bCs/>
                <w:kern w:val="3"/>
                <w:sz w:val="22"/>
                <w:szCs w:val="22"/>
                <w:lang w:eastAsia="zh-CN"/>
              </w:rPr>
            </w:pPr>
          </w:p>
          <w:p w14:paraId="76EEF34B" w14:textId="77777777" w:rsidR="00BD2028" w:rsidRPr="00BD2028" w:rsidRDefault="00BD2028" w:rsidP="00BD2028">
            <w:pPr>
              <w:suppressAutoHyphens/>
              <w:autoSpaceDE w:val="0"/>
              <w:autoSpaceDN w:val="0"/>
              <w:spacing w:after="0" w:line="240" w:lineRule="auto"/>
              <w:jc w:val="center"/>
              <w:textAlignment w:val="baseline"/>
              <w:rPr>
                <w:rFonts w:ascii="Arial" w:eastAsia="Times New Roman" w:hAnsi="Arial" w:cs="Arial"/>
                <w:b/>
                <w:bCs/>
                <w:kern w:val="3"/>
                <w:sz w:val="22"/>
                <w:szCs w:val="22"/>
                <w:lang w:eastAsia="zh-CN"/>
              </w:rPr>
            </w:pPr>
          </w:p>
          <w:p w14:paraId="47F87D54" w14:textId="77777777" w:rsidR="00BD2028" w:rsidRPr="00BD2028" w:rsidRDefault="00BD2028" w:rsidP="00BD2028">
            <w:pPr>
              <w:suppressAutoHyphens/>
              <w:autoSpaceDE w:val="0"/>
              <w:autoSpaceDN w:val="0"/>
              <w:spacing w:after="0" w:line="240" w:lineRule="auto"/>
              <w:jc w:val="center"/>
              <w:textAlignment w:val="baseline"/>
              <w:rPr>
                <w:rFonts w:ascii="Times New Roman" w:eastAsia="Times New Roman" w:hAnsi="Times New Roman" w:cs="Times New Roman"/>
                <w:kern w:val="3"/>
                <w:szCs w:val="20"/>
                <w:lang w:eastAsia="zh-CN"/>
              </w:rPr>
            </w:pPr>
            <w:r w:rsidRPr="00BD2028">
              <w:rPr>
                <w:rFonts w:ascii="Arial" w:eastAsia="Times New Roman" w:hAnsi="Arial" w:cs="Arial"/>
                <w:b/>
                <w:bCs/>
                <w:kern w:val="3"/>
                <w:sz w:val="22"/>
                <w:szCs w:val="22"/>
                <w:lang w:eastAsia="zh-CN"/>
              </w:rPr>
              <w:t>IZJAVA PODIZVAJALCA</w:t>
            </w:r>
          </w:p>
          <w:p w14:paraId="22ECEDBD" w14:textId="77777777" w:rsidR="00BD2028" w:rsidRPr="00BD2028" w:rsidRDefault="00BD2028" w:rsidP="00BD2028">
            <w:pPr>
              <w:suppressAutoHyphens/>
              <w:autoSpaceDN w:val="0"/>
              <w:spacing w:after="0" w:line="240" w:lineRule="auto"/>
              <w:jc w:val="center"/>
              <w:textAlignment w:val="baseline"/>
              <w:rPr>
                <w:rFonts w:ascii="Arial" w:eastAsia="Times New Roman" w:hAnsi="Arial" w:cs="Arial"/>
                <w:color w:val="000000"/>
                <w:kern w:val="3"/>
                <w:sz w:val="20"/>
                <w:szCs w:val="20"/>
                <w:lang w:eastAsia="zh-CN"/>
              </w:rPr>
            </w:pPr>
          </w:p>
        </w:tc>
      </w:tr>
      <w:tr w:rsidR="00BD2028" w:rsidRPr="00BD2028" w14:paraId="5AED133A" w14:textId="77777777" w:rsidTr="00BC1417">
        <w:trPr>
          <w:trHeight w:val="274"/>
        </w:trPr>
        <w:tc>
          <w:tcPr>
            <w:tcW w:w="213" w:type="dxa"/>
            <w:shd w:val="clear" w:color="auto" w:fill="auto"/>
            <w:tcMar>
              <w:top w:w="0" w:type="dxa"/>
              <w:left w:w="70" w:type="dxa"/>
              <w:bottom w:w="0" w:type="dxa"/>
              <w:right w:w="70" w:type="dxa"/>
            </w:tcMar>
            <w:vAlign w:val="bottom"/>
          </w:tcPr>
          <w:p w14:paraId="3AF8E696" w14:textId="77777777" w:rsidR="00BD2028" w:rsidRPr="00BD2028" w:rsidRDefault="00BD2028" w:rsidP="00BD2028">
            <w:pPr>
              <w:suppressAutoHyphens/>
              <w:autoSpaceDN w:val="0"/>
              <w:spacing w:after="0" w:line="240" w:lineRule="auto"/>
              <w:textAlignment w:val="baseline"/>
              <w:rPr>
                <w:rFonts w:ascii="Arial" w:eastAsia="Times New Roman" w:hAnsi="Arial" w:cs="Arial"/>
                <w:color w:val="000000"/>
                <w:kern w:val="3"/>
                <w:sz w:val="22"/>
                <w:szCs w:val="22"/>
                <w:lang w:eastAsia="zh-CN"/>
              </w:rPr>
            </w:pPr>
            <w:r w:rsidRPr="00BD2028">
              <w:rPr>
                <w:rFonts w:ascii="Arial" w:eastAsia="Times New Roman" w:hAnsi="Arial" w:cs="Arial"/>
                <w:color w:val="000000"/>
                <w:kern w:val="3"/>
                <w:sz w:val="22"/>
                <w:szCs w:val="22"/>
                <w:lang w:eastAsia="zh-CN"/>
              </w:rPr>
              <w:t xml:space="preserve"> </w:t>
            </w:r>
          </w:p>
        </w:tc>
        <w:tc>
          <w:tcPr>
            <w:tcW w:w="10519" w:type="dxa"/>
            <w:shd w:val="clear" w:color="auto" w:fill="auto"/>
            <w:tcMar>
              <w:top w:w="0" w:type="dxa"/>
              <w:left w:w="70" w:type="dxa"/>
              <w:bottom w:w="0" w:type="dxa"/>
              <w:right w:w="70" w:type="dxa"/>
            </w:tcMar>
            <w:vAlign w:val="bottom"/>
          </w:tcPr>
          <w:p w14:paraId="79B2C99A" w14:textId="77777777" w:rsidR="00BD2028" w:rsidRPr="00BD2028" w:rsidRDefault="00BD2028" w:rsidP="00BD2028">
            <w:pPr>
              <w:suppressAutoHyphens/>
              <w:autoSpaceDE w:val="0"/>
              <w:autoSpaceDN w:val="0"/>
              <w:snapToGrid w:val="0"/>
              <w:spacing w:after="0" w:line="240" w:lineRule="auto"/>
              <w:textAlignment w:val="baseline"/>
              <w:rPr>
                <w:rFonts w:ascii="Arial" w:eastAsia="Times New Roman" w:hAnsi="Arial" w:cs="Arial"/>
                <w:b/>
                <w:bCs/>
                <w:kern w:val="3"/>
                <w:sz w:val="22"/>
                <w:szCs w:val="22"/>
                <w:lang w:eastAsia="zh-CN"/>
              </w:rPr>
            </w:pPr>
          </w:p>
        </w:tc>
      </w:tr>
    </w:tbl>
    <w:p w14:paraId="540782B1" w14:textId="77777777" w:rsidR="00BD2028" w:rsidRPr="00BD2028" w:rsidRDefault="00BD2028" w:rsidP="00BD2028">
      <w:pPr>
        <w:suppressAutoHyphens/>
        <w:autoSpaceDE w:val="0"/>
        <w:autoSpaceDN w:val="0"/>
        <w:spacing w:after="0" w:line="240" w:lineRule="auto"/>
        <w:ind w:left="708"/>
        <w:textAlignment w:val="baseline"/>
        <w:rPr>
          <w:rFonts w:ascii="Arial" w:eastAsia="Times New Roman" w:hAnsi="Arial" w:cs="Arial"/>
          <w:b/>
          <w:bCs/>
          <w:kern w:val="3"/>
          <w:sz w:val="22"/>
          <w:szCs w:val="22"/>
          <w:shd w:val="clear" w:color="auto" w:fill="FF00FF"/>
          <w:lang w:eastAsia="zh-CN"/>
        </w:rPr>
      </w:pPr>
    </w:p>
    <w:p w14:paraId="3F2DAC59" w14:textId="77777777" w:rsidR="00BD2028" w:rsidRPr="00BD2028" w:rsidRDefault="00BD2028" w:rsidP="00BD2028">
      <w:pPr>
        <w:suppressAutoHyphens/>
        <w:autoSpaceDE w:val="0"/>
        <w:autoSpaceDN w:val="0"/>
        <w:spacing w:after="0" w:line="240" w:lineRule="auto"/>
        <w:ind w:left="708"/>
        <w:textAlignment w:val="baseline"/>
        <w:rPr>
          <w:rFonts w:ascii="Arial" w:eastAsia="Times New Roman" w:hAnsi="Arial" w:cs="Arial"/>
          <w:b/>
          <w:bCs/>
          <w:kern w:val="3"/>
          <w:sz w:val="22"/>
          <w:szCs w:val="22"/>
          <w:lang w:eastAsia="zh-CN"/>
        </w:rPr>
      </w:pPr>
      <w:r w:rsidRPr="00BD2028">
        <w:rPr>
          <w:rFonts w:ascii="Arial" w:eastAsia="Times New Roman" w:hAnsi="Arial" w:cs="Arial"/>
          <w:b/>
          <w:bCs/>
          <w:kern w:val="3"/>
          <w:sz w:val="22"/>
          <w:szCs w:val="22"/>
          <w:lang w:eastAsia="zh-CN"/>
        </w:rPr>
        <w:t>PODIZVAJALEC:</w:t>
      </w:r>
    </w:p>
    <w:p w14:paraId="5639A953" w14:textId="77777777" w:rsidR="00BD2028" w:rsidRPr="00BD2028" w:rsidRDefault="00BD2028" w:rsidP="00BD2028">
      <w:pPr>
        <w:suppressAutoHyphens/>
        <w:autoSpaceDE w:val="0"/>
        <w:autoSpaceDN w:val="0"/>
        <w:spacing w:after="0" w:line="240" w:lineRule="auto"/>
        <w:ind w:left="708"/>
        <w:textAlignment w:val="baseline"/>
        <w:rPr>
          <w:rFonts w:ascii="Arial" w:eastAsia="Times New Roman" w:hAnsi="Arial" w:cs="Arial"/>
          <w:b/>
          <w:bCs/>
          <w:kern w:val="3"/>
          <w:sz w:val="22"/>
          <w:szCs w:val="22"/>
          <w:lang w:eastAsia="zh-CN"/>
        </w:rPr>
      </w:pPr>
    </w:p>
    <w:p w14:paraId="7D21AA91" w14:textId="77777777" w:rsidR="00BD2028" w:rsidRPr="00BD2028" w:rsidRDefault="00BD2028" w:rsidP="00BD2028">
      <w:pPr>
        <w:suppressAutoHyphens/>
        <w:autoSpaceDE w:val="0"/>
        <w:autoSpaceDN w:val="0"/>
        <w:spacing w:after="0" w:line="240" w:lineRule="auto"/>
        <w:ind w:left="708"/>
        <w:textAlignment w:val="baseline"/>
        <w:rPr>
          <w:rFonts w:ascii="Times New Roman" w:eastAsia="Times New Roman" w:hAnsi="Times New Roman" w:cs="Times New Roman"/>
          <w:kern w:val="3"/>
          <w:szCs w:val="20"/>
          <w:lang w:eastAsia="zh-CN"/>
        </w:rPr>
      </w:pPr>
      <w:r w:rsidRPr="00BD2028">
        <w:rPr>
          <w:rFonts w:ascii="Arial" w:eastAsia="Times New Roman" w:hAnsi="Arial" w:cs="Arial"/>
          <w:kern w:val="3"/>
          <w:sz w:val="22"/>
          <w:szCs w:val="22"/>
          <w:lang w:eastAsia="zh-CN"/>
        </w:rPr>
        <w:t>____________________________________________________________________</w:t>
      </w:r>
    </w:p>
    <w:p w14:paraId="0F997F94" w14:textId="77777777" w:rsidR="00BD2028" w:rsidRPr="00BD2028" w:rsidRDefault="00BD2028" w:rsidP="00BD2028">
      <w:pPr>
        <w:suppressAutoHyphens/>
        <w:autoSpaceDE w:val="0"/>
        <w:autoSpaceDN w:val="0"/>
        <w:spacing w:after="0" w:line="240" w:lineRule="auto"/>
        <w:ind w:left="708"/>
        <w:jc w:val="center"/>
        <w:textAlignment w:val="baseline"/>
        <w:rPr>
          <w:rFonts w:ascii="Arial" w:eastAsia="Times New Roman" w:hAnsi="Arial" w:cs="Arial"/>
          <w:kern w:val="3"/>
          <w:sz w:val="22"/>
          <w:szCs w:val="22"/>
          <w:lang w:eastAsia="zh-CN"/>
        </w:rPr>
      </w:pPr>
      <w:r w:rsidRPr="00BD2028">
        <w:rPr>
          <w:rFonts w:ascii="Arial" w:eastAsia="Times New Roman" w:hAnsi="Arial" w:cs="Arial"/>
          <w:kern w:val="3"/>
          <w:sz w:val="22"/>
          <w:szCs w:val="22"/>
          <w:lang w:eastAsia="zh-CN"/>
        </w:rPr>
        <w:t>(naziv)</w:t>
      </w:r>
    </w:p>
    <w:p w14:paraId="0EC010D5" w14:textId="77777777" w:rsidR="00BD2028" w:rsidRPr="00BD2028" w:rsidRDefault="00BD2028" w:rsidP="00BD2028">
      <w:pPr>
        <w:suppressAutoHyphens/>
        <w:autoSpaceDE w:val="0"/>
        <w:autoSpaceDN w:val="0"/>
        <w:spacing w:after="0" w:line="240" w:lineRule="auto"/>
        <w:ind w:left="708"/>
        <w:jc w:val="center"/>
        <w:textAlignment w:val="baseline"/>
        <w:rPr>
          <w:rFonts w:ascii="Arial" w:eastAsia="Times New Roman" w:hAnsi="Arial" w:cs="Arial"/>
          <w:kern w:val="3"/>
          <w:sz w:val="22"/>
          <w:szCs w:val="22"/>
          <w:lang w:eastAsia="zh-CN"/>
        </w:rPr>
      </w:pPr>
    </w:p>
    <w:p w14:paraId="79527A77" w14:textId="77777777" w:rsidR="00BD2028" w:rsidRPr="00BD2028" w:rsidRDefault="00BD2028" w:rsidP="00BD2028">
      <w:pPr>
        <w:suppressAutoHyphens/>
        <w:autoSpaceDE w:val="0"/>
        <w:autoSpaceDN w:val="0"/>
        <w:spacing w:after="0" w:line="240" w:lineRule="auto"/>
        <w:ind w:left="708"/>
        <w:textAlignment w:val="baseline"/>
        <w:rPr>
          <w:rFonts w:ascii="Times New Roman" w:eastAsia="Times New Roman" w:hAnsi="Times New Roman" w:cs="Times New Roman"/>
          <w:kern w:val="3"/>
          <w:szCs w:val="20"/>
          <w:lang w:eastAsia="zh-CN"/>
        </w:rPr>
      </w:pPr>
      <w:r w:rsidRPr="00BD2028">
        <w:rPr>
          <w:rFonts w:ascii="Arial" w:eastAsia="Times New Roman" w:hAnsi="Arial" w:cs="Arial"/>
          <w:kern w:val="3"/>
          <w:sz w:val="22"/>
          <w:szCs w:val="22"/>
          <w:lang w:eastAsia="zh-CN"/>
        </w:rPr>
        <w:t>____________________________________________________________________</w:t>
      </w:r>
    </w:p>
    <w:p w14:paraId="6C31252F" w14:textId="77777777" w:rsidR="00BD2028" w:rsidRPr="00BD2028" w:rsidRDefault="00BD2028" w:rsidP="00BD2028">
      <w:pPr>
        <w:suppressAutoHyphens/>
        <w:autoSpaceDE w:val="0"/>
        <w:autoSpaceDN w:val="0"/>
        <w:spacing w:after="0" w:line="240" w:lineRule="auto"/>
        <w:ind w:left="708"/>
        <w:jc w:val="center"/>
        <w:textAlignment w:val="baseline"/>
        <w:rPr>
          <w:rFonts w:ascii="Times New Roman" w:eastAsia="Times New Roman" w:hAnsi="Times New Roman" w:cs="Times New Roman"/>
          <w:kern w:val="3"/>
          <w:szCs w:val="20"/>
          <w:lang w:eastAsia="zh-CN"/>
        </w:rPr>
      </w:pPr>
      <w:r w:rsidRPr="00BD2028">
        <w:rPr>
          <w:rFonts w:ascii="Arial" w:eastAsia="Times New Roman" w:hAnsi="Arial" w:cs="Arial"/>
          <w:kern w:val="3"/>
          <w:sz w:val="22"/>
          <w:szCs w:val="22"/>
          <w:lang w:eastAsia="zh-CN"/>
        </w:rPr>
        <w:t>(naslov)</w:t>
      </w:r>
    </w:p>
    <w:p w14:paraId="346C62F4" w14:textId="77777777" w:rsidR="00BD2028" w:rsidRPr="00BD2028" w:rsidRDefault="00BD2028" w:rsidP="00BD2028">
      <w:pPr>
        <w:suppressAutoHyphens/>
        <w:autoSpaceDE w:val="0"/>
        <w:autoSpaceDN w:val="0"/>
        <w:spacing w:after="0" w:line="240" w:lineRule="auto"/>
        <w:jc w:val="center"/>
        <w:textAlignment w:val="baseline"/>
        <w:rPr>
          <w:rFonts w:ascii="Arial" w:eastAsia="Times New Roman" w:hAnsi="Arial" w:cs="Arial"/>
          <w:kern w:val="3"/>
          <w:sz w:val="22"/>
          <w:szCs w:val="22"/>
          <w:lang w:eastAsia="zh-CN"/>
        </w:rPr>
      </w:pPr>
    </w:p>
    <w:p w14:paraId="3D1CED41" w14:textId="77777777" w:rsidR="00BD2028" w:rsidRPr="00BD2028" w:rsidRDefault="00BD2028" w:rsidP="00BD2028">
      <w:pPr>
        <w:suppressAutoHyphens/>
        <w:autoSpaceDE w:val="0"/>
        <w:autoSpaceDN w:val="0"/>
        <w:spacing w:after="0" w:line="240" w:lineRule="auto"/>
        <w:jc w:val="center"/>
        <w:textAlignment w:val="baseline"/>
        <w:rPr>
          <w:rFonts w:ascii="Arial" w:eastAsia="Times New Roman" w:hAnsi="Arial" w:cs="Arial"/>
          <w:kern w:val="3"/>
          <w:sz w:val="22"/>
          <w:szCs w:val="22"/>
          <w:lang w:eastAsia="zh-CN"/>
        </w:rPr>
      </w:pPr>
    </w:p>
    <w:p w14:paraId="19C69C73" w14:textId="77777777" w:rsidR="00BD2028" w:rsidRPr="00BD2028" w:rsidRDefault="00BD2028" w:rsidP="00BD2028">
      <w:pPr>
        <w:suppressAutoHyphens/>
        <w:autoSpaceDE w:val="0"/>
        <w:autoSpaceDN w:val="0"/>
        <w:spacing w:after="0" w:line="240" w:lineRule="auto"/>
        <w:jc w:val="center"/>
        <w:textAlignment w:val="baseline"/>
        <w:rPr>
          <w:rFonts w:ascii="Arial" w:eastAsia="Times New Roman" w:hAnsi="Arial" w:cs="Arial"/>
          <w:kern w:val="3"/>
          <w:sz w:val="22"/>
          <w:szCs w:val="22"/>
          <w:lang w:eastAsia="zh-CN"/>
        </w:rPr>
      </w:pPr>
    </w:p>
    <w:p w14:paraId="736CA657" w14:textId="77777777" w:rsidR="00BD2028" w:rsidRPr="00BD2028" w:rsidRDefault="00BD2028" w:rsidP="00BD2028">
      <w:pPr>
        <w:suppressAutoHyphens/>
        <w:autoSpaceDE w:val="0"/>
        <w:autoSpaceDN w:val="0"/>
        <w:spacing w:after="0" w:line="240" w:lineRule="auto"/>
        <w:jc w:val="center"/>
        <w:textAlignment w:val="baseline"/>
        <w:rPr>
          <w:rFonts w:ascii="Arial" w:eastAsia="Times New Roman" w:hAnsi="Arial" w:cs="Arial"/>
          <w:kern w:val="3"/>
          <w:sz w:val="22"/>
          <w:szCs w:val="22"/>
          <w:lang w:eastAsia="zh-CN"/>
        </w:rPr>
      </w:pPr>
    </w:p>
    <w:p w14:paraId="2A364B26" w14:textId="77777777" w:rsidR="00BD2028" w:rsidRPr="00E036A7" w:rsidRDefault="00BD2028" w:rsidP="00BD2028">
      <w:pPr>
        <w:suppressAutoHyphens/>
        <w:autoSpaceDE w:val="0"/>
        <w:autoSpaceDN w:val="0"/>
        <w:spacing w:after="0" w:line="240" w:lineRule="auto"/>
        <w:ind w:firstLine="360"/>
        <w:textAlignment w:val="baseline"/>
        <w:rPr>
          <w:rFonts w:ascii="Times New Roman" w:eastAsia="Times New Roman" w:hAnsi="Times New Roman" w:cs="Times New Roman"/>
          <w:kern w:val="3"/>
          <w:sz w:val="20"/>
          <w:szCs w:val="20"/>
          <w:lang w:eastAsia="zh-CN"/>
        </w:rPr>
      </w:pPr>
      <w:r w:rsidRPr="00E036A7">
        <w:rPr>
          <w:rFonts w:ascii="Arial" w:eastAsia="Times New Roman" w:hAnsi="Arial" w:cs="Arial"/>
          <w:b/>
          <w:kern w:val="3"/>
          <w:sz w:val="20"/>
          <w:szCs w:val="20"/>
          <w:lang w:eastAsia="zh-CN"/>
        </w:rPr>
        <w:t xml:space="preserve">Spodaj podpisani podizvajalec </w:t>
      </w:r>
      <w:r w:rsidRPr="00E036A7">
        <w:rPr>
          <w:rFonts w:ascii="Arial" w:eastAsia="Times New Roman" w:hAnsi="Arial" w:cs="Arial"/>
          <w:b/>
          <w:bCs/>
          <w:kern w:val="3"/>
          <w:sz w:val="20"/>
          <w:szCs w:val="20"/>
          <w:lang w:eastAsia="zh-CN"/>
        </w:rPr>
        <w:t>izjavljam, da:</w:t>
      </w:r>
    </w:p>
    <w:p w14:paraId="7FEDA7E0" w14:textId="77777777" w:rsidR="00BD2028" w:rsidRPr="00E036A7" w:rsidRDefault="00BD2028" w:rsidP="00BD2028">
      <w:pPr>
        <w:suppressAutoHyphens/>
        <w:autoSpaceDE w:val="0"/>
        <w:autoSpaceDN w:val="0"/>
        <w:spacing w:after="0" w:line="240" w:lineRule="auto"/>
        <w:jc w:val="both"/>
        <w:textAlignment w:val="baseline"/>
        <w:rPr>
          <w:rFonts w:ascii="Arial" w:eastAsia="Times New Roman" w:hAnsi="Arial" w:cs="Arial"/>
          <w:b/>
          <w:kern w:val="3"/>
          <w:sz w:val="20"/>
          <w:szCs w:val="20"/>
          <w:lang w:eastAsia="zh-CN"/>
        </w:rPr>
      </w:pPr>
    </w:p>
    <w:p w14:paraId="5B4E299E" w14:textId="77777777" w:rsidR="00BD2028" w:rsidRPr="00E036A7" w:rsidRDefault="00BD2028" w:rsidP="00354A84">
      <w:pPr>
        <w:widowControl w:val="0"/>
        <w:numPr>
          <w:ilvl w:val="0"/>
          <w:numId w:val="24"/>
        </w:numPr>
        <w:suppressAutoHyphens/>
        <w:autoSpaceDE w:val="0"/>
        <w:autoSpaceDN w:val="0"/>
        <w:spacing w:after="0" w:line="276" w:lineRule="auto"/>
        <w:jc w:val="both"/>
        <w:textAlignment w:val="baseline"/>
        <w:rPr>
          <w:rFonts w:ascii="Times New Roman" w:eastAsia="Times New Roman" w:hAnsi="Times New Roman" w:cs="Times New Roman"/>
          <w:kern w:val="3"/>
          <w:sz w:val="20"/>
          <w:szCs w:val="20"/>
          <w:lang w:eastAsia="zh-CN"/>
        </w:rPr>
      </w:pPr>
      <w:r w:rsidRPr="00E036A7">
        <w:rPr>
          <w:rFonts w:ascii="Arial" w:eastAsia="Times New Roman" w:hAnsi="Arial" w:cs="Arial"/>
          <w:kern w:val="3"/>
          <w:sz w:val="20"/>
          <w:szCs w:val="20"/>
          <w:lang w:eastAsia="zh-CN"/>
        </w:rPr>
        <w:t>smo seznanjeni z navodili, ponudnikom in razpisnimi pogoji ter merili za dodelitev javnega naročila in, da z njimi v celoti soglašamo;</w:t>
      </w:r>
    </w:p>
    <w:p w14:paraId="609F8C4E" w14:textId="77777777" w:rsidR="00BD2028" w:rsidRPr="00E036A7" w:rsidRDefault="00BD2028" w:rsidP="00BD2028">
      <w:pPr>
        <w:suppressAutoHyphens/>
        <w:autoSpaceDE w:val="0"/>
        <w:autoSpaceDN w:val="0"/>
        <w:spacing w:after="0" w:line="276" w:lineRule="auto"/>
        <w:ind w:left="720"/>
        <w:jc w:val="both"/>
        <w:textAlignment w:val="baseline"/>
        <w:rPr>
          <w:rFonts w:ascii="Arial" w:eastAsia="Times New Roman" w:hAnsi="Arial" w:cs="Arial"/>
          <w:kern w:val="3"/>
          <w:sz w:val="20"/>
          <w:szCs w:val="20"/>
          <w:lang w:eastAsia="zh-CN"/>
        </w:rPr>
      </w:pPr>
    </w:p>
    <w:p w14:paraId="63D67A7B" w14:textId="77777777" w:rsidR="00BD2028" w:rsidRPr="00E036A7" w:rsidRDefault="00BD2028" w:rsidP="00354A84">
      <w:pPr>
        <w:widowControl w:val="0"/>
        <w:numPr>
          <w:ilvl w:val="0"/>
          <w:numId w:val="24"/>
        </w:numPr>
        <w:suppressAutoHyphens/>
        <w:autoSpaceDE w:val="0"/>
        <w:autoSpaceDN w:val="0"/>
        <w:spacing w:after="0" w:line="276" w:lineRule="auto"/>
        <w:jc w:val="both"/>
        <w:textAlignment w:val="baseline"/>
        <w:rPr>
          <w:rFonts w:ascii="Times New Roman" w:eastAsia="Times New Roman" w:hAnsi="Times New Roman" w:cs="Times New Roman"/>
          <w:kern w:val="3"/>
          <w:sz w:val="20"/>
          <w:szCs w:val="20"/>
          <w:lang w:eastAsia="zh-CN"/>
        </w:rPr>
      </w:pPr>
      <w:r w:rsidRPr="00E036A7">
        <w:rPr>
          <w:rFonts w:ascii="Arial" w:eastAsia="Times New Roman" w:hAnsi="Arial" w:cs="Arial"/>
          <w:kern w:val="3"/>
          <w:sz w:val="20"/>
          <w:szCs w:val="20"/>
          <w:lang w:eastAsia="zh-CN"/>
        </w:rPr>
        <w:t>smo seznanjeni s plačilnimi pogoji iz razpisne dokumentacije,</w:t>
      </w:r>
    </w:p>
    <w:p w14:paraId="36259AF9" w14:textId="77777777" w:rsidR="00BD2028" w:rsidRPr="00E036A7" w:rsidRDefault="00BD2028" w:rsidP="00BD2028">
      <w:pPr>
        <w:suppressAutoHyphens/>
        <w:autoSpaceDE w:val="0"/>
        <w:autoSpaceDN w:val="0"/>
        <w:spacing w:after="0" w:line="276" w:lineRule="auto"/>
        <w:ind w:left="720"/>
        <w:jc w:val="both"/>
        <w:textAlignment w:val="baseline"/>
        <w:rPr>
          <w:rFonts w:ascii="Arial" w:eastAsia="Times New Roman" w:hAnsi="Arial" w:cs="Arial"/>
          <w:kern w:val="3"/>
          <w:sz w:val="20"/>
          <w:szCs w:val="20"/>
          <w:lang w:eastAsia="zh-CN"/>
        </w:rPr>
      </w:pPr>
    </w:p>
    <w:p w14:paraId="5BB71793" w14:textId="77777777" w:rsidR="00BD2028" w:rsidRPr="00E036A7" w:rsidRDefault="00BD2028" w:rsidP="00354A84">
      <w:pPr>
        <w:widowControl w:val="0"/>
        <w:numPr>
          <w:ilvl w:val="0"/>
          <w:numId w:val="24"/>
        </w:numPr>
        <w:suppressAutoHyphens/>
        <w:autoSpaceDE w:val="0"/>
        <w:autoSpaceDN w:val="0"/>
        <w:spacing w:after="0" w:line="276" w:lineRule="auto"/>
        <w:jc w:val="both"/>
        <w:textAlignment w:val="baseline"/>
        <w:rPr>
          <w:rFonts w:ascii="Times New Roman" w:eastAsia="Times New Roman" w:hAnsi="Times New Roman" w:cs="Times New Roman"/>
          <w:kern w:val="3"/>
          <w:sz w:val="20"/>
          <w:szCs w:val="20"/>
          <w:lang w:eastAsia="zh-CN"/>
        </w:rPr>
      </w:pPr>
      <w:r w:rsidRPr="00E036A7">
        <w:rPr>
          <w:rFonts w:ascii="Arial" w:eastAsia="Times New Roman" w:hAnsi="Arial" w:cs="Arial"/>
          <w:kern w:val="3"/>
          <w:sz w:val="20"/>
          <w:szCs w:val="20"/>
          <w:lang w:eastAsia="zh-CN"/>
        </w:rPr>
        <w:t xml:space="preserve">bomo naročniku v petih dneh od prejemu njegove zahteve posredovali kopijo </w:t>
      </w:r>
      <w:proofErr w:type="spellStart"/>
      <w:r w:rsidRPr="00E036A7">
        <w:rPr>
          <w:rFonts w:ascii="Arial" w:eastAsia="Times New Roman" w:hAnsi="Arial" w:cs="Arial"/>
          <w:kern w:val="3"/>
          <w:sz w:val="20"/>
          <w:szCs w:val="20"/>
          <w:lang w:eastAsia="zh-CN"/>
        </w:rPr>
        <w:t>podizvajalske</w:t>
      </w:r>
      <w:proofErr w:type="spellEnd"/>
      <w:r w:rsidRPr="00E036A7">
        <w:rPr>
          <w:rFonts w:ascii="Arial" w:eastAsia="Times New Roman" w:hAnsi="Arial" w:cs="Arial"/>
          <w:kern w:val="3"/>
          <w:sz w:val="20"/>
          <w:szCs w:val="20"/>
          <w:lang w:eastAsia="zh-CN"/>
        </w:rPr>
        <w:t xml:space="preserve"> pogodbe in vseh dodatkov k tej pogodbi, ki smo jo sklenili s ponudnikom za izvedbo del v okviru tega javnega naročila;</w:t>
      </w:r>
    </w:p>
    <w:p w14:paraId="1A10496E" w14:textId="77777777" w:rsidR="00BD2028" w:rsidRPr="00E036A7" w:rsidRDefault="00BD2028" w:rsidP="00BD2028">
      <w:pPr>
        <w:suppressAutoHyphens/>
        <w:autoSpaceDE w:val="0"/>
        <w:autoSpaceDN w:val="0"/>
        <w:spacing w:after="0" w:line="276" w:lineRule="auto"/>
        <w:ind w:left="720"/>
        <w:jc w:val="both"/>
        <w:textAlignment w:val="baseline"/>
        <w:rPr>
          <w:rFonts w:ascii="Arial" w:eastAsia="Times New Roman" w:hAnsi="Arial" w:cs="Arial"/>
          <w:kern w:val="3"/>
          <w:sz w:val="20"/>
          <w:szCs w:val="20"/>
          <w:lang w:eastAsia="zh-CN"/>
        </w:rPr>
      </w:pPr>
    </w:p>
    <w:p w14:paraId="7DDDD16E" w14:textId="77777777" w:rsidR="00BD2028" w:rsidRPr="00E036A7" w:rsidRDefault="00BD2028" w:rsidP="00354A84">
      <w:pPr>
        <w:widowControl w:val="0"/>
        <w:numPr>
          <w:ilvl w:val="0"/>
          <w:numId w:val="24"/>
        </w:numPr>
        <w:suppressAutoHyphens/>
        <w:autoSpaceDE w:val="0"/>
        <w:autoSpaceDN w:val="0"/>
        <w:spacing w:after="0" w:line="276" w:lineRule="auto"/>
        <w:jc w:val="both"/>
        <w:textAlignment w:val="baseline"/>
        <w:rPr>
          <w:rFonts w:ascii="Times New Roman" w:eastAsia="Times New Roman" w:hAnsi="Times New Roman" w:cs="Times New Roman"/>
          <w:kern w:val="3"/>
          <w:sz w:val="20"/>
          <w:szCs w:val="20"/>
          <w:lang w:eastAsia="zh-CN"/>
        </w:rPr>
      </w:pPr>
      <w:r w:rsidRPr="00E036A7">
        <w:rPr>
          <w:rFonts w:ascii="Arial" w:eastAsia="Times New Roman" w:hAnsi="Arial" w:cs="Arial"/>
          <w:kern w:val="3"/>
          <w:sz w:val="20"/>
          <w:szCs w:val="20"/>
          <w:lang w:eastAsia="zh-CN"/>
        </w:rPr>
        <w:t>v primeru, da zahtevamo neposredno plačilo, naročniku dajemo soglasje, da nam pod pogoji iz te razpisne dokumentacije namesto glavnemu izvajalcu poravna našo terjatev do glavnega izvajalca, za dela izvedena na predmetu javnega naročila.</w:t>
      </w:r>
    </w:p>
    <w:p w14:paraId="41B86C4F" w14:textId="77777777" w:rsidR="00BD2028" w:rsidRPr="00E036A7" w:rsidRDefault="00BD2028" w:rsidP="00BD2028">
      <w:pPr>
        <w:suppressAutoHyphens/>
        <w:autoSpaceDE w:val="0"/>
        <w:autoSpaceDN w:val="0"/>
        <w:spacing w:after="0" w:line="276" w:lineRule="auto"/>
        <w:ind w:left="720"/>
        <w:jc w:val="both"/>
        <w:textAlignment w:val="baseline"/>
        <w:rPr>
          <w:rFonts w:ascii="Arial" w:eastAsia="Times New Roman" w:hAnsi="Arial" w:cs="Arial"/>
          <w:kern w:val="3"/>
          <w:sz w:val="20"/>
          <w:szCs w:val="20"/>
          <w:lang w:eastAsia="zh-CN"/>
        </w:rPr>
      </w:pPr>
    </w:p>
    <w:p w14:paraId="5B1FFC92" w14:textId="77777777" w:rsidR="00BD2028" w:rsidRPr="00E036A7" w:rsidRDefault="00BD2028" w:rsidP="00BD2028">
      <w:pPr>
        <w:suppressAutoHyphens/>
        <w:autoSpaceDE w:val="0"/>
        <w:autoSpaceDN w:val="0"/>
        <w:spacing w:after="0" w:line="240" w:lineRule="auto"/>
        <w:jc w:val="both"/>
        <w:textAlignment w:val="baseline"/>
        <w:rPr>
          <w:rFonts w:ascii="Arial" w:eastAsia="Times New Roman" w:hAnsi="Arial" w:cs="Arial"/>
          <w:kern w:val="3"/>
          <w:sz w:val="20"/>
          <w:szCs w:val="20"/>
          <w:lang w:eastAsia="zh-CN"/>
        </w:rPr>
      </w:pPr>
    </w:p>
    <w:p w14:paraId="75296020" w14:textId="77777777" w:rsidR="00BD2028" w:rsidRPr="00E036A7" w:rsidRDefault="00BD2028" w:rsidP="00BD2028">
      <w:pPr>
        <w:suppressAutoHyphens/>
        <w:autoSpaceDE w:val="0"/>
        <w:autoSpaceDN w:val="0"/>
        <w:spacing w:after="0" w:line="240" w:lineRule="auto"/>
        <w:textAlignment w:val="baseline"/>
        <w:rPr>
          <w:rFonts w:ascii="Arial" w:eastAsia="Times New Roman" w:hAnsi="Arial" w:cs="Arial"/>
          <w:kern w:val="3"/>
          <w:sz w:val="20"/>
          <w:szCs w:val="20"/>
          <w:lang w:eastAsia="zh-CN"/>
        </w:rPr>
      </w:pPr>
    </w:p>
    <w:p w14:paraId="4F59ABD4" w14:textId="77777777" w:rsidR="00BD2028" w:rsidRPr="00E036A7" w:rsidRDefault="00BD2028" w:rsidP="00BD2028">
      <w:pPr>
        <w:suppressAutoHyphens/>
        <w:autoSpaceDE w:val="0"/>
        <w:autoSpaceDN w:val="0"/>
        <w:spacing w:after="0" w:line="240" w:lineRule="auto"/>
        <w:textAlignment w:val="baseline"/>
        <w:rPr>
          <w:rFonts w:ascii="Times New Roman" w:eastAsia="Times New Roman" w:hAnsi="Times New Roman" w:cs="Times New Roman"/>
          <w:kern w:val="3"/>
          <w:sz w:val="20"/>
          <w:szCs w:val="20"/>
          <w:lang w:eastAsia="zh-CN"/>
        </w:rPr>
      </w:pPr>
      <w:r w:rsidRPr="00E036A7">
        <w:rPr>
          <w:rFonts w:ascii="Arial" w:eastAsia="Times New Roman" w:hAnsi="Arial" w:cs="Arial"/>
          <w:kern w:val="3"/>
          <w:sz w:val="20"/>
          <w:szCs w:val="20"/>
          <w:lang w:eastAsia="zh-CN"/>
        </w:rPr>
        <w:t>Datum:</w:t>
      </w:r>
      <w:r w:rsidRPr="00E036A7">
        <w:rPr>
          <w:rFonts w:ascii="Arial" w:eastAsia="Times New Roman" w:hAnsi="Arial" w:cs="Arial"/>
          <w:kern w:val="3"/>
          <w:sz w:val="20"/>
          <w:szCs w:val="20"/>
          <w:lang w:eastAsia="zh-CN"/>
        </w:rPr>
        <w:tab/>
      </w:r>
      <w:r w:rsidRPr="00E036A7">
        <w:rPr>
          <w:rFonts w:ascii="Arial" w:eastAsia="Times New Roman" w:hAnsi="Arial" w:cs="Arial"/>
          <w:kern w:val="3"/>
          <w:sz w:val="20"/>
          <w:szCs w:val="20"/>
          <w:lang w:eastAsia="zh-CN"/>
        </w:rPr>
        <w:tab/>
      </w:r>
      <w:r w:rsidRPr="00E036A7">
        <w:rPr>
          <w:rFonts w:ascii="Arial" w:eastAsia="Times New Roman" w:hAnsi="Arial" w:cs="Arial"/>
          <w:kern w:val="3"/>
          <w:sz w:val="20"/>
          <w:szCs w:val="20"/>
          <w:lang w:eastAsia="zh-CN"/>
        </w:rPr>
        <w:tab/>
      </w:r>
      <w:r w:rsidRPr="00E036A7">
        <w:rPr>
          <w:rFonts w:ascii="Arial" w:eastAsia="Times New Roman" w:hAnsi="Arial" w:cs="Arial"/>
          <w:kern w:val="3"/>
          <w:sz w:val="20"/>
          <w:szCs w:val="20"/>
          <w:lang w:eastAsia="zh-CN"/>
        </w:rPr>
        <w:tab/>
      </w:r>
      <w:r w:rsidRPr="00E036A7">
        <w:rPr>
          <w:rFonts w:ascii="Arial" w:eastAsia="Times New Roman" w:hAnsi="Arial" w:cs="Arial"/>
          <w:kern w:val="3"/>
          <w:sz w:val="20"/>
          <w:szCs w:val="20"/>
          <w:lang w:eastAsia="zh-CN"/>
        </w:rPr>
        <w:tab/>
      </w:r>
      <w:r w:rsidRPr="00E036A7">
        <w:rPr>
          <w:rFonts w:ascii="Arial" w:eastAsia="Times New Roman" w:hAnsi="Arial" w:cs="Arial"/>
          <w:kern w:val="3"/>
          <w:sz w:val="20"/>
          <w:szCs w:val="20"/>
          <w:lang w:eastAsia="zh-CN"/>
        </w:rPr>
        <w:tab/>
      </w:r>
      <w:r w:rsidRPr="00E036A7">
        <w:rPr>
          <w:rFonts w:ascii="Arial" w:eastAsia="Times New Roman" w:hAnsi="Arial" w:cs="Arial"/>
          <w:kern w:val="3"/>
          <w:sz w:val="20"/>
          <w:szCs w:val="20"/>
          <w:lang w:eastAsia="zh-CN"/>
        </w:rPr>
        <w:tab/>
      </w:r>
      <w:r w:rsidR="006A587B" w:rsidRPr="00E036A7">
        <w:rPr>
          <w:rFonts w:ascii="Arial" w:eastAsia="Times New Roman" w:hAnsi="Arial" w:cs="Arial"/>
          <w:kern w:val="3"/>
          <w:sz w:val="20"/>
          <w:szCs w:val="20"/>
          <w:lang w:eastAsia="zh-CN"/>
        </w:rPr>
        <w:t xml:space="preserve">            </w:t>
      </w:r>
      <w:r w:rsidRPr="00E036A7">
        <w:rPr>
          <w:rFonts w:ascii="Arial" w:eastAsia="Times New Roman" w:hAnsi="Arial" w:cs="Arial"/>
          <w:kern w:val="3"/>
          <w:sz w:val="20"/>
          <w:szCs w:val="20"/>
          <w:lang w:eastAsia="zh-CN"/>
        </w:rPr>
        <w:t>Podpis:</w:t>
      </w:r>
    </w:p>
    <w:p w14:paraId="3E21B5C3" w14:textId="77777777" w:rsidR="00BD2028" w:rsidRPr="00E036A7" w:rsidRDefault="00BD2028" w:rsidP="00BD2028">
      <w:pPr>
        <w:suppressAutoHyphens/>
        <w:autoSpaceDE w:val="0"/>
        <w:autoSpaceDN w:val="0"/>
        <w:spacing w:after="0" w:line="240" w:lineRule="auto"/>
        <w:textAlignment w:val="baseline"/>
        <w:rPr>
          <w:rFonts w:ascii="Arial" w:eastAsia="Times New Roman" w:hAnsi="Arial" w:cs="Arial"/>
          <w:kern w:val="3"/>
          <w:sz w:val="20"/>
          <w:szCs w:val="20"/>
          <w:lang w:eastAsia="zh-CN"/>
        </w:rPr>
      </w:pPr>
    </w:p>
    <w:p w14:paraId="2E46DA33" w14:textId="77777777" w:rsidR="00BD2028" w:rsidRPr="00E036A7" w:rsidRDefault="00BD2028" w:rsidP="00BD2028">
      <w:pPr>
        <w:suppressAutoHyphens/>
        <w:autoSpaceDE w:val="0"/>
        <w:autoSpaceDN w:val="0"/>
        <w:spacing w:after="0" w:line="240" w:lineRule="auto"/>
        <w:jc w:val="both"/>
        <w:textAlignment w:val="baseline"/>
        <w:rPr>
          <w:rFonts w:ascii="Arial" w:eastAsia="Times New Roman" w:hAnsi="Arial" w:cs="Arial"/>
          <w:kern w:val="3"/>
          <w:sz w:val="20"/>
          <w:szCs w:val="20"/>
          <w:lang w:eastAsia="zh-CN"/>
        </w:rPr>
      </w:pPr>
      <w:r w:rsidRPr="00E036A7">
        <w:rPr>
          <w:rFonts w:ascii="Arial" w:eastAsia="Times New Roman" w:hAnsi="Arial" w:cs="Arial"/>
          <w:kern w:val="3"/>
          <w:sz w:val="20"/>
          <w:szCs w:val="20"/>
          <w:lang w:eastAsia="zh-CN"/>
        </w:rPr>
        <w:t>_________________</w:t>
      </w:r>
      <w:r w:rsidRPr="00E036A7">
        <w:rPr>
          <w:rFonts w:ascii="Arial" w:eastAsia="Times New Roman" w:hAnsi="Arial" w:cs="Arial"/>
          <w:kern w:val="3"/>
          <w:sz w:val="20"/>
          <w:szCs w:val="20"/>
          <w:lang w:eastAsia="zh-CN"/>
        </w:rPr>
        <w:tab/>
      </w:r>
      <w:r w:rsidRPr="00E036A7">
        <w:rPr>
          <w:rFonts w:ascii="Arial" w:eastAsia="Times New Roman" w:hAnsi="Arial" w:cs="Arial"/>
          <w:kern w:val="3"/>
          <w:sz w:val="20"/>
          <w:szCs w:val="20"/>
          <w:lang w:eastAsia="zh-CN"/>
        </w:rPr>
        <w:tab/>
      </w:r>
      <w:r w:rsidRPr="00E036A7">
        <w:rPr>
          <w:rFonts w:ascii="Arial" w:eastAsia="Times New Roman" w:hAnsi="Arial" w:cs="Arial"/>
          <w:kern w:val="3"/>
          <w:sz w:val="20"/>
          <w:szCs w:val="20"/>
          <w:lang w:eastAsia="zh-CN"/>
        </w:rPr>
        <w:tab/>
      </w:r>
      <w:r w:rsidRPr="00E036A7">
        <w:rPr>
          <w:rFonts w:ascii="Arial" w:eastAsia="Times New Roman" w:hAnsi="Arial" w:cs="Arial"/>
          <w:kern w:val="3"/>
          <w:sz w:val="20"/>
          <w:szCs w:val="20"/>
          <w:lang w:eastAsia="zh-CN"/>
        </w:rPr>
        <w:tab/>
      </w:r>
      <w:r w:rsidRPr="00E036A7">
        <w:rPr>
          <w:rFonts w:ascii="Arial" w:eastAsia="Times New Roman" w:hAnsi="Arial" w:cs="Arial"/>
          <w:kern w:val="3"/>
          <w:sz w:val="20"/>
          <w:szCs w:val="20"/>
          <w:lang w:eastAsia="zh-CN"/>
        </w:rPr>
        <w:tab/>
      </w:r>
      <w:r w:rsidRPr="00E036A7">
        <w:rPr>
          <w:rFonts w:ascii="Arial" w:eastAsia="Times New Roman" w:hAnsi="Arial" w:cs="Arial"/>
          <w:kern w:val="3"/>
          <w:sz w:val="20"/>
          <w:szCs w:val="20"/>
          <w:lang w:eastAsia="zh-CN"/>
        </w:rPr>
        <w:tab/>
        <w:t>___________________</w:t>
      </w:r>
    </w:p>
    <w:p w14:paraId="6F2DA0A1" w14:textId="77777777" w:rsidR="00BD2028" w:rsidRPr="00E036A7" w:rsidRDefault="00BD2028" w:rsidP="00BD2028">
      <w:pPr>
        <w:suppressAutoHyphens/>
        <w:autoSpaceDE w:val="0"/>
        <w:autoSpaceDN w:val="0"/>
        <w:spacing w:after="0" w:line="240" w:lineRule="auto"/>
        <w:jc w:val="both"/>
        <w:textAlignment w:val="baseline"/>
        <w:rPr>
          <w:rFonts w:ascii="Arial" w:eastAsia="Times New Roman" w:hAnsi="Arial" w:cs="Arial"/>
          <w:b/>
          <w:bCs/>
          <w:kern w:val="3"/>
          <w:sz w:val="20"/>
          <w:szCs w:val="20"/>
          <w:lang w:eastAsia="zh-CN"/>
        </w:rPr>
      </w:pPr>
    </w:p>
    <w:p w14:paraId="447832FB" w14:textId="77777777" w:rsidR="00BD2028" w:rsidRPr="00E036A7" w:rsidRDefault="00BD2028" w:rsidP="00BD2028">
      <w:pPr>
        <w:suppressAutoHyphens/>
        <w:autoSpaceDE w:val="0"/>
        <w:autoSpaceDN w:val="0"/>
        <w:spacing w:after="0" w:line="240" w:lineRule="auto"/>
        <w:jc w:val="both"/>
        <w:textAlignment w:val="baseline"/>
        <w:rPr>
          <w:rFonts w:ascii="Arial" w:eastAsia="Times New Roman" w:hAnsi="Arial" w:cs="Arial"/>
          <w:b/>
          <w:bCs/>
          <w:kern w:val="3"/>
          <w:sz w:val="20"/>
          <w:szCs w:val="20"/>
          <w:lang w:eastAsia="zh-CN"/>
        </w:rPr>
      </w:pPr>
    </w:p>
    <w:p w14:paraId="52488FA3" w14:textId="77777777" w:rsidR="00BD2028" w:rsidRPr="00E036A7" w:rsidRDefault="00BD2028" w:rsidP="00BD2028">
      <w:pPr>
        <w:suppressAutoHyphens/>
        <w:autoSpaceDE w:val="0"/>
        <w:autoSpaceDN w:val="0"/>
        <w:spacing w:after="0" w:line="240" w:lineRule="auto"/>
        <w:jc w:val="both"/>
        <w:textAlignment w:val="baseline"/>
        <w:rPr>
          <w:rFonts w:ascii="Times New Roman" w:eastAsia="Times New Roman" w:hAnsi="Times New Roman" w:cs="Times New Roman"/>
          <w:kern w:val="3"/>
          <w:sz w:val="20"/>
          <w:szCs w:val="20"/>
          <w:lang w:eastAsia="zh-CN"/>
        </w:rPr>
      </w:pPr>
      <w:r w:rsidRPr="00E036A7">
        <w:rPr>
          <w:rFonts w:ascii="Arial" w:eastAsia="Times New Roman" w:hAnsi="Arial" w:cs="Arial"/>
          <w:b/>
          <w:bCs/>
          <w:kern w:val="3"/>
          <w:sz w:val="20"/>
          <w:szCs w:val="20"/>
          <w:lang w:eastAsia="zh-CN"/>
        </w:rPr>
        <w:t>Obrazec izpolni podizvajalec le v primeru, da ponudnik nastopa s podizvajalcem.</w:t>
      </w:r>
    </w:p>
    <w:p w14:paraId="44BB52DB" w14:textId="77777777" w:rsidR="00BD2028" w:rsidRPr="00E036A7" w:rsidRDefault="00BD2028" w:rsidP="00BD2028">
      <w:pPr>
        <w:suppressAutoHyphens/>
        <w:autoSpaceDE w:val="0"/>
        <w:autoSpaceDN w:val="0"/>
        <w:spacing w:after="0" w:line="240" w:lineRule="auto"/>
        <w:jc w:val="both"/>
        <w:textAlignment w:val="baseline"/>
        <w:rPr>
          <w:rFonts w:ascii="Times New Roman" w:eastAsia="Times New Roman" w:hAnsi="Times New Roman" w:cs="Times New Roman"/>
          <w:kern w:val="3"/>
          <w:sz w:val="20"/>
          <w:szCs w:val="20"/>
          <w:lang w:eastAsia="zh-CN"/>
        </w:rPr>
      </w:pPr>
      <w:r w:rsidRPr="00E036A7">
        <w:rPr>
          <w:rFonts w:ascii="Arial" w:eastAsia="Times New Roman" w:hAnsi="Arial" w:cs="Arial"/>
          <w:b/>
          <w:bCs/>
          <w:kern w:val="3"/>
          <w:sz w:val="20"/>
          <w:szCs w:val="20"/>
          <w:lang w:eastAsia="zh-CN"/>
        </w:rPr>
        <w:t>V primeru večjega števila podizvajalcev se obrazec fotokopira.</w:t>
      </w:r>
    </w:p>
    <w:p w14:paraId="616671F3" w14:textId="77777777" w:rsidR="00BD2028" w:rsidRPr="00E036A7" w:rsidRDefault="00BD2028" w:rsidP="00BD2028">
      <w:pPr>
        <w:suppressAutoHyphens/>
        <w:autoSpaceDE w:val="0"/>
        <w:autoSpaceDN w:val="0"/>
        <w:spacing w:after="0" w:line="240" w:lineRule="auto"/>
        <w:jc w:val="right"/>
        <w:textAlignment w:val="baseline"/>
        <w:rPr>
          <w:rFonts w:ascii="Arial" w:eastAsia="Times New Roman" w:hAnsi="Arial" w:cs="Arial"/>
          <w:b/>
          <w:bCs/>
          <w:kern w:val="3"/>
          <w:sz w:val="20"/>
          <w:szCs w:val="20"/>
          <w:lang w:eastAsia="zh-CN"/>
        </w:rPr>
      </w:pPr>
    </w:p>
    <w:p w14:paraId="322E61AD" w14:textId="77777777" w:rsidR="00BD2028" w:rsidRPr="006A587B" w:rsidRDefault="00BD2028" w:rsidP="00BD2028">
      <w:pPr>
        <w:suppressAutoHyphens/>
        <w:autoSpaceDE w:val="0"/>
        <w:autoSpaceDN w:val="0"/>
        <w:spacing w:after="0" w:line="240" w:lineRule="auto"/>
        <w:jc w:val="right"/>
        <w:textAlignment w:val="baseline"/>
        <w:rPr>
          <w:rFonts w:ascii="Arial" w:eastAsia="Times New Roman" w:hAnsi="Arial" w:cs="Arial"/>
          <w:b/>
          <w:bCs/>
          <w:kern w:val="3"/>
          <w:sz w:val="20"/>
          <w:szCs w:val="20"/>
          <w:lang w:eastAsia="zh-CN"/>
        </w:rPr>
      </w:pPr>
    </w:p>
    <w:p w14:paraId="386600FD" w14:textId="77777777" w:rsidR="00BD2028" w:rsidRPr="006A587B" w:rsidRDefault="00BD2028" w:rsidP="00BD2028">
      <w:pPr>
        <w:suppressAutoHyphens/>
        <w:autoSpaceDE w:val="0"/>
        <w:autoSpaceDN w:val="0"/>
        <w:spacing w:after="0" w:line="240" w:lineRule="auto"/>
        <w:jc w:val="right"/>
        <w:textAlignment w:val="baseline"/>
        <w:rPr>
          <w:rFonts w:ascii="Arial" w:eastAsia="Times New Roman" w:hAnsi="Arial" w:cs="Arial"/>
          <w:b/>
          <w:bCs/>
          <w:kern w:val="3"/>
          <w:sz w:val="20"/>
          <w:szCs w:val="20"/>
          <w:lang w:eastAsia="zh-CN"/>
        </w:rPr>
      </w:pPr>
    </w:p>
    <w:p w14:paraId="3C40CD44" w14:textId="77777777" w:rsidR="00BD2028" w:rsidRPr="006A587B" w:rsidRDefault="00BD2028" w:rsidP="00BD2028">
      <w:pPr>
        <w:suppressAutoHyphens/>
        <w:autoSpaceDE w:val="0"/>
        <w:autoSpaceDN w:val="0"/>
        <w:spacing w:after="0" w:line="240" w:lineRule="auto"/>
        <w:jc w:val="right"/>
        <w:textAlignment w:val="baseline"/>
        <w:rPr>
          <w:rFonts w:ascii="Arial" w:eastAsia="Times New Roman" w:hAnsi="Arial" w:cs="Arial"/>
          <w:b/>
          <w:bCs/>
          <w:kern w:val="3"/>
          <w:sz w:val="20"/>
          <w:szCs w:val="20"/>
          <w:lang w:eastAsia="zh-CN"/>
        </w:rPr>
      </w:pPr>
    </w:p>
    <w:p w14:paraId="1D0F7E00" w14:textId="77777777" w:rsidR="00BD2028" w:rsidRPr="006A587B" w:rsidRDefault="00BD2028" w:rsidP="00BD2028">
      <w:pPr>
        <w:suppressAutoHyphens/>
        <w:autoSpaceDE w:val="0"/>
        <w:autoSpaceDN w:val="0"/>
        <w:spacing w:after="0" w:line="240" w:lineRule="auto"/>
        <w:jc w:val="right"/>
        <w:textAlignment w:val="baseline"/>
        <w:rPr>
          <w:rFonts w:ascii="Arial" w:eastAsia="Times New Roman" w:hAnsi="Arial" w:cs="Arial"/>
          <w:b/>
          <w:bCs/>
          <w:kern w:val="3"/>
          <w:sz w:val="20"/>
          <w:szCs w:val="20"/>
          <w:lang w:eastAsia="zh-CN"/>
        </w:rPr>
      </w:pPr>
    </w:p>
    <w:p w14:paraId="766186BC" w14:textId="77777777" w:rsidR="00BD2028" w:rsidRPr="006A587B" w:rsidRDefault="00BD2028" w:rsidP="00BD2028">
      <w:pPr>
        <w:suppressAutoHyphens/>
        <w:autoSpaceDE w:val="0"/>
        <w:autoSpaceDN w:val="0"/>
        <w:spacing w:after="0" w:line="240" w:lineRule="auto"/>
        <w:jc w:val="right"/>
        <w:textAlignment w:val="baseline"/>
        <w:rPr>
          <w:rFonts w:ascii="Arial" w:eastAsia="Times New Roman" w:hAnsi="Arial" w:cs="Arial"/>
          <w:b/>
          <w:bCs/>
          <w:kern w:val="3"/>
          <w:sz w:val="20"/>
          <w:szCs w:val="20"/>
          <w:lang w:eastAsia="zh-CN"/>
        </w:rPr>
      </w:pPr>
    </w:p>
    <w:p w14:paraId="167AD81B" w14:textId="77777777" w:rsidR="00BD2028" w:rsidRPr="006A587B" w:rsidRDefault="00BD2028" w:rsidP="00BD2028">
      <w:pPr>
        <w:suppressAutoHyphens/>
        <w:autoSpaceDE w:val="0"/>
        <w:autoSpaceDN w:val="0"/>
        <w:spacing w:after="0" w:line="240" w:lineRule="auto"/>
        <w:jc w:val="right"/>
        <w:textAlignment w:val="baseline"/>
        <w:rPr>
          <w:rFonts w:ascii="Arial" w:eastAsia="Times New Roman" w:hAnsi="Arial" w:cs="Arial"/>
          <w:b/>
          <w:bCs/>
          <w:kern w:val="3"/>
          <w:sz w:val="20"/>
          <w:szCs w:val="20"/>
          <w:lang w:eastAsia="zh-CN"/>
        </w:rPr>
      </w:pPr>
    </w:p>
    <w:p w14:paraId="01C13664" w14:textId="77777777" w:rsidR="00BD2028" w:rsidRDefault="00BD2028" w:rsidP="00BD2028">
      <w:pPr>
        <w:suppressAutoHyphens/>
        <w:autoSpaceDE w:val="0"/>
        <w:autoSpaceDN w:val="0"/>
        <w:spacing w:after="0" w:line="240" w:lineRule="auto"/>
        <w:jc w:val="right"/>
        <w:textAlignment w:val="baseline"/>
        <w:rPr>
          <w:rFonts w:ascii="Arial" w:eastAsia="Times New Roman" w:hAnsi="Arial" w:cs="Arial"/>
          <w:b/>
          <w:bCs/>
          <w:kern w:val="3"/>
          <w:sz w:val="20"/>
          <w:szCs w:val="20"/>
          <w:lang w:eastAsia="zh-CN"/>
        </w:rPr>
      </w:pPr>
    </w:p>
    <w:p w14:paraId="6C503EBE" w14:textId="77777777" w:rsidR="00E036A7" w:rsidRDefault="00E036A7" w:rsidP="00BD2028">
      <w:pPr>
        <w:suppressAutoHyphens/>
        <w:autoSpaceDE w:val="0"/>
        <w:autoSpaceDN w:val="0"/>
        <w:spacing w:after="0" w:line="240" w:lineRule="auto"/>
        <w:jc w:val="right"/>
        <w:textAlignment w:val="baseline"/>
        <w:rPr>
          <w:rFonts w:ascii="Arial" w:eastAsia="Times New Roman" w:hAnsi="Arial" w:cs="Arial"/>
          <w:b/>
          <w:bCs/>
          <w:kern w:val="3"/>
          <w:sz w:val="20"/>
          <w:szCs w:val="20"/>
          <w:lang w:eastAsia="zh-CN"/>
        </w:rPr>
      </w:pPr>
    </w:p>
    <w:p w14:paraId="5D83E381" w14:textId="77777777" w:rsidR="00E036A7" w:rsidRDefault="00E036A7" w:rsidP="00BD2028">
      <w:pPr>
        <w:suppressAutoHyphens/>
        <w:autoSpaceDE w:val="0"/>
        <w:autoSpaceDN w:val="0"/>
        <w:spacing w:after="0" w:line="240" w:lineRule="auto"/>
        <w:jc w:val="right"/>
        <w:textAlignment w:val="baseline"/>
        <w:rPr>
          <w:rFonts w:ascii="Arial" w:eastAsia="Times New Roman" w:hAnsi="Arial" w:cs="Arial"/>
          <w:b/>
          <w:bCs/>
          <w:kern w:val="3"/>
          <w:sz w:val="20"/>
          <w:szCs w:val="20"/>
          <w:lang w:eastAsia="zh-CN"/>
        </w:rPr>
      </w:pPr>
    </w:p>
    <w:p w14:paraId="27BBAC99" w14:textId="77777777" w:rsidR="00E036A7" w:rsidRDefault="00E036A7" w:rsidP="00BD2028">
      <w:pPr>
        <w:suppressAutoHyphens/>
        <w:autoSpaceDE w:val="0"/>
        <w:autoSpaceDN w:val="0"/>
        <w:spacing w:after="0" w:line="240" w:lineRule="auto"/>
        <w:jc w:val="right"/>
        <w:textAlignment w:val="baseline"/>
        <w:rPr>
          <w:rFonts w:ascii="Arial" w:eastAsia="Times New Roman" w:hAnsi="Arial" w:cs="Arial"/>
          <w:b/>
          <w:bCs/>
          <w:kern w:val="3"/>
          <w:sz w:val="20"/>
          <w:szCs w:val="20"/>
          <w:lang w:eastAsia="zh-CN"/>
        </w:rPr>
      </w:pPr>
    </w:p>
    <w:p w14:paraId="65D9302A" w14:textId="77777777" w:rsidR="006A587B" w:rsidRDefault="006A587B" w:rsidP="00BD2028">
      <w:pPr>
        <w:suppressAutoHyphens/>
        <w:autoSpaceDE w:val="0"/>
        <w:autoSpaceDN w:val="0"/>
        <w:spacing w:after="0" w:line="240" w:lineRule="auto"/>
        <w:jc w:val="right"/>
        <w:textAlignment w:val="baseline"/>
        <w:rPr>
          <w:rFonts w:ascii="Arial" w:eastAsia="Times New Roman" w:hAnsi="Arial" w:cs="Arial"/>
          <w:b/>
          <w:bCs/>
          <w:kern w:val="3"/>
          <w:sz w:val="20"/>
          <w:szCs w:val="20"/>
          <w:lang w:eastAsia="zh-CN"/>
        </w:rPr>
      </w:pPr>
    </w:p>
    <w:p w14:paraId="58199924" w14:textId="77777777" w:rsidR="00BD2028" w:rsidRPr="006A587B" w:rsidRDefault="00BD2028" w:rsidP="00BD2028">
      <w:pPr>
        <w:suppressAutoHyphens/>
        <w:autoSpaceDE w:val="0"/>
        <w:autoSpaceDN w:val="0"/>
        <w:spacing w:after="0" w:line="240" w:lineRule="auto"/>
        <w:jc w:val="right"/>
        <w:textAlignment w:val="baseline"/>
        <w:rPr>
          <w:rFonts w:ascii="Arial" w:eastAsia="Times New Roman" w:hAnsi="Arial" w:cs="Arial"/>
          <w:b/>
          <w:bCs/>
          <w:kern w:val="3"/>
          <w:sz w:val="20"/>
          <w:szCs w:val="20"/>
          <w:lang w:eastAsia="zh-CN"/>
        </w:rPr>
      </w:pPr>
    </w:p>
    <w:p w14:paraId="6914EAC5" w14:textId="77777777" w:rsidR="00BD2028" w:rsidRPr="00BD2028" w:rsidRDefault="00BD2028" w:rsidP="00BD2028">
      <w:pPr>
        <w:suppressAutoHyphens/>
        <w:autoSpaceDE w:val="0"/>
        <w:autoSpaceDN w:val="0"/>
        <w:spacing w:after="0" w:line="240" w:lineRule="auto"/>
        <w:textAlignment w:val="baseline"/>
        <w:rPr>
          <w:rFonts w:ascii="Arial" w:eastAsia="Times New Roman" w:hAnsi="Arial" w:cs="Arial"/>
          <w:b/>
          <w:bCs/>
          <w:kern w:val="3"/>
          <w:szCs w:val="20"/>
          <w:lang w:eastAsia="zh-CN"/>
        </w:rPr>
      </w:pPr>
      <w:r w:rsidRPr="00BD2028">
        <w:rPr>
          <w:rFonts w:ascii="Arial" w:eastAsia="Times New Roman" w:hAnsi="Arial" w:cs="Arial"/>
          <w:b/>
          <w:bCs/>
          <w:kern w:val="3"/>
          <w:szCs w:val="20"/>
          <w:lang w:eastAsia="zh-CN"/>
        </w:rPr>
        <w:lastRenderedPageBreak/>
        <w:t>OBR 12</w:t>
      </w:r>
    </w:p>
    <w:p w14:paraId="627F6899" w14:textId="77777777" w:rsidR="00BD2028" w:rsidRPr="00BD2028" w:rsidRDefault="00BD2028" w:rsidP="00BD2028">
      <w:pPr>
        <w:suppressAutoHyphens/>
        <w:autoSpaceDE w:val="0"/>
        <w:autoSpaceDN w:val="0"/>
        <w:spacing w:after="0" w:line="240" w:lineRule="auto"/>
        <w:jc w:val="both"/>
        <w:textAlignment w:val="baseline"/>
        <w:rPr>
          <w:rFonts w:ascii="Arial" w:eastAsia="Times New Roman" w:hAnsi="Arial" w:cs="Arial"/>
          <w:b/>
          <w:bCs/>
          <w:kern w:val="3"/>
          <w:sz w:val="22"/>
          <w:szCs w:val="22"/>
          <w:lang w:eastAsia="zh-CN"/>
        </w:rPr>
      </w:pPr>
    </w:p>
    <w:p w14:paraId="4CDC980A" w14:textId="77777777" w:rsidR="00BD2028" w:rsidRPr="00BD2028" w:rsidRDefault="00BD2028" w:rsidP="00BD2028">
      <w:pPr>
        <w:suppressAutoHyphens/>
        <w:autoSpaceDE w:val="0"/>
        <w:autoSpaceDN w:val="0"/>
        <w:spacing w:after="0" w:line="240" w:lineRule="auto"/>
        <w:jc w:val="both"/>
        <w:textAlignment w:val="baseline"/>
        <w:rPr>
          <w:rFonts w:ascii="Arial" w:eastAsia="Times New Roman" w:hAnsi="Arial" w:cs="Arial"/>
          <w:b/>
          <w:bCs/>
          <w:kern w:val="3"/>
          <w:sz w:val="22"/>
          <w:szCs w:val="22"/>
          <w:lang w:eastAsia="zh-CN"/>
        </w:rPr>
      </w:pPr>
    </w:p>
    <w:p w14:paraId="45C18509" w14:textId="77777777" w:rsidR="00BD2028" w:rsidRPr="00BD2028" w:rsidRDefault="00BD2028" w:rsidP="00BD2028">
      <w:pPr>
        <w:suppressAutoHyphens/>
        <w:autoSpaceDE w:val="0"/>
        <w:autoSpaceDN w:val="0"/>
        <w:spacing w:after="0" w:line="240" w:lineRule="auto"/>
        <w:jc w:val="both"/>
        <w:textAlignment w:val="baseline"/>
        <w:rPr>
          <w:rFonts w:ascii="Arial" w:eastAsia="Times New Roman" w:hAnsi="Arial" w:cs="Arial"/>
          <w:b/>
          <w:bCs/>
          <w:kern w:val="3"/>
          <w:sz w:val="22"/>
          <w:szCs w:val="22"/>
          <w:lang w:eastAsia="zh-CN"/>
        </w:rPr>
      </w:pPr>
    </w:p>
    <w:p w14:paraId="2C197619" w14:textId="77777777" w:rsidR="00BD2028" w:rsidRPr="00BD2028" w:rsidRDefault="00BD2028" w:rsidP="00BD2028">
      <w:pPr>
        <w:suppressAutoHyphens/>
        <w:autoSpaceDE w:val="0"/>
        <w:autoSpaceDN w:val="0"/>
        <w:spacing w:after="0" w:line="240" w:lineRule="auto"/>
        <w:jc w:val="both"/>
        <w:textAlignment w:val="baseline"/>
        <w:rPr>
          <w:rFonts w:ascii="Arial" w:eastAsia="Times New Roman" w:hAnsi="Arial" w:cs="Arial"/>
          <w:b/>
          <w:bCs/>
          <w:kern w:val="3"/>
          <w:sz w:val="22"/>
          <w:szCs w:val="22"/>
          <w:lang w:eastAsia="zh-CN"/>
        </w:rPr>
      </w:pPr>
    </w:p>
    <w:p w14:paraId="67D47007" w14:textId="77777777" w:rsidR="00BD2028" w:rsidRPr="00BD2028" w:rsidRDefault="00BD2028" w:rsidP="00BD2028">
      <w:pPr>
        <w:suppressAutoHyphens/>
        <w:autoSpaceDE w:val="0"/>
        <w:autoSpaceDN w:val="0"/>
        <w:spacing w:after="0" w:line="240" w:lineRule="auto"/>
        <w:jc w:val="both"/>
        <w:textAlignment w:val="baseline"/>
        <w:rPr>
          <w:rFonts w:ascii="Arial" w:eastAsia="Times New Roman" w:hAnsi="Arial" w:cs="Arial"/>
          <w:b/>
          <w:bCs/>
          <w:kern w:val="3"/>
          <w:sz w:val="22"/>
          <w:szCs w:val="22"/>
          <w:lang w:eastAsia="zh-CN"/>
        </w:rPr>
      </w:pPr>
    </w:p>
    <w:p w14:paraId="5BDA994E" w14:textId="77777777" w:rsidR="00BD2028" w:rsidRPr="00BD2028" w:rsidRDefault="00BD2028" w:rsidP="00BD2028">
      <w:pPr>
        <w:suppressAutoHyphens/>
        <w:autoSpaceDE w:val="0"/>
        <w:autoSpaceDN w:val="0"/>
        <w:spacing w:after="0" w:line="240" w:lineRule="auto"/>
        <w:jc w:val="center"/>
        <w:textAlignment w:val="baseline"/>
        <w:rPr>
          <w:rFonts w:ascii="Times New Roman" w:eastAsia="Times New Roman" w:hAnsi="Times New Roman" w:cs="Times New Roman"/>
          <w:kern w:val="3"/>
          <w:szCs w:val="20"/>
          <w:lang w:eastAsia="zh-CN"/>
        </w:rPr>
      </w:pPr>
      <w:r w:rsidRPr="00BD2028">
        <w:rPr>
          <w:rFonts w:ascii="Arial" w:eastAsia="Times New Roman" w:hAnsi="Arial" w:cs="Arial"/>
          <w:b/>
          <w:bCs/>
          <w:kern w:val="3"/>
          <w:sz w:val="22"/>
          <w:szCs w:val="22"/>
          <w:lang w:eastAsia="zh-CN"/>
        </w:rPr>
        <w:t>IZJAVA PONUDNIKA</w:t>
      </w:r>
    </w:p>
    <w:p w14:paraId="6C381A3A" w14:textId="77777777" w:rsidR="00BD2028" w:rsidRPr="00BD2028" w:rsidRDefault="00BD2028" w:rsidP="00BD2028">
      <w:pPr>
        <w:suppressAutoHyphens/>
        <w:autoSpaceDE w:val="0"/>
        <w:autoSpaceDN w:val="0"/>
        <w:spacing w:after="0" w:line="240" w:lineRule="auto"/>
        <w:jc w:val="both"/>
        <w:textAlignment w:val="baseline"/>
        <w:rPr>
          <w:rFonts w:ascii="Arial" w:eastAsia="Times New Roman" w:hAnsi="Arial" w:cs="Arial"/>
          <w:b/>
          <w:bCs/>
          <w:kern w:val="3"/>
          <w:sz w:val="22"/>
          <w:szCs w:val="22"/>
          <w:lang w:eastAsia="zh-CN"/>
        </w:rPr>
      </w:pPr>
    </w:p>
    <w:p w14:paraId="3F531B8E" w14:textId="77777777" w:rsidR="00BD2028" w:rsidRPr="00BD2028" w:rsidRDefault="00BD2028" w:rsidP="00BD2028">
      <w:pPr>
        <w:suppressAutoHyphens/>
        <w:autoSpaceDE w:val="0"/>
        <w:autoSpaceDN w:val="0"/>
        <w:spacing w:after="0" w:line="240" w:lineRule="auto"/>
        <w:jc w:val="both"/>
        <w:textAlignment w:val="baseline"/>
        <w:rPr>
          <w:rFonts w:ascii="Arial" w:eastAsia="Times New Roman" w:hAnsi="Arial" w:cs="Arial"/>
          <w:b/>
          <w:bCs/>
          <w:kern w:val="3"/>
          <w:sz w:val="22"/>
          <w:szCs w:val="22"/>
          <w:lang w:eastAsia="zh-CN"/>
        </w:rPr>
      </w:pPr>
    </w:p>
    <w:p w14:paraId="7254F36B" w14:textId="77777777" w:rsidR="00BD2028" w:rsidRPr="00BD2028" w:rsidRDefault="00BD2028" w:rsidP="00BD2028">
      <w:pPr>
        <w:suppressAutoHyphens/>
        <w:autoSpaceDE w:val="0"/>
        <w:autoSpaceDN w:val="0"/>
        <w:spacing w:after="0" w:line="240" w:lineRule="auto"/>
        <w:jc w:val="both"/>
        <w:textAlignment w:val="baseline"/>
        <w:rPr>
          <w:rFonts w:ascii="Arial" w:eastAsia="Times New Roman" w:hAnsi="Arial" w:cs="Arial"/>
          <w:b/>
          <w:bCs/>
          <w:kern w:val="3"/>
          <w:sz w:val="22"/>
          <w:szCs w:val="22"/>
          <w:lang w:eastAsia="zh-CN"/>
        </w:rPr>
      </w:pPr>
      <w:bookmarkStart w:id="28" w:name="_Hlk29820561"/>
    </w:p>
    <w:p w14:paraId="400B5219" w14:textId="77777777" w:rsidR="00BD2028" w:rsidRPr="00BD2028" w:rsidRDefault="00BD2028" w:rsidP="00BD2028">
      <w:pPr>
        <w:suppressAutoHyphens/>
        <w:autoSpaceDN w:val="0"/>
        <w:spacing w:after="0" w:line="240" w:lineRule="auto"/>
        <w:ind w:left="708"/>
        <w:jc w:val="both"/>
        <w:textAlignment w:val="baseline"/>
        <w:rPr>
          <w:rFonts w:ascii="Arial" w:eastAsia="Times New Roman" w:hAnsi="Arial" w:cs="Arial"/>
          <w:kern w:val="3"/>
          <w:sz w:val="20"/>
          <w:szCs w:val="20"/>
          <w:lang w:eastAsia="zh-CN"/>
        </w:rPr>
      </w:pPr>
      <w:r w:rsidRPr="00BD2028">
        <w:rPr>
          <w:rFonts w:ascii="Arial" w:eastAsia="Times New Roman" w:hAnsi="Arial" w:cs="Arial"/>
          <w:b/>
          <w:bCs/>
          <w:kern w:val="3"/>
          <w:sz w:val="22"/>
          <w:szCs w:val="22"/>
          <w:lang w:eastAsia="zh-CN"/>
        </w:rPr>
        <w:t>PONUDNIK</w:t>
      </w:r>
      <w:r w:rsidRPr="00BD2028">
        <w:rPr>
          <w:rFonts w:ascii="Arial" w:eastAsia="Times New Roman" w:hAnsi="Arial" w:cs="Arial"/>
          <w:b/>
          <w:kern w:val="3"/>
          <w:sz w:val="22"/>
          <w:szCs w:val="22"/>
          <w:lang w:eastAsia="zh-CN"/>
        </w:rPr>
        <w:t xml:space="preserve"> oz. POSLOVODEČI  (v primeru skupnega nastopa):</w:t>
      </w:r>
    </w:p>
    <w:p w14:paraId="0D59573C" w14:textId="77777777" w:rsidR="00BD2028" w:rsidRPr="00BD2028" w:rsidRDefault="00BD2028" w:rsidP="00BD2028">
      <w:pPr>
        <w:suppressAutoHyphens/>
        <w:autoSpaceDE w:val="0"/>
        <w:autoSpaceDN w:val="0"/>
        <w:spacing w:after="0" w:line="240" w:lineRule="auto"/>
        <w:ind w:left="708"/>
        <w:jc w:val="both"/>
        <w:textAlignment w:val="baseline"/>
        <w:rPr>
          <w:rFonts w:ascii="Arial" w:eastAsia="Times New Roman" w:hAnsi="Arial" w:cs="Arial"/>
          <w:b/>
          <w:bCs/>
          <w:kern w:val="3"/>
          <w:sz w:val="22"/>
          <w:szCs w:val="22"/>
          <w:lang w:eastAsia="zh-CN"/>
        </w:rPr>
      </w:pPr>
    </w:p>
    <w:p w14:paraId="37745D95" w14:textId="77777777" w:rsidR="00BD2028" w:rsidRPr="00BD2028" w:rsidRDefault="00BD2028" w:rsidP="00BD2028">
      <w:pPr>
        <w:suppressAutoHyphens/>
        <w:autoSpaceDE w:val="0"/>
        <w:autoSpaceDN w:val="0"/>
        <w:spacing w:after="0" w:line="240" w:lineRule="auto"/>
        <w:ind w:left="708"/>
        <w:jc w:val="both"/>
        <w:textAlignment w:val="baseline"/>
        <w:rPr>
          <w:rFonts w:ascii="Times New Roman" w:eastAsia="Times New Roman" w:hAnsi="Times New Roman" w:cs="Times New Roman"/>
          <w:kern w:val="3"/>
          <w:szCs w:val="20"/>
          <w:lang w:eastAsia="zh-CN"/>
        </w:rPr>
      </w:pPr>
      <w:r w:rsidRPr="00BD2028">
        <w:rPr>
          <w:rFonts w:ascii="Arial" w:eastAsia="Times New Roman" w:hAnsi="Arial" w:cs="Arial"/>
          <w:bCs/>
          <w:kern w:val="3"/>
          <w:sz w:val="22"/>
          <w:szCs w:val="22"/>
          <w:lang w:eastAsia="zh-CN"/>
        </w:rPr>
        <w:t>____________________________________________________________________</w:t>
      </w:r>
    </w:p>
    <w:p w14:paraId="0636ED3B" w14:textId="77777777" w:rsidR="00BD2028" w:rsidRPr="00BD2028" w:rsidRDefault="00BD2028" w:rsidP="00BD2028">
      <w:pPr>
        <w:suppressAutoHyphens/>
        <w:autoSpaceDE w:val="0"/>
        <w:autoSpaceDN w:val="0"/>
        <w:spacing w:after="0" w:line="240" w:lineRule="auto"/>
        <w:ind w:left="708"/>
        <w:jc w:val="both"/>
        <w:textAlignment w:val="baseline"/>
        <w:rPr>
          <w:rFonts w:ascii="Arial" w:eastAsia="Times New Roman" w:hAnsi="Arial" w:cs="Arial"/>
          <w:bCs/>
          <w:kern w:val="3"/>
          <w:sz w:val="22"/>
          <w:szCs w:val="22"/>
          <w:lang w:eastAsia="zh-CN"/>
        </w:rPr>
      </w:pPr>
    </w:p>
    <w:p w14:paraId="0437AA95" w14:textId="77777777" w:rsidR="00BD2028" w:rsidRPr="00BD2028" w:rsidRDefault="00BD2028" w:rsidP="00BD2028">
      <w:pPr>
        <w:suppressAutoHyphens/>
        <w:autoSpaceDE w:val="0"/>
        <w:autoSpaceDN w:val="0"/>
        <w:spacing w:after="0" w:line="240" w:lineRule="auto"/>
        <w:ind w:left="708"/>
        <w:jc w:val="both"/>
        <w:textAlignment w:val="baseline"/>
        <w:rPr>
          <w:rFonts w:ascii="Arial" w:eastAsia="Times New Roman" w:hAnsi="Arial" w:cs="Arial"/>
          <w:bCs/>
          <w:kern w:val="3"/>
          <w:sz w:val="22"/>
          <w:szCs w:val="22"/>
          <w:lang w:eastAsia="zh-CN"/>
        </w:rPr>
      </w:pPr>
    </w:p>
    <w:bookmarkEnd w:id="28"/>
    <w:p w14:paraId="6697C7CE" w14:textId="77777777" w:rsidR="00BD2028" w:rsidRPr="00BD2028" w:rsidRDefault="00BD2028" w:rsidP="00BD2028">
      <w:pPr>
        <w:suppressAutoHyphens/>
        <w:autoSpaceDE w:val="0"/>
        <w:autoSpaceDN w:val="0"/>
        <w:spacing w:after="0" w:line="240" w:lineRule="auto"/>
        <w:ind w:left="708"/>
        <w:jc w:val="both"/>
        <w:textAlignment w:val="baseline"/>
        <w:rPr>
          <w:rFonts w:ascii="Arial" w:eastAsia="Times New Roman" w:hAnsi="Arial" w:cs="Arial"/>
          <w:b/>
          <w:bCs/>
          <w:kern w:val="3"/>
          <w:sz w:val="22"/>
          <w:szCs w:val="22"/>
          <w:lang w:eastAsia="zh-CN"/>
        </w:rPr>
      </w:pPr>
    </w:p>
    <w:p w14:paraId="67D91415" w14:textId="77777777" w:rsidR="00BD2028" w:rsidRPr="00E036A7" w:rsidRDefault="00BD2028" w:rsidP="00BD2028">
      <w:pPr>
        <w:suppressAutoHyphens/>
        <w:autoSpaceDN w:val="0"/>
        <w:spacing w:after="0" w:line="240" w:lineRule="auto"/>
        <w:jc w:val="both"/>
        <w:textAlignment w:val="baseline"/>
        <w:rPr>
          <w:rFonts w:ascii="Arial" w:eastAsia="Times New Roman" w:hAnsi="Arial" w:cs="Arial"/>
          <w:bCs/>
          <w:kern w:val="3"/>
          <w:sz w:val="20"/>
          <w:szCs w:val="20"/>
          <w:lang w:eastAsia="zh-CN"/>
        </w:rPr>
      </w:pPr>
      <w:r w:rsidRPr="00E036A7">
        <w:rPr>
          <w:rFonts w:ascii="Arial" w:eastAsia="Times New Roman" w:hAnsi="Arial" w:cs="Arial"/>
          <w:bCs/>
          <w:kern w:val="3"/>
          <w:sz w:val="20"/>
          <w:szCs w:val="20"/>
          <w:lang w:eastAsia="zh-CN"/>
        </w:rPr>
        <w:t xml:space="preserve">Spodaj podpisani ponudnik za javno naročilo </w:t>
      </w:r>
      <w:r w:rsidRPr="00E036A7">
        <w:rPr>
          <w:rFonts w:ascii="Arial" w:eastAsia="Times New Roman" w:hAnsi="Arial" w:cs="Times New Roman"/>
          <w:b/>
          <w:kern w:val="3"/>
          <w:sz w:val="20"/>
          <w:szCs w:val="20"/>
          <w:lang w:eastAsia="zh-CN"/>
        </w:rPr>
        <w:t>»</w:t>
      </w:r>
      <w:r w:rsidR="00522811" w:rsidRPr="00E036A7">
        <w:rPr>
          <w:rFonts w:ascii="Arial" w:hAnsi="Arial"/>
          <w:b/>
          <w:bCs/>
          <w:sz w:val="20"/>
          <w:szCs w:val="20"/>
        </w:rPr>
        <w:t>Izdelava projektne dokumentacije za Kampus Vrazov trg KVT II</w:t>
      </w:r>
      <w:r w:rsidRPr="00E036A7">
        <w:rPr>
          <w:rFonts w:ascii="Arial" w:eastAsia="Times New Roman" w:hAnsi="Arial" w:cs="Arial"/>
          <w:b/>
          <w:bCs/>
          <w:iCs/>
          <w:kern w:val="3"/>
          <w:sz w:val="20"/>
          <w:szCs w:val="20"/>
          <w:lang w:eastAsia="zh-CN"/>
        </w:rPr>
        <w:t xml:space="preserve">« </w:t>
      </w:r>
      <w:r w:rsidRPr="00E036A7">
        <w:rPr>
          <w:rFonts w:ascii="Arial" w:eastAsia="Times New Roman" w:hAnsi="Arial" w:cs="Arial"/>
          <w:bCs/>
          <w:kern w:val="3"/>
          <w:sz w:val="20"/>
          <w:szCs w:val="20"/>
          <w:lang w:eastAsia="zh-CN"/>
        </w:rPr>
        <w:t>objavljenim na Portalu javnih naročil dne _________ 2024 pod številko objave JN __________</w:t>
      </w:r>
    </w:p>
    <w:p w14:paraId="0DE45933" w14:textId="77777777" w:rsidR="00BD2028" w:rsidRPr="00E036A7" w:rsidRDefault="00BD2028" w:rsidP="00BD2028">
      <w:pPr>
        <w:suppressAutoHyphens/>
        <w:autoSpaceDN w:val="0"/>
        <w:spacing w:after="0" w:line="240" w:lineRule="auto"/>
        <w:jc w:val="both"/>
        <w:textAlignment w:val="baseline"/>
        <w:rPr>
          <w:rFonts w:ascii="Arial" w:eastAsia="Times New Roman" w:hAnsi="Arial" w:cs="Arial"/>
          <w:bCs/>
          <w:kern w:val="3"/>
          <w:sz w:val="20"/>
          <w:szCs w:val="20"/>
          <w:lang w:eastAsia="zh-CN"/>
        </w:rPr>
      </w:pPr>
    </w:p>
    <w:p w14:paraId="0C3EBEC4" w14:textId="77777777" w:rsidR="00BD2028" w:rsidRPr="00E036A7" w:rsidRDefault="00BD2028" w:rsidP="00BD2028">
      <w:pPr>
        <w:suppressAutoHyphens/>
        <w:autoSpaceDN w:val="0"/>
        <w:spacing w:after="0" w:line="240" w:lineRule="auto"/>
        <w:jc w:val="both"/>
        <w:textAlignment w:val="baseline"/>
        <w:rPr>
          <w:rFonts w:ascii="Arial" w:eastAsia="Times New Roman" w:hAnsi="Arial" w:cs="Times New Roman"/>
          <w:b/>
          <w:bCs/>
          <w:iCs/>
          <w:kern w:val="3"/>
          <w:sz w:val="20"/>
          <w:szCs w:val="20"/>
          <w:highlight w:val="yellow"/>
          <w:lang w:eastAsia="zh-CN"/>
        </w:rPr>
      </w:pPr>
    </w:p>
    <w:p w14:paraId="5E291262" w14:textId="77777777" w:rsidR="00BD2028" w:rsidRPr="00E036A7" w:rsidRDefault="00BD2028" w:rsidP="00BD2028">
      <w:pPr>
        <w:suppressAutoHyphens/>
        <w:autoSpaceDE w:val="0"/>
        <w:autoSpaceDN w:val="0"/>
        <w:spacing w:after="0" w:line="240" w:lineRule="auto"/>
        <w:jc w:val="both"/>
        <w:textAlignment w:val="baseline"/>
        <w:rPr>
          <w:rFonts w:ascii="Arial" w:eastAsia="Times New Roman" w:hAnsi="Arial" w:cs="Arial"/>
          <w:bCs/>
          <w:kern w:val="3"/>
          <w:sz w:val="20"/>
          <w:szCs w:val="20"/>
          <w:lang w:eastAsia="zh-CN"/>
        </w:rPr>
      </w:pPr>
    </w:p>
    <w:p w14:paraId="68B327BE" w14:textId="77777777" w:rsidR="00BD2028" w:rsidRPr="00E036A7" w:rsidRDefault="00BD2028" w:rsidP="00BD2028">
      <w:pPr>
        <w:suppressAutoHyphens/>
        <w:autoSpaceDE w:val="0"/>
        <w:autoSpaceDN w:val="0"/>
        <w:spacing w:after="0" w:line="240" w:lineRule="auto"/>
        <w:jc w:val="center"/>
        <w:textAlignment w:val="baseline"/>
        <w:rPr>
          <w:rFonts w:ascii="Arial" w:eastAsia="Times New Roman" w:hAnsi="Arial" w:cs="Arial"/>
          <w:b/>
          <w:bCs/>
          <w:kern w:val="3"/>
          <w:sz w:val="20"/>
          <w:szCs w:val="20"/>
          <w:lang w:eastAsia="zh-CN"/>
        </w:rPr>
      </w:pPr>
      <w:r w:rsidRPr="00E036A7">
        <w:rPr>
          <w:rFonts w:ascii="Arial" w:eastAsia="Times New Roman" w:hAnsi="Arial" w:cs="Arial"/>
          <w:b/>
          <w:bCs/>
          <w:kern w:val="3"/>
          <w:sz w:val="20"/>
          <w:szCs w:val="20"/>
          <w:lang w:eastAsia="zh-CN"/>
        </w:rPr>
        <w:t>i z j a v l j a m o ,</w:t>
      </w:r>
    </w:p>
    <w:p w14:paraId="3C08A4AD" w14:textId="77777777" w:rsidR="00BD2028" w:rsidRPr="00E036A7" w:rsidRDefault="00BD2028" w:rsidP="00BD2028">
      <w:pPr>
        <w:suppressAutoHyphens/>
        <w:autoSpaceDE w:val="0"/>
        <w:autoSpaceDN w:val="0"/>
        <w:spacing w:after="0" w:line="240" w:lineRule="auto"/>
        <w:jc w:val="both"/>
        <w:textAlignment w:val="baseline"/>
        <w:rPr>
          <w:rFonts w:ascii="Arial" w:eastAsia="Times New Roman" w:hAnsi="Arial" w:cs="Arial"/>
          <w:b/>
          <w:kern w:val="3"/>
          <w:sz w:val="20"/>
          <w:szCs w:val="20"/>
          <w:lang w:eastAsia="zh-CN"/>
        </w:rPr>
      </w:pPr>
    </w:p>
    <w:p w14:paraId="32A255F8" w14:textId="77777777" w:rsidR="00BD2028" w:rsidRPr="00E036A7" w:rsidRDefault="00BD2028" w:rsidP="00BD2028">
      <w:pPr>
        <w:suppressAutoHyphens/>
        <w:autoSpaceDE w:val="0"/>
        <w:autoSpaceDN w:val="0"/>
        <w:spacing w:after="0" w:line="240" w:lineRule="auto"/>
        <w:jc w:val="both"/>
        <w:textAlignment w:val="baseline"/>
        <w:rPr>
          <w:rFonts w:ascii="Arial" w:eastAsia="Times New Roman" w:hAnsi="Arial" w:cs="Arial"/>
          <w:kern w:val="3"/>
          <w:sz w:val="20"/>
          <w:szCs w:val="20"/>
          <w:lang w:eastAsia="zh-CN"/>
        </w:rPr>
      </w:pPr>
    </w:p>
    <w:p w14:paraId="18C8CBC2" w14:textId="77777777" w:rsidR="00BD2028" w:rsidRPr="00E036A7" w:rsidRDefault="00BD2028" w:rsidP="00354A84">
      <w:pPr>
        <w:widowControl w:val="0"/>
        <w:numPr>
          <w:ilvl w:val="0"/>
          <w:numId w:val="24"/>
        </w:numPr>
        <w:suppressAutoHyphens/>
        <w:autoSpaceDE w:val="0"/>
        <w:autoSpaceDN w:val="0"/>
        <w:spacing w:after="0" w:line="240" w:lineRule="auto"/>
        <w:jc w:val="both"/>
        <w:textAlignment w:val="baseline"/>
        <w:rPr>
          <w:rFonts w:ascii="Times New Roman" w:eastAsia="Times New Roman" w:hAnsi="Times New Roman" w:cs="Times New Roman"/>
          <w:kern w:val="3"/>
          <w:sz w:val="20"/>
          <w:szCs w:val="20"/>
          <w:lang w:eastAsia="zh-CN"/>
        </w:rPr>
      </w:pPr>
      <w:r w:rsidRPr="00E036A7">
        <w:rPr>
          <w:rFonts w:ascii="Arial" w:eastAsia="Times New Roman" w:hAnsi="Arial" w:cs="Arial"/>
          <w:kern w:val="3"/>
          <w:sz w:val="20"/>
          <w:szCs w:val="20"/>
          <w:lang w:eastAsia="zh-CN"/>
        </w:rPr>
        <w:t>da pooblaščamo naročnika, da na podlagi potrjenega računa, neposredno plača našim podizvajalcem;</w:t>
      </w:r>
    </w:p>
    <w:p w14:paraId="6A3DA1F3" w14:textId="77777777" w:rsidR="00BD2028" w:rsidRPr="00E036A7" w:rsidRDefault="00BD2028" w:rsidP="00BD2028">
      <w:pPr>
        <w:suppressAutoHyphens/>
        <w:autoSpaceDE w:val="0"/>
        <w:autoSpaceDN w:val="0"/>
        <w:spacing w:after="0" w:line="240" w:lineRule="auto"/>
        <w:ind w:left="720"/>
        <w:jc w:val="both"/>
        <w:textAlignment w:val="baseline"/>
        <w:rPr>
          <w:rFonts w:ascii="Arial" w:eastAsia="Times New Roman" w:hAnsi="Arial" w:cs="Arial"/>
          <w:kern w:val="3"/>
          <w:sz w:val="20"/>
          <w:szCs w:val="20"/>
          <w:lang w:eastAsia="zh-CN"/>
        </w:rPr>
      </w:pPr>
    </w:p>
    <w:p w14:paraId="597AC443" w14:textId="77777777" w:rsidR="00BD2028" w:rsidRPr="00E036A7" w:rsidRDefault="00BD2028" w:rsidP="00354A84">
      <w:pPr>
        <w:widowControl w:val="0"/>
        <w:numPr>
          <w:ilvl w:val="0"/>
          <w:numId w:val="24"/>
        </w:numPr>
        <w:suppressAutoHyphens/>
        <w:autoSpaceDE w:val="0"/>
        <w:autoSpaceDN w:val="0"/>
        <w:spacing w:after="0" w:line="276" w:lineRule="auto"/>
        <w:jc w:val="both"/>
        <w:textAlignment w:val="baseline"/>
        <w:rPr>
          <w:rFonts w:ascii="Times New Roman" w:eastAsia="Times New Roman" w:hAnsi="Times New Roman" w:cs="Times New Roman"/>
          <w:kern w:val="3"/>
          <w:sz w:val="20"/>
          <w:szCs w:val="20"/>
          <w:lang w:eastAsia="zh-CN"/>
        </w:rPr>
      </w:pPr>
      <w:r w:rsidRPr="00E036A7">
        <w:rPr>
          <w:rFonts w:ascii="Arial" w:eastAsia="Times New Roman" w:hAnsi="Arial" w:cs="Arial"/>
          <w:kern w:val="3"/>
          <w:sz w:val="20"/>
          <w:szCs w:val="20"/>
          <w:lang w:eastAsia="zh-CN"/>
        </w:rPr>
        <w:t>da bomo naročniku ob izstavitvi svojega računa ali situacije priložili tudi račune svojih podizvajalcev, ki jih bomo predhodno potrdili.</w:t>
      </w:r>
    </w:p>
    <w:p w14:paraId="55C82823" w14:textId="77777777" w:rsidR="00BD2028" w:rsidRPr="00E036A7" w:rsidRDefault="00BD2028" w:rsidP="00BD2028">
      <w:pPr>
        <w:suppressAutoHyphens/>
        <w:autoSpaceDE w:val="0"/>
        <w:autoSpaceDN w:val="0"/>
        <w:spacing w:after="0" w:line="276" w:lineRule="auto"/>
        <w:ind w:left="720"/>
        <w:jc w:val="both"/>
        <w:textAlignment w:val="baseline"/>
        <w:rPr>
          <w:rFonts w:ascii="Arial" w:eastAsia="Times New Roman" w:hAnsi="Arial" w:cs="Arial"/>
          <w:kern w:val="3"/>
          <w:sz w:val="20"/>
          <w:szCs w:val="20"/>
          <w:lang w:eastAsia="zh-CN"/>
        </w:rPr>
      </w:pPr>
    </w:p>
    <w:p w14:paraId="7AB8B2D5" w14:textId="77777777" w:rsidR="00BD2028" w:rsidRPr="00E036A7" w:rsidRDefault="00BD2028" w:rsidP="00BD2028">
      <w:pPr>
        <w:suppressAutoHyphens/>
        <w:autoSpaceDE w:val="0"/>
        <w:autoSpaceDN w:val="0"/>
        <w:spacing w:after="0" w:line="240" w:lineRule="auto"/>
        <w:jc w:val="center"/>
        <w:textAlignment w:val="baseline"/>
        <w:rPr>
          <w:rFonts w:ascii="Arial" w:eastAsia="Times New Roman" w:hAnsi="Arial" w:cs="Arial"/>
          <w:bCs/>
          <w:kern w:val="3"/>
          <w:sz w:val="20"/>
          <w:szCs w:val="20"/>
          <w:lang w:eastAsia="zh-CN"/>
        </w:rPr>
      </w:pPr>
    </w:p>
    <w:p w14:paraId="1AB199B4" w14:textId="77777777" w:rsidR="00BD2028" w:rsidRPr="00E036A7" w:rsidRDefault="00BD2028" w:rsidP="00BD2028">
      <w:pPr>
        <w:suppressAutoHyphens/>
        <w:autoSpaceDE w:val="0"/>
        <w:autoSpaceDN w:val="0"/>
        <w:spacing w:after="0" w:line="240" w:lineRule="auto"/>
        <w:jc w:val="center"/>
        <w:textAlignment w:val="baseline"/>
        <w:rPr>
          <w:rFonts w:ascii="Arial" w:eastAsia="Times New Roman" w:hAnsi="Arial" w:cs="Arial"/>
          <w:bCs/>
          <w:kern w:val="3"/>
          <w:sz w:val="20"/>
          <w:szCs w:val="20"/>
          <w:lang w:eastAsia="zh-CN"/>
        </w:rPr>
      </w:pPr>
    </w:p>
    <w:p w14:paraId="2A625FD7" w14:textId="77777777" w:rsidR="00BD2028" w:rsidRPr="00E036A7" w:rsidRDefault="00BD2028" w:rsidP="00BD2028">
      <w:pPr>
        <w:suppressAutoHyphens/>
        <w:autoSpaceDE w:val="0"/>
        <w:autoSpaceDN w:val="0"/>
        <w:spacing w:after="0" w:line="240" w:lineRule="auto"/>
        <w:jc w:val="center"/>
        <w:textAlignment w:val="baseline"/>
        <w:rPr>
          <w:rFonts w:ascii="Arial" w:eastAsia="Times New Roman" w:hAnsi="Arial" w:cs="Arial"/>
          <w:bCs/>
          <w:kern w:val="3"/>
          <w:sz w:val="20"/>
          <w:szCs w:val="20"/>
          <w:lang w:eastAsia="zh-CN"/>
        </w:rPr>
      </w:pPr>
    </w:p>
    <w:p w14:paraId="1B037F98" w14:textId="77777777" w:rsidR="00BD2028" w:rsidRPr="00E036A7" w:rsidRDefault="00BD2028" w:rsidP="00BD2028">
      <w:pPr>
        <w:suppressAutoHyphens/>
        <w:autoSpaceDE w:val="0"/>
        <w:autoSpaceDN w:val="0"/>
        <w:spacing w:after="0" w:line="240" w:lineRule="auto"/>
        <w:textAlignment w:val="baseline"/>
        <w:rPr>
          <w:rFonts w:ascii="Arial" w:eastAsia="Times New Roman" w:hAnsi="Arial" w:cs="Arial"/>
          <w:kern w:val="3"/>
          <w:sz w:val="20"/>
          <w:szCs w:val="20"/>
          <w:lang w:eastAsia="zh-CN"/>
        </w:rPr>
      </w:pPr>
    </w:p>
    <w:p w14:paraId="70429E71" w14:textId="77777777" w:rsidR="00BD2028" w:rsidRPr="00E036A7" w:rsidRDefault="00BD2028" w:rsidP="00BD2028">
      <w:pPr>
        <w:suppressAutoHyphens/>
        <w:autoSpaceDE w:val="0"/>
        <w:autoSpaceDN w:val="0"/>
        <w:spacing w:after="0" w:line="240" w:lineRule="auto"/>
        <w:textAlignment w:val="baseline"/>
        <w:rPr>
          <w:rFonts w:ascii="Times New Roman" w:eastAsia="Times New Roman" w:hAnsi="Times New Roman" w:cs="Times New Roman"/>
          <w:kern w:val="3"/>
          <w:sz w:val="20"/>
          <w:szCs w:val="20"/>
          <w:lang w:eastAsia="zh-CN"/>
        </w:rPr>
      </w:pPr>
      <w:r w:rsidRPr="00E036A7">
        <w:rPr>
          <w:rFonts w:ascii="Arial" w:eastAsia="Times New Roman" w:hAnsi="Arial" w:cs="Arial"/>
          <w:kern w:val="3"/>
          <w:sz w:val="20"/>
          <w:szCs w:val="20"/>
          <w:lang w:eastAsia="zh-CN"/>
        </w:rPr>
        <w:t>Datum:</w:t>
      </w:r>
      <w:r w:rsidRPr="00E036A7">
        <w:rPr>
          <w:rFonts w:ascii="Arial" w:eastAsia="Times New Roman" w:hAnsi="Arial" w:cs="Arial"/>
          <w:kern w:val="3"/>
          <w:sz w:val="20"/>
          <w:szCs w:val="20"/>
          <w:lang w:eastAsia="zh-CN"/>
        </w:rPr>
        <w:tab/>
      </w:r>
      <w:r w:rsidRPr="00E036A7">
        <w:rPr>
          <w:rFonts w:ascii="Arial" w:eastAsia="Times New Roman" w:hAnsi="Arial" w:cs="Arial"/>
          <w:kern w:val="3"/>
          <w:sz w:val="20"/>
          <w:szCs w:val="20"/>
          <w:lang w:eastAsia="zh-CN"/>
        </w:rPr>
        <w:tab/>
      </w:r>
      <w:r w:rsidRPr="00E036A7">
        <w:rPr>
          <w:rFonts w:ascii="Arial" w:eastAsia="Times New Roman" w:hAnsi="Arial" w:cs="Arial"/>
          <w:kern w:val="3"/>
          <w:sz w:val="20"/>
          <w:szCs w:val="20"/>
          <w:lang w:eastAsia="zh-CN"/>
        </w:rPr>
        <w:tab/>
      </w:r>
      <w:r w:rsidRPr="00E036A7">
        <w:rPr>
          <w:rFonts w:ascii="Arial" w:eastAsia="Times New Roman" w:hAnsi="Arial" w:cs="Arial"/>
          <w:kern w:val="3"/>
          <w:sz w:val="20"/>
          <w:szCs w:val="20"/>
          <w:lang w:eastAsia="zh-CN"/>
        </w:rPr>
        <w:tab/>
      </w:r>
      <w:r w:rsidRPr="00E036A7">
        <w:rPr>
          <w:rFonts w:ascii="Arial" w:eastAsia="Times New Roman" w:hAnsi="Arial" w:cs="Arial"/>
          <w:kern w:val="3"/>
          <w:sz w:val="20"/>
          <w:szCs w:val="20"/>
          <w:lang w:eastAsia="zh-CN"/>
        </w:rPr>
        <w:tab/>
      </w:r>
      <w:r w:rsidRPr="00E036A7">
        <w:rPr>
          <w:rFonts w:ascii="Arial" w:eastAsia="Times New Roman" w:hAnsi="Arial" w:cs="Arial"/>
          <w:kern w:val="3"/>
          <w:sz w:val="20"/>
          <w:szCs w:val="20"/>
          <w:lang w:eastAsia="zh-CN"/>
        </w:rPr>
        <w:tab/>
      </w:r>
      <w:r w:rsidRPr="00E036A7">
        <w:rPr>
          <w:rFonts w:ascii="Arial" w:eastAsia="Times New Roman" w:hAnsi="Arial" w:cs="Arial"/>
          <w:kern w:val="3"/>
          <w:sz w:val="20"/>
          <w:szCs w:val="20"/>
          <w:lang w:eastAsia="zh-CN"/>
        </w:rPr>
        <w:tab/>
      </w:r>
      <w:r w:rsidR="006A587B" w:rsidRPr="00E036A7">
        <w:rPr>
          <w:rFonts w:ascii="Arial" w:eastAsia="Times New Roman" w:hAnsi="Arial" w:cs="Arial"/>
          <w:kern w:val="3"/>
          <w:sz w:val="20"/>
          <w:szCs w:val="20"/>
          <w:lang w:eastAsia="zh-CN"/>
        </w:rPr>
        <w:t xml:space="preserve">             </w:t>
      </w:r>
      <w:r w:rsidRPr="00E036A7">
        <w:rPr>
          <w:rFonts w:ascii="Arial" w:eastAsia="Times New Roman" w:hAnsi="Arial" w:cs="Arial"/>
          <w:kern w:val="3"/>
          <w:sz w:val="20"/>
          <w:szCs w:val="20"/>
          <w:lang w:eastAsia="zh-CN"/>
        </w:rPr>
        <w:t>Podpis:</w:t>
      </w:r>
    </w:p>
    <w:p w14:paraId="46C5460B" w14:textId="77777777" w:rsidR="00BD2028" w:rsidRPr="00E036A7" w:rsidRDefault="00BD2028" w:rsidP="00BD2028">
      <w:pPr>
        <w:suppressAutoHyphens/>
        <w:autoSpaceDE w:val="0"/>
        <w:autoSpaceDN w:val="0"/>
        <w:spacing w:after="0" w:line="240" w:lineRule="auto"/>
        <w:textAlignment w:val="baseline"/>
        <w:rPr>
          <w:rFonts w:ascii="Arial" w:eastAsia="Times New Roman" w:hAnsi="Arial" w:cs="Arial"/>
          <w:kern w:val="3"/>
          <w:sz w:val="20"/>
          <w:szCs w:val="20"/>
          <w:lang w:eastAsia="zh-CN"/>
        </w:rPr>
      </w:pPr>
    </w:p>
    <w:p w14:paraId="191CEA8A" w14:textId="77777777" w:rsidR="00BD2028" w:rsidRPr="00E036A7" w:rsidRDefault="00BD2028" w:rsidP="00BD2028">
      <w:pPr>
        <w:suppressAutoHyphens/>
        <w:autoSpaceDE w:val="0"/>
        <w:autoSpaceDN w:val="0"/>
        <w:spacing w:after="0" w:line="240" w:lineRule="auto"/>
        <w:jc w:val="both"/>
        <w:textAlignment w:val="baseline"/>
        <w:rPr>
          <w:rFonts w:ascii="Arial" w:eastAsia="Times New Roman" w:hAnsi="Arial" w:cs="Arial"/>
          <w:kern w:val="3"/>
          <w:sz w:val="20"/>
          <w:szCs w:val="20"/>
          <w:lang w:eastAsia="zh-CN"/>
        </w:rPr>
      </w:pPr>
      <w:r w:rsidRPr="00E036A7">
        <w:rPr>
          <w:rFonts w:ascii="Arial" w:eastAsia="Times New Roman" w:hAnsi="Arial" w:cs="Arial"/>
          <w:kern w:val="3"/>
          <w:sz w:val="20"/>
          <w:szCs w:val="20"/>
          <w:lang w:eastAsia="zh-CN"/>
        </w:rPr>
        <w:t>_________________</w:t>
      </w:r>
      <w:r w:rsidRPr="00E036A7">
        <w:rPr>
          <w:rFonts w:ascii="Arial" w:eastAsia="Times New Roman" w:hAnsi="Arial" w:cs="Arial"/>
          <w:kern w:val="3"/>
          <w:sz w:val="20"/>
          <w:szCs w:val="20"/>
          <w:lang w:eastAsia="zh-CN"/>
        </w:rPr>
        <w:tab/>
      </w:r>
      <w:r w:rsidRPr="00E036A7">
        <w:rPr>
          <w:rFonts w:ascii="Arial" w:eastAsia="Times New Roman" w:hAnsi="Arial" w:cs="Arial"/>
          <w:kern w:val="3"/>
          <w:sz w:val="20"/>
          <w:szCs w:val="20"/>
          <w:lang w:eastAsia="zh-CN"/>
        </w:rPr>
        <w:tab/>
      </w:r>
      <w:r w:rsidRPr="00E036A7">
        <w:rPr>
          <w:rFonts w:ascii="Arial" w:eastAsia="Times New Roman" w:hAnsi="Arial" w:cs="Arial"/>
          <w:kern w:val="3"/>
          <w:sz w:val="20"/>
          <w:szCs w:val="20"/>
          <w:lang w:eastAsia="zh-CN"/>
        </w:rPr>
        <w:tab/>
      </w:r>
      <w:r w:rsidRPr="00E036A7">
        <w:rPr>
          <w:rFonts w:ascii="Arial" w:eastAsia="Times New Roman" w:hAnsi="Arial" w:cs="Arial"/>
          <w:kern w:val="3"/>
          <w:sz w:val="20"/>
          <w:szCs w:val="20"/>
          <w:lang w:eastAsia="zh-CN"/>
        </w:rPr>
        <w:tab/>
      </w:r>
      <w:r w:rsidRPr="00E036A7">
        <w:rPr>
          <w:rFonts w:ascii="Arial" w:eastAsia="Times New Roman" w:hAnsi="Arial" w:cs="Arial"/>
          <w:kern w:val="3"/>
          <w:sz w:val="20"/>
          <w:szCs w:val="20"/>
          <w:lang w:eastAsia="zh-CN"/>
        </w:rPr>
        <w:tab/>
      </w:r>
      <w:r w:rsidRPr="00E036A7">
        <w:rPr>
          <w:rFonts w:ascii="Arial" w:eastAsia="Times New Roman" w:hAnsi="Arial" w:cs="Arial"/>
          <w:kern w:val="3"/>
          <w:sz w:val="20"/>
          <w:szCs w:val="20"/>
          <w:lang w:eastAsia="zh-CN"/>
        </w:rPr>
        <w:tab/>
        <w:t>___________________</w:t>
      </w:r>
    </w:p>
    <w:p w14:paraId="055E821C" w14:textId="77777777" w:rsidR="00BD2028" w:rsidRPr="00E036A7" w:rsidRDefault="00BD2028" w:rsidP="00BD2028">
      <w:pPr>
        <w:suppressAutoHyphens/>
        <w:autoSpaceDE w:val="0"/>
        <w:autoSpaceDN w:val="0"/>
        <w:spacing w:after="0" w:line="240" w:lineRule="auto"/>
        <w:textAlignment w:val="baseline"/>
        <w:rPr>
          <w:rFonts w:ascii="Arial" w:eastAsia="Times New Roman" w:hAnsi="Arial" w:cs="Arial"/>
          <w:bCs/>
          <w:kern w:val="3"/>
          <w:sz w:val="20"/>
          <w:szCs w:val="20"/>
          <w:lang w:eastAsia="zh-CN"/>
        </w:rPr>
      </w:pPr>
    </w:p>
    <w:p w14:paraId="15B214B6" w14:textId="77777777" w:rsidR="00BD2028" w:rsidRPr="00E036A7" w:rsidRDefault="00BD2028" w:rsidP="00BD2028">
      <w:pPr>
        <w:suppressAutoHyphens/>
        <w:autoSpaceDE w:val="0"/>
        <w:autoSpaceDN w:val="0"/>
        <w:spacing w:after="0" w:line="240" w:lineRule="auto"/>
        <w:textAlignment w:val="baseline"/>
        <w:rPr>
          <w:rFonts w:ascii="Arial" w:eastAsia="Times New Roman" w:hAnsi="Arial" w:cs="Arial"/>
          <w:bCs/>
          <w:kern w:val="3"/>
          <w:sz w:val="20"/>
          <w:szCs w:val="20"/>
          <w:lang w:eastAsia="zh-CN"/>
        </w:rPr>
      </w:pPr>
    </w:p>
    <w:p w14:paraId="6BD147DB" w14:textId="77777777" w:rsidR="00BD2028" w:rsidRPr="00E036A7" w:rsidRDefault="00BD2028" w:rsidP="00BD2028">
      <w:pPr>
        <w:suppressAutoHyphens/>
        <w:autoSpaceDE w:val="0"/>
        <w:autoSpaceDN w:val="0"/>
        <w:spacing w:after="0" w:line="240" w:lineRule="auto"/>
        <w:textAlignment w:val="baseline"/>
        <w:rPr>
          <w:rFonts w:ascii="Arial" w:eastAsia="Times New Roman" w:hAnsi="Arial" w:cs="Arial"/>
          <w:bCs/>
          <w:kern w:val="3"/>
          <w:sz w:val="20"/>
          <w:szCs w:val="20"/>
          <w:lang w:eastAsia="zh-CN"/>
        </w:rPr>
      </w:pPr>
    </w:p>
    <w:p w14:paraId="56BE902C" w14:textId="77777777" w:rsidR="00BD2028" w:rsidRPr="00E036A7" w:rsidRDefault="00BD2028" w:rsidP="00BD2028">
      <w:pPr>
        <w:suppressAutoHyphens/>
        <w:autoSpaceDE w:val="0"/>
        <w:autoSpaceDN w:val="0"/>
        <w:spacing w:after="0" w:line="240" w:lineRule="auto"/>
        <w:textAlignment w:val="baseline"/>
        <w:rPr>
          <w:rFonts w:ascii="Arial" w:eastAsia="Times New Roman" w:hAnsi="Arial" w:cs="Arial"/>
          <w:b/>
          <w:bCs/>
          <w:kern w:val="3"/>
          <w:sz w:val="20"/>
          <w:szCs w:val="20"/>
          <w:lang w:eastAsia="zh-CN"/>
        </w:rPr>
      </w:pPr>
    </w:p>
    <w:p w14:paraId="67ADCC50" w14:textId="77777777" w:rsidR="00BD2028" w:rsidRPr="00E036A7" w:rsidRDefault="00BD2028" w:rsidP="00BD2028">
      <w:pPr>
        <w:suppressAutoHyphens/>
        <w:autoSpaceDE w:val="0"/>
        <w:autoSpaceDN w:val="0"/>
        <w:spacing w:after="0" w:line="240" w:lineRule="auto"/>
        <w:textAlignment w:val="baseline"/>
        <w:rPr>
          <w:rFonts w:ascii="Times New Roman" w:eastAsia="Times New Roman" w:hAnsi="Times New Roman" w:cs="Times New Roman"/>
          <w:kern w:val="3"/>
          <w:sz w:val="20"/>
          <w:szCs w:val="20"/>
          <w:lang w:eastAsia="zh-CN"/>
        </w:rPr>
      </w:pPr>
      <w:r w:rsidRPr="00E036A7">
        <w:rPr>
          <w:rFonts w:ascii="Arial" w:eastAsia="Times New Roman" w:hAnsi="Arial" w:cs="Arial"/>
          <w:b/>
          <w:bCs/>
          <w:kern w:val="3"/>
          <w:sz w:val="20"/>
          <w:szCs w:val="20"/>
          <w:lang w:eastAsia="zh-CN"/>
        </w:rPr>
        <w:t>Izjava se izpolni le v primeru, da ponudnik oz. ponudniki v skupnem nastopu nastopa/jo s podizvajalci in da</w:t>
      </w:r>
      <w:r w:rsidRPr="00E036A7">
        <w:rPr>
          <w:rFonts w:ascii="Arial" w:eastAsia="Times New Roman" w:hAnsi="Arial" w:cs="Arial"/>
          <w:kern w:val="3"/>
          <w:sz w:val="20"/>
          <w:szCs w:val="20"/>
          <w:lang w:eastAsia="zh-CN"/>
        </w:rPr>
        <w:t xml:space="preserve"> </w:t>
      </w:r>
      <w:r w:rsidRPr="00E036A7">
        <w:rPr>
          <w:rFonts w:ascii="Arial" w:eastAsia="Times New Roman" w:hAnsi="Arial" w:cs="Arial"/>
          <w:b/>
          <w:kern w:val="3"/>
          <w:sz w:val="20"/>
          <w:szCs w:val="20"/>
          <w:lang w:eastAsia="zh-CN"/>
        </w:rPr>
        <w:t>podizvajalec zahteva neposredno plačilo</w:t>
      </w:r>
      <w:r w:rsidRPr="00E036A7">
        <w:rPr>
          <w:rFonts w:ascii="Arial" w:eastAsia="Times New Roman" w:hAnsi="Arial" w:cs="Arial"/>
          <w:kern w:val="3"/>
          <w:sz w:val="20"/>
          <w:szCs w:val="20"/>
          <w:lang w:eastAsia="zh-CN"/>
        </w:rPr>
        <w:t xml:space="preserve"> </w:t>
      </w:r>
      <w:r w:rsidRPr="00E036A7">
        <w:rPr>
          <w:rFonts w:ascii="Arial" w:eastAsia="Times New Roman" w:hAnsi="Arial" w:cs="Arial"/>
          <w:b/>
          <w:kern w:val="3"/>
          <w:sz w:val="20"/>
          <w:szCs w:val="20"/>
          <w:lang w:eastAsia="zh-CN"/>
        </w:rPr>
        <w:t>v skladu s 94. členom ZJN-3.</w:t>
      </w:r>
    </w:p>
    <w:p w14:paraId="1183FB39" w14:textId="77777777" w:rsidR="00BD2028" w:rsidRPr="00E036A7" w:rsidRDefault="00BD2028" w:rsidP="00BD2028">
      <w:pPr>
        <w:suppressAutoHyphens/>
        <w:autoSpaceDE w:val="0"/>
        <w:autoSpaceDN w:val="0"/>
        <w:spacing w:after="0" w:line="240" w:lineRule="auto"/>
        <w:textAlignment w:val="baseline"/>
        <w:rPr>
          <w:rFonts w:ascii="Arial" w:eastAsia="Times New Roman" w:hAnsi="Arial" w:cs="Arial"/>
          <w:b/>
          <w:kern w:val="3"/>
          <w:sz w:val="20"/>
          <w:szCs w:val="20"/>
          <w:lang w:eastAsia="zh-CN"/>
        </w:rPr>
      </w:pPr>
    </w:p>
    <w:p w14:paraId="0F496B3D" w14:textId="77777777" w:rsidR="00BD2028" w:rsidRPr="00E036A7" w:rsidRDefault="00BD2028" w:rsidP="00BD2028">
      <w:pPr>
        <w:suppressAutoHyphens/>
        <w:autoSpaceDE w:val="0"/>
        <w:autoSpaceDN w:val="0"/>
        <w:spacing w:after="0" w:line="240" w:lineRule="auto"/>
        <w:textAlignment w:val="baseline"/>
        <w:rPr>
          <w:rFonts w:ascii="Arial" w:eastAsia="Times New Roman" w:hAnsi="Arial" w:cs="Arial"/>
          <w:b/>
          <w:kern w:val="3"/>
          <w:sz w:val="20"/>
          <w:szCs w:val="20"/>
          <w:lang w:eastAsia="zh-CN"/>
        </w:rPr>
      </w:pPr>
      <w:r w:rsidRPr="00E036A7">
        <w:rPr>
          <w:rFonts w:ascii="Arial" w:eastAsia="Times New Roman" w:hAnsi="Arial" w:cs="Arial"/>
          <w:b/>
          <w:kern w:val="3"/>
          <w:sz w:val="20"/>
          <w:szCs w:val="20"/>
          <w:u w:val="single"/>
          <w:lang w:eastAsia="zh-CN"/>
        </w:rPr>
        <w:t>Opomba</w:t>
      </w:r>
      <w:r w:rsidRPr="00E036A7">
        <w:rPr>
          <w:rFonts w:ascii="Arial" w:eastAsia="Times New Roman" w:hAnsi="Arial" w:cs="Arial"/>
          <w:b/>
          <w:kern w:val="3"/>
          <w:sz w:val="20"/>
          <w:szCs w:val="20"/>
          <w:lang w:eastAsia="zh-CN"/>
        </w:rPr>
        <w:t>: Obrazcu se priloži zahteva podizvajalca za neposredno plačilo (OBR 13)</w:t>
      </w:r>
    </w:p>
    <w:p w14:paraId="0EA3B91D" w14:textId="77777777" w:rsidR="00BD2028" w:rsidRPr="00E036A7" w:rsidRDefault="00BD2028" w:rsidP="00BD2028">
      <w:pPr>
        <w:suppressAutoHyphens/>
        <w:autoSpaceDE w:val="0"/>
        <w:autoSpaceDN w:val="0"/>
        <w:spacing w:after="0" w:line="240" w:lineRule="auto"/>
        <w:textAlignment w:val="baseline"/>
        <w:rPr>
          <w:rFonts w:ascii="Arial" w:eastAsia="Times New Roman" w:hAnsi="Arial" w:cs="Arial"/>
          <w:b/>
          <w:kern w:val="3"/>
          <w:sz w:val="20"/>
          <w:szCs w:val="20"/>
          <w:lang w:eastAsia="zh-CN"/>
        </w:rPr>
      </w:pPr>
    </w:p>
    <w:p w14:paraId="3A01389F" w14:textId="77777777" w:rsidR="00BD2028" w:rsidRPr="00E036A7" w:rsidRDefault="00BD2028" w:rsidP="00BD2028">
      <w:pPr>
        <w:suppressAutoHyphens/>
        <w:autoSpaceDE w:val="0"/>
        <w:autoSpaceDN w:val="0"/>
        <w:spacing w:after="0" w:line="240" w:lineRule="auto"/>
        <w:textAlignment w:val="baseline"/>
        <w:rPr>
          <w:rFonts w:ascii="Arial" w:eastAsia="Times New Roman" w:hAnsi="Arial" w:cs="Arial"/>
          <w:b/>
          <w:kern w:val="3"/>
          <w:sz w:val="20"/>
          <w:szCs w:val="20"/>
          <w:lang w:eastAsia="zh-CN"/>
        </w:rPr>
      </w:pPr>
    </w:p>
    <w:p w14:paraId="5BE5F03F" w14:textId="77777777" w:rsidR="00BD2028" w:rsidRPr="00BD2028" w:rsidRDefault="00BD2028" w:rsidP="00BD2028">
      <w:pPr>
        <w:suppressAutoHyphens/>
        <w:autoSpaceDE w:val="0"/>
        <w:autoSpaceDN w:val="0"/>
        <w:spacing w:after="0" w:line="240" w:lineRule="auto"/>
        <w:textAlignment w:val="baseline"/>
        <w:rPr>
          <w:rFonts w:ascii="Arial" w:eastAsia="Times New Roman" w:hAnsi="Arial" w:cs="Arial"/>
          <w:b/>
          <w:kern w:val="3"/>
          <w:sz w:val="22"/>
          <w:szCs w:val="22"/>
          <w:lang w:eastAsia="zh-CN"/>
        </w:rPr>
      </w:pPr>
    </w:p>
    <w:p w14:paraId="1F3E7B7A" w14:textId="77777777" w:rsidR="00BD2028" w:rsidRPr="00BD2028" w:rsidRDefault="00BD2028" w:rsidP="00BD2028">
      <w:pPr>
        <w:suppressAutoHyphens/>
        <w:autoSpaceDE w:val="0"/>
        <w:autoSpaceDN w:val="0"/>
        <w:spacing w:after="0" w:line="240" w:lineRule="auto"/>
        <w:textAlignment w:val="baseline"/>
        <w:rPr>
          <w:rFonts w:ascii="Arial" w:eastAsia="Times New Roman" w:hAnsi="Arial" w:cs="Arial"/>
          <w:b/>
          <w:kern w:val="3"/>
          <w:sz w:val="22"/>
          <w:szCs w:val="22"/>
          <w:lang w:eastAsia="zh-CN"/>
        </w:rPr>
      </w:pPr>
    </w:p>
    <w:p w14:paraId="3B13C1F3" w14:textId="77777777" w:rsidR="00BD2028" w:rsidRPr="00BD2028" w:rsidRDefault="00BD2028" w:rsidP="00BD2028">
      <w:pPr>
        <w:suppressAutoHyphens/>
        <w:autoSpaceDE w:val="0"/>
        <w:autoSpaceDN w:val="0"/>
        <w:spacing w:after="0" w:line="240" w:lineRule="auto"/>
        <w:textAlignment w:val="baseline"/>
        <w:rPr>
          <w:rFonts w:ascii="Arial" w:eastAsia="Times New Roman" w:hAnsi="Arial" w:cs="Arial"/>
          <w:b/>
          <w:kern w:val="3"/>
          <w:sz w:val="22"/>
          <w:szCs w:val="22"/>
          <w:lang w:eastAsia="zh-CN"/>
        </w:rPr>
      </w:pPr>
    </w:p>
    <w:p w14:paraId="00045DD3" w14:textId="77777777" w:rsidR="00BD2028" w:rsidRDefault="00BD2028" w:rsidP="00BD2028">
      <w:pPr>
        <w:suppressAutoHyphens/>
        <w:autoSpaceDE w:val="0"/>
        <w:autoSpaceDN w:val="0"/>
        <w:spacing w:after="0" w:line="240" w:lineRule="auto"/>
        <w:textAlignment w:val="baseline"/>
        <w:rPr>
          <w:rFonts w:ascii="Arial" w:eastAsia="Times New Roman" w:hAnsi="Arial" w:cs="Arial"/>
          <w:b/>
          <w:kern w:val="3"/>
          <w:sz w:val="22"/>
          <w:szCs w:val="22"/>
          <w:lang w:eastAsia="zh-CN"/>
        </w:rPr>
      </w:pPr>
    </w:p>
    <w:p w14:paraId="42901343" w14:textId="77777777" w:rsidR="00E036A7" w:rsidRDefault="00E036A7" w:rsidP="00BD2028">
      <w:pPr>
        <w:suppressAutoHyphens/>
        <w:autoSpaceDE w:val="0"/>
        <w:autoSpaceDN w:val="0"/>
        <w:spacing w:after="0" w:line="240" w:lineRule="auto"/>
        <w:textAlignment w:val="baseline"/>
        <w:rPr>
          <w:rFonts w:ascii="Arial" w:eastAsia="Times New Roman" w:hAnsi="Arial" w:cs="Arial"/>
          <w:b/>
          <w:kern w:val="3"/>
          <w:sz w:val="22"/>
          <w:szCs w:val="22"/>
          <w:lang w:eastAsia="zh-CN"/>
        </w:rPr>
      </w:pPr>
    </w:p>
    <w:p w14:paraId="2C3FC03E" w14:textId="77777777" w:rsidR="00E036A7" w:rsidRDefault="00E036A7" w:rsidP="00BD2028">
      <w:pPr>
        <w:suppressAutoHyphens/>
        <w:autoSpaceDE w:val="0"/>
        <w:autoSpaceDN w:val="0"/>
        <w:spacing w:after="0" w:line="240" w:lineRule="auto"/>
        <w:textAlignment w:val="baseline"/>
        <w:rPr>
          <w:rFonts w:ascii="Arial" w:eastAsia="Times New Roman" w:hAnsi="Arial" w:cs="Arial"/>
          <w:b/>
          <w:kern w:val="3"/>
          <w:sz w:val="22"/>
          <w:szCs w:val="22"/>
          <w:lang w:eastAsia="zh-CN"/>
        </w:rPr>
      </w:pPr>
    </w:p>
    <w:p w14:paraId="24BED621" w14:textId="77777777" w:rsidR="00E036A7" w:rsidRPr="00BD2028" w:rsidRDefault="00E036A7" w:rsidP="00BD2028">
      <w:pPr>
        <w:suppressAutoHyphens/>
        <w:autoSpaceDE w:val="0"/>
        <w:autoSpaceDN w:val="0"/>
        <w:spacing w:after="0" w:line="240" w:lineRule="auto"/>
        <w:textAlignment w:val="baseline"/>
        <w:rPr>
          <w:rFonts w:ascii="Arial" w:eastAsia="Times New Roman" w:hAnsi="Arial" w:cs="Arial"/>
          <w:b/>
          <w:kern w:val="3"/>
          <w:sz w:val="22"/>
          <w:szCs w:val="22"/>
          <w:lang w:eastAsia="zh-CN"/>
        </w:rPr>
      </w:pPr>
    </w:p>
    <w:p w14:paraId="48296E07" w14:textId="77777777" w:rsidR="00BD2028" w:rsidRPr="00BD2028" w:rsidRDefault="00BD2028" w:rsidP="00BD2028">
      <w:pPr>
        <w:suppressAutoHyphens/>
        <w:autoSpaceDE w:val="0"/>
        <w:autoSpaceDN w:val="0"/>
        <w:spacing w:after="0" w:line="240" w:lineRule="auto"/>
        <w:textAlignment w:val="baseline"/>
        <w:rPr>
          <w:rFonts w:ascii="Arial" w:eastAsia="Times New Roman" w:hAnsi="Arial" w:cs="Arial"/>
          <w:b/>
          <w:kern w:val="3"/>
          <w:sz w:val="22"/>
          <w:szCs w:val="22"/>
          <w:lang w:eastAsia="zh-CN"/>
        </w:rPr>
      </w:pPr>
    </w:p>
    <w:p w14:paraId="786EEBAA" w14:textId="77777777" w:rsidR="00BD2028" w:rsidRPr="00BD2028" w:rsidRDefault="00BD2028" w:rsidP="00BD2028">
      <w:pPr>
        <w:suppressAutoHyphens/>
        <w:autoSpaceDE w:val="0"/>
        <w:autoSpaceDN w:val="0"/>
        <w:spacing w:after="0" w:line="240" w:lineRule="auto"/>
        <w:textAlignment w:val="baseline"/>
        <w:rPr>
          <w:rFonts w:ascii="Arial" w:eastAsia="Times New Roman" w:hAnsi="Arial" w:cs="Arial"/>
          <w:b/>
          <w:kern w:val="3"/>
          <w:sz w:val="22"/>
          <w:szCs w:val="22"/>
          <w:lang w:eastAsia="zh-CN"/>
        </w:rPr>
      </w:pPr>
    </w:p>
    <w:p w14:paraId="5253D2E4" w14:textId="77777777" w:rsidR="00BD2028" w:rsidRPr="00BD2028" w:rsidRDefault="00BD2028" w:rsidP="00BD2028">
      <w:pPr>
        <w:suppressAutoHyphens/>
        <w:autoSpaceDE w:val="0"/>
        <w:autoSpaceDN w:val="0"/>
        <w:spacing w:after="0" w:line="240" w:lineRule="auto"/>
        <w:textAlignment w:val="baseline"/>
        <w:rPr>
          <w:rFonts w:ascii="Arial" w:eastAsia="Times New Roman" w:hAnsi="Arial" w:cs="Arial"/>
          <w:b/>
          <w:kern w:val="3"/>
          <w:sz w:val="22"/>
          <w:szCs w:val="22"/>
          <w:lang w:eastAsia="zh-CN"/>
        </w:rPr>
      </w:pPr>
    </w:p>
    <w:p w14:paraId="74CE51A9" w14:textId="77777777" w:rsidR="00BD2028" w:rsidRPr="00BD2028" w:rsidRDefault="00CA1839" w:rsidP="00BD2028">
      <w:pPr>
        <w:suppressAutoHyphens/>
        <w:autoSpaceDE w:val="0"/>
        <w:autoSpaceDN w:val="0"/>
        <w:spacing w:after="0" w:line="240" w:lineRule="auto"/>
        <w:textAlignment w:val="baseline"/>
        <w:rPr>
          <w:rFonts w:ascii="Arial" w:eastAsia="Times New Roman" w:hAnsi="Arial" w:cs="Arial"/>
          <w:b/>
          <w:bCs/>
          <w:kern w:val="3"/>
          <w:sz w:val="22"/>
          <w:szCs w:val="22"/>
          <w:lang w:eastAsia="zh-CN"/>
        </w:rPr>
      </w:pPr>
      <w:bookmarkStart w:id="29" w:name="_Hlk128482890"/>
      <w:r>
        <w:rPr>
          <w:rFonts w:ascii="Arial" w:eastAsia="Times New Roman" w:hAnsi="Arial" w:cs="Arial"/>
          <w:b/>
          <w:bCs/>
          <w:kern w:val="3"/>
          <w:sz w:val="22"/>
          <w:szCs w:val="22"/>
          <w:lang w:eastAsia="zh-CN"/>
        </w:rPr>
        <w:lastRenderedPageBreak/>
        <w:t>OBR 13</w:t>
      </w:r>
    </w:p>
    <w:p w14:paraId="2A1FC29F" w14:textId="77777777" w:rsidR="00BD2028" w:rsidRPr="00BD2028" w:rsidRDefault="00BD2028" w:rsidP="00BD2028">
      <w:pPr>
        <w:widowControl w:val="0"/>
        <w:suppressAutoHyphens/>
        <w:autoSpaceDN w:val="0"/>
        <w:spacing w:after="0" w:line="240" w:lineRule="auto"/>
        <w:ind w:right="382"/>
        <w:jc w:val="both"/>
        <w:textAlignment w:val="baseline"/>
        <w:rPr>
          <w:rFonts w:ascii="Arial" w:eastAsia="SimSun" w:hAnsi="Arial" w:cs="Arial"/>
          <w:sz w:val="22"/>
          <w:szCs w:val="22"/>
          <w:lang w:eastAsia="sl-SI"/>
        </w:rPr>
      </w:pPr>
    </w:p>
    <w:p w14:paraId="1F7A1BEA" w14:textId="77777777" w:rsidR="00BD2028" w:rsidRPr="00BD2028" w:rsidRDefault="00BD2028" w:rsidP="00BD2028">
      <w:pPr>
        <w:widowControl w:val="0"/>
        <w:suppressAutoHyphens/>
        <w:autoSpaceDN w:val="0"/>
        <w:spacing w:after="0" w:line="240" w:lineRule="auto"/>
        <w:ind w:right="382"/>
        <w:jc w:val="both"/>
        <w:textAlignment w:val="baseline"/>
        <w:rPr>
          <w:rFonts w:ascii="Arial" w:eastAsia="SimSun" w:hAnsi="Arial" w:cs="Arial"/>
          <w:kern w:val="3"/>
          <w:sz w:val="22"/>
          <w:szCs w:val="22"/>
          <w:lang w:val="en-US" w:eastAsia="zh-CN" w:bidi="hi-IN"/>
        </w:rPr>
      </w:pPr>
    </w:p>
    <w:p w14:paraId="2A8DA4CB" w14:textId="77777777" w:rsidR="00BD2028" w:rsidRPr="00BD2028" w:rsidRDefault="00BD2028" w:rsidP="00BD2028">
      <w:pPr>
        <w:widowControl w:val="0"/>
        <w:tabs>
          <w:tab w:val="left" w:pos="1980"/>
        </w:tabs>
        <w:suppressAutoHyphens/>
        <w:autoSpaceDN w:val="0"/>
        <w:spacing w:after="0" w:line="240" w:lineRule="auto"/>
        <w:ind w:left="1980" w:right="505" w:hanging="1980"/>
        <w:jc w:val="center"/>
        <w:textAlignment w:val="baseline"/>
        <w:rPr>
          <w:rFonts w:ascii="Arial" w:eastAsia="SimSun" w:hAnsi="Arial" w:cs="Arial"/>
          <w:b/>
          <w:bCs/>
          <w:kern w:val="3"/>
          <w:sz w:val="22"/>
          <w:szCs w:val="22"/>
          <w:lang w:val="en-US" w:eastAsia="zh-CN" w:bidi="hi-IN"/>
        </w:rPr>
      </w:pPr>
      <w:r w:rsidRPr="00BD2028">
        <w:rPr>
          <w:rFonts w:ascii="Arial" w:eastAsia="SimSun" w:hAnsi="Arial" w:cs="Arial"/>
          <w:b/>
          <w:bCs/>
          <w:kern w:val="3"/>
          <w:sz w:val="22"/>
          <w:szCs w:val="22"/>
          <w:lang w:val="en-US" w:eastAsia="zh-CN" w:bidi="hi-IN"/>
        </w:rPr>
        <w:t>ZAHTEVA IN SOGLASJE PODIZVAJALCA ZA NEPOSREDNO PLAČEVANJE</w:t>
      </w:r>
    </w:p>
    <w:p w14:paraId="16F7CFD9" w14:textId="77777777" w:rsidR="00BD2028" w:rsidRPr="00BD2028" w:rsidRDefault="00BD2028" w:rsidP="00BD2028">
      <w:pPr>
        <w:widowControl w:val="0"/>
        <w:suppressAutoHyphens/>
        <w:autoSpaceDN w:val="0"/>
        <w:spacing w:after="0" w:line="240" w:lineRule="auto"/>
        <w:jc w:val="center"/>
        <w:textAlignment w:val="baseline"/>
        <w:rPr>
          <w:rFonts w:ascii="Arial" w:eastAsia="SimSun" w:hAnsi="Arial" w:cs="Arial"/>
          <w:kern w:val="3"/>
          <w:sz w:val="22"/>
          <w:szCs w:val="22"/>
          <w:lang w:val="en-US" w:eastAsia="zh-CN" w:bidi="hi-IN"/>
        </w:rPr>
      </w:pPr>
    </w:p>
    <w:p w14:paraId="3BED71FA" w14:textId="77777777" w:rsidR="00BD2028" w:rsidRPr="00BD2028" w:rsidRDefault="00BD2028" w:rsidP="00BD2028">
      <w:pPr>
        <w:widowControl w:val="0"/>
        <w:suppressAutoHyphens/>
        <w:autoSpaceDN w:val="0"/>
        <w:spacing w:after="0" w:line="240" w:lineRule="auto"/>
        <w:jc w:val="center"/>
        <w:textAlignment w:val="baseline"/>
        <w:rPr>
          <w:rFonts w:ascii="Arial" w:eastAsia="SimSun" w:hAnsi="Arial" w:cs="Arial"/>
          <w:kern w:val="3"/>
          <w:sz w:val="22"/>
          <w:szCs w:val="22"/>
          <w:lang w:val="en-US" w:eastAsia="zh-CN" w:bidi="hi-IN"/>
        </w:rPr>
      </w:pPr>
    </w:p>
    <w:p w14:paraId="1F3A5BDD" w14:textId="77777777" w:rsidR="00BD2028" w:rsidRPr="00BD2028" w:rsidRDefault="00BD2028" w:rsidP="00BD2028">
      <w:pPr>
        <w:widowControl w:val="0"/>
        <w:suppressAutoHyphens/>
        <w:autoSpaceDN w:val="0"/>
        <w:spacing w:after="0" w:line="240" w:lineRule="auto"/>
        <w:ind w:right="425"/>
        <w:jc w:val="center"/>
        <w:textAlignment w:val="baseline"/>
        <w:rPr>
          <w:rFonts w:ascii="Arial" w:eastAsia="SimSun" w:hAnsi="Arial" w:cs="Arial"/>
          <w:kern w:val="3"/>
          <w:sz w:val="22"/>
          <w:szCs w:val="22"/>
          <w:lang w:val="en-US" w:eastAsia="zh-CN" w:bidi="hi-IN"/>
        </w:rPr>
      </w:pPr>
    </w:p>
    <w:p w14:paraId="1CE2F12C" w14:textId="77777777" w:rsidR="00BD2028" w:rsidRPr="00BD2028" w:rsidRDefault="00BD2028" w:rsidP="00BD2028">
      <w:pPr>
        <w:widowControl w:val="0"/>
        <w:suppressAutoHyphens/>
        <w:autoSpaceDN w:val="0"/>
        <w:spacing w:after="0" w:line="240" w:lineRule="auto"/>
        <w:ind w:right="425"/>
        <w:jc w:val="center"/>
        <w:textAlignment w:val="baseline"/>
        <w:rPr>
          <w:rFonts w:ascii="Arial" w:eastAsia="SimSun" w:hAnsi="Arial" w:cs="Arial"/>
          <w:kern w:val="3"/>
          <w:sz w:val="22"/>
          <w:szCs w:val="22"/>
          <w:lang w:val="en-US" w:eastAsia="zh-CN" w:bidi="hi-IN"/>
        </w:rPr>
      </w:pPr>
    </w:p>
    <w:p w14:paraId="494AEE30" w14:textId="77777777" w:rsidR="00BD2028" w:rsidRPr="00BD2028" w:rsidRDefault="00BD2028" w:rsidP="00BD2028">
      <w:pPr>
        <w:widowControl w:val="0"/>
        <w:suppressAutoHyphens/>
        <w:autoSpaceDN w:val="0"/>
        <w:spacing w:after="0" w:line="240" w:lineRule="auto"/>
        <w:ind w:right="425"/>
        <w:textAlignment w:val="baseline"/>
        <w:rPr>
          <w:rFonts w:ascii="Arial" w:eastAsia="SimSun" w:hAnsi="Arial" w:cs="Arial"/>
          <w:kern w:val="3"/>
          <w:sz w:val="22"/>
          <w:szCs w:val="22"/>
          <w:lang w:val="en-US" w:eastAsia="zh-CN" w:bidi="hi-IN"/>
        </w:rPr>
      </w:pPr>
      <w:r w:rsidRPr="00BD2028">
        <w:rPr>
          <w:rFonts w:ascii="Arial" w:eastAsia="SimSun" w:hAnsi="Arial" w:cs="Arial"/>
          <w:b/>
          <w:bCs/>
          <w:kern w:val="3"/>
          <w:sz w:val="22"/>
          <w:szCs w:val="22"/>
          <w:lang w:val="en-US" w:eastAsia="zh-CN" w:bidi="hi-IN"/>
        </w:rPr>
        <w:t>PODIZVAJALEC</w:t>
      </w:r>
      <w:r w:rsidRPr="00BD2028">
        <w:rPr>
          <w:rFonts w:ascii="Arial" w:eastAsia="SimSun" w:hAnsi="Arial" w:cs="Arial"/>
          <w:kern w:val="3"/>
          <w:sz w:val="22"/>
          <w:szCs w:val="22"/>
          <w:lang w:val="en-US" w:eastAsia="zh-CN" w:bidi="hi-IN"/>
        </w:rPr>
        <w:t>:</w:t>
      </w:r>
    </w:p>
    <w:p w14:paraId="5AA09309" w14:textId="77777777" w:rsidR="00BD2028" w:rsidRPr="00BD2028" w:rsidRDefault="00BD2028" w:rsidP="00BD2028">
      <w:pPr>
        <w:widowControl w:val="0"/>
        <w:suppressAutoHyphens/>
        <w:autoSpaceDN w:val="0"/>
        <w:spacing w:after="0" w:line="240" w:lineRule="auto"/>
        <w:ind w:right="425"/>
        <w:jc w:val="center"/>
        <w:textAlignment w:val="baseline"/>
        <w:rPr>
          <w:rFonts w:ascii="Arial" w:eastAsia="SimSun" w:hAnsi="Arial" w:cs="Arial"/>
          <w:kern w:val="3"/>
          <w:sz w:val="22"/>
          <w:szCs w:val="22"/>
          <w:lang w:val="en-US" w:eastAsia="zh-CN" w:bidi="hi-IN"/>
        </w:rPr>
      </w:pPr>
    </w:p>
    <w:p w14:paraId="5D3593D0" w14:textId="77777777" w:rsidR="00BD2028" w:rsidRPr="00E036A7" w:rsidRDefault="00BD2028" w:rsidP="00BD2028">
      <w:pPr>
        <w:widowControl w:val="0"/>
        <w:suppressAutoHyphens/>
        <w:autoSpaceDN w:val="0"/>
        <w:spacing w:after="0" w:line="240" w:lineRule="auto"/>
        <w:ind w:right="425"/>
        <w:textAlignment w:val="baseline"/>
        <w:rPr>
          <w:rFonts w:ascii="Arial" w:eastAsia="SimSun" w:hAnsi="Arial" w:cs="Arial"/>
          <w:kern w:val="3"/>
          <w:sz w:val="20"/>
          <w:szCs w:val="20"/>
          <w:lang w:eastAsia="zh-CN" w:bidi="hi-IN"/>
        </w:rPr>
      </w:pPr>
      <w:r w:rsidRPr="00E036A7">
        <w:rPr>
          <w:rFonts w:ascii="Arial" w:eastAsia="SimSun" w:hAnsi="Arial" w:cs="Arial"/>
          <w:kern w:val="3"/>
          <w:sz w:val="20"/>
          <w:szCs w:val="20"/>
          <w:lang w:eastAsia="zh-CN" w:bidi="hi-IN"/>
        </w:rPr>
        <w:t>______________________________________________________________________</w:t>
      </w:r>
    </w:p>
    <w:p w14:paraId="6B7480B4" w14:textId="77777777" w:rsidR="00BD2028" w:rsidRPr="00E036A7" w:rsidRDefault="00BD2028" w:rsidP="00BD2028">
      <w:pPr>
        <w:widowControl w:val="0"/>
        <w:suppressAutoHyphens/>
        <w:autoSpaceDN w:val="0"/>
        <w:spacing w:after="0" w:line="240" w:lineRule="auto"/>
        <w:ind w:right="425"/>
        <w:jc w:val="center"/>
        <w:textAlignment w:val="baseline"/>
        <w:rPr>
          <w:rFonts w:ascii="Arial" w:eastAsia="SimSun" w:hAnsi="Arial" w:cs="Arial"/>
          <w:kern w:val="3"/>
          <w:sz w:val="20"/>
          <w:szCs w:val="20"/>
          <w:lang w:eastAsia="zh-CN" w:bidi="hi-IN"/>
        </w:rPr>
      </w:pPr>
      <w:r w:rsidRPr="00E036A7">
        <w:rPr>
          <w:rFonts w:ascii="Arial" w:eastAsia="SimSun" w:hAnsi="Arial" w:cs="Arial"/>
          <w:kern w:val="3"/>
          <w:sz w:val="20"/>
          <w:szCs w:val="20"/>
          <w:lang w:eastAsia="zh-CN" w:bidi="hi-IN"/>
        </w:rPr>
        <w:t>(naziv)</w:t>
      </w:r>
    </w:p>
    <w:p w14:paraId="6F7A7A0A" w14:textId="77777777" w:rsidR="00BD2028" w:rsidRPr="00E036A7" w:rsidRDefault="00BD2028" w:rsidP="00BD2028">
      <w:pPr>
        <w:widowControl w:val="0"/>
        <w:suppressAutoHyphens/>
        <w:autoSpaceDN w:val="0"/>
        <w:spacing w:after="0" w:line="240" w:lineRule="auto"/>
        <w:ind w:right="425"/>
        <w:textAlignment w:val="baseline"/>
        <w:rPr>
          <w:rFonts w:ascii="Arial" w:eastAsia="SimSun" w:hAnsi="Arial" w:cs="Arial"/>
          <w:kern w:val="3"/>
          <w:sz w:val="20"/>
          <w:szCs w:val="20"/>
          <w:lang w:eastAsia="zh-CN" w:bidi="hi-IN"/>
        </w:rPr>
      </w:pPr>
    </w:p>
    <w:p w14:paraId="48A8CD30" w14:textId="77777777" w:rsidR="00BD2028" w:rsidRPr="00E036A7" w:rsidRDefault="00BD2028" w:rsidP="00BD2028">
      <w:pPr>
        <w:widowControl w:val="0"/>
        <w:suppressAutoHyphens/>
        <w:autoSpaceDN w:val="0"/>
        <w:spacing w:after="0" w:line="240" w:lineRule="auto"/>
        <w:ind w:right="425"/>
        <w:textAlignment w:val="baseline"/>
        <w:rPr>
          <w:rFonts w:ascii="Arial" w:eastAsia="SimSun" w:hAnsi="Arial" w:cs="Arial"/>
          <w:kern w:val="3"/>
          <w:sz w:val="20"/>
          <w:szCs w:val="20"/>
          <w:lang w:eastAsia="zh-CN" w:bidi="hi-IN"/>
        </w:rPr>
      </w:pPr>
      <w:r w:rsidRPr="00E036A7">
        <w:rPr>
          <w:rFonts w:ascii="Arial" w:eastAsia="SimSun" w:hAnsi="Arial" w:cs="Arial"/>
          <w:kern w:val="3"/>
          <w:sz w:val="20"/>
          <w:szCs w:val="20"/>
          <w:lang w:eastAsia="zh-CN" w:bidi="hi-IN"/>
        </w:rPr>
        <w:t>______________________________________________________________________</w:t>
      </w:r>
    </w:p>
    <w:p w14:paraId="0ED49883" w14:textId="77777777" w:rsidR="00BD2028" w:rsidRPr="00E036A7" w:rsidRDefault="00BD2028" w:rsidP="00BD2028">
      <w:pPr>
        <w:widowControl w:val="0"/>
        <w:suppressAutoHyphens/>
        <w:autoSpaceDN w:val="0"/>
        <w:spacing w:after="0" w:line="240" w:lineRule="auto"/>
        <w:ind w:right="425"/>
        <w:jc w:val="center"/>
        <w:textAlignment w:val="baseline"/>
        <w:rPr>
          <w:rFonts w:ascii="Arial" w:eastAsia="SimSun" w:hAnsi="Arial" w:cs="Arial"/>
          <w:kern w:val="3"/>
          <w:sz w:val="20"/>
          <w:szCs w:val="20"/>
          <w:lang w:eastAsia="zh-CN" w:bidi="hi-IN"/>
        </w:rPr>
      </w:pPr>
      <w:r w:rsidRPr="00E036A7">
        <w:rPr>
          <w:rFonts w:ascii="Arial" w:eastAsia="SimSun" w:hAnsi="Arial" w:cs="Arial"/>
          <w:kern w:val="3"/>
          <w:sz w:val="20"/>
          <w:szCs w:val="20"/>
          <w:lang w:eastAsia="zh-CN" w:bidi="hi-IN"/>
        </w:rPr>
        <w:t>(naslov)</w:t>
      </w:r>
    </w:p>
    <w:p w14:paraId="0CEB868D" w14:textId="77777777" w:rsidR="00BD2028" w:rsidRPr="00E036A7" w:rsidRDefault="00BD2028" w:rsidP="00BD202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spacing w:after="0" w:line="240" w:lineRule="auto"/>
        <w:ind w:right="425"/>
        <w:jc w:val="both"/>
        <w:textAlignment w:val="baseline"/>
        <w:rPr>
          <w:rFonts w:ascii="Arial" w:eastAsia="SimSun" w:hAnsi="Arial" w:cs="Arial"/>
          <w:kern w:val="3"/>
          <w:sz w:val="20"/>
          <w:szCs w:val="20"/>
          <w:lang w:eastAsia="zh-CN" w:bidi="hi-IN"/>
        </w:rPr>
      </w:pPr>
    </w:p>
    <w:p w14:paraId="42958219" w14:textId="77777777" w:rsidR="00BD2028" w:rsidRPr="00E036A7" w:rsidRDefault="00BD2028" w:rsidP="00BD202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spacing w:after="0" w:line="240" w:lineRule="auto"/>
        <w:ind w:right="425"/>
        <w:jc w:val="both"/>
        <w:textAlignment w:val="baseline"/>
        <w:rPr>
          <w:rFonts w:ascii="Arial" w:eastAsia="SimSun" w:hAnsi="Arial" w:cs="Arial"/>
          <w:kern w:val="3"/>
          <w:sz w:val="20"/>
          <w:szCs w:val="20"/>
          <w:lang w:val="en-US" w:eastAsia="zh-CN" w:bidi="hi-IN"/>
        </w:rPr>
      </w:pPr>
    </w:p>
    <w:p w14:paraId="7CACDFBB" w14:textId="77777777" w:rsidR="00BD2028" w:rsidRPr="00E036A7" w:rsidRDefault="00BD2028" w:rsidP="00BD2028">
      <w:pPr>
        <w:widowControl w:val="0"/>
        <w:suppressAutoHyphens/>
        <w:autoSpaceDE w:val="0"/>
        <w:autoSpaceDN w:val="0"/>
        <w:adjustRightInd w:val="0"/>
        <w:spacing w:after="0" w:line="240" w:lineRule="auto"/>
        <w:ind w:right="425"/>
        <w:jc w:val="both"/>
        <w:textAlignment w:val="baseline"/>
        <w:rPr>
          <w:rFonts w:ascii="Arial" w:eastAsia="SimSun" w:hAnsi="Arial" w:cs="Arial"/>
          <w:kern w:val="3"/>
          <w:sz w:val="20"/>
          <w:szCs w:val="20"/>
          <w:lang w:eastAsia="zh-CN" w:bidi="hi-IN"/>
        </w:rPr>
      </w:pPr>
      <w:r w:rsidRPr="00E036A7">
        <w:rPr>
          <w:rFonts w:ascii="Arial" w:eastAsia="SimSun" w:hAnsi="Arial" w:cs="Arial"/>
          <w:kern w:val="3"/>
          <w:sz w:val="20"/>
          <w:szCs w:val="20"/>
          <w:lang w:eastAsia="zh-CN" w:bidi="hi-IN"/>
        </w:rPr>
        <w:t xml:space="preserve">S podpisom te izjave </w:t>
      </w:r>
      <w:r w:rsidR="00E84E4F" w:rsidRPr="00E036A7">
        <w:rPr>
          <w:rFonts w:ascii="Arial" w:eastAsia="SimSun" w:hAnsi="Arial" w:cs="Arial"/>
          <w:kern w:val="3"/>
          <w:sz w:val="20"/>
          <w:szCs w:val="20"/>
          <w:lang w:eastAsia="zh-CN" w:bidi="hi-IN"/>
        </w:rPr>
        <w:t xml:space="preserve">zahtevam </w:t>
      </w:r>
      <w:r w:rsidRPr="00E036A7">
        <w:rPr>
          <w:rFonts w:ascii="Arial" w:eastAsia="SimSun" w:hAnsi="Arial" w:cs="Arial"/>
          <w:kern w:val="3"/>
          <w:sz w:val="20"/>
          <w:szCs w:val="20"/>
          <w:lang w:eastAsia="zh-CN" w:bidi="hi-IN"/>
        </w:rPr>
        <w:t>neposredno plačilo za dela, izvedena na podlagi predmetnega javnega naročila</w:t>
      </w:r>
      <w:r w:rsidR="00E84E4F" w:rsidRPr="00E036A7">
        <w:rPr>
          <w:rFonts w:ascii="Arial" w:eastAsia="SimSun" w:hAnsi="Arial" w:cs="Arial"/>
          <w:kern w:val="3"/>
          <w:sz w:val="20"/>
          <w:szCs w:val="20"/>
          <w:lang w:eastAsia="zh-CN" w:bidi="hi-IN"/>
        </w:rPr>
        <w:t>,</w:t>
      </w:r>
      <w:r w:rsidR="00E036A7">
        <w:rPr>
          <w:rFonts w:ascii="Arial" w:eastAsia="SimSun" w:hAnsi="Arial" w:cs="Arial"/>
          <w:kern w:val="3"/>
          <w:sz w:val="20"/>
          <w:szCs w:val="20"/>
          <w:lang w:eastAsia="zh-CN" w:bidi="hi-IN"/>
        </w:rPr>
        <w:t xml:space="preserve"> </w:t>
      </w:r>
      <w:r w:rsidR="00E84E4F" w:rsidRPr="00E036A7">
        <w:rPr>
          <w:rFonts w:ascii="Arial" w:eastAsia="SimSun" w:hAnsi="Arial" w:cs="Arial"/>
          <w:kern w:val="3"/>
          <w:sz w:val="20"/>
          <w:szCs w:val="20"/>
          <w:lang w:eastAsia="zh-CN" w:bidi="hi-IN"/>
        </w:rPr>
        <w:t>ter</w:t>
      </w:r>
    </w:p>
    <w:tbl>
      <w:tblPr>
        <w:tblW w:w="0" w:type="auto"/>
        <w:tblInd w:w="108" w:type="dxa"/>
        <w:tblLook w:val="04A0" w:firstRow="1" w:lastRow="0" w:firstColumn="1" w:lastColumn="0" w:noHBand="0" w:noVBand="1"/>
      </w:tblPr>
      <w:tblGrid>
        <w:gridCol w:w="4820"/>
        <w:gridCol w:w="3827"/>
      </w:tblGrid>
      <w:tr w:rsidR="00BD2028" w:rsidRPr="00E036A7" w14:paraId="66D62CC0" w14:textId="77777777" w:rsidTr="00BC1417">
        <w:tc>
          <w:tcPr>
            <w:tcW w:w="4820" w:type="dxa"/>
            <w:hideMark/>
          </w:tcPr>
          <w:p w14:paraId="0F10034B" w14:textId="77777777" w:rsidR="00BD2028" w:rsidRPr="00E036A7" w:rsidRDefault="00BD2028" w:rsidP="00BD2028">
            <w:pPr>
              <w:widowControl w:val="0"/>
              <w:suppressAutoHyphens/>
              <w:autoSpaceDN w:val="0"/>
              <w:spacing w:after="0" w:line="240" w:lineRule="auto"/>
              <w:textAlignment w:val="baseline"/>
              <w:rPr>
                <w:rFonts w:ascii="Arial" w:eastAsia="SimSun" w:hAnsi="Arial" w:cs="Arial"/>
                <w:kern w:val="3"/>
                <w:sz w:val="20"/>
                <w:szCs w:val="20"/>
                <w:lang w:eastAsia="zh-CN" w:bidi="hi-IN"/>
              </w:rPr>
            </w:pPr>
          </w:p>
        </w:tc>
        <w:tc>
          <w:tcPr>
            <w:tcW w:w="3827" w:type="dxa"/>
            <w:hideMark/>
          </w:tcPr>
          <w:p w14:paraId="745B1F8C" w14:textId="77777777" w:rsidR="00BD2028" w:rsidRPr="00E036A7" w:rsidRDefault="00BD2028" w:rsidP="00BD2028">
            <w:pPr>
              <w:widowControl w:val="0"/>
              <w:suppressAutoHyphens/>
              <w:autoSpaceDN w:val="0"/>
              <w:spacing w:after="200" w:line="276" w:lineRule="auto"/>
              <w:textAlignment w:val="baseline"/>
              <w:rPr>
                <w:rFonts w:ascii="Arial" w:hAnsi="Arial" w:cs="Arial"/>
                <w:kern w:val="3"/>
                <w:sz w:val="20"/>
                <w:szCs w:val="20"/>
                <w:lang w:eastAsia="zh-CN" w:bidi="hi-IN"/>
              </w:rPr>
            </w:pPr>
          </w:p>
        </w:tc>
      </w:tr>
    </w:tbl>
    <w:p w14:paraId="417FBB5C" w14:textId="77777777" w:rsidR="00BD2028" w:rsidRPr="00E036A7" w:rsidRDefault="00BD2028" w:rsidP="00BD2028">
      <w:pPr>
        <w:widowControl w:val="0"/>
        <w:suppressAutoHyphens/>
        <w:autoSpaceDE w:val="0"/>
        <w:autoSpaceDN w:val="0"/>
        <w:adjustRightInd w:val="0"/>
        <w:spacing w:after="0" w:line="240" w:lineRule="auto"/>
        <w:ind w:right="425"/>
        <w:jc w:val="both"/>
        <w:textAlignment w:val="baseline"/>
        <w:rPr>
          <w:rFonts w:ascii="Arial" w:eastAsia="SimSun" w:hAnsi="Arial" w:cs="Arial"/>
          <w:kern w:val="3"/>
          <w:sz w:val="20"/>
          <w:szCs w:val="20"/>
          <w:lang w:eastAsia="zh-CN" w:bidi="hi-IN"/>
        </w:rPr>
      </w:pPr>
      <w:r w:rsidRPr="00E036A7">
        <w:rPr>
          <w:rFonts w:ascii="Arial" w:eastAsia="SimSun" w:hAnsi="Arial" w:cs="Arial"/>
          <w:kern w:val="3"/>
          <w:sz w:val="20"/>
          <w:szCs w:val="20"/>
          <w:lang w:eastAsia="zh-CN" w:bidi="hi-IN"/>
        </w:rPr>
        <w:t>soglašam, da naročnik naše terjatve do izvajalca (ponudnika, pri katerem nastopamo kot podizvajalec), v zvezi z izvedbo predmetnega javnega naročila, plačuje neposredno na naš transakcijski račun št.</w:t>
      </w:r>
    </w:p>
    <w:p w14:paraId="5C438AB1" w14:textId="77777777" w:rsidR="00BD2028" w:rsidRPr="00E036A7" w:rsidRDefault="00BD2028" w:rsidP="00BD2028">
      <w:pPr>
        <w:widowControl w:val="0"/>
        <w:suppressAutoHyphens/>
        <w:autoSpaceDE w:val="0"/>
        <w:autoSpaceDN w:val="0"/>
        <w:adjustRightInd w:val="0"/>
        <w:spacing w:after="0" w:line="240" w:lineRule="auto"/>
        <w:ind w:right="425"/>
        <w:jc w:val="both"/>
        <w:textAlignment w:val="baseline"/>
        <w:rPr>
          <w:rFonts w:ascii="Arial" w:eastAsia="SimSun" w:hAnsi="Arial" w:cs="Arial"/>
          <w:kern w:val="3"/>
          <w:sz w:val="20"/>
          <w:szCs w:val="20"/>
          <w:lang w:eastAsia="zh-CN" w:bidi="hi-IN"/>
        </w:rPr>
      </w:pPr>
      <w:r w:rsidRPr="00E036A7">
        <w:rPr>
          <w:rFonts w:ascii="Arial" w:eastAsia="SimSun" w:hAnsi="Arial" w:cs="Arial"/>
          <w:kern w:val="3"/>
          <w:sz w:val="20"/>
          <w:szCs w:val="20"/>
          <w:lang w:eastAsia="zh-CN" w:bidi="hi-IN"/>
        </w:rPr>
        <w:t>_____________________________________________________________________, in sicer na podlagi izstavljenih situacij oziroma računov, ki jih bo predhodno potrdil izvajalec in bodo priloga računu oziroma situaciji, ki jo bo naročniku izstavil izvajalec.</w:t>
      </w:r>
    </w:p>
    <w:p w14:paraId="262C9313" w14:textId="77777777" w:rsidR="00BD2028" w:rsidRPr="00E036A7" w:rsidRDefault="00BD2028" w:rsidP="00BD2028">
      <w:pPr>
        <w:widowControl w:val="0"/>
        <w:suppressAutoHyphens/>
        <w:autoSpaceDE w:val="0"/>
        <w:autoSpaceDN w:val="0"/>
        <w:adjustRightInd w:val="0"/>
        <w:spacing w:after="0" w:line="240" w:lineRule="auto"/>
        <w:ind w:right="425"/>
        <w:jc w:val="both"/>
        <w:textAlignment w:val="baseline"/>
        <w:rPr>
          <w:rFonts w:ascii="Arial" w:eastAsia="SimSun" w:hAnsi="Arial" w:cs="Arial"/>
          <w:kern w:val="3"/>
          <w:sz w:val="20"/>
          <w:szCs w:val="20"/>
          <w:lang w:eastAsia="zh-CN" w:bidi="hi-IN"/>
        </w:rPr>
      </w:pPr>
    </w:p>
    <w:p w14:paraId="17131386" w14:textId="77777777" w:rsidR="00BD2028" w:rsidRPr="00E036A7" w:rsidRDefault="00BD2028" w:rsidP="00BD2028">
      <w:pPr>
        <w:widowControl w:val="0"/>
        <w:suppressAutoHyphens/>
        <w:autoSpaceDN w:val="0"/>
        <w:spacing w:after="0" w:line="240" w:lineRule="auto"/>
        <w:ind w:right="382"/>
        <w:jc w:val="both"/>
        <w:textAlignment w:val="baseline"/>
        <w:rPr>
          <w:rFonts w:ascii="Arial" w:eastAsia="SimSun" w:hAnsi="Arial" w:cs="Arial"/>
          <w:b/>
          <w:kern w:val="3"/>
          <w:sz w:val="20"/>
          <w:szCs w:val="20"/>
          <w:lang w:eastAsia="zh-CN" w:bidi="hi-IN"/>
        </w:rPr>
      </w:pPr>
    </w:p>
    <w:p w14:paraId="51E0CA6E" w14:textId="77777777" w:rsidR="00BD2028" w:rsidRPr="00E036A7" w:rsidRDefault="00BD2028" w:rsidP="00BD2028">
      <w:pPr>
        <w:widowControl w:val="0"/>
        <w:suppressAutoHyphens/>
        <w:autoSpaceDN w:val="0"/>
        <w:spacing w:after="0" w:line="240" w:lineRule="auto"/>
        <w:ind w:right="382"/>
        <w:jc w:val="both"/>
        <w:textAlignment w:val="baseline"/>
        <w:rPr>
          <w:rFonts w:ascii="Arial" w:eastAsia="SimSun" w:hAnsi="Arial" w:cs="Arial"/>
          <w:b/>
          <w:kern w:val="3"/>
          <w:sz w:val="20"/>
          <w:szCs w:val="20"/>
          <w:lang w:val="en-US" w:eastAsia="zh-CN" w:bidi="hi-IN"/>
        </w:rPr>
      </w:pPr>
    </w:p>
    <w:p w14:paraId="37C2B421" w14:textId="77777777" w:rsidR="00BD2028" w:rsidRPr="00E036A7" w:rsidRDefault="00BD2028" w:rsidP="00BD2028">
      <w:pPr>
        <w:suppressAutoHyphens/>
        <w:autoSpaceDE w:val="0"/>
        <w:autoSpaceDN w:val="0"/>
        <w:spacing w:after="0" w:line="240" w:lineRule="auto"/>
        <w:textAlignment w:val="baseline"/>
        <w:rPr>
          <w:rFonts w:ascii="Times New Roman" w:eastAsia="Times New Roman" w:hAnsi="Times New Roman" w:cs="Times New Roman"/>
          <w:kern w:val="3"/>
          <w:sz w:val="20"/>
          <w:szCs w:val="20"/>
          <w:lang w:eastAsia="zh-CN"/>
        </w:rPr>
      </w:pPr>
      <w:r w:rsidRPr="00E036A7">
        <w:rPr>
          <w:rFonts w:ascii="Arial" w:eastAsia="Times New Roman" w:hAnsi="Arial" w:cs="Arial"/>
          <w:kern w:val="3"/>
          <w:sz w:val="20"/>
          <w:szCs w:val="20"/>
          <w:lang w:eastAsia="zh-CN"/>
        </w:rPr>
        <w:t>Datum:</w:t>
      </w:r>
      <w:r w:rsidRPr="00E036A7">
        <w:rPr>
          <w:rFonts w:ascii="Arial" w:eastAsia="Times New Roman" w:hAnsi="Arial" w:cs="Arial"/>
          <w:kern w:val="3"/>
          <w:sz w:val="20"/>
          <w:szCs w:val="20"/>
          <w:lang w:eastAsia="zh-CN"/>
        </w:rPr>
        <w:tab/>
      </w:r>
      <w:r w:rsidRPr="00E036A7">
        <w:rPr>
          <w:rFonts w:ascii="Arial" w:eastAsia="Times New Roman" w:hAnsi="Arial" w:cs="Arial"/>
          <w:kern w:val="3"/>
          <w:sz w:val="20"/>
          <w:szCs w:val="20"/>
          <w:lang w:eastAsia="zh-CN"/>
        </w:rPr>
        <w:tab/>
      </w:r>
      <w:r w:rsidRPr="00E036A7">
        <w:rPr>
          <w:rFonts w:ascii="Arial" w:eastAsia="Times New Roman" w:hAnsi="Arial" w:cs="Arial"/>
          <w:kern w:val="3"/>
          <w:sz w:val="20"/>
          <w:szCs w:val="20"/>
          <w:lang w:eastAsia="zh-CN"/>
        </w:rPr>
        <w:tab/>
      </w:r>
      <w:r w:rsidRPr="00E036A7">
        <w:rPr>
          <w:rFonts w:ascii="Arial" w:eastAsia="Times New Roman" w:hAnsi="Arial" w:cs="Arial"/>
          <w:kern w:val="3"/>
          <w:sz w:val="20"/>
          <w:szCs w:val="20"/>
          <w:lang w:eastAsia="zh-CN"/>
        </w:rPr>
        <w:tab/>
      </w:r>
      <w:r w:rsidRPr="00E036A7">
        <w:rPr>
          <w:rFonts w:ascii="Arial" w:eastAsia="Times New Roman" w:hAnsi="Arial" w:cs="Arial"/>
          <w:kern w:val="3"/>
          <w:sz w:val="20"/>
          <w:szCs w:val="20"/>
          <w:lang w:eastAsia="zh-CN"/>
        </w:rPr>
        <w:tab/>
      </w:r>
      <w:r w:rsidRPr="00E036A7">
        <w:rPr>
          <w:rFonts w:ascii="Arial" w:eastAsia="Times New Roman" w:hAnsi="Arial" w:cs="Arial"/>
          <w:kern w:val="3"/>
          <w:sz w:val="20"/>
          <w:szCs w:val="20"/>
          <w:lang w:eastAsia="zh-CN"/>
        </w:rPr>
        <w:tab/>
      </w:r>
      <w:r w:rsidRPr="00E036A7">
        <w:rPr>
          <w:rFonts w:ascii="Arial" w:eastAsia="Times New Roman" w:hAnsi="Arial" w:cs="Arial"/>
          <w:kern w:val="3"/>
          <w:sz w:val="20"/>
          <w:szCs w:val="20"/>
          <w:lang w:eastAsia="zh-CN"/>
        </w:rPr>
        <w:tab/>
        <w:t>Podpis:</w:t>
      </w:r>
    </w:p>
    <w:p w14:paraId="43852B7B" w14:textId="77777777" w:rsidR="00BD2028" w:rsidRPr="00E036A7" w:rsidRDefault="00BD2028" w:rsidP="00BD2028">
      <w:pPr>
        <w:suppressAutoHyphens/>
        <w:autoSpaceDE w:val="0"/>
        <w:autoSpaceDN w:val="0"/>
        <w:spacing w:after="0" w:line="240" w:lineRule="auto"/>
        <w:textAlignment w:val="baseline"/>
        <w:rPr>
          <w:rFonts w:ascii="Arial" w:eastAsia="Times New Roman" w:hAnsi="Arial" w:cs="Arial"/>
          <w:kern w:val="3"/>
          <w:sz w:val="20"/>
          <w:szCs w:val="20"/>
          <w:lang w:eastAsia="zh-CN"/>
        </w:rPr>
      </w:pPr>
    </w:p>
    <w:p w14:paraId="66E1F130" w14:textId="77777777" w:rsidR="00BD2028" w:rsidRPr="00E036A7" w:rsidRDefault="00BD2028" w:rsidP="00BD2028">
      <w:pPr>
        <w:spacing w:after="0" w:line="240" w:lineRule="auto"/>
        <w:jc w:val="both"/>
        <w:rPr>
          <w:rFonts w:ascii="Arial" w:eastAsia="Times New Roman" w:hAnsi="Arial" w:cs="Arial"/>
          <w:b/>
          <w:bCs/>
          <w:color w:val="000000"/>
          <w:sz w:val="20"/>
          <w:szCs w:val="20"/>
          <w:u w:val="single"/>
          <w:lang w:eastAsia="sl-SI"/>
        </w:rPr>
      </w:pPr>
      <w:r w:rsidRPr="00E036A7">
        <w:rPr>
          <w:rFonts w:ascii="Arial" w:eastAsia="SimSun" w:hAnsi="Arial" w:cs="Arial"/>
          <w:kern w:val="3"/>
          <w:sz w:val="20"/>
          <w:szCs w:val="20"/>
          <w:lang w:val="en-US" w:eastAsia="zh-CN" w:bidi="hi-IN"/>
        </w:rPr>
        <w:t>_________________</w:t>
      </w:r>
      <w:r w:rsidRPr="00E036A7">
        <w:rPr>
          <w:rFonts w:ascii="Arial" w:eastAsia="SimSun" w:hAnsi="Arial" w:cs="Arial"/>
          <w:kern w:val="3"/>
          <w:sz w:val="20"/>
          <w:szCs w:val="20"/>
          <w:lang w:val="en-US" w:eastAsia="zh-CN" w:bidi="hi-IN"/>
        </w:rPr>
        <w:tab/>
      </w:r>
      <w:r w:rsidRPr="00E036A7">
        <w:rPr>
          <w:rFonts w:ascii="Arial" w:eastAsia="SimSun" w:hAnsi="Arial" w:cs="Arial"/>
          <w:kern w:val="3"/>
          <w:sz w:val="20"/>
          <w:szCs w:val="20"/>
          <w:lang w:val="en-US" w:eastAsia="zh-CN" w:bidi="hi-IN"/>
        </w:rPr>
        <w:tab/>
      </w:r>
      <w:r w:rsidRPr="00E036A7">
        <w:rPr>
          <w:rFonts w:ascii="Arial" w:eastAsia="SimSun" w:hAnsi="Arial" w:cs="Arial"/>
          <w:kern w:val="3"/>
          <w:sz w:val="20"/>
          <w:szCs w:val="20"/>
          <w:lang w:val="en-US" w:eastAsia="zh-CN" w:bidi="hi-IN"/>
        </w:rPr>
        <w:tab/>
      </w:r>
      <w:r w:rsidRPr="00E036A7">
        <w:rPr>
          <w:rFonts w:ascii="Arial" w:eastAsia="SimSun" w:hAnsi="Arial" w:cs="Arial"/>
          <w:kern w:val="3"/>
          <w:sz w:val="20"/>
          <w:szCs w:val="20"/>
          <w:lang w:val="en-US" w:eastAsia="zh-CN" w:bidi="hi-IN"/>
        </w:rPr>
        <w:tab/>
      </w:r>
      <w:r w:rsidRPr="00E036A7">
        <w:rPr>
          <w:rFonts w:ascii="Arial" w:eastAsia="SimSun" w:hAnsi="Arial" w:cs="Arial"/>
          <w:kern w:val="3"/>
          <w:sz w:val="20"/>
          <w:szCs w:val="20"/>
          <w:lang w:val="en-US" w:eastAsia="zh-CN" w:bidi="hi-IN"/>
        </w:rPr>
        <w:tab/>
      </w:r>
      <w:r w:rsidRPr="00E036A7">
        <w:rPr>
          <w:rFonts w:ascii="Arial" w:eastAsia="SimSun" w:hAnsi="Arial" w:cs="Arial"/>
          <w:kern w:val="3"/>
          <w:sz w:val="20"/>
          <w:szCs w:val="20"/>
          <w:lang w:val="en-US" w:eastAsia="zh-CN" w:bidi="hi-IN"/>
        </w:rPr>
        <w:tab/>
        <w:t>___________________</w:t>
      </w:r>
    </w:p>
    <w:p w14:paraId="04EEA0AC" w14:textId="77777777" w:rsidR="00BD2028" w:rsidRPr="00E036A7" w:rsidRDefault="00BD2028" w:rsidP="00BD2028">
      <w:pPr>
        <w:suppressAutoHyphens/>
        <w:autoSpaceDE w:val="0"/>
        <w:autoSpaceDN w:val="0"/>
        <w:spacing w:after="0" w:line="240" w:lineRule="auto"/>
        <w:jc w:val="both"/>
        <w:textAlignment w:val="baseline"/>
        <w:rPr>
          <w:rFonts w:ascii="Arial" w:eastAsia="Times New Roman" w:hAnsi="Arial" w:cs="Arial"/>
          <w:kern w:val="3"/>
          <w:sz w:val="20"/>
          <w:szCs w:val="20"/>
          <w:lang w:eastAsia="zh-CN"/>
        </w:rPr>
      </w:pPr>
    </w:p>
    <w:p w14:paraId="51969EFB" w14:textId="77777777" w:rsidR="00BD2028" w:rsidRPr="00E036A7" w:rsidRDefault="00BD2028" w:rsidP="00BD2028">
      <w:pPr>
        <w:numPr>
          <w:ilvl w:val="12"/>
          <w:numId w:val="0"/>
        </w:numPr>
        <w:suppressAutoHyphens/>
        <w:autoSpaceDN w:val="0"/>
        <w:spacing w:after="0" w:line="240" w:lineRule="auto"/>
        <w:ind w:right="425"/>
        <w:jc w:val="both"/>
        <w:textAlignment w:val="baseline"/>
        <w:rPr>
          <w:rFonts w:ascii="Arial" w:eastAsia="Times New Roman" w:hAnsi="Arial" w:cs="Arial"/>
          <w:kern w:val="3"/>
          <w:sz w:val="20"/>
          <w:szCs w:val="20"/>
          <w:lang w:eastAsia="zh-CN"/>
        </w:rPr>
      </w:pPr>
    </w:p>
    <w:p w14:paraId="1A5DDB60" w14:textId="77777777" w:rsidR="00BD2028" w:rsidRPr="00E036A7" w:rsidRDefault="00BD2028" w:rsidP="00BD2028">
      <w:pPr>
        <w:suppressAutoHyphens/>
        <w:autoSpaceDE w:val="0"/>
        <w:autoSpaceDN w:val="0"/>
        <w:spacing w:after="0" w:line="240" w:lineRule="auto"/>
        <w:textAlignment w:val="baseline"/>
        <w:rPr>
          <w:rFonts w:ascii="Arial" w:eastAsia="Times New Roman" w:hAnsi="Arial" w:cs="Arial"/>
          <w:kern w:val="3"/>
          <w:sz w:val="20"/>
          <w:szCs w:val="20"/>
          <w:lang w:eastAsia="zh-CN"/>
        </w:rPr>
      </w:pPr>
      <w:r w:rsidRPr="00E036A7">
        <w:rPr>
          <w:rFonts w:ascii="Arial" w:eastAsia="Times New Roman" w:hAnsi="Arial" w:cs="Arial"/>
          <w:b/>
          <w:bCs/>
          <w:kern w:val="3"/>
          <w:sz w:val="20"/>
          <w:szCs w:val="20"/>
          <w:u w:val="single"/>
          <w:lang w:eastAsia="zh-CN"/>
        </w:rPr>
        <w:t>Opomba</w:t>
      </w:r>
      <w:r w:rsidRPr="00E036A7">
        <w:rPr>
          <w:rFonts w:ascii="Arial" w:eastAsia="Times New Roman" w:hAnsi="Arial" w:cs="Arial"/>
          <w:kern w:val="3"/>
          <w:sz w:val="20"/>
          <w:szCs w:val="20"/>
          <w:lang w:eastAsia="zh-CN"/>
        </w:rPr>
        <w:t>: Izjava se izpolni le v primeru, da ponudnik oz. ponudniki v skupnem nastopu nastopa/jo s podizvajalci.</w:t>
      </w:r>
    </w:p>
    <w:bookmarkEnd w:id="29"/>
    <w:p w14:paraId="1DB5C3B3" w14:textId="77777777" w:rsidR="00BD2028" w:rsidRPr="006A587B" w:rsidRDefault="00BD2028" w:rsidP="00BD2028">
      <w:pPr>
        <w:suppressAutoHyphens/>
        <w:autoSpaceDE w:val="0"/>
        <w:autoSpaceDN w:val="0"/>
        <w:spacing w:after="0" w:line="240" w:lineRule="auto"/>
        <w:textAlignment w:val="baseline"/>
        <w:rPr>
          <w:rFonts w:ascii="Arial" w:eastAsia="Times New Roman" w:hAnsi="Arial" w:cs="Arial"/>
          <w:b/>
          <w:kern w:val="3"/>
          <w:sz w:val="20"/>
          <w:szCs w:val="20"/>
          <w:lang w:eastAsia="zh-CN"/>
        </w:rPr>
      </w:pPr>
    </w:p>
    <w:p w14:paraId="61216AFD" w14:textId="77777777" w:rsidR="00BD2028" w:rsidRPr="006A587B" w:rsidRDefault="00BD2028" w:rsidP="00BD2028">
      <w:pPr>
        <w:widowControl w:val="0"/>
        <w:tabs>
          <w:tab w:val="left" w:pos="210"/>
        </w:tabs>
        <w:suppressAutoHyphens/>
        <w:autoSpaceDN w:val="0"/>
        <w:spacing w:after="0" w:line="240" w:lineRule="auto"/>
        <w:ind w:right="425"/>
        <w:textAlignment w:val="baseline"/>
        <w:rPr>
          <w:rFonts w:ascii="Times New Roman" w:eastAsia="SimSun" w:hAnsi="Times New Roman" w:cs="Arial"/>
          <w:kern w:val="3"/>
          <w:sz w:val="20"/>
          <w:szCs w:val="20"/>
          <w:lang w:val="en-US" w:eastAsia="zh-CN" w:bidi="hi-IN"/>
        </w:rPr>
      </w:pPr>
    </w:p>
    <w:p w14:paraId="5A125841" w14:textId="77777777" w:rsidR="00BD2028" w:rsidRPr="006A587B" w:rsidRDefault="00BD2028" w:rsidP="00BD2028">
      <w:pPr>
        <w:autoSpaceDE w:val="0"/>
        <w:autoSpaceDN w:val="0"/>
        <w:adjustRightInd w:val="0"/>
        <w:spacing w:after="0" w:line="240" w:lineRule="auto"/>
        <w:jc w:val="right"/>
        <w:rPr>
          <w:rFonts w:ascii="Arial" w:eastAsia="Times New Roman" w:hAnsi="Arial" w:cs="Arial"/>
          <w:b/>
          <w:bCs/>
          <w:sz w:val="20"/>
          <w:szCs w:val="20"/>
          <w:lang w:eastAsia="sl-SI"/>
        </w:rPr>
      </w:pPr>
    </w:p>
    <w:p w14:paraId="0CD0A87B" w14:textId="77777777" w:rsidR="00BD2028" w:rsidRPr="00BD2028" w:rsidRDefault="00BD2028" w:rsidP="00BD2028">
      <w:pPr>
        <w:autoSpaceDE w:val="0"/>
        <w:autoSpaceDN w:val="0"/>
        <w:adjustRightInd w:val="0"/>
        <w:spacing w:after="0" w:line="240" w:lineRule="auto"/>
        <w:jc w:val="right"/>
        <w:rPr>
          <w:rFonts w:ascii="Arial" w:eastAsia="Times New Roman" w:hAnsi="Arial" w:cs="Arial"/>
          <w:b/>
          <w:bCs/>
          <w:sz w:val="22"/>
          <w:szCs w:val="22"/>
          <w:lang w:eastAsia="sl-SI"/>
        </w:rPr>
      </w:pPr>
    </w:p>
    <w:p w14:paraId="3BDC3B9E" w14:textId="77777777" w:rsidR="00BD2028" w:rsidRPr="00BD2028" w:rsidRDefault="00BD2028" w:rsidP="00BD2028">
      <w:pPr>
        <w:autoSpaceDE w:val="0"/>
        <w:autoSpaceDN w:val="0"/>
        <w:adjustRightInd w:val="0"/>
        <w:spacing w:after="0" w:line="240" w:lineRule="auto"/>
        <w:jc w:val="right"/>
        <w:rPr>
          <w:rFonts w:ascii="Arial" w:eastAsia="Times New Roman" w:hAnsi="Arial" w:cs="Arial"/>
          <w:b/>
          <w:bCs/>
          <w:sz w:val="22"/>
          <w:szCs w:val="22"/>
          <w:lang w:eastAsia="sl-SI"/>
        </w:rPr>
      </w:pPr>
    </w:p>
    <w:p w14:paraId="0AE7FA70" w14:textId="77777777" w:rsidR="00BD2028" w:rsidRPr="00BD2028" w:rsidRDefault="00BD2028" w:rsidP="00BD2028">
      <w:pPr>
        <w:autoSpaceDE w:val="0"/>
        <w:autoSpaceDN w:val="0"/>
        <w:adjustRightInd w:val="0"/>
        <w:spacing w:after="0" w:line="240" w:lineRule="auto"/>
        <w:jc w:val="right"/>
        <w:rPr>
          <w:rFonts w:ascii="Arial" w:eastAsia="Times New Roman" w:hAnsi="Arial" w:cs="Arial"/>
          <w:b/>
          <w:bCs/>
          <w:sz w:val="22"/>
          <w:szCs w:val="22"/>
          <w:lang w:eastAsia="sl-SI"/>
        </w:rPr>
      </w:pPr>
    </w:p>
    <w:p w14:paraId="007F4C98" w14:textId="77777777" w:rsidR="00BD2028" w:rsidRPr="00BD2028" w:rsidRDefault="00BD2028" w:rsidP="00BD2028">
      <w:pPr>
        <w:autoSpaceDE w:val="0"/>
        <w:autoSpaceDN w:val="0"/>
        <w:adjustRightInd w:val="0"/>
        <w:spacing w:after="0" w:line="240" w:lineRule="auto"/>
        <w:jc w:val="right"/>
        <w:rPr>
          <w:rFonts w:ascii="Arial" w:eastAsia="Times New Roman" w:hAnsi="Arial" w:cs="Arial"/>
          <w:b/>
          <w:bCs/>
          <w:sz w:val="22"/>
          <w:szCs w:val="22"/>
          <w:lang w:eastAsia="sl-SI"/>
        </w:rPr>
      </w:pPr>
    </w:p>
    <w:p w14:paraId="2EAA15A6" w14:textId="77777777" w:rsidR="00BD2028" w:rsidRPr="00BD2028" w:rsidRDefault="00BD2028" w:rsidP="00BD2028">
      <w:pPr>
        <w:autoSpaceDE w:val="0"/>
        <w:autoSpaceDN w:val="0"/>
        <w:adjustRightInd w:val="0"/>
        <w:spacing w:after="0" w:line="240" w:lineRule="auto"/>
        <w:jc w:val="right"/>
        <w:rPr>
          <w:rFonts w:ascii="Arial" w:eastAsia="Times New Roman" w:hAnsi="Arial" w:cs="Arial"/>
          <w:b/>
          <w:bCs/>
          <w:sz w:val="22"/>
          <w:szCs w:val="22"/>
          <w:lang w:eastAsia="sl-SI"/>
        </w:rPr>
      </w:pPr>
    </w:p>
    <w:p w14:paraId="4E0D3E26" w14:textId="77777777" w:rsidR="00BD2028" w:rsidRDefault="00BD2028" w:rsidP="00BD2028">
      <w:pPr>
        <w:autoSpaceDE w:val="0"/>
        <w:autoSpaceDN w:val="0"/>
        <w:adjustRightInd w:val="0"/>
        <w:spacing w:after="0" w:line="240" w:lineRule="auto"/>
        <w:jc w:val="right"/>
        <w:rPr>
          <w:rFonts w:ascii="Arial" w:eastAsia="Times New Roman" w:hAnsi="Arial" w:cs="Arial"/>
          <w:b/>
          <w:bCs/>
          <w:sz w:val="22"/>
          <w:szCs w:val="22"/>
          <w:lang w:eastAsia="sl-SI"/>
        </w:rPr>
      </w:pPr>
    </w:p>
    <w:p w14:paraId="6D1609A9" w14:textId="77777777" w:rsidR="006A587B" w:rsidRDefault="006A587B" w:rsidP="00BD2028">
      <w:pPr>
        <w:autoSpaceDE w:val="0"/>
        <w:autoSpaceDN w:val="0"/>
        <w:adjustRightInd w:val="0"/>
        <w:spacing w:after="0" w:line="240" w:lineRule="auto"/>
        <w:jc w:val="right"/>
        <w:rPr>
          <w:rFonts w:ascii="Arial" w:eastAsia="Times New Roman" w:hAnsi="Arial" w:cs="Arial"/>
          <w:b/>
          <w:bCs/>
          <w:sz w:val="22"/>
          <w:szCs w:val="22"/>
          <w:lang w:eastAsia="sl-SI"/>
        </w:rPr>
      </w:pPr>
    </w:p>
    <w:p w14:paraId="017D966E" w14:textId="77777777" w:rsidR="00E84E4F" w:rsidRDefault="00E84E4F" w:rsidP="00BD2028">
      <w:pPr>
        <w:autoSpaceDE w:val="0"/>
        <w:autoSpaceDN w:val="0"/>
        <w:adjustRightInd w:val="0"/>
        <w:spacing w:after="0" w:line="240" w:lineRule="auto"/>
        <w:jc w:val="right"/>
        <w:rPr>
          <w:rFonts w:ascii="Arial" w:eastAsia="Times New Roman" w:hAnsi="Arial" w:cs="Arial"/>
          <w:b/>
          <w:bCs/>
          <w:sz w:val="22"/>
          <w:szCs w:val="22"/>
          <w:lang w:eastAsia="sl-SI"/>
        </w:rPr>
      </w:pPr>
    </w:p>
    <w:p w14:paraId="4A009B27" w14:textId="77777777" w:rsidR="00E84E4F" w:rsidRDefault="00E84E4F" w:rsidP="00BD2028">
      <w:pPr>
        <w:autoSpaceDE w:val="0"/>
        <w:autoSpaceDN w:val="0"/>
        <w:adjustRightInd w:val="0"/>
        <w:spacing w:after="0" w:line="240" w:lineRule="auto"/>
        <w:jc w:val="right"/>
        <w:rPr>
          <w:rFonts w:ascii="Arial" w:eastAsia="Times New Roman" w:hAnsi="Arial" w:cs="Arial"/>
          <w:b/>
          <w:bCs/>
          <w:sz w:val="22"/>
          <w:szCs w:val="22"/>
          <w:lang w:eastAsia="sl-SI"/>
        </w:rPr>
      </w:pPr>
    </w:p>
    <w:p w14:paraId="144D12EB" w14:textId="77777777" w:rsidR="00E84E4F" w:rsidRDefault="00E84E4F" w:rsidP="00BD2028">
      <w:pPr>
        <w:autoSpaceDE w:val="0"/>
        <w:autoSpaceDN w:val="0"/>
        <w:adjustRightInd w:val="0"/>
        <w:spacing w:after="0" w:line="240" w:lineRule="auto"/>
        <w:jc w:val="right"/>
        <w:rPr>
          <w:rFonts w:ascii="Arial" w:eastAsia="Times New Roman" w:hAnsi="Arial" w:cs="Arial"/>
          <w:b/>
          <w:bCs/>
          <w:sz w:val="22"/>
          <w:szCs w:val="22"/>
          <w:lang w:eastAsia="sl-SI"/>
        </w:rPr>
      </w:pPr>
    </w:p>
    <w:p w14:paraId="6BDB87F4" w14:textId="77777777" w:rsidR="00E84E4F" w:rsidRDefault="00E84E4F" w:rsidP="00BD2028">
      <w:pPr>
        <w:autoSpaceDE w:val="0"/>
        <w:autoSpaceDN w:val="0"/>
        <w:adjustRightInd w:val="0"/>
        <w:spacing w:after="0" w:line="240" w:lineRule="auto"/>
        <w:jc w:val="right"/>
        <w:rPr>
          <w:rFonts w:ascii="Arial" w:eastAsia="Times New Roman" w:hAnsi="Arial" w:cs="Arial"/>
          <w:b/>
          <w:bCs/>
          <w:sz w:val="22"/>
          <w:szCs w:val="22"/>
          <w:lang w:eastAsia="sl-SI"/>
        </w:rPr>
      </w:pPr>
    </w:p>
    <w:p w14:paraId="5FFB7986" w14:textId="77777777" w:rsidR="00E84E4F" w:rsidRDefault="00E84E4F" w:rsidP="00BD2028">
      <w:pPr>
        <w:autoSpaceDE w:val="0"/>
        <w:autoSpaceDN w:val="0"/>
        <w:adjustRightInd w:val="0"/>
        <w:spacing w:after="0" w:line="240" w:lineRule="auto"/>
        <w:jc w:val="right"/>
        <w:rPr>
          <w:rFonts w:ascii="Arial" w:eastAsia="Times New Roman" w:hAnsi="Arial" w:cs="Arial"/>
          <w:b/>
          <w:bCs/>
          <w:sz w:val="22"/>
          <w:szCs w:val="22"/>
          <w:lang w:eastAsia="sl-SI"/>
        </w:rPr>
      </w:pPr>
    </w:p>
    <w:p w14:paraId="4D71FA72" w14:textId="77777777" w:rsidR="00E84E4F" w:rsidRDefault="00E84E4F" w:rsidP="00BD2028">
      <w:pPr>
        <w:autoSpaceDE w:val="0"/>
        <w:autoSpaceDN w:val="0"/>
        <w:adjustRightInd w:val="0"/>
        <w:spacing w:after="0" w:line="240" w:lineRule="auto"/>
        <w:jc w:val="right"/>
        <w:rPr>
          <w:rFonts w:ascii="Arial" w:eastAsia="Times New Roman" w:hAnsi="Arial" w:cs="Arial"/>
          <w:b/>
          <w:bCs/>
          <w:sz w:val="22"/>
          <w:szCs w:val="22"/>
          <w:lang w:eastAsia="sl-SI"/>
        </w:rPr>
      </w:pPr>
    </w:p>
    <w:p w14:paraId="28A1CF6B" w14:textId="77777777" w:rsidR="006A587B" w:rsidRDefault="006A587B" w:rsidP="00BD2028">
      <w:pPr>
        <w:autoSpaceDE w:val="0"/>
        <w:autoSpaceDN w:val="0"/>
        <w:adjustRightInd w:val="0"/>
        <w:spacing w:after="0" w:line="240" w:lineRule="auto"/>
        <w:jc w:val="right"/>
        <w:rPr>
          <w:rFonts w:ascii="Arial" w:eastAsia="Times New Roman" w:hAnsi="Arial" w:cs="Arial"/>
          <w:b/>
          <w:bCs/>
          <w:sz w:val="22"/>
          <w:szCs w:val="22"/>
          <w:lang w:eastAsia="sl-SI"/>
        </w:rPr>
      </w:pPr>
    </w:p>
    <w:p w14:paraId="629EF3D7" w14:textId="77777777" w:rsidR="006A587B" w:rsidRDefault="006A587B" w:rsidP="00BD2028">
      <w:pPr>
        <w:autoSpaceDE w:val="0"/>
        <w:autoSpaceDN w:val="0"/>
        <w:adjustRightInd w:val="0"/>
        <w:spacing w:after="0" w:line="240" w:lineRule="auto"/>
        <w:jc w:val="right"/>
        <w:rPr>
          <w:rFonts w:ascii="Arial" w:eastAsia="Times New Roman" w:hAnsi="Arial" w:cs="Arial"/>
          <w:b/>
          <w:bCs/>
          <w:sz w:val="22"/>
          <w:szCs w:val="22"/>
          <w:lang w:eastAsia="sl-SI"/>
        </w:rPr>
      </w:pPr>
    </w:p>
    <w:p w14:paraId="06FD7340" w14:textId="77777777" w:rsidR="00E036A7" w:rsidRDefault="00E036A7" w:rsidP="00BD2028">
      <w:pPr>
        <w:autoSpaceDE w:val="0"/>
        <w:autoSpaceDN w:val="0"/>
        <w:adjustRightInd w:val="0"/>
        <w:spacing w:after="0" w:line="240" w:lineRule="auto"/>
        <w:jc w:val="right"/>
        <w:rPr>
          <w:rFonts w:ascii="Arial" w:eastAsia="Times New Roman" w:hAnsi="Arial" w:cs="Arial"/>
          <w:b/>
          <w:bCs/>
          <w:sz w:val="22"/>
          <w:szCs w:val="22"/>
          <w:lang w:eastAsia="sl-SI"/>
        </w:rPr>
      </w:pPr>
    </w:p>
    <w:p w14:paraId="443B0031" w14:textId="77777777" w:rsidR="00E036A7" w:rsidRDefault="00E036A7" w:rsidP="00BD2028">
      <w:pPr>
        <w:autoSpaceDE w:val="0"/>
        <w:autoSpaceDN w:val="0"/>
        <w:adjustRightInd w:val="0"/>
        <w:spacing w:after="0" w:line="240" w:lineRule="auto"/>
        <w:jc w:val="right"/>
        <w:rPr>
          <w:rFonts w:ascii="Arial" w:eastAsia="Times New Roman" w:hAnsi="Arial" w:cs="Arial"/>
          <w:b/>
          <w:bCs/>
          <w:sz w:val="22"/>
          <w:szCs w:val="22"/>
          <w:lang w:eastAsia="sl-SI"/>
        </w:rPr>
      </w:pPr>
    </w:p>
    <w:p w14:paraId="26833C82" w14:textId="77777777" w:rsidR="00E036A7" w:rsidRDefault="00E036A7" w:rsidP="00BD2028">
      <w:pPr>
        <w:autoSpaceDE w:val="0"/>
        <w:autoSpaceDN w:val="0"/>
        <w:adjustRightInd w:val="0"/>
        <w:spacing w:after="0" w:line="240" w:lineRule="auto"/>
        <w:jc w:val="right"/>
        <w:rPr>
          <w:rFonts w:ascii="Arial" w:eastAsia="Times New Roman" w:hAnsi="Arial" w:cs="Arial"/>
          <w:b/>
          <w:bCs/>
          <w:sz w:val="22"/>
          <w:szCs w:val="22"/>
          <w:lang w:eastAsia="sl-SI"/>
        </w:rPr>
      </w:pPr>
    </w:p>
    <w:p w14:paraId="13B4FF80" w14:textId="77777777" w:rsidR="00E036A7" w:rsidRDefault="00E036A7" w:rsidP="00BD2028">
      <w:pPr>
        <w:autoSpaceDE w:val="0"/>
        <w:autoSpaceDN w:val="0"/>
        <w:adjustRightInd w:val="0"/>
        <w:spacing w:after="0" w:line="240" w:lineRule="auto"/>
        <w:jc w:val="right"/>
        <w:rPr>
          <w:rFonts w:ascii="Arial" w:eastAsia="Times New Roman" w:hAnsi="Arial" w:cs="Arial"/>
          <w:b/>
          <w:bCs/>
          <w:sz w:val="22"/>
          <w:szCs w:val="22"/>
          <w:lang w:eastAsia="sl-SI"/>
        </w:rPr>
      </w:pPr>
    </w:p>
    <w:p w14:paraId="21BA94CA" w14:textId="77777777" w:rsidR="00E036A7" w:rsidRDefault="00E036A7" w:rsidP="00BD2028">
      <w:pPr>
        <w:autoSpaceDE w:val="0"/>
        <w:autoSpaceDN w:val="0"/>
        <w:adjustRightInd w:val="0"/>
        <w:spacing w:after="0" w:line="240" w:lineRule="auto"/>
        <w:jc w:val="right"/>
        <w:rPr>
          <w:rFonts w:ascii="Arial" w:eastAsia="Times New Roman" w:hAnsi="Arial" w:cs="Arial"/>
          <w:b/>
          <w:bCs/>
          <w:sz w:val="22"/>
          <w:szCs w:val="22"/>
          <w:lang w:eastAsia="sl-SI"/>
        </w:rPr>
      </w:pPr>
    </w:p>
    <w:p w14:paraId="0DEAC135" w14:textId="77777777" w:rsidR="006A587B" w:rsidRPr="00BD2028" w:rsidRDefault="006A587B" w:rsidP="00BD2028">
      <w:pPr>
        <w:autoSpaceDE w:val="0"/>
        <w:autoSpaceDN w:val="0"/>
        <w:adjustRightInd w:val="0"/>
        <w:spacing w:after="0" w:line="240" w:lineRule="auto"/>
        <w:jc w:val="right"/>
        <w:rPr>
          <w:rFonts w:ascii="Arial" w:eastAsia="Times New Roman" w:hAnsi="Arial" w:cs="Arial"/>
          <w:b/>
          <w:bCs/>
          <w:sz w:val="22"/>
          <w:szCs w:val="22"/>
          <w:lang w:eastAsia="sl-SI"/>
        </w:rPr>
      </w:pPr>
    </w:p>
    <w:p w14:paraId="0202CE19" w14:textId="77777777" w:rsidR="00621C8C" w:rsidRDefault="00621C8C" w:rsidP="006734C7">
      <w:pPr>
        <w:numPr>
          <w:ilvl w:val="12"/>
          <w:numId w:val="0"/>
        </w:numPr>
        <w:tabs>
          <w:tab w:val="left" w:pos="6237"/>
        </w:tabs>
        <w:spacing w:after="0" w:line="240" w:lineRule="auto"/>
        <w:ind w:left="-9014"/>
        <w:jc w:val="center"/>
        <w:rPr>
          <w:rFonts w:ascii="Arial" w:eastAsia="Times New Roman" w:hAnsi="Arial" w:cs="Arial"/>
          <w:b/>
          <w:sz w:val="22"/>
          <w:szCs w:val="20"/>
          <w:lang w:eastAsia="sl-SI"/>
        </w:rPr>
      </w:pPr>
      <w:r>
        <w:rPr>
          <w:rFonts w:ascii="Arial" w:eastAsia="Times New Roman" w:hAnsi="Arial" w:cs="Arial"/>
          <w:b/>
          <w:sz w:val="22"/>
          <w:szCs w:val="20"/>
          <w:lang w:eastAsia="sl-SI"/>
        </w:rPr>
        <w:lastRenderedPageBreak/>
        <w:t xml:space="preserve">OBR 14 </w:t>
      </w:r>
    </w:p>
    <w:p w14:paraId="40A93F44" w14:textId="77777777" w:rsidR="00621C8C" w:rsidRDefault="00621C8C" w:rsidP="006734C7">
      <w:pPr>
        <w:numPr>
          <w:ilvl w:val="12"/>
          <w:numId w:val="0"/>
        </w:numPr>
        <w:tabs>
          <w:tab w:val="left" w:pos="6237"/>
        </w:tabs>
        <w:spacing w:after="0" w:line="240" w:lineRule="auto"/>
        <w:ind w:left="-9014"/>
        <w:jc w:val="center"/>
        <w:rPr>
          <w:rFonts w:ascii="Arial" w:eastAsia="Times New Roman" w:hAnsi="Arial" w:cs="Arial"/>
          <w:b/>
          <w:sz w:val="22"/>
          <w:szCs w:val="20"/>
          <w:lang w:eastAsia="sl-SI"/>
        </w:rPr>
      </w:pPr>
    </w:p>
    <w:p w14:paraId="37ECF7A9" w14:textId="77777777" w:rsidR="00621C8C" w:rsidRDefault="00621C8C" w:rsidP="006734C7">
      <w:pPr>
        <w:numPr>
          <w:ilvl w:val="12"/>
          <w:numId w:val="0"/>
        </w:numPr>
        <w:tabs>
          <w:tab w:val="left" w:pos="6237"/>
        </w:tabs>
        <w:spacing w:after="0" w:line="240" w:lineRule="auto"/>
        <w:ind w:left="-9014"/>
        <w:jc w:val="center"/>
        <w:rPr>
          <w:rFonts w:ascii="Arial" w:eastAsia="Times New Roman" w:hAnsi="Arial" w:cs="Arial"/>
          <w:b/>
          <w:sz w:val="22"/>
          <w:szCs w:val="20"/>
          <w:lang w:eastAsia="sl-SI"/>
        </w:rPr>
      </w:pPr>
      <w:r>
        <w:rPr>
          <w:rFonts w:ascii="Arial" w:eastAsia="Times New Roman" w:hAnsi="Arial" w:cs="Arial"/>
          <w:b/>
          <w:sz w:val="22"/>
          <w:szCs w:val="20"/>
          <w:lang w:eastAsia="sl-SI"/>
        </w:rPr>
        <w:t xml:space="preserve">                                VZOREC POGODBE: </w:t>
      </w:r>
      <w:r w:rsidR="00404D83">
        <w:rPr>
          <w:rFonts w:ascii="Arial" w:eastAsia="Times New Roman" w:hAnsi="Arial" w:cs="Arial"/>
          <w:b/>
          <w:sz w:val="22"/>
          <w:szCs w:val="20"/>
          <w:lang w:eastAsia="sl-SI"/>
        </w:rPr>
        <w:t xml:space="preserve"> </w:t>
      </w:r>
    </w:p>
    <w:p w14:paraId="18E5E4B7" w14:textId="77777777" w:rsidR="00404D83" w:rsidRDefault="00404D83" w:rsidP="006734C7">
      <w:pPr>
        <w:numPr>
          <w:ilvl w:val="12"/>
          <w:numId w:val="0"/>
        </w:numPr>
        <w:tabs>
          <w:tab w:val="left" w:pos="6237"/>
        </w:tabs>
        <w:spacing w:after="0" w:line="240" w:lineRule="auto"/>
        <w:ind w:left="-9014"/>
        <w:jc w:val="center"/>
        <w:rPr>
          <w:rFonts w:ascii="Arial" w:eastAsia="Times New Roman" w:hAnsi="Arial" w:cs="Arial"/>
          <w:b/>
          <w:sz w:val="22"/>
          <w:szCs w:val="20"/>
          <w:lang w:eastAsia="sl-SI"/>
        </w:rPr>
      </w:pPr>
    </w:p>
    <w:p w14:paraId="4683FD8C" w14:textId="77777777" w:rsidR="00404D83" w:rsidRDefault="00404D83" w:rsidP="00404D83">
      <w:pPr>
        <w:numPr>
          <w:ilvl w:val="12"/>
          <w:numId w:val="0"/>
        </w:numPr>
        <w:tabs>
          <w:tab w:val="left" w:pos="6237"/>
        </w:tabs>
        <w:spacing w:after="0" w:line="240" w:lineRule="auto"/>
        <w:ind w:left="-9014"/>
        <w:rPr>
          <w:rFonts w:ascii="Arial" w:eastAsia="Times New Roman" w:hAnsi="Arial" w:cs="Arial"/>
          <w:b/>
          <w:sz w:val="20"/>
          <w:szCs w:val="20"/>
          <w:lang w:eastAsia="sl-SI"/>
        </w:rPr>
      </w:pPr>
      <w:r>
        <w:rPr>
          <w:rFonts w:ascii="Arial" w:eastAsia="Times New Roman" w:hAnsi="Arial" w:cs="Arial"/>
          <w:b/>
          <w:sz w:val="22"/>
          <w:szCs w:val="20"/>
          <w:lang w:eastAsia="sl-SI"/>
        </w:rPr>
        <w:t xml:space="preserve">                           Pogodba št. … za </w:t>
      </w:r>
      <w:r w:rsidRPr="00404D83">
        <w:rPr>
          <w:rFonts w:ascii="Arial" w:eastAsia="Times New Roman" w:hAnsi="Arial" w:cs="Arial"/>
          <w:b/>
          <w:sz w:val="20"/>
          <w:szCs w:val="20"/>
          <w:lang w:eastAsia="sl-SI"/>
        </w:rPr>
        <w:t>i</w:t>
      </w:r>
      <w:r>
        <w:rPr>
          <w:rFonts w:ascii="Arial" w:eastAsia="Times New Roman" w:hAnsi="Arial" w:cs="Arial"/>
          <w:b/>
          <w:sz w:val="20"/>
          <w:szCs w:val="20"/>
          <w:lang w:eastAsia="sl-SI"/>
        </w:rPr>
        <w:t xml:space="preserve">                                                                                                                                                              POGODBA </w:t>
      </w:r>
    </w:p>
    <w:p w14:paraId="50A2BF1F" w14:textId="77777777" w:rsidR="00404D83" w:rsidRDefault="00404D83" w:rsidP="00404D83">
      <w:pPr>
        <w:numPr>
          <w:ilvl w:val="12"/>
          <w:numId w:val="0"/>
        </w:numPr>
        <w:tabs>
          <w:tab w:val="left" w:pos="6237"/>
        </w:tabs>
        <w:spacing w:after="0" w:line="240" w:lineRule="auto"/>
        <w:ind w:left="113"/>
        <w:rPr>
          <w:rFonts w:ascii="Arial" w:eastAsia="Times New Roman" w:hAnsi="Arial" w:cs="Arial"/>
          <w:b/>
          <w:sz w:val="20"/>
          <w:szCs w:val="20"/>
          <w:lang w:eastAsia="sl-SI"/>
        </w:rPr>
      </w:pPr>
    </w:p>
    <w:p w14:paraId="0E8AEB3F" w14:textId="77777777" w:rsidR="00404D83" w:rsidRDefault="00404D83" w:rsidP="00404D83">
      <w:pPr>
        <w:numPr>
          <w:ilvl w:val="12"/>
          <w:numId w:val="0"/>
        </w:numPr>
        <w:tabs>
          <w:tab w:val="left" w:pos="6237"/>
        </w:tabs>
        <w:spacing w:after="0" w:line="240" w:lineRule="auto"/>
        <w:ind w:left="-9014"/>
        <w:jc w:val="center"/>
        <w:rPr>
          <w:rFonts w:ascii="Arial" w:hAnsi="Arial" w:cs="Arial"/>
          <w:b/>
          <w:bCs/>
          <w:sz w:val="20"/>
          <w:szCs w:val="20"/>
        </w:rPr>
      </w:pPr>
      <w:r>
        <w:rPr>
          <w:rFonts w:ascii="Arial" w:eastAsia="Times New Roman" w:hAnsi="Arial" w:cs="Arial"/>
          <w:b/>
          <w:sz w:val="20"/>
          <w:szCs w:val="20"/>
          <w:lang w:eastAsia="sl-SI"/>
        </w:rPr>
        <w:t xml:space="preserve">                                                                                                  </w:t>
      </w:r>
      <w:r w:rsidR="00A114C9">
        <w:rPr>
          <w:rFonts w:ascii="Arial" w:eastAsia="Times New Roman" w:hAnsi="Arial" w:cs="Arial"/>
          <w:b/>
          <w:sz w:val="20"/>
          <w:szCs w:val="20"/>
          <w:lang w:eastAsia="sl-SI"/>
        </w:rPr>
        <w:t xml:space="preserve">                                                        </w:t>
      </w:r>
      <w:r>
        <w:rPr>
          <w:rFonts w:ascii="Arial" w:eastAsia="Times New Roman" w:hAnsi="Arial" w:cs="Arial"/>
          <w:b/>
          <w:sz w:val="20"/>
          <w:szCs w:val="20"/>
          <w:lang w:eastAsia="sl-SI"/>
        </w:rPr>
        <w:t xml:space="preserve"> za i</w:t>
      </w:r>
      <w:r w:rsidRPr="00404D83">
        <w:rPr>
          <w:rFonts w:ascii="Arial" w:eastAsia="Times New Roman" w:hAnsi="Arial" w:cs="Arial"/>
          <w:b/>
          <w:sz w:val="20"/>
          <w:szCs w:val="20"/>
          <w:lang w:eastAsia="sl-SI"/>
        </w:rPr>
        <w:t xml:space="preserve">zdelavo </w:t>
      </w:r>
      <w:r w:rsidRPr="00404D83">
        <w:rPr>
          <w:rFonts w:ascii="Arial" w:hAnsi="Arial" w:cs="Arial"/>
          <w:b/>
          <w:bCs/>
          <w:sz w:val="20"/>
          <w:szCs w:val="20"/>
        </w:rPr>
        <w:t xml:space="preserve">projektne </w:t>
      </w:r>
      <w:r>
        <w:rPr>
          <w:rFonts w:ascii="Arial" w:hAnsi="Arial" w:cs="Arial"/>
          <w:b/>
          <w:bCs/>
          <w:sz w:val="20"/>
          <w:szCs w:val="20"/>
        </w:rPr>
        <w:t xml:space="preserve">dokumentacije za </w:t>
      </w:r>
      <w:r w:rsidR="00A114C9">
        <w:rPr>
          <w:rFonts w:ascii="Arial" w:hAnsi="Arial" w:cs="Arial"/>
          <w:b/>
          <w:bCs/>
          <w:sz w:val="20"/>
          <w:szCs w:val="20"/>
        </w:rPr>
        <w:t xml:space="preserve">Kampus Vrazov trg KVT </w:t>
      </w:r>
      <w:r w:rsidR="00610B7A">
        <w:rPr>
          <w:rFonts w:ascii="Arial" w:hAnsi="Arial" w:cs="Arial"/>
          <w:b/>
          <w:bCs/>
          <w:sz w:val="20"/>
          <w:szCs w:val="20"/>
        </w:rPr>
        <w:t>II</w:t>
      </w:r>
    </w:p>
    <w:p w14:paraId="026F8158" w14:textId="77777777" w:rsidR="00A114C9" w:rsidRDefault="00A114C9" w:rsidP="00404D83">
      <w:pPr>
        <w:numPr>
          <w:ilvl w:val="12"/>
          <w:numId w:val="0"/>
        </w:numPr>
        <w:tabs>
          <w:tab w:val="left" w:pos="6237"/>
        </w:tabs>
        <w:spacing w:after="0" w:line="240" w:lineRule="auto"/>
        <w:ind w:left="-9014"/>
        <w:jc w:val="center"/>
        <w:rPr>
          <w:rFonts w:ascii="Arial" w:eastAsia="Times New Roman" w:hAnsi="Arial" w:cs="Arial"/>
          <w:b/>
          <w:sz w:val="20"/>
          <w:szCs w:val="20"/>
          <w:lang w:eastAsia="sl-SI"/>
        </w:rPr>
      </w:pPr>
      <w:r>
        <w:rPr>
          <w:rFonts w:ascii="Arial" w:eastAsia="Times New Roman" w:hAnsi="Arial" w:cs="Arial"/>
          <w:b/>
          <w:sz w:val="20"/>
          <w:szCs w:val="20"/>
          <w:lang w:eastAsia="sl-SI"/>
        </w:rPr>
        <w:t xml:space="preserve"> </w:t>
      </w:r>
    </w:p>
    <w:p w14:paraId="0AC1BBF4" w14:textId="77777777" w:rsidR="00A114C9" w:rsidRPr="00A114C9" w:rsidRDefault="00A114C9" w:rsidP="00A114C9">
      <w:pPr>
        <w:spacing w:after="0" w:line="240" w:lineRule="auto"/>
        <w:rPr>
          <w:rFonts w:ascii="Arial" w:hAnsi="Arial" w:cs="Arial"/>
          <w:b/>
          <w:bCs/>
          <w:sz w:val="20"/>
          <w:szCs w:val="20"/>
        </w:rPr>
      </w:pPr>
      <w:r w:rsidRPr="00A114C9">
        <w:rPr>
          <w:rFonts w:ascii="Arial" w:hAnsi="Arial" w:cs="Arial"/>
          <w:b/>
          <w:bCs/>
          <w:sz w:val="20"/>
          <w:szCs w:val="20"/>
        </w:rPr>
        <w:t xml:space="preserve">                                                št. (navesti. št. pogodbe) </w:t>
      </w:r>
    </w:p>
    <w:p w14:paraId="45542ED9" w14:textId="77777777" w:rsidR="00A114C9" w:rsidRDefault="00A114C9" w:rsidP="00A114C9">
      <w:pPr>
        <w:spacing w:after="0" w:line="240" w:lineRule="auto"/>
        <w:rPr>
          <w:rFonts w:ascii="Arial" w:hAnsi="Arial" w:cs="Arial"/>
          <w:sz w:val="20"/>
          <w:szCs w:val="20"/>
        </w:rPr>
      </w:pPr>
    </w:p>
    <w:p w14:paraId="499615EF" w14:textId="77777777" w:rsidR="00A114C9" w:rsidRPr="00D52CAF" w:rsidRDefault="00A114C9" w:rsidP="00A114C9">
      <w:pPr>
        <w:spacing w:after="0" w:line="240" w:lineRule="auto"/>
        <w:rPr>
          <w:rFonts w:ascii="Arial" w:hAnsi="Arial" w:cs="Arial"/>
          <w:sz w:val="20"/>
          <w:szCs w:val="20"/>
        </w:rPr>
      </w:pPr>
      <w:r>
        <w:rPr>
          <w:rFonts w:ascii="Arial" w:hAnsi="Arial" w:cs="Arial"/>
          <w:sz w:val="20"/>
          <w:szCs w:val="20"/>
        </w:rPr>
        <w:t>ki jo skleneta</w:t>
      </w:r>
    </w:p>
    <w:p w14:paraId="1DD45DF3" w14:textId="77777777" w:rsidR="00404D83" w:rsidRDefault="00404D83" w:rsidP="00404D83">
      <w:pPr>
        <w:numPr>
          <w:ilvl w:val="12"/>
          <w:numId w:val="0"/>
        </w:numPr>
        <w:tabs>
          <w:tab w:val="left" w:pos="6237"/>
        </w:tabs>
        <w:spacing w:after="0" w:line="240" w:lineRule="auto"/>
        <w:ind w:left="-7654"/>
        <w:rPr>
          <w:rFonts w:ascii="Arial" w:eastAsia="Times New Roman" w:hAnsi="Arial" w:cs="Arial"/>
          <w:b/>
          <w:sz w:val="20"/>
          <w:szCs w:val="20"/>
          <w:lang w:eastAsia="sl-SI"/>
        </w:rPr>
      </w:pPr>
    </w:p>
    <w:p w14:paraId="7724EADF" w14:textId="77777777" w:rsidR="00404D83" w:rsidRDefault="00404D83" w:rsidP="00404D83">
      <w:pPr>
        <w:numPr>
          <w:ilvl w:val="12"/>
          <w:numId w:val="0"/>
        </w:numPr>
        <w:tabs>
          <w:tab w:val="left" w:pos="6237"/>
        </w:tabs>
        <w:spacing w:after="0" w:line="240" w:lineRule="auto"/>
        <w:ind w:left="-9014"/>
        <w:rPr>
          <w:rFonts w:ascii="Arial" w:eastAsia="Times New Roman" w:hAnsi="Arial" w:cs="Arial"/>
          <w:b/>
          <w:sz w:val="20"/>
          <w:szCs w:val="20"/>
          <w:lang w:eastAsia="sl-SI"/>
        </w:rPr>
      </w:pPr>
      <w:r>
        <w:rPr>
          <w:rFonts w:ascii="Arial" w:eastAsia="Times New Roman" w:hAnsi="Arial" w:cs="Arial"/>
          <w:b/>
          <w:sz w:val="20"/>
          <w:szCs w:val="20"/>
          <w:lang w:eastAsia="sl-SI"/>
        </w:rPr>
        <w:t xml:space="preserve">                 </w:t>
      </w:r>
    </w:p>
    <w:tbl>
      <w:tblPr>
        <w:tblpPr w:leftFromText="141" w:rightFromText="141" w:vertAnchor="text" w:horzAnchor="margin" w:tblpY="-45"/>
        <w:tblW w:w="8786"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ayout w:type="fixed"/>
        <w:tblLook w:val="04A0" w:firstRow="1" w:lastRow="0" w:firstColumn="1" w:lastColumn="0" w:noHBand="0" w:noVBand="1"/>
      </w:tblPr>
      <w:tblGrid>
        <w:gridCol w:w="3966"/>
        <w:gridCol w:w="567"/>
        <w:gridCol w:w="4253"/>
      </w:tblGrid>
      <w:tr w:rsidR="00A114C9" w:rsidRPr="00404D83" w14:paraId="69C10873" w14:textId="77777777" w:rsidTr="00A114C9">
        <w:trPr>
          <w:trHeight w:val="101"/>
        </w:trPr>
        <w:tc>
          <w:tcPr>
            <w:tcW w:w="3966" w:type="dxa"/>
            <w:shd w:val="clear" w:color="auto" w:fill="auto"/>
            <w:vAlign w:val="center"/>
          </w:tcPr>
          <w:p w14:paraId="5E5364AC" w14:textId="77777777" w:rsidR="00A114C9" w:rsidRPr="00404D83" w:rsidRDefault="00A114C9" w:rsidP="00A114C9">
            <w:pPr>
              <w:rPr>
                <w:rFonts w:ascii="Arial" w:hAnsi="Arial" w:cs="Arial"/>
                <w:b/>
                <w:sz w:val="20"/>
                <w:szCs w:val="20"/>
              </w:rPr>
            </w:pPr>
            <w:r w:rsidRPr="00404D83">
              <w:rPr>
                <w:rFonts w:ascii="Arial" w:hAnsi="Arial" w:cs="Arial"/>
                <w:b/>
                <w:sz w:val="20"/>
                <w:szCs w:val="20"/>
              </w:rPr>
              <w:t>NAROČNIK :</w:t>
            </w:r>
          </w:p>
        </w:tc>
        <w:tc>
          <w:tcPr>
            <w:tcW w:w="567" w:type="dxa"/>
            <w:shd w:val="clear" w:color="auto" w:fill="auto"/>
            <w:vAlign w:val="center"/>
          </w:tcPr>
          <w:p w14:paraId="4049F778" w14:textId="77777777" w:rsidR="00A114C9" w:rsidRPr="00404D83" w:rsidRDefault="00A114C9" w:rsidP="00A114C9">
            <w:pPr>
              <w:rPr>
                <w:rFonts w:ascii="Arial" w:hAnsi="Arial" w:cs="Arial"/>
                <w:b/>
                <w:sz w:val="20"/>
                <w:szCs w:val="20"/>
              </w:rPr>
            </w:pPr>
          </w:p>
        </w:tc>
        <w:tc>
          <w:tcPr>
            <w:tcW w:w="4253" w:type="dxa"/>
            <w:shd w:val="clear" w:color="auto" w:fill="auto"/>
            <w:vAlign w:val="center"/>
          </w:tcPr>
          <w:p w14:paraId="70A7A064" w14:textId="77777777" w:rsidR="00A114C9" w:rsidRPr="00404D83" w:rsidRDefault="00A114C9" w:rsidP="00A114C9">
            <w:pPr>
              <w:rPr>
                <w:rFonts w:ascii="Arial" w:hAnsi="Arial" w:cs="Arial"/>
                <w:sz w:val="20"/>
                <w:szCs w:val="20"/>
              </w:rPr>
            </w:pPr>
          </w:p>
        </w:tc>
      </w:tr>
      <w:tr w:rsidR="00A114C9" w:rsidRPr="00404D83" w14:paraId="51622B1D" w14:textId="77777777" w:rsidTr="00A114C9">
        <w:tc>
          <w:tcPr>
            <w:tcW w:w="3966" w:type="dxa"/>
            <w:shd w:val="clear" w:color="auto" w:fill="auto"/>
            <w:vAlign w:val="center"/>
          </w:tcPr>
          <w:p w14:paraId="2D6E01D0" w14:textId="77777777" w:rsidR="00A114C9" w:rsidRPr="00404D83" w:rsidRDefault="00A114C9" w:rsidP="00A114C9">
            <w:pPr>
              <w:rPr>
                <w:rFonts w:ascii="Arial" w:hAnsi="Arial" w:cs="Arial"/>
                <w:b/>
                <w:sz w:val="20"/>
                <w:szCs w:val="20"/>
              </w:rPr>
            </w:pPr>
          </w:p>
        </w:tc>
        <w:tc>
          <w:tcPr>
            <w:tcW w:w="567" w:type="dxa"/>
            <w:shd w:val="clear" w:color="auto" w:fill="auto"/>
            <w:vAlign w:val="center"/>
          </w:tcPr>
          <w:p w14:paraId="704860D3" w14:textId="77777777" w:rsidR="00A114C9" w:rsidRPr="00404D83" w:rsidRDefault="00A114C9" w:rsidP="00A114C9">
            <w:pPr>
              <w:rPr>
                <w:rFonts w:ascii="Arial" w:hAnsi="Arial" w:cs="Arial"/>
                <w:b/>
                <w:sz w:val="20"/>
                <w:szCs w:val="20"/>
              </w:rPr>
            </w:pPr>
          </w:p>
        </w:tc>
        <w:tc>
          <w:tcPr>
            <w:tcW w:w="4253" w:type="dxa"/>
            <w:shd w:val="clear" w:color="auto" w:fill="auto"/>
            <w:vAlign w:val="center"/>
          </w:tcPr>
          <w:p w14:paraId="23B77DCF" w14:textId="77777777" w:rsidR="00A114C9" w:rsidRPr="00404D83" w:rsidRDefault="00A114C9" w:rsidP="00A114C9">
            <w:pPr>
              <w:rPr>
                <w:rFonts w:ascii="Arial" w:hAnsi="Arial" w:cs="Arial"/>
                <w:sz w:val="20"/>
                <w:szCs w:val="20"/>
              </w:rPr>
            </w:pPr>
          </w:p>
        </w:tc>
      </w:tr>
      <w:tr w:rsidR="00A114C9" w:rsidRPr="00404D83" w14:paraId="7C2BD847" w14:textId="77777777" w:rsidTr="00A114C9">
        <w:tc>
          <w:tcPr>
            <w:tcW w:w="3966" w:type="dxa"/>
            <w:shd w:val="clear" w:color="auto" w:fill="auto"/>
            <w:vAlign w:val="center"/>
          </w:tcPr>
          <w:p w14:paraId="3E1CEB3A" w14:textId="77777777" w:rsidR="00A114C9" w:rsidRPr="00404D83" w:rsidRDefault="00A114C9" w:rsidP="00A114C9">
            <w:pPr>
              <w:rPr>
                <w:rFonts w:ascii="Arial" w:hAnsi="Arial" w:cs="Arial"/>
                <w:b/>
                <w:sz w:val="20"/>
                <w:szCs w:val="20"/>
              </w:rPr>
            </w:pPr>
            <w:r w:rsidRPr="00404D83">
              <w:rPr>
                <w:rFonts w:ascii="Arial" w:hAnsi="Arial" w:cs="Arial"/>
                <w:b/>
                <w:sz w:val="20"/>
                <w:szCs w:val="20"/>
              </w:rPr>
              <w:t>UNIVERZA V LJUBLJANI</w:t>
            </w:r>
          </w:p>
          <w:p w14:paraId="7678D4ED" w14:textId="77777777" w:rsidR="00A114C9" w:rsidRPr="00404D83" w:rsidRDefault="00A114C9" w:rsidP="00A114C9">
            <w:pPr>
              <w:rPr>
                <w:rFonts w:ascii="Arial" w:hAnsi="Arial" w:cs="Arial"/>
                <w:sz w:val="20"/>
                <w:szCs w:val="20"/>
              </w:rPr>
            </w:pPr>
          </w:p>
          <w:p w14:paraId="148D8588" w14:textId="77777777" w:rsidR="00A114C9" w:rsidRPr="00404D83" w:rsidRDefault="00A114C9" w:rsidP="00A114C9">
            <w:pPr>
              <w:rPr>
                <w:rFonts w:ascii="Arial" w:hAnsi="Arial" w:cs="Arial"/>
                <w:sz w:val="20"/>
                <w:szCs w:val="20"/>
              </w:rPr>
            </w:pPr>
            <w:r w:rsidRPr="00404D83">
              <w:rPr>
                <w:rFonts w:ascii="Arial" w:hAnsi="Arial" w:cs="Arial"/>
                <w:sz w:val="20"/>
                <w:szCs w:val="20"/>
              </w:rPr>
              <w:t>Kongresni trg 12</w:t>
            </w:r>
          </w:p>
          <w:p w14:paraId="14486895" w14:textId="77777777" w:rsidR="00A114C9" w:rsidRPr="00404D83" w:rsidRDefault="00A114C9" w:rsidP="00A114C9">
            <w:pPr>
              <w:rPr>
                <w:rFonts w:ascii="Arial" w:hAnsi="Arial" w:cs="Arial"/>
                <w:sz w:val="20"/>
                <w:szCs w:val="20"/>
              </w:rPr>
            </w:pPr>
            <w:r w:rsidRPr="00404D83">
              <w:rPr>
                <w:rFonts w:ascii="Arial" w:hAnsi="Arial" w:cs="Arial"/>
                <w:sz w:val="20"/>
                <w:szCs w:val="20"/>
              </w:rPr>
              <w:t>1000 Ljubljana</w:t>
            </w:r>
          </w:p>
          <w:p w14:paraId="38E0DC1E" w14:textId="77777777" w:rsidR="00A114C9" w:rsidRPr="00404D83" w:rsidRDefault="00A114C9" w:rsidP="00A114C9">
            <w:pPr>
              <w:rPr>
                <w:rFonts w:ascii="Arial" w:hAnsi="Arial" w:cs="Arial"/>
                <w:sz w:val="20"/>
                <w:szCs w:val="20"/>
              </w:rPr>
            </w:pPr>
            <w:r w:rsidRPr="00404D83">
              <w:rPr>
                <w:rFonts w:ascii="Arial" w:hAnsi="Arial" w:cs="Arial"/>
                <w:sz w:val="20"/>
                <w:szCs w:val="20"/>
              </w:rPr>
              <w:t>ki jo zastopa prof. dr. Gregor Majdič, rektor</w:t>
            </w:r>
          </w:p>
        </w:tc>
        <w:tc>
          <w:tcPr>
            <w:tcW w:w="567" w:type="dxa"/>
            <w:shd w:val="clear" w:color="auto" w:fill="auto"/>
            <w:vAlign w:val="center"/>
          </w:tcPr>
          <w:p w14:paraId="25694963" w14:textId="77777777" w:rsidR="00A114C9" w:rsidRPr="00404D83" w:rsidRDefault="00A114C9" w:rsidP="00A114C9">
            <w:pPr>
              <w:rPr>
                <w:rFonts w:ascii="Arial" w:hAnsi="Arial" w:cs="Arial"/>
                <w:b/>
                <w:sz w:val="20"/>
                <w:szCs w:val="20"/>
              </w:rPr>
            </w:pPr>
          </w:p>
        </w:tc>
        <w:tc>
          <w:tcPr>
            <w:tcW w:w="4253" w:type="dxa"/>
            <w:shd w:val="clear" w:color="auto" w:fill="auto"/>
            <w:vAlign w:val="center"/>
          </w:tcPr>
          <w:p w14:paraId="53311050" w14:textId="77777777" w:rsidR="00A114C9" w:rsidRPr="00404D83" w:rsidRDefault="00A114C9" w:rsidP="00A114C9">
            <w:pPr>
              <w:rPr>
                <w:rFonts w:ascii="Arial" w:hAnsi="Arial" w:cs="Arial"/>
                <w:b/>
                <w:sz w:val="20"/>
                <w:szCs w:val="20"/>
              </w:rPr>
            </w:pPr>
            <w:r w:rsidRPr="00404D83">
              <w:rPr>
                <w:rFonts w:ascii="Arial" w:hAnsi="Arial" w:cs="Arial"/>
                <w:b/>
                <w:sz w:val="20"/>
                <w:szCs w:val="20"/>
              </w:rPr>
              <w:t>UNIVERZA V LJUBLJANI</w:t>
            </w:r>
          </w:p>
          <w:p w14:paraId="1C4BB37E" w14:textId="77777777" w:rsidR="00A114C9" w:rsidRPr="00404D83" w:rsidRDefault="00A114C9" w:rsidP="00A114C9">
            <w:pPr>
              <w:rPr>
                <w:rFonts w:ascii="Arial" w:hAnsi="Arial" w:cs="Arial"/>
                <w:sz w:val="20"/>
                <w:szCs w:val="20"/>
              </w:rPr>
            </w:pPr>
            <w:r w:rsidRPr="00404D83">
              <w:rPr>
                <w:rFonts w:ascii="Arial" w:hAnsi="Arial" w:cs="Arial"/>
                <w:b/>
                <w:sz w:val="20"/>
                <w:szCs w:val="20"/>
              </w:rPr>
              <w:t>MEDICINSKA FAKULTETA</w:t>
            </w:r>
          </w:p>
          <w:p w14:paraId="1F31A7DE" w14:textId="77777777" w:rsidR="00A114C9" w:rsidRPr="00404D83" w:rsidRDefault="00A114C9" w:rsidP="00A114C9">
            <w:pPr>
              <w:rPr>
                <w:rFonts w:ascii="Arial" w:hAnsi="Arial" w:cs="Arial"/>
                <w:sz w:val="20"/>
                <w:szCs w:val="20"/>
              </w:rPr>
            </w:pPr>
            <w:r w:rsidRPr="00404D83">
              <w:rPr>
                <w:rFonts w:ascii="Arial" w:hAnsi="Arial" w:cs="Arial"/>
                <w:sz w:val="20"/>
                <w:szCs w:val="20"/>
              </w:rPr>
              <w:t>Vrazov trg 2</w:t>
            </w:r>
          </w:p>
          <w:p w14:paraId="4F01A0E0" w14:textId="77777777" w:rsidR="00A114C9" w:rsidRPr="00404D83" w:rsidRDefault="00A114C9" w:rsidP="00A114C9">
            <w:pPr>
              <w:rPr>
                <w:rFonts w:ascii="Arial" w:hAnsi="Arial" w:cs="Arial"/>
                <w:sz w:val="20"/>
                <w:szCs w:val="20"/>
              </w:rPr>
            </w:pPr>
            <w:r w:rsidRPr="00404D83">
              <w:rPr>
                <w:rFonts w:ascii="Arial" w:hAnsi="Arial" w:cs="Arial"/>
                <w:sz w:val="20"/>
                <w:szCs w:val="20"/>
              </w:rPr>
              <w:t>1000 Ljubljana</w:t>
            </w:r>
          </w:p>
          <w:p w14:paraId="0C85982E" w14:textId="77777777" w:rsidR="00A114C9" w:rsidRPr="00404D83" w:rsidRDefault="00A114C9" w:rsidP="00A114C9">
            <w:pPr>
              <w:rPr>
                <w:rFonts w:ascii="Arial" w:hAnsi="Arial" w:cs="Arial"/>
                <w:sz w:val="20"/>
                <w:szCs w:val="20"/>
              </w:rPr>
            </w:pPr>
            <w:r w:rsidRPr="00404D83">
              <w:rPr>
                <w:rFonts w:ascii="Arial" w:hAnsi="Arial" w:cs="Arial"/>
                <w:sz w:val="20"/>
                <w:szCs w:val="20"/>
              </w:rPr>
              <w:t>ki jo zastopa prof. dr. Igor Švab, dr. med., dekan</w:t>
            </w:r>
          </w:p>
        </w:tc>
      </w:tr>
      <w:tr w:rsidR="00A114C9" w:rsidRPr="00404D83" w14:paraId="788D53D2" w14:textId="77777777" w:rsidTr="00A114C9">
        <w:tc>
          <w:tcPr>
            <w:tcW w:w="3966" w:type="dxa"/>
            <w:shd w:val="clear" w:color="auto" w:fill="auto"/>
            <w:vAlign w:val="center"/>
          </w:tcPr>
          <w:p w14:paraId="39150525" w14:textId="77777777" w:rsidR="00A114C9" w:rsidRPr="00404D83" w:rsidRDefault="00A114C9" w:rsidP="00A114C9">
            <w:pPr>
              <w:rPr>
                <w:rFonts w:ascii="Arial" w:hAnsi="Arial" w:cs="Arial"/>
                <w:sz w:val="20"/>
                <w:szCs w:val="20"/>
              </w:rPr>
            </w:pPr>
            <w:r w:rsidRPr="00404D83">
              <w:rPr>
                <w:rFonts w:ascii="Arial" w:hAnsi="Arial" w:cs="Arial"/>
                <w:sz w:val="20"/>
                <w:szCs w:val="20"/>
              </w:rPr>
              <w:t xml:space="preserve">matična številka: 5085063000 </w:t>
            </w:r>
          </w:p>
          <w:p w14:paraId="76731EE6" w14:textId="77777777" w:rsidR="00A114C9" w:rsidRPr="00404D83" w:rsidRDefault="00A114C9" w:rsidP="00A114C9">
            <w:pPr>
              <w:rPr>
                <w:rFonts w:ascii="Arial" w:hAnsi="Arial" w:cs="Arial"/>
                <w:sz w:val="20"/>
                <w:szCs w:val="20"/>
              </w:rPr>
            </w:pPr>
            <w:r w:rsidRPr="00404D83">
              <w:rPr>
                <w:rFonts w:ascii="Arial" w:hAnsi="Arial" w:cs="Arial"/>
                <w:sz w:val="20"/>
                <w:szCs w:val="20"/>
              </w:rPr>
              <w:t>ID za DDV: SI 54162513</w:t>
            </w:r>
          </w:p>
          <w:p w14:paraId="3975622E" w14:textId="77777777" w:rsidR="00A114C9" w:rsidRPr="00404D83" w:rsidRDefault="00A114C9" w:rsidP="00A114C9">
            <w:pPr>
              <w:rPr>
                <w:rFonts w:ascii="Arial" w:hAnsi="Arial" w:cs="Arial"/>
                <w:b/>
                <w:sz w:val="20"/>
                <w:szCs w:val="20"/>
              </w:rPr>
            </w:pPr>
            <w:r w:rsidRPr="00404D83">
              <w:rPr>
                <w:rFonts w:ascii="Arial" w:hAnsi="Arial" w:cs="Arial"/>
                <w:sz w:val="20"/>
                <w:szCs w:val="20"/>
              </w:rPr>
              <w:t>TRR: IBAN SI56 0110 0603 0707 119, odprt pri Banka Slovenije Ljubljana</w:t>
            </w:r>
          </w:p>
        </w:tc>
        <w:tc>
          <w:tcPr>
            <w:tcW w:w="567" w:type="dxa"/>
            <w:shd w:val="clear" w:color="auto" w:fill="auto"/>
            <w:vAlign w:val="center"/>
          </w:tcPr>
          <w:p w14:paraId="674445AA" w14:textId="77777777" w:rsidR="00A114C9" w:rsidRPr="00404D83" w:rsidRDefault="00A114C9" w:rsidP="00A114C9">
            <w:pPr>
              <w:rPr>
                <w:rFonts w:ascii="Arial" w:hAnsi="Arial" w:cs="Arial"/>
                <w:b/>
                <w:sz w:val="20"/>
                <w:szCs w:val="20"/>
              </w:rPr>
            </w:pPr>
          </w:p>
        </w:tc>
        <w:tc>
          <w:tcPr>
            <w:tcW w:w="4253" w:type="dxa"/>
            <w:shd w:val="clear" w:color="auto" w:fill="auto"/>
            <w:vAlign w:val="center"/>
          </w:tcPr>
          <w:p w14:paraId="41318B7C" w14:textId="77777777" w:rsidR="00A114C9" w:rsidRPr="00404D83" w:rsidRDefault="00A114C9" w:rsidP="00A114C9">
            <w:pPr>
              <w:rPr>
                <w:rFonts w:ascii="Arial" w:hAnsi="Arial" w:cs="Arial"/>
                <w:sz w:val="20"/>
                <w:szCs w:val="20"/>
              </w:rPr>
            </w:pPr>
            <w:r w:rsidRPr="00404D83">
              <w:rPr>
                <w:rFonts w:ascii="Arial" w:hAnsi="Arial" w:cs="Arial"/>
                <w:sz w:val="20"/>
                <w:szCs w:val="20"/>
              </w:rPr>
              <w:t>matična številka: 1627066000</w:t>
            </w:r>
          </w:p>
          <w:p w14:paraId="24C0F023" w14:textId="77777777" w:rsidR="00A114C9" w:rsidRPr="00404D83" w:rsidRDefault="00A114C9" w:rsidP="00A114C9">
            <w:pPr>
              <w:rPr>
                <w:rFonts w:ascii="Arial" w:hAnsi="Arial" w:cs="Arial"/>
                <w:sz w:val="20"/>
                <w:szCs w:val="20"/>
              </w:rPr>
            </w:pPr>
            <w:r w:rsidRPr="00404D83">
              <w:rPr>
                <w:rFonts w:ascii="Arial" w:hAnsi="Arial" w:cs="Arial"/>
                <w:sz w:val="20"/>
                <w:szCs w:val="20"/>
              </w:rPr>
              <w:t>ID za DDV: SI 44752385</w:t>
            </w:r>
          </w:p>
          <w:p w14:paraId="18C92B42" w14:textId="77777777" w:rsidR="00A114C9" w:rsidRPr="00404D83" w:rsidRDefault="00A114C9" w:rsidP="00A114C9">
            <w:pPr>
              <w:rPr>
                <w:rFonts w:ascii="Arial" w:hAnsi="Arial" w:cs="Arial"/>
                <w:sz w:val="20"/>
                <w:szCs w:val="20"/>
              </w:rPr>
            </w:pPr>
            <w:r w:rsidRPr="00404D83">
              <w:rPr>
                <w:rFonts w:ascii="Arial" w:hAnsi="Arial" w:cs="Arial"/>
                <w:sz w:val="20"/>
                <w:szCs w:val="20"/>
              </w:rPr>
              <w:t>TRR: IBAN SI56 0110 0603 0708 380, odprt pri banka Slovenije Ljubljana</w:t>
            </w:r>
          </w:p>
        </w:tc>
      </w:tr>
      <w:tr w:rsidR="00A114C9" w:rsidRPr="00404D83" w14:paraId="47DD0BFA" w14:textId="77777777" w:rsidTr="00A114C9">
        <w:tc>
          <w:tcPr>
            <w:tcW w:w="3966" w:type="dxa"/>
            <w:shd w:val="clear" w:color="auto" w:fill="auto"/>
            <w:vAlign w:val="center"/>
          </w:tcPr>
          <w:p w14:paraId="60D59F1D" w14:textId="77777777" w:rsidR="00A114C9" w:rsidRPr="00404D83" w:rsidRDefault="00A114C9" w:rsidP="00A114C9">
            <w:pPr>
              <w:rPr>
                <w:rFonts w:ascii="Arial" w:hAnsi="Arial" w:cs="Arial"/>
                <w:b/>
                <w:sz w:val="20"/>
                <w:szCs w:val="20"/>
              </w:rPr>
            </w:pPr>
          </w:p>
        </w:tc>
        <w:tc>
          <w:tcPr>
            <w:tcW w:w="567" w:type="dxa"/>
            <w:shd w:val="clear" w:color="auto" w:fill="auto"/>
            <w:vAlign w:val="center"/>
          </w:tcPr>
          <w:p w14:paraId="7E46173D" w14:textId="77777777" w:rsidR="00A114C9" w:rsidRPr="00404D83" w:rsidRDefault="00A114C9" w:rsidP="00A114C9">
            <w:pPr>
              <w:rPr>
                <w:rFonts w:ascii="Arial" w:hAnsi="Arial" w:cs="Arial"/>
                <w:b/>
                <w:sz w:val="20"/>
                <w:szCs w:val="20"/>
              </w:rPr>
            </w:pPr>
          </w:p>
        </w:tc>
        <w:tc>
          <w:tcPr>
            <w:tcW w:w="4253" w:type="dxa"/>
            <w:shd w:val="clear" w:color="auto" w:fill="auto"/>
            <w:vAlign w:val="center"/>
          </w:tcPr>
          <w:p w14:paraId="61F67B17" w14:textId="77777777" w:rsidR="00A114C9" w:rsidRPr="00404D83" w:rsidRDefault="00A114C9" w:rsidP="00A114C9">
            <w:pPr>
              <w:rPr>
                <w:rFonts w:ascii="Arial" w:hAnsi="Arial" w:cs="Arial"/>
                <w:b/>
                <w:sz w:val="20"/>
                <w:szCs w:val="20"/>
              </w:rPr>
            </w:pPr>
          </w:p>
        </w:tc>
      </w:tr>
      <w:tr w:rsidR="00A114C9" w:rsidRPr="00404D83" w14:paraId="30CAF32D" w14:textId="77777777" w:rsidTr="00A114C9">
        <w:tc>
          <w:tcPr>
            <w:tcW w:w="3966" w:type="dxa"/>
            <w:shd w:val="clear" w:color="auto" w:fill="auto"/>
            <w:vAlign w:val="center"/>
          </w:tcPr>
          <w:p w14:paraId="062161DF" w14:textId="77777777" w:rsidR="00A114C9" w:rsidRPr="00404D83" w:rsidRDefault="00A114C9" w:rsidP="00A114C9">
            <w:pPr>
              <w:rPr>
                <w:rFonts w:ascii="Arial" w:hAnsi="Arial" w:cs="Arial"/>
                <w:b/>
                <w:sz w:val="20"/>
                <w:szCs w:val="20"/>
              </w:rPr>
            </w:pPr>
            <w:r w:rsidRPr="00404D83">
              <w:rPr>
                <w:rFonts w:ascii="Arial" w:hAnsi="Arial" w:cs="Arial"/>
                <w:sz w:val="20"/>
                <w:szCs w:val="20"/>
              </w:rPr>
              <w:t xml:space="preserve">(v nadaljnjem besedilu: </w:t>
            </w:r>
            <w:r w:rsidRPr="00404D83">
              <w:rPr>
                <w:rFonts w:ascii="Arial" w:hAnsi="Arial" w:cs="Arial"/>
                <w:b/>
                <w:sz w:val="20"/>
                <w:szCs w:val="20"/>
              </w:rPr>
              <w:t>naročnik</w:t>
            </w:r>
            <w:r w:rsidRPr="00404D83">
              <w:rPr>
                <w:rFonts w:ascii="Arial" w:hAnsi="Arial" w:cs="Arial"/>
                <w:sz w:val="20"/>
                <w:szCs w:val="20"/>
              </w:rPr>
              <w:t>)</w:t>
            </w:r>
          </w:p>
        </w:tc>
        <w:tc>
          <w:tcPr>
            <w:tcW w:w="567" w:type="dxa"/>
            <w:shd w:val="clear" w:color="auto" w:fill="auto"/>
            <w:vAlign w:val="center"/>
          </w:tcPr>
          <w:p w14:paraId="49B458A4" w14:textId="77777777" w:rsidR="00A114C9" w:rsidRPr="00404D83" w:rsidRDefault="00A114C9" w:rsidP="00A114C9">
            <w:pPr>
              <w:rPr>
                <w:rFonts w:ascii="Arial" w:hAnsi="Arial" w:cs="Arial"/>
                <w:b/>
                <w:sz w:val="20"/>
                <w:szCs w:val="20"/>
              </w:rPr>
            </w:pPr>
          </w:p>
        </w:tc>
        <w:tc>
          <w:tcPr>
            <w:tcW w:w="4253" w:type="dxa"/>
            <w:shd w:val="clear" w:color="auto" w:fill="auto"/>
            <w:vAlign w:val="center"/>
          </w:tcPr>
          <w:p w14:paraId="26B96100" w14:textId="77777777" w:rsidR="00A114C9" w:rsidRPr="00404D83" w:rsidRDefault="00A114C9" w:rsidP="00A114C9">
            <w:pPr>
              <w:rPr>
                <w:rFonts w:ascii="Arial" w:hAnsi="Arial" w:cs="Arial"/>
                <w:sz w:val="20"/>
                <w:szCs w:val="20"/>
              </w:rPr>
            </w:pPr>
            <w:r w:rsidRPr="00404D83">
              <w:rPr>
                <w:rFonts w:ascii="Arial" w:hAnsi="Arial" w:cs="Arial"/>
                <w:sz w:val="20"/>
                <w:szCs w:val="20"/>
              </w:rPr>
              <w:t xml:space="preserve">(v nadaljnjem besedilu: </w:t>
            </w:r>
            <w:r w:rsidRPr="00404D83">
              <w:rPr>
                <w:rFonts w:ascii="Arial" w:hAnsi="Arial" w:cs="Arial"/>
                <w:b/>
                <w:sz w:val="20"/>
                <w:szCs w:val="20"/>
              </w:rPr>
              <w:t>naročnik</w:t>
            </w:r>
            <w:r w:rsidRPr="00404D83">
              <w:rPr>
                <w:rFonts w:ascii="Arial" w:hAnsi="Arial" w:cs="Arial"/>
                <w:sz w:val="20"/>
                <w:szCs w:val="20"/>
              </w:rPr>
              <w:t>)</w:t>
            </w:r>
          </w:p>
        </w:tc>
      </w:tr>
      <w:tr w:rsidR="00A114C9" w:rsidRPr="00404D83" w14:paraId="47A4E174" w14:textId="77777777" w:rsidTr="00A114C9">
        <w:tc>
          <w:tcPr>
            <w:tcW w:w="3966" w:type="dxa"/>
            <w:shd w:val="clear" w:color="auto" w:fill="auto"/>
            <w:vAlign w:val="center"/>
          </w:tcPr>
          <w:p w14:paraId="74DFC555" w14:textId="77777777" w:rsidR="00A114C9" w:rsidRPr="00404D83" w:rsidRDefault="00A114C9" w:rsidP="00A114C9">
            <w:pPr>
              <w:rPr>
                <w:rFonts w:ascii="Arial" w:hAnsi="Arial" w:cs="Arial"/>
                <w:b/>
                <w:sz w:val="20"/>
                <w:szCs w:val="20"/>
              </w:rPr>
            </w:pPr>
          </w:p>
        </w:tc>
        <w:tc>
          <w:tcPr>
            <w:tcW w:w="567" w:type="dxa"/>
            <w:shd w:val="clear" w:color="auto" w:fill="auto"/>
            <w:vAlign w:val="center"/>
          </w:tcPr>
          <w:p w14:paraId="47A252BA" w14:textId="77777777" w:rsidR="00A114C9" w:rsidRPr="00404D83" w:rsidRDefault="00A114C9" w:rsidP="00A114C9">
            <w:pPr>
              <w:rPr>
                <w:rFonts w:ascii="Arial" w:hAnsi="Arial" w:cs="Arial"/>
                <w:b/>
                <w:sz w:val="20"/>
                <w:szCs w:val="20"/>
              </w:rPr>
            </w:pPr>
          </w:p>
        </w:tc>
        <w:tc>
          <w:tcPr>
            <w:tcW w:w="4253" w:type="dxa"/>
            <w:shd w:val="clear" w:color="auto" w:fill="auto"/>
            <w:vAlign w:val="center"/>
          </w:tcPr>
          <w:p w14:paraId="394C855C" w14:textId="77777777" w:rsidR="00A114C9" w:rsidRPr="00404D83" w:rsidRDefault="00A114C9" w:rsidP="00A114C9">
            <w:pPr>
              <w:rPr>
                <w:rFonts w:ascii="Arial" w:hAnsi="Arial" w:cs="Arial"/>
                <w:b/>
                <w:sz w:val="20"/>
                <w:szCs w:val="20"/>
              </w:rPr>
            </w:pPr>
          </w:p>
        </w:tc>
      </w:tr>
      <w:tr w:rsidR="00A114C9" w:rsidRPr="00404D83" w14:paraId="6E7384C7" w14:textId="77777777" w:rsidTr="00A114C9">
        <w:tc>
          <w:tcPr>
            <w:tcW w:w="3966" w:type="dxa"/>
            <w:shd w:val="clear" w:color="auto" w:fill="auto"/>
            <w:vAlign w:val="center"/>
          </w:tcPr>
          <w:p w14:paraId="1B6A007A" w14:textId="77777777" w:rsidR="00A114C9" w:rsidRPr="00404D83" w:rsidRDefault="00A114C9" w:rsidP="00A114C9">
            <w:pPr>
              <w:rPr>
                <w:rFonts w:ascii="Arial" w:hAnsi="Arial" w:cs="Arial"/>
                <w:sz w:val="20"/>
                <w:szCs w:val="20"/>
              </w:rPr>
            </w:pPr>
          </w:p>
        </w:tc>
        <w:tc>
          <w:tcPr>
            <w:tcW w:w="567" w:type="dxa"/>
            <w:shd w:val="clear" w:color="auto" w:fill="auto"/>
            <w:vAlign w:val="center"/>
          </w:tcPr>
          <w:p w14:paraId="4CA0F9EC" w14:textId="77777777" w:rsidR="00A114C9" w:rsidRPr="00404D83" w:rsidRDefault="00A114C9" w:rsidP="00A114C9">
            <w:pPr>
              <w:rPr>
                <w:rFonts w:ascii="Arial" w:hAnsi="Arial" w:cs="Arial"/>
                <w:b/>
                <w:sz w:val="20"/>
                <w:szCs w:val="20"/>
              </w:rPr>
            </w:pPr>
            <w:r w:rsidRPr="00404D83">
              <w:rPr>
                <w:rFonts w:ascii="Arial" w:hAnsi="Arial" w:cs="Arial"/>
                <w:sz w:val="20"/>
                <w:szCs w:val="20"/>
              </w:rPr>
              <w:t>in</w:t>
            </w:r>
          </w:p>
        </w:tc>
        <w:tc>
          <w:tcPr>
            <w:tcW w:w="4253" w:type="dxa"/>
            <w:shd w:val="clear" w:color="auto" w:fill="auto"/>
            <w:vAlign w:val="center"/>
          </w:tcPr>
          <w:p w14:paraId="56A0B603" w14:textId="77777777" w:rsidR="00A114C9" w:rsidRPr="00404D83" w:rsidRDefault="00A114C9" w:rsidP="00A114C9">
            <w:pPr>
              <w:rPr>
                <w:rFonts w:ascii="Arial" w:hAnsi="Arial" w:cs="Arial"/>
                <w:sz w:val="20"/>
                <w:szCs w:val="20"/>
              </w:rPr>
            </w:pPr>
          </w:p>
        </w:tc>
      </w:tr>
      <w:tr w:rsidR="00A114C9" w:rsidRPr="00404D83" w14:paraId="3E5D0532" w14:textId="77777777" w:rsidTr="00A114C9">
        <w:tc>
          <w:tcPr>
            <w:tcW w:w="3966" w:type="dxa"/>
            <w:tcBorders>
              <w:top w:val="dotted" w:sz="2" w:space="0" w:color="auto"/>
              <w:left w:val="dotted" w:sz="2" w:space="0" w:color="auto"/>
              <w:bottom w:val="dotted" w:sz="2" w:space="0" w:color="auto"/>
              <w:right w:val="dotted" w:sz="2" w:space="0" w:color="auto"/>
            </w:tcBorders>
            <w:shd w:val="clear" w:color="auto" w:fill="auto"/>
            <w:vAlign w:val="center"/>
          </w:tcPr>
          <w:p w14:paraId="60B9B184" w14:textId="77777777" w:rsidR="00A114C9" w:rsidRPr="00404D83" w:rsidRDefault="00A114C9" w:rsidP="00A114C9">
            <w:pPr>
              <w:rPr>
                <w:rFonts w:ascii="Arial" w:hAnsi="Arial" w:cs="Arial"/>
                <w:b/>
                <w:sz w:val="20"/>
                <w:szCs w:val="20"/>
              </w:rPr>
            </w:pPr>
            <w:r w:rsidRPr="00404D83">
              <w:rPr>
                <w:rFonts w:ascii="Arial" w:hAnsi="Arial" w:cs="Arial"/>
                <w:b/>
                <w:sz w:val="20"/>
                <w:szCs w:val="20"/>
              </w:rPr>
              <w:t>IZVAJALEC:</w:t>
            </w:r>
          </w:p>
        </w:tc>
        <w:tc>
          <w:tcPr>
            <w:tcW w:w="567" w:type="dxa"/>
            <w:tcBorders>
              <w:top w:val="dotted" w:sz="2" w:space="0" w:color="auto"/>
              <w:left w:val="dotted" w:sz="2" w:space="0" w:color="auto"/>
              <w:bottom w:val="dotted" w:sz="2" w:space="0" w:color="auto"/>
              <w:right w:val="dotted" w:sz="2" w:space="0" w:color="auto"/>
            </w:tcBorders>
            <w:shd w:val="clear" w:color="auto" w:fill="auto"/>
            <w:vAlign w:val="center"/>
          </w:tcPr>
          <w:p w14:paraId="4EDBEC18" w14:textId="77777777" w:rsidR="00A114C9" w:rsidRPr="00404D83" w:rsidRDefault="00A114C9" w:rsidP="00A114C9">
            <w:pPr>
              <w:rPr>
                <w:rFonts w:ascii="Arial" w:hAnsi="Arial" w:cs="Arial"/>
                <w:b/>
                <w:sz w:val="20"/>
                <w:szCs w:val="20"/>
              </w:rPr>
            </w:pPr>
          </w:p>
        </w:tc>
        <w:tc>
          <w:tcPr>
            <w:tcW w:w="4253" w:type="dxa"/>
            <w:tcBorders>
              <w:top w:val="dotted" w:sz="2" w:space="0" w:color="auto"/>
              <w:left w:val="dotted" w:sz="2" w:space="0" w:color="auto"/>
              <w:bottom w:val="dotted" w:sz="2" w:space="0" w:color="auto"/>
              <w:right w:val="dotted" w:sz="2" w:space="0" w:color="auto"/>
            </w:tcBorders>
            <w:shd w:val="clear" w:color="auto" w:fill="auto"/>
            <w:vAlign w:val="center"/>
          </w:tcPr>
          <w:p w14:paraId="65FD3812" w14:textId="77777777" w:rsidR="00A114C9" w:rsidRPr="00404D83" w:rsidRDefault="00A114C9" w:rsidP="00A114C9">
            <w:pPr>
              <w:rPr>
                <w:rFonts w:ascii="Arial" w:hAnsi="Arial" w:cs="Arial"/>
                <w:sz w:val="20"/>
                <w:szCs w:val="20"/>
              </w:rPr>
            </w:pPr>
          </w:p>
        </w:tc>
      </w:tr>
      <w:tr w:rsidR="00A114C9" w:rsidRPr="00404D83" w14:paraId="15DE4483" w14:textId="77777777" w:rsidTr="00A114C9">
        <w:tc>
          <w:tcPr>
            <w:tcW w:w="3966" w:type="dxa"/>
            <w:tcBorders>
              <w:top w:val="dotted" w:sz="2" w:space="0" w:color="auto"/>
              <w:left w:val="dotted" w:sz="2" w:space="0" w:color="auto"/>
              <w:bottom w:val="dotted" w:sz="2" w:space="0" w:color="auto"/>
              <w:right w:val="dotted" w:sz="2" w:space="0" w:color="auto"/>
            </w:tcBorders>
            <w:shd w:val="clear" w:color="auto" w:fill="auto"/>
            <w:vAlign w:val="center"/>
          </w:tcPr>
          <w:p w14:paraId="119D3645" w14:textId="77777777" w:rsidR="00A114C9" w:rsidRPr="00404D83" w:rsidRDefault="00A114C9" w:rsidP="00A114C9">
            <w:pPr>
              <w:rPr>
                <w:rFonts w:ascii="Arial" w:hAnsi="Arial" w:cs="Arial"/>
                <w:sz w:val="20"/>
                <w:szCs w:val="20"/>
              </w:rPr>
            </w:pPr>
          </w:p>
        </w:tc>
        <w:tc>
          <w:tcPr>
            <w:tcW w:w="567" w:type="dxa"/>
            <w:tcBorders>
              <w:top w:val="dotted" w:sz="2" w:space="0" w:color="auto"/>
              <w:left w:val="dotted" w:sz="2" w:space="0" w:color="auto"/>
              <w:bottom w:val="dotted" w:sz="2" w:space="0" w:color="auto"/>
              <w:right w:val="dotted" w:sz="2" w:space="0" w:color="auto"/>
            </w:tcBorders>
            <w:shd w:val="clear" w:color="auto" w:fill="auto"/>
            <w:vAlign w:val="center"/>
          </w:tcPr>
          <w:p w14:paraId="5737A625" w14:textId="77777777" w:rsidR="00A114C9" w:rsidRPr="00404D83" w:rsidRDefault="00A114C9" w:rsidP="00A114C9">
            <w:pPr>
              <w:rPr>
                <w:rFonts w:ascii="Arial" w:hAnsi="Arial" w:cs="Arial"/>
                <w:b/>
                <w:sz w:val="20"/>
                <w:szCs w:val="20"/>
              </w:rPr>
            </w:pPr>
          </w:p>
        </w:tc>
        <w:tc>
          <w:tcPr>
            <w:tcW w:w="4253" w:type="dxa"/>
            <w:tcBorders>
              <w:top w:val="dotted" w:sz="2" w:space="0" w:color="auto"/>
              <w:left w:val="dotted" w:sz="2" w:space="0" w:color="auto"/>
              <w:bottom w:val="dotted" w:sz="2" w:space="0" w:color="auto"/>
              <w:right w:val="dotted" w:sz="2" w:space="0" w:color="auto"/>
            </w:tcBorders>
            <w:shd w:val="clear" w:color="auto" w:fill="auto"/>
            <w:vAlign w:val="center"/>
          </w:tcPr>
          <w:p w14:paraId="0CEDB24F" w14:textId="77777777" w:rsidR="00A114C9" w:rsidRPr="00404D83" w:rsidRDefault="00A114C9" w:rsidP="00A114C9">
            <w:pPr>
              <w:rPr>
                <w:rFonts w:ascii="Arial" w:hAnsi="Arial" w:cs="Arial"/>
                <w:sz w:val="20"/>
                <w:szCs w:val="20"/>
              </w:rPr>
            </w:pPr>
          </w:p>
        </w:tc>
      </w:tr>
      <w:tr w:rsidR="00A114C9" w:rsidRPr="00404D83" w14:paraId="550E4845" w14:textId="77777777" w:rsidTr="00A114C9">
        <w:tc>
          <w:tcPr>
            <w:tcW w:w="3966" w:type="dxa"/>
            <w:tcBorders>
              <w:top w:val="dotted" w:sz="2" w:space="0" w:color="auto"/>
              <w:left w:val="dotted" w:sz="2" w:space="0" w:color="auto"/>
              <w:bottom w:val="dotted" w:sz="2" w:space="0" w:color="auto"/>
              <w:right w:val="dotted" w:sz="2" w:space="0" w:color="auto"/>
            </w:tcBorders>
            <w:shd w:val="clear" w:color="auto" w:fill="auto"/>
            <w:vAlign w:val="center"/>
          </w:tcPr>
          <w:p w14:paraId="0AF717D4" w14:textId="77777777" w:rsidR="00A114C9" w:rsidRPr="00404D83" w:rsidRDefault="00A114C9" w:rsidP="00A114C9">
            <w:pPr>
              <w:rPr>
                <w:rFonts w:ascii="Arial" w:hAnsi="Arial" w:cs="Arial"/>
                <w:sz w:val="20"/>
                <w:szCs w:val="20"/>
              </w:rPr>
            </w:pPr>
            <w:r w:rsidRPr="00404D83">
              <w:rPr>
                <w:rFonts w:ascii="Arial" w:hAnsi="Arial" w:cs="Arial"/>
                <w:sz w:val="20"/>
                <w:szCs w:val="20"/>
              </w:rPr>
              <w:t xml:space="preserve">ki ga zastopa </w:t>
            </w:r>
          </w:p>
          <w:p w14:paraId="4459E95F" w14:textId="77777777" w:rsidR="00A114C9" w:rsidRPr="00404D83" w:rsidRDefault="00A114C9" w:rsidP="00A114C9">
            <w:pPr>
              <w:rPr>
                <w:rFonts w:ascii="Arial" w:hAnsi="Arial" w:cs="Arial"/>
                <w:sz w:val="20"/>
                <w:szCs w:val="20"/>
              </w:rPr>
            </w:pPr>
          </w:p>
        </w:tc>
        <w:tc>
          <w:tcPr>
            <w:tcW w:w="567" w:type="dxa"/>
            <w:tcBorders>
              <w:top w:val="dotted" w:sz="2" w:space="0" w:color="auto"/>
              <w:left w:val="dotted" w:sz="2" w:space="0" w:color="auto"/>
              <w:bottom w:val="dotted" w:sz="2" w:space="0" w:color="auto"/>
              <w:right w:val="dotted" w:sz="2" w:space="0" w:color="auto"/>
            </w:tcBorders>
            <w:shd w:val="clear" w:color="auto" w:fill="auto"/>
            <w:vAlign w:val="center"/>
          </w:tcPr>
          <w:p w14:paraId="485AB4AF" w14:textId="77777777" w:rsidR="00A114C9" w:rsidRPr="00404D83" w:rsidRDefault="00A114C9" w:rsidP="00A114C9">
            <w:pPr>
              <w:rPr>
                <w:rFonts w:ascii="Arial" w:hAnsi="Arial" w:cs="Arial"/>
                <w:b/>
                <w:sz w:val="20"/>
                <w:szCs w:val="20"/>
              </w:rPr>
            </w:pPr>
          </w:p>
        </w:tc>
        <w:tc>
          <w:tcPr>
            <w:tcW w:w="4253" w:type="dxa"/>
            <w:tcBorders>
              <w:top w:val="dotted" w:sz="2" w:space="0" w:color="auto"/>
              <w:left w:val="dotted" w:sz="2" w:space="0" w:color="auto"/>
              <w:bottom w:val="dotted" w:sz="2" w:space="0" w:color="auto"/>
              <w:right w:val="dotted" w:sz="2" w:space="0" w:color="auto"/>
            </w:tcBorders>
            <w:shd w:val="clear" w:color="auto" w:fill="auto"/>
            <w:vAlign w:val="center"/>
          </w:tcPr>
          <w:p w14:paraId="5AD268E0" w14:textId="77777777" w:rsidR="00A114C9" w:rsidRPr="00404D83" w:rsidRDefault="00A114C9" w:rsidP="00A114C9">
            <w:pPr>
              <w:rPr>
                <w:rFonts w:ascii="Arial" w:hAnsi="Arial" w:cs="Arial"/>
                <w:sz w:val="20"/>
                <w:szCs w:val="20"/>
              </w:rPr>
            </w:pPr>
          </w:p>
        </w:tc>
      </w:tr>
      <w:tr w:rsidR="00A114C9" w:rsidRPr="00404D83" w14:paraId="09A145BB" w14:textId="77777777" w:rsidTr="00A114C9">
        <w:tc>
          <w:tcPr>
            <w:tcW w:w="3966" w:type="dxa"/>
            <w:tcBorders>
              <w:top w:val="dotted" w:sz="2" w:space="0" w:color="auto"/>
              <w:left w:val="dotted" w:sz="2" w:space="0" w:color="auto"/>
              <w:bottom w:val="dotted" w:sz="2" w:space="0" w:color="auto"/>
              <w:right w:val="dotted" w:sz="2" w:space="0" w:color="auto"/>
            </w:tcBorders>
            <w:shd w:val="clear" w:color="auto" w:fill="auto"/>
            <w:vAlign w:val="center"/>
          </w:tcPr>
          <w:p w14:paraId="1FF75250" w14:textId="77777777" w:rsidR="00A114C9" w:rsidRPr="00404D83" w:rsidRDefault="00A114C9" w:rsidP="00A114C9">
            <w:pPr>
              <w:rPr>
                <w:rFonts w:ascii="Arial" w:hAnsi="Arial" w:cs="Arial"/>
                <w:sz w:val="20"/>
                <w:szCs w:val="20"/>
              </w:rPr>
            </w:pPr>
            <w:r w:rsidRPr="00404D83">
              <w:rPr>
                <w:rFonts w:ascii="Arial" w:hAnsi="Arial" w:cs="Arial"/>
                <w:sz w:val="20"/>
                <w:szCs w:val="20"/>
              </w:rPr>
              <w:t xml:space="preserve">matična številka: </w:t>
            </w:r>
          </w:p>
          <w:p w14:paraId="6E1D9955" w14:textId="77777777" w:rsidR="00A114C9" w:rsidRPr="00404D83" w:rsidRDefault="00A114C9" w:rsidP="00A114C9">
            <w:pPr>
              <w:rPr>
                <w:rFonts w:ascii="Arial" w:hAnsi="Arial" w:cs="Arial"/>
                <w:sz w:val="20"/>
                <w:szCs w:val="20"/>
              </w:rPr>
            </w:pPr>
            <w:r w:rsidRPr="00404D83">
              <w:rPr>
                <w:rFonts w:ascii="Arial" w:hAnsi="Arial" w:cs="Arial"/>
                <w:sz w:val="20"/>
                <w:szCs w:val="20"/>
              </w:rPr>
              <w:t xml:space="preserve">ID za DDV: </w:t>
            </w:r>
          </w:p>
          <w:p w14:paraId="00903CA8" w14:textId="77777777" w:rsidR="00A114C9" w:rsidRPr="00404D83" w:rsidRDefault="00A114C9" w:rsidP="00A114C9">
            <w:pPr>
              <w:rPr>
                <w:rFonts w:ascii="Arial" w:hAnsi="Arial" w:cs="Arial"/>
                <w:sz w:val="20"/>
                <w:szCs w:val="20"/>
              </w:rPr>
            </w:pPr>
            <w:r w:rsidRPr="00404D83">
              <w:rPr>
                <w:rFonts w:ascii="Arial" w:hAnsi="Arial" w:cs="Arial"/>
                <w:sz w:val="20"/>
                <w:szCs w:val="20"/>
              </w:rPr>
              <w:t xml:space="preserve">TRR: </w:t>
            </w:r>
          </w:p>
          <w:p w14:paraId="3873A65D" w14:textId="77777777" w:rsidR="00A114C9" w:rsidRPr="00404D83" w:rsidRDefault="00A114C9" w:rsidP="00A114C9">
            <w:pPr>
              <w:rPr>
                <w:rFonts w:ascii="Arial" w:hAnsi="Arial" w:cs="Arial"/>
                <w:sz w:val="20"/>
                <w:szCs w:val="20"/>
              </w:rPr>
            </w:pPr>
            <w:r w:rsidRPr="00404D83">
              <w:rPr>
                <w:rFonts w:ascii="Arial" w:hAnsi="Arial" w:cs="Arial"/>
                <w:sz w:val="20"/>
                <w:szCs w:val="20"/>
              </w:rPr>
              <w:t>(odprt pri                  )</w:t>
            </w:r>
          </w:p>
        </w:tc>
        <w:tc>
          <w:tcPr>
            <w:tcW w:w="567" w:type="dxa"/>
            <w:tcBorders>
              <w:top w:val="dotted" w:sz="2" w:space="0" w:color="auto"/>
              <w:left w:val="dotted" w:sz="2" w:space="0" w:color="auto"/>
              <w:bottom w:val="dotted" w:sz="2" w:space="0" w:color="auto"/>
              <w:right w:val="dotted" w:sz="2" w:space="0" w:color="auto"/>
            </w:tcBorders>
            <w:shd w:val="clear" w:color="auto" w:fill="auto"/>
            <w:vAlign w:val="center"/>
          </w:tcPr>
          <w:p w14:paraId="47C21381" w14:textId="77777777" w:rsidR="00A114C9" w:rsidRPr="00404D83" w:rsidRDefault="00A114C9" w:rsidP="00A114C9">
            <w:pPr>
              <w:rPr>
                <w:rFonts w:ascii="Arial" w:hAnsi="Arial" w:cs="Arial"/>
                <w:b/>
                <w:sz w:val="20"/>
                <w:szCs w:val="20"/>
              </w:rPr>
            </w:pPr>
          </w:p>
        </w:tc>
        <w:tc>
          <w:tcPr>
            <w:tcW w:w="4253" w:type="dxa"/>
            <w:tcBorders>
              <w:top w:val="dotted" w:sz="2" w:space="0" w:color="auto"/>
              <w:left w:val="dotted" w:sz="2" w:space="0" w:color="auto"/>
              <w:bottom w:val="dotted" w:sz="2" w:space="0" w:color="auto"/>
              <w:right w:val="dotted" w:sz="2" w:space="0" w:color="auto"/>
            </w:tcBorders>
            <w:shd w:val="clear" w:color="auto" w:fill="auto"/>
            <w:vAlign w:val="center"/>
          </w:tcPr>
          <w:p w14:paraId="7B73195F" w14:textId="77777777" w:rsidR="00A114C9" w:rsidRPr="00404D83" w:rsidRDefault="00A114C9" w:rsidP="00A114C9">
            <w:pPr>
              <w:rPr>
                <w:rFonts w:ascii="Arial" w:hAnsi="Arial" w:cs="Arial"/>
                <w:sz w:val="20"/>
                <w:szCs w:val="20"/>
              </w:rPr>
            </w:pPr>
          </w:p>
        </w:tc>
      </w:tr>
      <w:tr w:rsidR="00A114C9" w:rsidRPr="00404D83" w14:paraId="7E0E5B43" w14:textId="77777777" w:rsidTr="00A114C9">
        <w:tc>
          <w:tcPr>
            <w:tcW w:w="3966" w:type="dxa"/>
            <w:tcBorders>
              <w:top w:val="dotted" w:sz="2" w:space="0" w:color="auto"/>
              <w:left w:val="dotted" w:sz="2" w:space="0" w:color="auto"/>
              <w:bottom w:val="dotted" w:sz="2" w:space="0" w:color="auto"/>
              <w:right w:val="dotted" w:sz="2" w:space="0" w:color="auto"/>
            </w:tcBorders>
            <w:shd w:val="clear" w:color="auto" w:fill="auto"/>
            <w:vAlign w:val="center"/>
          </w:tcPr>
          <w:p w14:paraId="0AFCBFEC" w14:textId="77777777" w:rsidR="00A114C9" w:rsidRPr="00404D83" w:rsidRDefault="00A114C9" w:rsidP="00A114C9">
            <w:pPr>
              <w:rPr>
                <w:rFonts w:ascii="Arial" w:hAnsi="Arial" w:cs="Arial"/>
                <w:sz w:val="20"/>
                <w:szCs w:val="20"/>
              </w:rPr>
            </w:pPr>
          </w:p>
        </w:tc>
        <w:tc>
          <w:tcPr>
            <w:tcW w:w="567" w:type="dxa"/>
            <w:tcBorders>
              <w:top w:val="dotted" w:sz="2" w:space="0" w:color="auto"/>
              <w:left w:val="dotted" w:sz="2" w:space="0" w:color="auto"/>
              <w:bottom w:val="dotted" w:sz="2" w:space="0" w:color="auto"/>
              <w:right w:val="dotted" w:sz="2" w:space="0" w:color="auto"/>
            </w:tcBorders>
            <w:shd w:val="clear" w:color="auto" w:fill="auto"/>
            <w:vAlign w:val="center"/>
          </w:tcPr>
          <w:p w14:paraId="1D5B81ED" w14:textId="77777777" w:rsidR="00A114C9" w:rsidRPr="00404D83" w:rsidRDefault="00A114C9" w:rsidP="00A114C9">
            <w:pPr>
              <w:rPr>
                <w:rFonts w:ascii="Arial" w:hAnsi="Arial" w:cs="Arial"/>
                <w:b/>
                <w:sz w:val="20"/>
                <w:szCs w:val="20"/>
              </w:rPr>
            </w:pPr>
          </w:p>
        </w:tc>
        <w:tc>
          <w:tcPr>
            <w:tcW w:w="4253" w:type="dxa"/>
            <w:tcBorders>
              <w:top w:val="dotted" w:sz="2" w:space="0" w:color="auto"/>
              <w:left w:val="dotted" w:sz="2" w:space="0" w:color="auto"/>
              <w:bottom w:val="dotted" w:sz="2" w:space="0" w:color="auto"/>
              <w:right w:val="dotted" w:sz="2" w:space="0" w:color="auto"/>
            </w:tcBorders>
            <w:shd w:val="clear" w:color="auto" w:fill="auto"/>
            <w:vAlign w:val="center"/>
          </w:tcPr>
          <w:p w14:paraId="5A94159F" w14:textId="77777777" w:rsidR="00A114C9" w:rsidRPr="00404D83" w:rsidRDefault="00A114C9" w:rsidP="00A114C9">
            <w:pPr>
              <w:rPr>
                <w:rFonts w:ascii="Arial" w:hAnsi="Arial" w:cs="Arial"/>
                <w:sz w:val="20"/>
                <w:szCs w:val="20"/>
              </w:rPr>
            </w:pPr>
          </w:p>
        </w:tc>
      </w:tr>
      <w:tr w:rsidR="00A114C9" w:rsidRPr="00404D83" w14:paraId="2A5707AD" w14:textId="77777777" w:rsidTr="00A114C9">
        <w:tc>
          <w:tcPr>
            <w:tcW w:w="3966" w:type="dxa"/>
            <w:tcBorders>
              <w:top w:val="dotted" w:sz="2" w:space="0" w:color="auto"/>
              <w:left w:val="dotted" w:sz="2" w:space="0" w:color="auto"/>
              <w:bottom w:val="dotted" w:sz="2" w:space="0" w:color="auto"/>
              <w:right w:val="dotted" w:sz="2" w:space="0" w:color="auto"/>
            </w:tcBorders>
            <w:shd w:val="clear" w:color="auto" w:fill="auto"/>
            <w:vAlign w:val="center"/>
          </w:tcPr>
          <w:p w14:paraId="07D005C4" w14:textId="77777777" w:rsidR="00A114C9" w:rsidRPr="00404D83" w:rsidRDefault="00A114C9" w:rsidP="00A114C9">
            <w:pPr>
              <w:rPr>
                <w:rFonts w:ascii="Arial" w:hAnsi="Arial" w:cs="Arial"/>
                <w:sz w:val="20"/>
                <w:szCs w:val="20"/>
              </w:rPr>
            </w:pPr>
            <w:r w:rsidRPr="00404D83">
              <w:rPr>
                <w:rFonts w:ascii="Arial" w:hAnsi="Arial" w:cs="Arial"/>
                <w:sz w:val="20"/>
                <w:szCs w:val="20"/>
              </w:rPr>
              <w:t xml:space="preserve">(v nadaljnjem besedilu: </w:t>
            </w:r>
            <w:r w:rsidRPr="00404D83">
              <w:rPr>
                <w:rFonts w:ascii="Arial" w:hAnsi="Arial" w:cs="Arial"/>
                <w:b/>
                <w:sz w:val="20"/>
                <w:szCs w:val="20"/>
              </w:rPr>
              <w:t>izvajalec</w:t>
            </w:r>
            <w:r w:rsidRPr="00404D83">
              <w:rPr>
                <w:rFonts w:ascii="Arial" w:hAnsi="Arial" w:cs="Arial"/>
                <w:sz w:val="20"/>
                <w:szCs w:val="20"/>
              </w:rPr>
              <w:t>)</w:t>
            </w:r>
          </w:p>
        </w:tc>
        <w:tc>
          <w:tcPr>
            <w:tcW w:w="567" w:type="dxa"/>
            <w:tcBorders>
              <w:top w:val="dotted" w:sz="2" w:space="0" w:color="auto"/>
              <w:left w:val="dotted" w:sz="2" w:space="0" w:color="auto"/>
              <w:bottom w:val="dotted" w:sz="2" w:space="0" w:color="auto"/>
              <w:right w:val="dotted" w:sz="2" w:space="0" w:color="auto"/>
            </w:tcBorders>
            <w:shd w:val="clear" w:color="auto" w:fill="auto"/>
            <w:vAlign w:val="center"/>
          </w:tcPr>
          <w:p w14:paraId="5279DD62" w14:textId="77777777" w:rsidR="00A114C9" w:rsidRPr="00404D83" w:rsidRDefault="00A114C9" w:rsidP="00A114C9">
            <w:pPr>
              <w:rPr>
                <w:rFonts w:ascii="Arial" w:hAnsi="Arial" w:cs="Arial"/>
                <w:b/>
                <w:sz w:val="20"/>
                <w:szCs w:val="20"/>
              </w:rPr>
            </w:pPr>
          </w:p>
        </w:tc>
        <w:tc>
          <w:tcPr>
            <w:tcW w:w="4253" w:type="dxa"/>
            <w:tcBorders>
              <w:top w:val="dotted" w:sz="2" w:space="0" w:color="auto"/>
              <w:left w:val="dotted" w:sz="2" w:space="0" w:color="auto"/>
              <w:bottom w:val="dotted" w:sz="2" w:space="0" w:color="auto"/>
              <w:right w:val="dotted" w:sz="2" w:space="0" w:color="auto"/>
            </w:tcBorders>
            <w:shd w:val="clear" w:color="auto" w:fill="auto"/>
            <w:vAlign w:val="center"/>
          </w:tcPr>
          <w:p w14:paraId="282EE6BF" w14:textId="77777777" w:rsidR="00A114C9" w:rsidRPr="00404D83" w:rsidRDefault="00A114C9" w:rsidP="00A114C9">
            <w:pPr>
              <w:rPr>
                <w:rFonts w:ascii="Arial" w:hAnsi="Arial" w:cs="Arial"/>
                <w:sz w:val="20"/>
                <w:szCs w:val="20"/>
              </w:rPr>
            </w:pPr>
          </w:p>
        </w:tc>
      </w:tr>
    </w:tbl>
    <w:p w14:paraId="67CE4CF7" w14:textId="77777777" w:rsidR="00404D83" w:rsidRDefault="00404D83" w:rsidP="00404D83">
      <w:pPr>
        <w:numPr>
          <w:ilvl w:val="12"/>
          <w:numId w:val="0"/>
        </w:numPr>
        <w:tabs>
          <w:tab w:val="left" w:pos="6237"/>
        </w:tabs>
        <w:spacing w:after="0" w:line="240" w:lineRule="auto"/>
        <w:ind w:left="-9014"/>
        <w:rPr>
          <w:rFonts w:ascii="Arial" w:eastAsia="Times New Roman" w:hAnsi="Arial" w:cs="Arial"/>
          <w:b/>
          <w:sz w:val="20"/>
          <w:szCs w:val="20"/>
          <w:lang w:eastAsia="sl-SI"/>
        </w:rPr>
      </w:pPr>
    </w:p>
    <w:p w14:paraId="706B86C1" w14:textId="77777777" w:rsidR="00404D83" w:rsidRPr="00404D83" w:rsidRDefault="00404D83" w:rsidP="00404D83">
      <w:pPr>
        <w:numPr>
          <w:ilvl w:val="12"/>
          <w:numId w:val="0"/>
        </w:numPr>
        <w:tabs>
          <w:tab w:val="left" w:pos="6237"/>
        </w:tabs>
        <w:spacing w:after="0" w:line="240" w:lineRule="auto"/>
        <w:ind w:left="-9014"/>
        <w:rPr>
          <w:rFonts w:ascii="Arial" w:eastAsia="Times New Roman" w:hAnsi="Arial" w:cs="Arial"/>
          <w:b/>
          <w:sz w:val="20"/>
          <w:szCs w:val="20"/>
          <w:lang w:eastAsia="sl-SI"/>
        </w:rPr>
      </w:pPr>
      <w:r>
        <w:rPr>
          <w:rFonts w:ascii="Arial" w:eastAsia="Times New Roman" w:hAnsi="Arial" w:cs="Arial"/>
          <w:b/>
          <w:sz w:val="20"/>
          <w:szCs w:val="20"/>
          <w:lang w:eastAsia="sl-SI"/>
        </w:rPr>
        <w:t xml:space="preserve"> </w:t>
      </w:r>
    </w:p>
    <w:tbl>
      <w:tblPr>
        <w:tblW w:w="9032" w:type="dxa"/>
        <w:tblInd w:w="-70" w:type="dxa"/>
        <w:tblLayout w:type="fixed"/>
        <w:tblCellMar>
          <w:left w:w="10" w:type="dxa"/>
          <w:right w:w="10" w:type="dxa"/>
        </w:tblCellMar>
        <w:tblLook w:val="0000" w:firstRow="0" w:lastRow="0" w:firstColumn="0" w:lastColumn="0" w:noHBand="0" w:noVBand="0"/>
      </w:tblPr>
      <w:tblGrid>
        <w:gridCol w:w="2079"/>
        <w:gridCol w:w="6953"/>
      </w:tblGrid>
      <w:tr w:rsidR="00225911" w:rsidRPr="00D52CAF" w14:paraId="4F138EE1" w14:textId="77777777" w:rsidTr="00A114C9">
        <w:trPr>
          <w:trHeight w:val="287"/>
        </w:trPr>
        <w:tc>
          <w:tcPr>
            <w:tcW w:w="2079" w:type="dxa"/>
            <w:shd w:val="clear" w:color="auto" w:fill="auto"/>
            <w:tcMar>
              <w:top w:w="0" w:type="dxa"/>
              <w:left w:w="70" w:type="dxa"/>
              <w:bottom w:w="0" w:type="dxa"/>
              <w:right w:w="70" w:type="dxa"/>
            </w:tcMar>
          </w:tcPr>
          <w:p w14:paraId="681D90F3" w14:textId="77777777" w:rsidR="00225911" w:rsidRPr="00D52CAF" w:rsidRDefault="00225911" w:rsidP="00225911">
            <w:pPr>
              <w:suppressAutoHyphens/>
              <w:autoSpaceDN w:val="0"/>
              <w:spacing w:after="0" w:line="240" w:lineRule="auto"/>
              <w:jc w:val="both"/>
              <w:textAlignment w:val="baseline"/>
              <w:rPr>
                <w:rFonts w:ascii="Arial" w:eastAsia="Times New Roman" w:hAnsi="Arial" w:cs="Arial"/>
                <w:kern w:val="3"/>
                <w:sz w:val="20"/>
                <w:szCs w:val="20"/>
                <w:lang w:eastAsia="zh-CN"/>
              </w:rPr>
            </w:pPr>
          </w:p>
        </w:tc>
        <w:tc>
          <w:tcPr>
            <w:tcW w:w="6953" w:type="dxa"/>
            <w:shd w:val="clear" w:color="auto" w:fill="auto"/>
            <w:tcMar>
              <w:top w:w="0" w:type="dxa"/>
              <w:left w:w="70" w:type="dxa"/>
              <w:bottom w:w="0" w:type="dxa"/>
              <w:right w:w="70" w:type="dxa"/>
            </w:tcMar>
          </w:tcPr>
          <w:p w14:paraId="514E976A" w14:textId="77777777" w:rsidR="00225911" w:rsidRPr="00D52CAF" w:rsidRDefault="00225911" w:rsidP="00225911">
            <w:pPr>
              <w:suppressAutoHyphens/>
              <w:autoSpaceDN w:val="0"/>
              <w:spacing w:after="0" w:line="240" w:lineRule="auto"/>
              <w:jc w:val="both"/>
              <w:textAlignment w:val="baseline"/>
              <w:rPr>
                <w:rFonts w:ascii="Arial" w:eastAsia="Times New Roman" w:hAnsi="Arial" w:cs="Arial"/>
                <w:kern w:val="3"/>
                <w:sz w:val="20"/>
                <w:szCs w:val="20"/>
                <w:lang w:eastAsia="zh-CN"/>
              </w:rPr>
            </w:pPr>
          </w:p>
        </w:tc>
      </w:tr>
    </w:tbl>
    <w:p w14:paraId="3C5D319E" w14:textId="77777777" w:rsidR="00225911" w:rsidRPr="00D52CAF" w:rsidRDefault="00225911" w:rsidP="00225911">
      <w:pPr>
        <w:spacing w:after="0" w:line="240" w:lineRule="auto"/>
        <w:jc w:val="center"/>
        <w:rPr>
          <w:rFonts w:ascii="Arial" w:hAnsi="Arial" w:cs="Arial"/>
          <w:sz w:val="20"/>
          <w:szCs w:val="20"/>
        </w:rPr>
      </w:pPr>
      <w:r w:rsidRPr="00D52CAF">
        <w:rPr>
          <w:rFonts w:ascii="Arial" w:hAnsi="Arial" w:cs="Arial"/>
          <w:sz w:val="20"/>
          <w:szCs w:val="20"/>
        </w:rPr>
        <w:t>UVODNE UGOTOVITVE</w:t>
      </w:r>
    </w:p>
    <w:p w14:paraId="5E45591B" w14:textId="77777777" w:rsidR="00225911" w:rsidRPr="00D52CAF" w:rsidRDefault="00225911" w:rsidP="0063624B">
      <w:pPr>
        <w:spacing w:after="0" w:line="276" w:lineRule="auto"/>
        <w:ind w:left="4248"/>
        <w:jc w:val="both"/>
        <w:rPr>
          <w:rFonts w:ascii="Arial" w:hAnsi="Arial" w:cs="Arial"/>
          <w:sz w:val="20"/>
          <w:szCs w:val="20"/>
        </w:rPr>
      </w:pPr>
      <w:r w:rsidRPr="00D52CAF">
        <w:rPr>
          <w:rFonts w:ascii="Arial" w:hAnsi="Arial" w:cs="Arial"/>
          <w:sz w:val="20"/>
          <w:szCs w:val="20"/>
        </w:rPr>
        <w:t>1. člen</w:t>
      </w:r>
    </w:p>
    <w:p w14:paraId="2578516E" w14:textId="77777777" w:rsidR="00225911" w:rsidRPr="00D52CAF" w:rsidRDefault="00225911" w:rsidP="006734C7">
      <w:pPr>
        <w:numPr>
          <w:ilvl w:val="12"/>
          <w:numId w:val="0"/>
        </w:numPr>
        <w:tabs>
          <w:tab w:val="left" w:pos="6237"/>
        </w:tabs>
        <w:spacing w:after="0" w:line="240" w:lineRule="auto"/>
        <w:ind w:left="-9014"/>
        <w:jc w:val="center"/>
        <w:rPr>
          <w:rFonts w:ascii="Arial" w:eastAsia="Times New Roman" w:hAnsi="Arial" w:cs="Arial"/>
          <w:b/>
          <w:sz w:val="20"/>
          <w:szCs w:val="20"/>
          <w:lang w:eastAsia="sl-SI"/>
        </w:rPr>
      </w:pPr>
    </w:p>
    <w:p w14:paraId="13D89CAA" w14:textId="77777777" w:rsidR="00225911" w:rsidRPr="00D52CAF" w:rsidRDefault="00225911" w:rsidP="006734C7">
      <w:pPr>
        <w:numPr>
          <w:ilvl w:val="12"/>
          <w:numId w:val="0"/>
        </w:numPr>
        <w:tabs>
          <w:tab w:val="left" w:pos="6237"/>
        </w:tabs>
        <w:spacing w:after="0" w:line="240" w:lineRule="auto"/>
        <w:ind w:left="-9014"/>
        <w:jc w:val="center"/>
        <w:rPr>
          <w:rFonts w:ascii="Arial" w:eastAsia="Times New Roman" w:hAnsi="Arial" w:cs="Arial"/>
          <w:b/>
          <w:sz w:val="20"/>
          <w:szCs w:val="20"/>
          <w:lang w:eastAsia="sl-SI"/>
        </w:rPr>
      </w:pPr>
    </w:p>
    <w:p w14:paraId="77FEE5F8" w14:textId="77777777" w:rsidR="00225911" w:rsidRPr="00D52CAF" w:rsidRDefault="00225911" w:rsidP="00225911">
      <w:pPr>
        <w:autoSpaceDE w:val="0"/>
        <w:autoSpaceDN w:val="0"/>
        <w:adjustRightInd w:val="0"/>
        <w:spacing w:after="0" w:line="276" w:lineRule="auto"/>
        <w:jc w:val="both"/>
        <w:rPr>
          <w:rFonts w:ascii="Arial" w:hAnsi="Arial" w:cs="Arial"/>
          <w:sz w:val="20"/>
          <w:szCs w:val="20"/>
        </w:rPr>
      </w:pPr>
      <w:r w:rsidRPr="00D52CAF">
        <w:rPr>
          <w:rFonts w:ascii="Arial" w:hAnsi="Arial" w:cs="Arial"/>
          <w:sz w:val="20"/>
          <w:szCs w:val="20"/>
        </w:rPr>
        <w:t>Pogodbeni stranki uvodoma ugotavljata, da:</w:t>
      </w:r>
    </w:p>
    <w:p w14:paraId="08C94E7D" w14:textId="77777777" w:rsidR="00225911" w:rsidRPr="00D52CAF" w:rsidRDefault="00225911" w:rsidP="00354A84">
      <w:pPr>
        <w:numPr>
          <w:ilvl w:val="0"/>
          <w:numId w:val="7"/>
        </w:numPr>
        <w:autoSpaceDE w:val="0"/>
        <w:autoSpaceDN w:val="0"/>
        <w:adjustRightInd w:val="0"/>
        <w:spacing w:after="0" w:line="276" w:lineRule="auto"/>
        <w:contextualSpacing/>
        <w:jc w:val="both"/>
        <w:rPr>
          <w:rFonts w:ascii="Arial" w:hAnsi="Arial" w:cs="Arial"/>
          <w:sz w:val="20"/>
          <w:szCs w:val="20"/>
        </w:rPr>
      </w:pPr>
      <w:r w:rsidRPr="00D52CAF">
        <w:rPr>
          <w:rFonts w:ascii="Arial" w:hAnsi="Arial" w:cs="Arial"/>
          <w:sz w:val="20"/>
          <w:szCs w:val="20"/>
        </w:rPr>
        <w:t>da je naročnik izvedel postopek oddaje javnega naročila »</w:t>
      </w:r>
      <w:r w:rsidRPr="00D52CAF">
        <w:rPr>
          <w:rFonts w:ascii="Arial" w:hAnsi="Arial" w:cs="Arial"/>
          <w:b/>
          <w:sz w:val="20"/>
          <w:szCs w:val="20"/>
        </w:rPr>
        <w:t>Izdelavo projektne dokumentacije za Kampus Vrazov trg KVT II</w:t>
      </w:r>
      <w:r w:rsidRPr="00D52CAF">
        <w:rPr>
          <w:rFonts w:ascii="Arial" w:hAnsi="Arial" w:cs="Arial"/>
          <w:b/>
          <w:bCs/>
          <w:sz w:val="20"/>
          <w:szCs w:val="20"/>
        </w:rPr>
        <w:t>«</w:t>
      </w:r>
      <w:r w:rsidRPr="00D52CAF">
        <w:rPr>
          <w:rFonts w:ascii="Arial" w:hAnsi="Arial" w:cs="Arial"/>
          <w:sz w:val="20"/>
          <w:szCs w:val="20"/>
        </w:rPr>
        <w:t xml:space="preserve"> po odprtem postopku v skladu s 40. členom Zakona o javnem naročanju (Uradni list RS, št. 91/15, 14/18, 69/19 - skl. US, 49/20 - ZIUZEOP, 80/20 - ZIUOOPE, 152/20 - ZZUOOP, 175/20 - ZIUOPDVE, 15/21 - ZDUOP, 112/21 - ZNUPZ, 206/21 - ZDUPŠOP, 121/21, 10/22, 74/22 - </w:t>
      </w:r>
      <w:proofErr w:type="spellStart"/>
      <w:r w:rsidRPr="00D52CAF">
        <w:rPr>
          <w:rFonts w:ascii="Arial" w:hAnsi="Arial" w:cs="Arial"/>
          <w:sz w:val="20"/>
          <w:szCs w:val="20"/>
        </w:rPr>
        <w:t>odl</w:t>
      </w:r>
      <w:proofErr w:type="spellEnd"/>
      <w:r w:rsidRPr="00D52CAF">
        <w:rPr>
          <w:rFonts w:ascii="Arial" w:hAnsi="Arial" w:cs="Arial"/>
          <w:sz w:val="20"/>
          <w:szCs w:val="20"/>
        </w:rPr>
        <w:t xml:space="preserve">. US, 100/22 - ZNUZSZS, 141/22 - ZNUNBZ, 158/22 - ZNPOVCE, 28/23); v nadaljevanju ZJN-3), javno naročilo je bilo objavljeno na portalu e-naročanje, dne </w:t>
      </w:r>
      <w:r w:rsidRPr="00D52CAF">
        <w:rPr>
          <w:rFonts w:ascii="Arial" w:hAnsi="Arial" w:cs="Arial"/>
          <w:bCs/>
          <w:iCs/>
          <w:sz w:val="20"/>
          <w:szCs w:val="20"/>
        </w:rPr>
        <w:fldChar w:fldCharType="begin">
          <w:ffData>
            <w:name w:val="Besedilo12"/>
            <w:enabled/>
            <w:calcOnExit w:val="0"/>
            <w:textInput/>
          </w:ffData>
        </w:fldChar>
      </w:r>
      <w:r w:rsidRPr="00D52CAF">
        <w:rPr>
          <w:rFonts w:ascii="Arial" w:hAnsi="Arial" w:cs="Arial"/>
          <w:bCs/>
          <w:iCs/>
          <w:sz w:val="20"/>
          <w:szCs w:val="20"/>
        </w:rPr>
        <w:instrText xml:space="preserve"> FORMTEXT </w:instrText>
      </w:r>
      <w:r w:rsidRPr="00D52CAF">
        <w:rPr>
          <w:rFonts w:ascii="Arial" w:hAnsi="Arial" w:cs="Arial"/>
          <w:bCs/>
          <w:iCs/>
          <w:sz w:val="20"/>
          <w:szCs w:val="20"/>
        </w:rPr>
      </w:r>
      <w:r w:rsidRPr="00D52CAF">
        <w:rPr>
          <w:rFonts w:ascii="Arial" w:hAnsi="Arial" w:cs="Arial"/>
          <w:bCs/>
          <w:iCs/>
          <w:sz w:val="20"/>
          <w:szCs w:val="20"/>
        </w:rPr>
        <w:fldChar w:fldCharType="separate"/>
      </w:r>
      <w:r w:rsidRPr="00D52CAF">
        <w:rPr>
          <w:rFonts w:ascii="Arial" w:hAnsi="Arial" w:cs="Arial"/>
          <w:bCs/>
          <w:iCs/>
          <w:noProof/>
          <w:sz w:val="20"/>
          <w:szCs w:val="20"/>
        </w:rPr>
        <w:t> </w:t>
      </w:r>
      <w:r w:rsidRPr="00D52CAF">
        <w:rPr>
          <w:rFonts w:ascii="Arial" w:hAnsi="Arial" w:cs="Arial"/>
          <w:bCs/>
          <w:iCs/>
          <w:noProof/>
          <w:sz w:val="20"/>
          <w:szCs w:val="20"/>
        </w:rPr>
        <w:t> </w:t>
      </w:r>
      <w:r w:rsidRPr="00D52CAF">
        <w:rPr>
          <w:rFonts w:ascii="Arial" w:hAnsi="Arial" w:cs="Arial"/>
          <w:bCs/>
          <w:iCs/>
          <w:noProof/>
          <w:sz w:val="20"/>
          <w:szCs w:val="20"/>
        </w:rPr>
        <w:t> </w:t>
      </w:r>
      <w:r w:rsidRPr="00D52CAF">
        <w:rPr>
          <w:rFonts w:ascii="Arial" w:hAnsi="Arial" w:cs="Arial"/>
          <w:bCs/>
          <w:iCs/>
          <w:noProof/>
          <w:sz w:val="20"/>
          <w:szCs w:val="20"/>
        </w:rPr>
        <w:t> </w:t>
      </w:r>
      <w:r w:rsidRPr="00D52CAF">
        <w:rPr>
          <w:rFonts w:ascii="Arial" w:hAnsi="Arial" w:cs="Arial"/>
          <w:bCs/>
          <w:iCs/>
          <w:noProof/>
          <w:sz w:val="20"/>
          <w:szCs w:val="20"/>
        </w:rPr>
        <w:t> </w:t>
      </w:r>
      <w:r w:rsidRPr="00D52CAF">
        <w:rPr>
          <w:rFonts w:ascii="Arial" w:hAnsi="Arial" w:cs="Arial"/>
          <w:bCs/>
          <w:iCs/>
          <w:sz w:val="20"/>
          <w:szCs w:val="20"/>
        </w:rPr>
        <w:fldChar w:fldCharType="end"/>
      </w:r>
      <w:r w:rsidRPr="00D52CAF">
        <w:rPr>
          <w:rFonts w:ascii="Arial" w:hAnsi="Arial" w:cs="Arial"/>
          <w:sz w:val="20"/>
          <w:szCs w:val="20"/>
        </w:rPr>
        <w:t xml:space="preserve">, pod številko objave </w:t>
      </w:r>
      <w:r w:rsidRPr="00D52CAF">
        <w:rPr>
          <w:rFonts w:ascii="Arial" w:hAnsi="Arial" w:cs="Arial"/>
          <w:bCs/>
          <w:iCs/>
          <w:sz w:val="20"/>
          <w:szCs w:val="20"/>
        </w:rPr>
        <w:fldChar w:fldCharType="begin">
          <w:ffData>
            <w:name w:val="Besedilo12"/>
            <w:enabled/>
            <w:calcOnExit w:val="0"/>
            <w:textInput/>
          </w:ffData>
        </w:fldChar>
      </w:r>
      <w:r w:rsidRPr="00D52CAF">
        <w:rPr>
          <w:rFonts w:ascii="Arial" w:hAnsi="Arial" w:cs="Arial"/>
          <w:bCs/>
          <w:iCs/>
          <w:sz w:val="20"/>
          <w:szCs w:val="20"/>
        </w:rPr>
        <w:instrText xml:space="preserve"> FORMTEXT </w:instrText>
      </w:r>
      <w:r w:rsidRPr="00D52CAF">
        <w:rPr>
          <w:rFonts w:ascii="Arial" w:hAnsi="Arial" w:cs="Arial"/>
          <w:bCs/>
          <w:iCs/>
          <w:sz w:val="20"/>
          <w:szCs w:val="20"/>
        </w:rPr>
      </w:r>
      <w:r w:rsidRPr="00D52CAF">
        <w:rPr>
          <w:rFonts w:ascii="Arial" w:hAnsi="Arial" w:cs="Arial"/>
          <w:bCs/>
          <w:iCs/>
          <w:sz w:val="20"/>
          <w:szCs w:val="20"/>
        </w:rPr>
        <w:fldChar w:fldCharType="separate"/>
      </w:r>
      <w:r w:rsidRPr="00D52CAF">
        <w:rPr>
          <w:rFonts w:ascii="Arial" w:hAnsi="Arial" w:cs="Arial"/>
          <w:bCs/>
          <w:iCs/>
          <w:noProof/>
          <w:sz w:val="20"/>
          <w:szCs w:val="20"/>
        </w:rPr>
        <w:t> </w:t>
      </w:r>
      <w:r w:rsidRPr="00D52CAF">
        <w:rPr>
          <w:rFonts w:ascii="Arial" w:hAnsi="Arial" w:cs="Arial"/>
          <w:bCs/>
          <w:iCs/>
          <w:noProof/>
          <w:sz w:val="20"/>
          <w:szCs w:val="20"/>
        </w:rPr>
        <w:t> </w:t>
      </w:r>
      <w:r w:rsidRPr="00D52CAF">
        <w:rPr>
          <w:rFonts w:ascii="Arial" w:hAnsi="Arial" w:cs="Arial"/>
          <w:bCs/>
          <w:iCs/>
          <w:noProof/>
          <w:sz w:val="20"/>
          <w:szCs w:val="20"/>
        </w:rPr>
        <w:t> </w:t>
      </w:r>
      <w:r w:rsidRPr="00D52CAF">
        <w:rPr>
          <w:rFonts w:ascii="Arial" w:hAnsi="Arial" w:cs="Arial"/>
          <w:bCs/>
          <w:iCs/>
          <w:noProof/>
          <w:sz w:val="20"/>
          <w:szCs w:val="20"/>
        </w:rPr>
        <w:t> </w:t>
      </w:r>
      <w:r w:rsidRPr="00D52CAF">
        <w:rPr>
          <w:rFonts w:ascii="Arial" w:hAnsi="Arial" w:cs="Arial"/>
          <w:bCs/>
          <w:iCs/>
          <w:noProof/>
          <w:sz w:val="20"/>
          <w:szCs w:val="20"/>
        </w:rPr>
        <w:t> </w:t>
      </w:r>
      <w:r w:rsidRPr="00D52CAF">
        <w:rPr>
          <w:rFonts w:ascii="Arial" w:hAnsi="Arial" w:cs="Arial"/>
          <w:bCs/>
          <w:iCs/>
          <w:sz w:val="20"/>
          <w:szCs w:val="20"/>
        </w:rPr>
        <w:fldChar w:fldCharType="end"/>
      </w:r>
      <w:r w:rsidRPr="00D52CAF">
        <w:rPr>
          <w:rFonts w:ascii="Arial" w:hAnsi="Arial" w:cs="Arial"/>
          <w:sz w:val="20"/>
          <w:szCs w:val="20"/>
        </w:rPr>
        <w:t xml:space="preserve"> ter v Uradnem listu EU dne </w:t>
      </w:r>
      <w:r w:rsidRPr="00D52CAF">
        <w:rPr>
          <w:rFonts w:ascii="Arial" w:hAnsi="Arial" w:cs="Arial"/>
          <w:bCs/>
          <w:iCs/>
          <w:sz w:val="20"/>
          <w:szCs w:val="20"/>
        </w:rPr>
        <w:fldChar w:fldCharType="begin">
          <w:ffData>
            <w:name w:val="Besedilo12"/>
            <w:enabled/>
            <w:calcOnExit w:val="0"/>
            <w:textInput/>
          </w:ffData>
        </w:fldChar>
      </w:r>
      <w:r w:rsidRPr="00D52CAF">
        <w:rPr>
          <w:rFonts w:ascii="Arial" w:hAnsi="Arial" w:cs="Arial"/>
          <w:bCs/>
          <w:iCs/>
          <w:sz w:val="20"/>
          <w:szCs w:val="20"/>
        </w:rPr>
        <w:instrText xml:space="preserve"> FORMTEXT </w:instrText>
      </w:r>
      <w:r w:rsidRPr="00D52CAF">
        <w:rPr>
          <w:rFonts w:ascii="Arial" w:hAnsi="Arial" w:cs="Arial"/>
          <w:bCs/>
          <w:iCs/>
          <w:sz w:val="20"/>
          <w:szCs w:val="20"/>
        </w:rPr>
      </w:r>
      <w:r w:rsidRPr="00D52CAF">
        <w:rPr>
          <w:rFonts w:ascii="Arial" w:hAnsi="Arial" w:cs="Arial"/>
          <w:bCs/>
          <w:iCs/>
          <w:sz w:val="20"/>
          <w:szCs w:val="20"/>
        </w:rPr>
        <w:fldChar w:fldCharType="separate"/>
      </w:r>
      <w:r w:rsidRPr="00D52CAF">
        <w:rPr>
          <w:rFonts w:ascii="Arial" w:hAnsi="Arial" w:cs="Arial"/>
          <w:bCs/>
          <w:iCs/>
          <w:noProof/>
          <w:sz w:val="20"/>
          <w:szCs w:val="20"/>
        </w:rPr>
        <w:t> </w:t>
      </w:r>
      <w:r w:rsidRPr="00D52CAF">
        <w:rPr>
          <w:rFonts w:ascii="Arial" w:hAnsi="Arial" w:cs="Arial"/>
          <w:bCs/>
          <w:iCs/>
          <w:noProof/>
          <w:sz w:val="20"/>
          <w:szCs w:val="20"/>
        </w:rPr>
        <w:t> </w:t>
      </w:r>
      <w:r w:rsidRPr="00D52CAF">
        <w:rPr>
          <w:rFonts w:ascii="Arial" w:hAnsi="Arial" w:cs="Arial"/>
          <w:bCs/>
          <w:iCs/>
          <w:noProof/>
          <w:sz w:val="20"/>
          <w:szCs w:val="20"/>
        </w:rPr>
        <w:t> </w:t>
      </w:r>
      <w:r w:rsidRPr="00D52CAF">
        <w:rPr>
          <w:rFonts w:ascii="Arial" w:hAnsi="Arial" w:cs="Arial"/>
          <w:bCs/>
          <w:iCs/>
          <w:noProof/>
          <w:sz w:val="20"/>
          <w:szCs w:val="20"/>
        </w:rPr>
        <w:t> </w:t>
      </w:r>
      <w:r w:rsidRPr="00D52CAF">
        <w:rPr>
          <w:rFonts w:ascii="Arial" w:hAnsi="Arial" w:cs="Arial"/>
          <w:bCs/>
          <w:iCs/>
          <w:noProof/>
          <w:sz w:val="20"/>
          <w:szCs w:val="20"/>
        </w:rPr>
        <w:t> </w:t>
      </w:r>
      <w:r w:rsidRPr="00D52CAF">
        <w:rPr>
          <w:rFonts w:ascii="Arial" w:hAnsi="Arial" w:cs="Arial"/>
          <w:bCs/>
          <w:iCs/>
          <w:sz w:val="20"/>
          <w:szCs w:val="20"/>
        </w:rPr>
        <w:fldChar w:fldCharType="end"/>
      </w:r>
      <w:r w:rsidRPr="00D52CAF">
        <w:rPr>
          <w:rFonts w:ascii="Arial" w:hAnsi="Arial" w:cs="Arial"/>
          <w:sz w:val="20"/>
          <w:szCs w:val="20"/>
        </w:rPr>
        <w:t xml:space="preserve"> pod številko objave </w:t>
      </w:r>
      <w:r w:rsidRPr="00D52CAF">
        <w:rPr>
          <w:rFonts w:ascii="Arial" w:hAnsi="Arial" w:cs="Arial"/>
          <w:bCs/>
          <w:iCs/>
          <w:sz w:val="20"/>
          <w:szCs w:val="20"/>
        </w:rPr>
        <w:fldChar w:fldCharType="begin">
          <w:ffData>
            <w:name w:val="Besedilo12"/>
            <w:enabled/>
            <w:calcOnExit w:val="0"/>
            <w:textInput/>
          </w:ffData>
        </w:fldChar>
      </w:r>
      <w:r w:rsidRPr="00D52CAF">
        <w:rPr>
          <w:rFonts w:ascii="Arial" w:hAnsi="Arial" w:cs="Arial"/>
          <w:bCs/>
          <w:iCs/>
          <w:sz w:val="20"/>
          <w:szCs w:val="20"/>
        </w:rPr>
        <w:instrText xml:space="preserve"> FORMTEXT </w:instrText>
      </w:r>
      <w:r w:rsidRPr="00D52CAF">
        <w:rPr>
          <w:rFonts w:ascii="Arial" w:hAnsi="Arial" w:cs="Arial"/>
          <w:bCs/>
          <w:iCs/>
          <w:sz w:val="20"/>
          <w:szCs w:val="20"/>
        </w:rPr>
      </w:r>
      <w:r w:rsidRPr="00D52CAF">
        <w:rPr>
          <w:rFonts w:ascii="Arial" w:hAnsi="Arial" w:cs="Arial"/>
          <w:bCs/>
          <w:iCs/>
          <w:sz w:val="20"/>
          <w:szCs w:val="20"/>
        </w:rPr>
        <w:fldChar w:fldCharType="separate"/>
      </w:r>
      <w:r w:rsidRPr="00D52CAF">
        <w:rPr>
          <w:rFonts w:ascii="Arial" w:hAnsi="Arial" w:cs="Arial"/>
          <w:bCs/>
          <w:iCs/>
          <w:noProof/>
          <w:sz w:val="20"/>
          <w:szCs w:val="20"/>
        </w:rPr>
        <w:t> </w:t>
      </w:r>
      <w:r w:rsidRPr="00D52CAF">
        <w:rPr>
          <w:rFonts w:ascii="Arial" w:hAnsi="Arial" w:cs="Arial"/>
          <w:bCs/>
          <w:iCs/>
          <w:noProof/>
          <w:sz w:val="20"/>
          <w:szCs w:val="20"/>
        </w:rPr>
        <w:t> </w:t>
      </w:r>
      <w:r w:rsidRPr="00D52CAF">
        <w:rPr>
          <w:rFonts w:ascii="Arial" w:hAnsi="Arial" w:cs="Arial"/>
          <w:bCs/>
          <w:iCs/>
          <w:noProof/>
          <w:sz w:val="20"/>
          <w:szCs w:val="20"/>
        </w:rPr>
        <w:t> </w:t>
      </w:r>
      <w:r w:rsidRPr="00D52CAF">
        <w:rPr>
          <w:rFonts w:ascii="Arial" w:hAnsi="Arial" w:cs="Arial"/>
          <w:bCs/>
          <w:iCs/>
          <w:noProof/>
          <w:sz w:val="20"/>
          <w:szCs w:val="20"/>
        </w:rPr>
        <w:t> </w:t>
      </w:r>
      <w:r w:rsidRPr="00D52CAF">
        <w:rPr>
          <w:rFonts w:ascii="Arial" w:hAnsi="Arial" w:cs="Arial"/>
          <w:bCs/>
          <w:iCs/>
          <w:noProof/>
          <w:sz w:val="20"/>
          <w:szCs w:val="20"/>
        </w:rPr>
        <w:t> </w:t>
      </w:r>
      <w:r w:rsidRPr="00D52CAF">
        <w:rPr>
          <w:rFonts w:ascii="Arial" w:hAnsi="Arial" w:cs="Arial"/>
          <w:bCs/>
          <w:iCs/>
          <w:sz w:val="20"/>
          <w:szCs w:val="20"/>
        </w:rPr>
        <w:fldChar w:fldCharType="end"/>
      </w:r>
      <w:r w:rsidRPr="00D52CAF">
        <w:rPr>
          <w:rFonts w:ascii="Arial" w:hAnsi="Arial" w:cs="Arial"/>
          <w:sz w:val="20"/>
          <w:szCs w:val="20"/>
        </w:rPr>
        <w:t xml:space="preserve">.     </w:t>
      </w:r>
    </w:p>
    <w:p w14:paraId="2DD4BA66" w14:textId="1D5F0DFA" w:rsidR="00225911" w:rsidRPr="00D52CAF" w:rsidRDefault="00225911" w:rsidP="00354A84">
      <w:pPr>
        <w:numPr>
          <w:ilvl w:val="0"/>
          <w:numId w:val="7"/>
        </w:numPr>
        <w:spacing w:after="0" w:line="276" w:lineRule="auto"/>
        <w:jc w:val="both"/>
        <w:rPr>
          <w:rFonts w:ascii="Arial" w:hAnsi="Arial" w:cs="Arial"/>
          <w:sz w:val="20"/>
          <w:szCs w:val="20"/>
        </w:rPr>
      </w:pPr>
      <w:r w:rsidRPr="00D52CAF">
        <w:rPr>
          <w:rFonts w:ascii="Arial" w:hAnsi="Arial" w:cs="Arial"/>
          <w:sz w:val="20"/>
          <w:szCs w:val="20"/>
        </w:rPr>
        <w:t xml:space="preserve">je bil izvajalec izbran kot </w:t>
      </w:r>
      <w:r w:rsidR="00553472">
        <w:rPr>
          <w:rFonts w:ascii="Arial" w:hAnsi="Arial" w:cs="Arial"/>
          <w:sz w:val="20"/>
          <w:szCs w:val="20"/>
        </w:rPr>
        <w:t xml:space="preserve">ekonomsko </w:t>
      </w:r>
      <w:r w:rsidRPr="00D52CAF">
        <w:rPr>
          <w:rFonts w:ascii="Arial" w:hAnsi="Arial" w:cs="Arial"/>
          <w:sz w:val="20"/>
          <w:szCs w:val="20"/>
        </w:rPr>
        <w:t xml:space="preserve">najugodnejši ponudnik predmetnega javnega naročila na podlagi naročnikove odločitve o oddaji naročila št. </w:t>
      </w:r>
      <w:r w:rsidRPr="00D52CAF">
        <w:rPr>
          <w:rFonts w:ascii="Arial" w:eastAsia="Calibri" w:hAnsi="Arial" w:cs="Arial"/>
          <w:sz w:val="20"/>
          <w:szCs w:val="20"/>
        </w:rPr>
        <w:fldChar w:fldCharType="begin">
          <w:ffData>
            <w:name w:val="Besedilo40"/>
            <w:enabled/>
            <w:calcOnExit w:val="0"/>
            <w:textInput/>
          </w:ffData>
        </w:fldChar>
      </w:r>
      <w:r w:rsidRPr="00D52CAF">
        <w:rPr>
          <w:rFonts w:ascii="Arial" w:eastAsia="Calibri" w:hAnsi="Arial" w:cs="Arial"/>
          <w:sz w:val="20"/>
          <w:szCs w:val="20"/>
        </w:rPr>
        <w:instrText xml:space="preserve"> FORMTEXT </w:instrText>
      </w:r>
      <w:r w:rsidRPr="00D52CAF">
        <w:rPr>
          <w:rFonts w:ascii="Arial" w:eastAsia="Calibri" w:hAnsi="Arial" w:cs="Arial"/>
          <w:sz w:val="20"/>
          <w:szCs w:val="20"/>
        </w:rPr>
      </w:r>
      <w:r w:rsidRPr="00D52CAF">
        <w:rPr>
          <w:rFonts w:ascii="Arial" w:eastAsia="Calibri" w:hAnsi="Arial" w:cs="Arial"/>
          <w:sz w:val="20"/>
          <w:szCs w:val="20"/>
        </w:rPr>
        <w:fldChar w:fldCharType="separate"/>
      </w:r>
      <w:r w:rsidRPr="00D52CAF">
        <w:rPr>
          <w:rFonts w:ascii="Arial" w:eastAsia="Calibri" w:hAnsi="Arial" w:cs="Arial"/>
          <w:sz w:val="20"/>
          <w:szCs w:val="20"/>
        </w:rPr>
        <w:t> </w:t>
      </w:r>
      <w:r w:rsidRPr="00D52CAF">
        <w:rPr>
          <w:rFonts w:ascii="Arial" w:eastAsia="Calibri" w:hAnsi="Arial" w:cs="Arial"/>
          <w:sz w:val="20"/>
          <w:szCs w:val="20"/>
        </w:rPr>
        <w:t> </w:t>
      </w:r>
      <w:r w:rsidRPr="00D52CAF">
        <w:rPr>
          <w:rFonts w:ascii="Arial" w:eastAsia="Calibri" w:hAnsi="Arial" w:cs="Arial"/>
          <w:sz w:val="20"/>
          <w:szCs w:val="20"/>
        </w:rPr>
        <w:t> </w:t>
      </w:r>
      <w:r w:rsidRPr="00D52CAF">
        <w:rPr>
          <w:rFonts w:ascii="Arial" w:eastAsia="Calibri" w:hAnsi="Arial" w:cs="Arial"/>
          <w:sz w:val="20"/>
          <w:szCs w:val="20"/>
        </w:rPr>
        <w:t> </w:t>
      </w:r>
      <w:r w:rsidRPr="00D52CAF">
        <w:rPr>
          <w:rFonts w:ascii="Arial" w:eastAsia="Calibri" w:hAnsi="Arial" w:cs="Arial"/>
          <w:sz w:val="20"/>
          <w:szCs w:val="20"/>
        </w:rPr>
        <w:t> </w:t>
      </w:r>
      <w:r w:rsidRPr="00D52CAF">
        <w:rPr>
          <w:rFonts w:ascii="Arial" w:eastAsia="Calibri" w:hAnsi="Arial" w:cs="Arial"/>
          <w:sz w:val="20"/>
          <w:szCs w:val="20"/>
        </w:rPr>
        <w:fldChar w:fldCharType="end"/>
      </w:r>
      <w:r w:rsidRPr="00D52CAF">
        <w:rPr>
          <w:rFonts w:ascii="Arial" w:hAnsi="Arial" w:cs="Arial"/>
          <w:sz w:val="20"/>
          <w:szCs w:val="20"/>
        </w:rPr>
        <w:t xml:space="preserve">, z dne </w:t>
      </w:r>
      <w:r w:rsidRPr="00D52CAF">
        <w:rPr>
          <w:rFonts w:ascii="Arial" w:eastAsia="Calibri" w:hAnsi="Arial" w:cs="Arial"/>
          <w:sz w:val="20"/>
          <w:szCs w:val="20"/>
        </w:rPr>
        <w:fldChar w:fldCharType="begin">
          <w:ffData>
            <w:name w:val="Besedilo40"/>
            <w:enabled/>
            <w:calcOnExit w:val="0"/>
            <w:textInput/>
          </w:ffData>
        </w:fldChar>
      </w:r>
      <w:r w:rsidRPr="00D52CAF">
        <w:rPr>
          <w:rFonts w:ascii="Arial" w:eastAsia="Calibri" w:hAnsi="Arial" w:cs="Arial"/>
          <w:sz w:val="20"/>
          <w:szCs w:val="20"/>
        </w:rPr>
        <w:instrText xml:space="preserve"> FORMTEXT </w:instrText>
      </w:r>
      <w:r w:rsidRPr="00D52CAF">
        <w:rPr>
          <w:rFonts w:ascii="Arial" w:eastAsia="Calibri" w:hAnsi="Arial" w:cs="Arial"/>
          <w:sz w:val="20"/>
          <w:szCs w:val="20"/>
        </w:rPr>
      </w:r>
      <w:r w:rsidRPr="00D52CAF">
        <w:rPr>
          <w:rFonts w:ascii="Arial" w:eastAsia="Calibri" w:hAnsi="Arial" w:cs="Arial"/>
          <w:sz w:val="20"/>
          <w:szCs w:val="20"/>
        </w:rPr>
        <w:fldChar w:fldCharType="separate"/>
      </w:r>
      <w:r w:rsidRPr="00D52CAF">
        <w:rPr>
          <w:rFonts w:ascii="Arial" w:eastAsia="Calibri" w:hAnsi="Arial" w:cs="Arial"/>
          <w:sz w:val="20"/>
          <w:szCs w:val="20"/>
        </w:rPr>
        <w:t> </w:t>
      </w:r>
      <w:r w:rsidRPr="00D52CAF">
        <w:rPr>
          <w:rFonts w:ascii="Arial" w:eastAsia="Calibri" w:hAnsi="Arial" w:cs="Arial"/>
          <w:sz w:val="20"/>
          <w:szCs w:val="20"/>
        </w:rPr>
        <w:t> </w:t>
      </w:r>
      <w:r w:rsidRPr="00D52CAF">
        <w:rPr>
          <w:rFonts w:ascii="Arial" w:eastAsia="Calibri" w:hAnsi="Arial" w:cs="Arial"/>
          <w:sz w:val="20"/>
          <w:szCs w:val="20"/>
        </w:rPr>
        <w:t> </w:t>
      </w:r>
      <w:r w:rsidRPr="00D52CAF">
        <w:rPr>
          <w:rFonts w:ascii="Arial" w:eastAsia="Calibri" w:hAnsi="Arial" w:cs="Arial"/>
          <w:sz w:val="20"/>
          <w:szCs w:val="20"/>
        </w:rPr>
        <w:t> </w:t>
      </w:r>
      <w:r w:rsidRPr="00D52CAF">
        <w:rPr>
          <w:rFonts w:ascii="Arial" w:eastAsia="Calibri" w:hAnsi="Arial" w:cs="Arial"/>
          <w:sz w:val="20"/>
          <w:szCs w:val="20"/>
        </w:rPr>
        <w:t> </w:t>
      </w:r>
      <w:r w:rsidRPr="00D52CAF">
        <w:rPr>
          <w:rFonts w:ascii="Arial" w:eastAsia="Calibri" w:hAnsi="Arial" w:cs="Arial"/>
          <w:sz w:val="20"/>
          <w:szCs w:val="20"/>
        </w:rPr>
        <w:fldChar w:fldCharType="end"/>
      </w:r>
      <w:r w:rsidRPr="00D52CAF">
        <w:rPr>
          <w:rFonts w:ascii="Arial" w:hAnsi="Arial" w:cs="Arial"/>
          <w:sz w:val="20"/>
          <w:szCs w:val="20"/>
        </w:rPr>
        <w:t xml:space="preserve"> . </w:t>
      </w:r>
    </w:p>
    <w:p w14:paraId="54FF9C3E" w14:textId="77777777" w:rsidR="00225911" w:rsidRPr="00D52CAF" w:rsidRDefault="00225911" w:rsidP="00354A84">
      <w:pPr>
        <w:numPr>
          <w:ilvl w:val="0"/>
          <w:numId w:val="7"/>
        </w:numPr>
        <w:spacing w:after="0" w:line="276" w:lineRule="auto"/>
        <w:jc w:val="both"/>
        <w:rPr>
          <w:rFonts w:ascii="Arial" w:hAnsi="Arial" w:cs="Arial"/>
          <w:sz w:val="20"/>
          <w:szCs w:val="20"/>
        </w:rPr>
      </w:pPr>
      <w:r w:rsidRPr="00D52CAF">
        <w:rPr>
          <w:rFonts w:ascii="Arial" w:hAnsi="Arial" w:cs="Arial"/>
          <w:sz w:val="20"/>
          <w:szCs w:val="20"/>
        </w:rPr>
        <w:t xml:space="preserve">partnerji skupnega nastopanja na strani </w:t>
      </w:r>
      <w:r w:rsidR="005D27FB" w:rsidRPr="00D52CAF">
        <w:rPr>
          <w:rFonts w:ascii="Arial" w:hAnsi="Arial" w:cs="Arial"/>
          <w:sz w:val="20"/>
          <w:szCs w:val="20"/>
        </w:rPr>
        <w:t>izvajalc</w:t>
      </w:r>
      <w:r w:rsidRPr="00D52CAF">
        <w:rPr>
          <w:rFonts w:ascii="Arial" w:hAnsi="Arial" w:cs="Arial"/>
          <w:sz w:val="20"/>
          <w:szCs w:val="20"/>
        </w:rPr>
        <w:t>a (v nadaljevanju: partnerji) do naročnika prevzemajo neomejeno solidarno odgovornost za izpolnitev obveznosti po tej pogodbi, v primeru partnerske ponudbe</w:t>
      </w:r>
    </w:p>
    <w:p w14:paraId="6D19D169" w14:textId="77777777" w:rsidR="00225911" w:rsidRPr="00D52CAF" w:rsidRDefault="00225911" w:rsidP="006734C7">
      <w:pPr>
        <w:numPr>
          <w:ilvl w:val="12"/>
          <w:numId w:val="0"/>
        </w:numPr>
        <w:tabs>
          <w:tab w:val="left" w:pos="6237"/>
        </w:tabs>
        <w:spacing w:after="0" w:line="240" w:lineRule="auto"/>
        <w:ind w:left="-9014"/>
        <w:jc w:val="center"/>
        <w:rPr>
          <w:rFonts w:ascii="Arial" w:eastAsia="Times New Roman" w:hAnsi="Arial" w:cs="Arial"/>
          <w:b/>
          <w:sz w:val="20"/>
          <w:szCs w:val="20"/>
          <w:lang w:eastAsia="sl-SI"/>
        </w:rPr>
      </w:pPr>
    </w:p>
    <w:p w14:paraId="12838FA6" w14:textId="77777777" w:rsidR="00225911" w:rsidRPr="00D52CAF" w:rsidRDefault="00225911" w:rsidP="00225911">
      <w:pPr>
        <w:autoSpaceDE w:val="0"/>
        <w:autoSpaceDN w:val="0"/>
        <w:adjustRightInd w:val="0"/>
        <w:spacing w:after="0" w:line="240" w:lineRule="auto"/>
        <w:jc w:val="both"/>
        <w:rPr>
          <w:rFonts w:ascii="Arial" w:eastAsia="Frutiger" w:hAnsi="Arial" w:cs="Arial"/>
          <w:sz w:val="20"/>
          <w:szCs w:val="20"/>
        </w:rPr>
      </w:pPr>
      <w:r w:rsidRPr="00D52CAF">
        <w:rPr>
          <w:rFonts w:ascii="Arial" w:hAnsi="Arial" w:cs="Arial"/>
          <w:sz w:val="20"/>
          <w:szCs w:val="20"/>
        </w:rPr>
        <w:t>Pogodbeni stranki se strinjata, da so s</w:t>
      </w:r>
      <w:r w:rsidRPr="00D52CAF">
        <w:rPr>
          <w:rFonts w:ascii="Arial" w:eastAsia="Frutiger" w:hAnsi="Arial" w:cs="Arial"/>
          <w:sz w:val="20"/>
          <w:szCs w:val="20"/>
        </w:rPr>
        <w:t xml:space="preserve">estavni deli pogodbe:  </w:t>
      </w:r>
    </w:p>
    <w:p w14:paraId="5C2A995C" w14:textId="77777777" w:rsidR="00225911" w:rsidRPr="00D52CAF" w:rsidRDefault="00225911" w:rsidP="00354A84">
      <w:pPr>
        <w:numPr>
          <w:ilvl w:val="0"/>
          <w:numId w:val="25"/>
        </w:numPr>
        <w:suppressAutoHyphens/>
        <w:autoSpaceDE w:val="0"/>
        <w:autoSpaceDN w:val="0"/>
        <w:adjustRightInd w:val="0"/>
        <w:spacing w:after="0" w:line="240" w:lineRule="auto"/>
        <w:jc w:val="both"/>
        <w:rPr>
          <w:rFonts w:ascii="Arial" w:eastAsia="Frutiger" w:hAnsi="Arial" w:cs="Arial"/>
          <w:sz w:val="20"/>
          <w:szCs w:val="20"/>
        </w:rPr>
      </w:pPr>
      <w:r w:rsidRPr="00D52CAF">
        <w:rPr>
          <w:rFonts w:ascii="Arial" w:eastAsia="Frutiger" w:hAnsi="Arial" w:cs="Arial"/>
          <w:sz w:val="20"/>
          <w:szCs w:val="20"/>
        </w:rPr>
        <w:t xml:space="preserve">razpisna dokumentacija št. ……….. z dne </w:t>
      </w:r>
      <w:r w:rsidRPr="00D52CAF">
        <w:rPr>
          <w:rFonts w:ascii="Arial" w:hAnsi="Arial" w:cs="Arial"/>
          <w:sz w:val="20"/>
          <w:szCs w:val="20"/>
        </w:rPr>
        <w:t xml:space="preserve">(navesti datum) </w:t>
      </w:r>
      <w:r w:rsidRPr="00D52CAF">
        <w:rPr>
          <w:rFonts w:ascii="Arial" w:eastAsia="Frutiger" w:hAnsi="Arial" w:cs="Arial"/>
          <w:sz w:val="20"/>
          <w:szCs w:val="20"/>
        </w:rPr>
        <w:t xml:space="preserve">(v nadaljevanju: razpisna dokumentacija), </w:t>
      </w:r>
    </w:p>
    <w:p w14:paraId="694A5841" w14:textId="77777777" w:rsidR="00225911" w:rsidRPr="00D52CAF" w:rsidRDefault="00225911" w:rsidP="00354A84">
      <w:pPr>
        <w:keepNext/>
        <w:keepLines/>
        <w:numPr>
          <w:ilvl w:val="0"/>
          <w:numId w:val="25"/>
        </w:numPr>
        <w:autoSpaceDE w:val="0"/>
        <w:autoSpaceDN w:val="0"/>
        <w:adjustRightInd w:val="0"/>
        <w:spacing w:after="0" w:line="240" w:lineRule="auto"/>
        <w:contextualSpacing/>
        <w:jc w:val="both"/>
        <w:rPr>
          <w:rFonts w:ascii="Arial" w:eastAsia="Frutiger" w:hAnsi="Arial" w:cs="Arial"/>
          <w:sz w:val="20"/>
          <w:szCs w:val="20"/>
        </w:rPr>
      </w:pPr>
      <w:r w:rsidRPr="00D52CAF">
        <w:rPr>
          <w:rFonts w:ascii="Arial" w:eastAsia="Frutiger" w:hAnsi="Arial" w:cs="Arial"/>
          <w:sz w:val="20"/>
          <w:szCs w:val="20"/>
        </w:rPr>
        <w:t xml:space="preserve">ponudba </w:t>
      </w:r>
      <w:r w:rsidR="006A587B" w:rsidRPr="00D52CAF">
        <w:rPr>
          <w:rFonts w:ascii="Arial" w:eastAsia="Frutiger" w:hAnsi="Arial" w:cs="Arial"/>
          <w:sz w:val="20"/>
          <w:szCs w:val="20"/>
        </w:rPr>
        <w:t>izvajalca</w:t>
      </w:r>
      <w:r w:rsidRPr="00D52CAF">
        <w:rPr>
          <w:rFonts w:ascii="Arial" w:eastAsia="Frutiger" w:hAnsi="Arial" w:cs="Arial"/>
          <w:sz w:val="20"/>
          <w:szCs w:val="20"/>
        </w:rPr>
        <w:t xml:space="preserve"> št. ………………… z dne </w:t>
      </w:r>
      <w:r w:rsidRPr="00D52CAF">
        <w:rPr>
          <w:rFonts w:ascii="Arial" w:hAnsi="Arial" w:cs="Arial"/>
          <w:sz w:val="20"/>
          <w:szCs w:val="20"/>
        </w:rPr>
        <w:t>(navesti datum)</w:t>
      </w:r>
      <w:r w:rsidR="006A587B" w:rsidRPr="00D52CAF">
        <w:rPr>
          <w:rFonts w:ascii="Arial" w:hAnsi="Arial" w:cs="Arial"/>
          <w:sz w:val="20"/>
          <w:szCs w:val="20"/>
        </w:rPr>
        <w:t>.</w:t>
      </w:r>
    </w:p>
    <w:p w14:paraId="64289CCA" w14:textId="77777777" w:rsidR="00225911" w:rsidRPr="00D52CAF" w:rsidRDefault="00225911" w:rsidP="006734C7">
      <w:pPr>
        <w:numPr>
          <w:ilvl w:val="12"/>
          <w:numId w:val="0"/>
        </w:numPr>
        <w:tabs>
          <w:tab w:val="left" w:pos="6237"/>
        </w:tabs>
        <w:spacing w:after="0" w:line="240" w:lineRule="auto"/>
        <w:ind w:left="-9014"/>
        <w:jc w:val="center"/>
        <w:rPr>
          <w:rFonts w:ascii="Arial" w:eastAsia="Times New Roman" w:hAnsi="Arial" w:cs="Arial"/>
          <w:b/>
          <w:sz w:val="20"/>
          <w:szCs w:val="20"/>
          <w:lang w:eastAsia="sl-SI"/>
        </w:rPr>
      </w:pPr>
    </w:p>
    <w:p w14:paraId="0513CFCC" w14:textId="77777777" w:rsidR="00225911" w:rsidRPr="00D52CAF" w:rsidRDefault="00225911" w:rsidP="006734C7">
      <w:pPr>
        <w:numPr>
          <w:ilvl w:val="12"/>
          <w:numId w:val="0"/>
        </w:numPr>
        <w:tabs>
          <w:tab w:val="left" w:pos="6237"/>
        </w:tabs>
        <w:spacing w:after="0" w:line="240" w:lineRule="auto"/>
        <w:ind w:left="-9014"/>
        <w:jc w:val="center"/>
        <w:rPr>
          <w:rFonts w:ascii="Arial" w:eastAsia="Times New Roman" w:hAnsi="Arial" w:cs="Arial"/>
          <w:b/>
          <w:sz w:val="20"/>
          <w:szCs w:val="20"/>
          <w:lang w:eastAsia="sl-SI"/>
        </w:rPr>
      </w:pPr>
    </w:p>
    <w:p w14:paraId="6417737D" w14:textId="77777777" w:rsidR="00225911" w:rsidRPr="00D52CAF" w:rsidRDefault="00225911" w:rsidP="00225911">
      <w:pPr>
        <w:spacing w:after="0" w:line="240" w:lineRule="auto"/>
        <w:jc w:val="center"/>
        <w:rPr>
          <w:rFonts w:ascii="Arial" w:hAnsi="Arial" w:cs="Arial"/>
          <w:sz w:val="20"/>
          <w:szCs w:val="20"/>
        </w:rPr>
      </w:pPr>
      <w:r w:rsidRPr="00D52CAF">
        <w:rPr>
          <w:rFonts w:ascii="Arial" w:hAnsi="Arial" w:cs="Arial"/>
          <w:sz w:val="20"/>
          <w:szCs w:val="20"/>
        </w:rPr>
        <w:t>PREDMET POGODBE</w:t>
      </w:r>
    </w:p>
    <w:p w14:paraId="72B66CF5" w14:textId="77777777" w:rsidR="00225911" w:rsidRPr="00D52CAF" w:rsidRDefault="00225911" w:rsidP="0063624B">
      <w:pPr>
        <w:spacing w:after="0" w:line="276" w:lineRule="auto"/>
        <w:ind w:left="4248"/>
        <w:jc w:val="both"/>
        <w:rPr>
          <w:rFonts w:ascii="Arial" w:hAnsi="Arial" w:cs="Arial"/>
          <w:sz w:val="20"/>
          <w:szCs w:val="20"/>
        </w:rPr>
      </w:pPr>
      <w:r w:rsidRPr="00D52CAF">
        <w:rPr>
          <w:rFonts w:ascii="Arial" w:hAnsi="Arial" w:cs="Arial"/>
          <w:sz w:val="20"/>
          <w:szCs w:val="20"/>
        </w:rPr>
        <w:t>2. člen</w:t>
      </w:r>
    </w:p>
    <w:p w14:paraId="5B7ED815" w14:textId="77777777" w:rsidR="00225911" w:rsidRPr="00D52CAF" w:rsidRDefault="00225911" w:rsidP="006734C7">
      <w:pPr>
        <w:numPr>
          <w:ilvl w:val="12"/>
          <w:numId w:val="0"/>
        </w:numPr>
        <w:tabs>
          <w:tab w:val="left" w:pos="6237"/>
        </w:tabs>
        <w:spacing w:after="0" w:line="240" w:lineRule="auto"/>
        <w:ind w:left="-9014"/>
        <w:jc w:val="center"/>
        <w:rPr>
          <w:rFonts w:ascii="Arial" w:eastAsia="Times New Roman" w:hAnsi="Arial" w:cs="Arial"/>
          <w:b/>
          <w:sz w:val="20"/>
          <w:szCs w:val="20"/>
          <w:lang w:eastAsia="sl-SI"/>
        </w:rPr>
      </w:pPr>
    </w:p>
    <w:p w14:paraId="2C3478D1" w14:textId="77777777" w:rsidR="00225911" w:rsidRPr="00D52CAF" w:rsidRDefault="00225911" w:rsidP="00225911">
      <w:pPr>
        <w:spacing w:after="0" w:line="240" w:lineRule="auto"/>
        <w:jc w:val="both"/>
        <w:rPr>
          <w:rFonts w:ascii="Arial" w:hAnsi="Arial" w:cs="Arial"/>
          <w:sz w:val="20"/>
          <w:szCs w:val="20"/>
          <w:lang w:eastAsia="sl-SI" w:bidi="sl-SI"/>
        </w:rPr>
      </w:pPr>
      <w:r w:rsidRPr="00D52CAF">
        <w:rPr>
          <w:rFonts w:ascii="Arial" w:hAnsi="Arial" w:cs="Arial"/>
          <w:sz w:val="20"/>
          <w:szCs w:val="20"/>
          <w:lang w:eastAsia="sl-SI" w:bidi="sl-SI"/>
        </w:rPr>
        <w:t xml:space="preserve">S to pogodbo se </w:t>
      </w:r>
      <w:r w:rsidR="00172B9F" w:rsidRPr="00D52CAF">
        <w:rPr>
          <w:rFonts w:ascii="Arial" w:hAnsi="Arial" w:cs="Arial"/>
          <w:sz w:val="20"/>
          <w:szCs w:val="20"/>
          <w:lang w:eastAsia="sl-SI" w:bidi="sl-SI"/>
        </w:rPr>
        <w:t>izvajalec</w:t>
      </w:r>
      <w:r w:rsidRPr="00D52CAF">
        <w:rPr>
          <w:rFonts w:ascii="Arial" w:hAnsi="Arial" w:cs="Arial"/>
          <w:sz w:val="20"/>
          <w:szCs w:val="20"/>
          <w:lang w:eastAsia="sl-SI" w:bidi="sl-SI"/>
        </w:rPr>
        <w:t xml:space="preserve"> zavezuje za naročnika izdelati projektno dokumentacijo </w:t>
      </w:r>
      <w:r w:rsidRPr="00D52CAF">
        <w:rPr>
          <w:rFonts w:ascii="Arial" w:hAnsi="Arial" w:cs="Arial"/>
          <w:bCs/>
          <w:sz w:val="20"/>
          <w:szCs w:val="20"/>
          <w:lang w:eastAsia="sl-SI" w:bidi="sl-SI"/>
        </w:rPr>
        <w:t xml:space="preserve">za </w:t>
      </w:r>
      <w:r w:rsidR="003D5BA2" w:rsidRPr="00D52CAF">
        <w:rPr>
          <w:rFonts w:ascii="Arial" w:hAnsi="Arial" w:cs="Arial"/>
          <w:b/>
          <w:sz w:val="20"/>
          <w:szCs w:val="20"/>
        </w:rPr>
        <w:t>Kampus Vrazov trg KVT II</w:t>
      </w:r>
      <w:r w:rsidR="003D5BA2" w:rsidRPr="00D52CAF">
        <w:rPr>
          <w:rFonts w:ascii="Arial" w:hAnsi="Arial" w:cs="Arial"/>
          <w:b/>
          <w:bCs/>
          <w:sz w:val="20"/>
          <w:szCs w:val="20"/>
        </w:rPr>
        <w:t>«</w:t>
      </w:r>
      <w:r w:rsidR="003D5BA2" w:rsidRPr="00D52CAF">
        <w:rPr>
          <w:rFonts w:ascii="Arial" w:hAnsi="Arial" w:cs="Arial"/>
          <w:sz w:val="20"/>
          <w:szCs w:val="20"/>
        </w:rPr>
        <w:t xml:space="preserve"> </w:t>
      </w:r>
      <w:r w:rsidRPr="00D52CAF">
        <w:rPr>
          <w:rFonts w:ascii="Arial" w:hAnsi="Arial" w:cs="Arial"/>
          <w:sz w:val="20"/>
          <w:szCs w:val="20"/>
          <w:lang w:eastAsia="sl-SI" w:bidi="sl-SI"/>
        </w:rPr>
        <w:t xml:space="preserve"> in opraviti druge </w:t>
      </w:r>
      <w:r w:rsidR="005D27FB" w:rsidRPr="00D52CAF">
        <w:rPr>
          <w:rFonts w:ascii="Arial" w:hAnsi="Arial" w:cs="Arial"/>
          <w:sz w:val="20"/>
          <w:szCs w:val="20"/>
          <w:lang w:eastAsia="sl-SI" w:bidi="sl-SI"/>
        </w:rPr>
        <w:t>izvajal</w:t>
      </w:r>
      <w:r w:rsidRPr="00D52CAF">
        <w:rPr>
          <w:rFonts w:ascii="Arial" w:hAnsi="Arial" w:cs="Arial"/>
          <w:sz w:val="20"/>
          <w:szCs w:val="20"/>
          <w:lang w:eastAsia="sl-SI" w:bidi="sl-SI"/>
        </w:rPr>
        <w:t>ske storitve, vse v obsegu, na način, v obliki in rokih, določenih s to pogodbo, naročnik pa se zavezuje, da mu bo za to plačal ceno v višini, na način in v rokih, določenih s to pogodbo.</w:t>
      </w:r>
    </w:p>
    <w:p w14:paraId="02B56421" w14:textId="77777777" w:rsidR="00225911" w:rsidRPr="00D52CAF" w:rsidRDefault="00225911" w:rsidP="006734C7">
      <w:pPr>
        <w:numPr>
          <w:ilvl w:val="12"/>
          <w:numId w:val="0"/>
        </w:numPr>
        <w:tabs>
          <w:tab w:val="left" w:pos="6237"/>
        </w:tabs>
        <w:spacing w:after="0" w:line="240" w:lineRule="auto"/>
        <w:ind w:left="-9014"/>
        <w:jc w:val="center"/>
        <w:rPr>
          <w:rFonts w:ascii="Arial" w:eastAsia="Times New Roman" w:hAnsi="Arial" w:cs="Arial"/>
          <w:b/>
          <w:sz w:val="20"/>
          <w:szCs w:val="20"/>
          <w:lang w:eastAsia="sl-SI"/>
        </w:rPr>
      </w:pPr>
    </w:p>
    <w:p w14:paraId="03CEF4AC" w14:textId="77777777" w:rsidR="003D5BA2" w:rsidRPr="00D52CAF" w:rsidRDefault="003D5BA2" w:rsidP="007D2C90">
      <w:pPr>
        <w:spacing w:after="0" w:line="240" w:lineRule="auto"/>
        <w:jc w:val="center"/>
        <w:rPr>
          <w:rFonts w:ascii="Arial" w:hAnsi="Arial" w:cs="Arial"/>
          <w:sz w:val="20"/>
          <w:szCs w:val="20"/>
        </w:rPr>
      </w:pPr>
      <w:r w:rsidRPr="00D52CAF">
        <w:rPr>
          <w:rFonts w:ascii="Arial" w:hAnsi="Arial" w:cs="Arial"/>
          <w:sz w:val="20"/>
          <w:szCs w:val="20"/>
        </w:rPr>
        <w:t>OBSEG DEL</w:t>
      </w:r>
    </w:p>
    <w:p w14:paraId="358D242F" w14:textId="77777777" w:rsidR="003D5BA2" w:rsidRPr="00D52CAF" w:rsidRDefault="003D5BA2" w:rsidP="0063624B">
      <w:pPr>
        <w:spacing w:after="0" w:line="276" w:lineRule="auto"/>
        <w:ind w:left="4248"/>
        <w:jc w:val="both"/>
        <w:rPr>
          <w:rFonts w:ascii="Arial" w:hAnsi="Arial" w:cs="Arial"/>
          <w:sz w:val="20"/>
          <w:szCs w:val="20"/>
        </w:rPr>
      </w:pPr>
      <w:r w:rsidRPr="00D52CAF">
        <w:rPr>
          <w:rFonts w:ascii="Arial" w:hAnsi="Arial" w:cs="Arial"/>
          <w:sz w:val="20"/>
          <w:szCs w:val="20"/>
        </w:rPr>
        <w:t>3. člen</w:t>
      </w:r>
    </w:p>
    <w:p w14:paraId="7D90223B" w14:textId="77777777" w:rsidR="00653DF1" w:rsidRPr="00D52CAF" w:rsidRDefault="00653DF1" w:rsidP="003D5BA2">
      <w:pPr>
        <w:suppressAutoHyphens/>
        <w:overflowPunct w:val="0"/>
        <w:autoSpaceDE w:val="0"/>
        <w:autoSpaceDN w:val="0"/>
        <w:adjustRightInd w:val="0"/>
        <w:spacing w:after="0" w:line="240" w:lineRule="exact"/>
        <w:textAlignment w:val="baseline"/>
        <w:rPr>
          <w:rFonts w:cs="Calibri"/>
          <w:bCs/>
          <w:sz w:val="20"/>
          <w:szCs w:val="20"/>
          <w:lang w:eastAsia="sl-SI" w:bidi="sl-SI"/>
        </w:rPr>
      </w:pPr>
    </w:p>
    <w:p w14:paraId="1D7E1D7C" w14:textId="77777777" w:rsidR="003D5BA2" w:rsidRPr="00D52CAF" w:rsidRDefault="003D5BA2" w:rsidP="003D5BA2">
      <w:pPr>
        <w:suppressAutoHyphens/>
        <w:overflowPunct w:val="0"/>
        <w:autoSpaceDE w:val="0"/>
        <w:autoSpaceDN w:val="0"/>
        <w:adjustRightInd w:val="0"/>
        <w:spacing w:after="0" w:line="240" w:lineRule="exact"/>
        <w:textAlignment w:val="baseline"/>
        <w:rPr>
          <w:rFonts w:ascii="Arial" w:eastAsia="Calibri" w:hAnsi="Arial" w:cs="Arial"/>
          <w:iCs/>
          <w:color w:val="000000"/>
          <w:spacing w:val="-1"/>
          <w:sz w:val="20"/>
          <w:szCs w:val="20"/>
          <w:lang w:eastAsia="sl-SI"/>
        </w:rPr>
      </w:pPr>
      <w:r w:rsidRPr="00D52CAF">
        <w:rPr>
          <w:rFonts w:ascii="Arial" w:eastAsia="Calibri" w:hAnsi="Arial" w:cs="Arial"/>
          <w:iCs/>
          <w:color w:val="000000"/>
          <w:spacing w:val="-1"/>
          <w:sz w:val="20"/>
          <w:szCs w:val="20"/>
          <w:lang w:eastAsia="sl-SI"/>
        </w:rPr>
        <w:t>Podrobnejša opredelitev obsega storitev, ki so predmet pogodbe:</w:t>
      </w:r>
    </w:p>
    <w:p w14:paraId="0A3DE5C2" w14:textId="77777777" w:rsidR="00225911" w:rsidRPr="00D52CAF" w:rsidRDefault="00225911" w:rsidP="006734C7">
      <w:pPr>
        <w:numPr>
          <w:ilvl w:val="12"/>
          <w:numId w:val="0"/>
        </w:numPr>
        <w:tabs>
          <w:tab w:val="left" w:pos="6237"/>
        </w:tabs>
        <w:spacing w:after="0" w:line="240" w:lineRule="auto"/>
        <w:ind w:left="-9014"/>
        <w:jc w:val="center"/>
        <w:rPr>
          <w:rFonts w:ascii="Arial" w:eastAsia="Times New Roman" w:hAnsi="Arial" w:cs="Arial"/>
          <w:b/>
          <w:sz w:val="20"/>
          <w:szCs w:val="20"/>
          <w:lang w:eastAsia="sl-SI"/>
        </w:rPr>
      </w:pPr>
    </w:p>
    <w:p w14:paraId="03A3F070" w14:textId="77777777" w:rsidR="007D2C90" w:rsidRPr="00D52CAF" w:rsidRDefault="007D2C90" w:rsidP="007D2C90">
      <w:pPr>
        <w:jc w:val="both"/>
        <w:rPr>
          <w:rFonts w:ascii="Arial" w:hAnsi="Arial" w:cs="Arial"/>
          <w:b/>
          <w:sz w:val="20"/>
          <w:szCs w:val="20"/>
          <w:u w:val="single"/>
        </w:rPr>
      </w:pPr>
      <w:r w:rsidRPr="00D52CAF">
        <w:rPr>
          <w:rFonts w:ascii="Arial" w:hAnsi="Arial" w:cs="Arial"/>
          <w:b/>
          <w:sz w:val="20"/>
          <w:szCs w:val="20"/>
          <w:u w:val="single"/>
        </w:rPr>
        <w:t>Projektna in druga dokumentacija</w:t>
      </w:r>
    </w:p>
    <w:p w14:paraId="434BAB90" w14:textId="345E6C6E" w:rsidR="007D2C90" w:rsidRPr="00D52CAF" w:rsidRDefault="007D2C90" w:rsidP="007D2C90">
      <w:pPr>
        <w:jc w:val="both"/>
        <w:rPr>
          <w:rFonts w:ascii="Arial" w:hAnsi="Arial" w:cs="Arial"/>
          <w:iCs/>
          <w:sz w:val="20"/>
          <w:szCs w:val="20"/>
        </w:rPr>
      </w:pPr>
      <w:r w:rsidRPr="00D52CAF">
        <w:rPr>
          <w:rFonts w:ascii="Arial" w:hAnsi="Arial" w:cs="Arial"/>
          <w:iCs/>
          <w:sz w:val="20"/>
          <w:szCs w:val="20"/>
        </w:rPr>
        <w:t>Izvajalec bo za naročnika/uporabnika opravil naslednja dela in izdelal naslednjo projektno dokumentacijo v obsegu in v obliki, ki jo določajo veljavni predpisi s področja graditve objektov in urejanja prostorov ter standardi in pravila stroke za vsako fazo (Pravilnik o projektni in drugi dokumentaciji ter obrazci pri graditvi objektov, Uradni list RS, št. 30/2023, v nadaljevanju  Pravilnik), oz. skladno z veljavno zakonodajo</w:t>
      </w:r>
      <w:r w:rsidR="00553472">
        <w:rPr>
          <w:rFonts w:ascii="Arial" w:hAnsi="Arial" w:cs="Arial"/>
          <w:iCs/>
          <w:sz w:val="20"/>
          <w:szCs w:val="20"/>
        </w:rPr>
        <w:t xml:space="preserve">. </w:t>
      </w:r>
      <w:r w:rsidR="00553472" w:rsidRPr="00553472">
        <w:rPr>
          <w:rFonts w:ascii="Arial" w:hAnsi="Arial" w:cs="Arial"/>
          <w:iCs/>
          <w:sz w:val="20"/>
          <w:szCs w:val="20"/>
        </w:rPr>
        <w:tab/>
        <w:t xml:space="preserve">Predmet javnega naročila je </w:t>
      </w:r>
      <w:proofErr w:type="spellStart"/>
      <w:r w:rsidR="00553472" w:rsidRPr="00553472">
        <w:rPr>
          <w:rFonts w:ascii="Arial" w:hAnsi="Arial" w:cs="Arial"/>
          <w:iCs/>
          <w:sz w:val="20"/>
          <w:szCs w:val="20"/>
        </w:rPr>
        <w:t>okoljsko</w:t>
      </w:r>
      <w:proofErr w:type="spellEnd"/>
      <w:r w:rsidR="00553472" w:rsidRPr="00553472">
        <w:rPr>
          <w:rFonts w:ascii="Arial" w:hAnsi="Arial" w:cs="Arial"/>
          <w:iCs/>
          <w:sz w:val="20"/>
          <w:szCs w:val="20"/>
        </w:rPr>
        <w:t xml:space="preserve"> manj obremenjujoče projektiranje, pri čemer se upoštevajo </w:t>
      </w:r>
      <w:proofErr w:type="spellStart"/>
      <w:r w:rsidR="00553472" w:rsidRPr="00553472">
        <w:rPr>
          <w:rFonts w:ascii="Arial" w:hAnsi="Arial" w:cs="Arial"/>
          <w:iCs/>
          <w:sz w:val="20"/>
          <w:szCs w:val="20"/>
        </w:rPr>
        <w:t>okoljski</w:t>
      </w:r>
      <w:proofErr w:type="spellEnd"/>
      <w:r w:rsidR="00553472" w:rsidRPr="00553472">
        <w:rPr>
          <w:rFonts w:ascii="Arial" w:hAnsi="Arial" w:cs="Arial"/>
          <w:iCs/>
          <w:sz w:val="20"/>
          <w:szCs w:val="20"/>
        </w:rPr>
        <w:t xml:space="preserve"> vidiki iz Uredbe o zelenem javnem naročanju (Ur. l. RS št. 51/17, 64/19, 121/21 in 132/23).</w:t>
      </w:r>
    </w:p>
    <w:p w14:paraId="490199F7" w14:textId="77777777" w:rsidR="00E17348" w:rsidRPr="00D52CAF" w:rsidRDefault="00E17348" w:rsidP="00E17348">
      <w:pPr>
        <w:widowControl w:val="0"/>
        <w:suppressAutoHyphens/>
        <w:overflowPunct w:val="0"/>
        <w:autoSpaceDE w:val="0"/>
        <w:autoSpaceDN w:val="0"/>
        <w:adjustRightInd w:val="0"/>
        <w:textAlignment w:val="baseline"/>
        <w:rPr>
          <w:rFonts w:ascii="Arial" w:eastAsia="SimSun" w:hAnsi="Arial" w:cs="Arial"/>
          <w:iCs/>
          <w:color w:val="000000"/>
          <w:spacing w:val="-1"/>
          <w:sz w:val="20"/>
          <w:szCs w:val="20"/>
          <w:lang w:eastAsia="sl-SI" w:bidi="hi-IN"/>
        </w:rPr>
      </w:pPr>
      <w:r w:rsidRPr="00D52CAF">
        <w:rPr>
          <w:rFonts w:ascii="Arial" w:eastAsia="SimSun" w:hAnsi="Arial" w:cs="Arial"/>
          <w:iCs/>
          <w:color w:val="000000"/>
          <w:spacing w:val="-1"/>
          <w:sz w:val="20"/>
          <w:szCs w:val="20"/>
          <w:lang w:eastAsia="sl-SI" w:bidi="hi-IN"/>
        </w:rPr>
        <w:t>Izdelava in oddaja projektne dokumentacije, ki obsega:</w:t>
      </w:r>
    </w:p>
    <w:p w14:paraId="0963E6CD" w14:textId="77777777" w:rsidR="00E17348" w:rsidRPr="00D52CAF" w:rsidRDefault="00E17348" w:rsidP="00D52CAF">
      <w:pPr>
        <w:pStyle w:val="Odstavekseznama"/>
        <w:numPr>
          <w:ilvl w:val="0"/>
          <w:numId w:val="26"/>
        </w:numPr>
        <w:spacing w:after="0" w:line="240" w:lineRule="exact"/>
        <w:ind w:left="680" w:hanging="284"/>
        <w:jc w:val="both"/>
        <w:rPr>
          <w:rFonts w:ascii="Arial" w:hAnsi="Arial" w:cs="Arial"/>
          <w:iCs/>
          <w:kern w:val="3"/>
          <w:sz w:val="20"/>
          <w:szCs w:val="20"/>
          <w:lang w:eastAsia="zh-CN"/>
        </w:rPr>
      </w:pPr>
      <w:r w:rsidRPr="00D52CAF">
        <w:rPr>
          <w:rFonts w:ascii="Arial" w:hAnsi="Arial" w:cs="Arial"/>
          <w:iCs/>
          <w:kern w:val="3"/>
          <w:sz w:val="20"/>
          <w:szCs w:val="20"/>
          <w:lang w:eastAsia="zh-CN"/>
        </w:rPr>
        <w:t>Projektna dokumentacija idejne zasnove (IZP)</w:t>
      </w:r>
      <w:r w:rsidRPr="00D52CAF">
        <w:rPr>
          <w:rFonts w:ascii="Arial" w:eastAsia="Times New Roman" w:hAnsi="Arial" w:cs="Arial"/>
          <w:sz w:val="20"/>
          <w:szCs w:val="20"/>
        </w:rPr>
        <w:t xml:space="preserve"> za objekt in za zunanjo, prometno in komunalno ureditev</w:t>
      </w:r>
      <w:r w:rsidRPr="00D52CAF">
        <w:rPr>
          <w:rFonts w:ascii="Arial" w:hAnsi="Arial" w:cs="Arial"/>
          <w:iCs/>
          <w:kern w:val="3"/>
          <w:sz w:val="20"/>
          <w:szCs w:val="20"/>
          <w:lang w:eastAsia="zh-CN"/>
        </w:rPr>
        <w:t>, usklajena s projektno nalogo</w:t>
      </w:r>
      <w:r w:rsidR="00A93654">
        <w:rPr>
          <w:rFonts w:ascii="Arial" w:hAnsi="Arial" w:cs="Arial"/>
          <w:iCs/>
          <w:kern w:val="3"/>
          <w:sz w:val="20"/>
          <w:szCs w:val="20"/>
          <w:lang w:eastAsia="zh-CN"/>
        </w:rPr>
        <w:t xml:space="preserve"> in idejni projekt (IDP) za notranjo opremo</w:t>
      </w:r>
      <w:r w:rsidRPr="00D52CAF">
        <w:rPr>
          <w:rFonts w:ascii="Arial" w:hAnsi="Arial" w:cs="Arial"/>
          <w:iCs/>
          <w:kern w:val="3"/>
          <w:sz w:val="20"/>
          <w:szCs w:val="20"/>
          <w:lang w:eastAsia="zh-CN"/>
        </w:rPr>
        <w:t>;</w:t>
      </w:r>
    </w:p>
    <w:p w14:paraId="589A0809" w14:textId="77777777" w:rsidR="00E17348" w:rsidRPr="00D52CAF" w:rsidRDefault="00E17348" w:rsidP="00D52CAF">
      <w:pPr>
        <w:pStyle w:val="Odstavekseznama"/>
        <w:suppressAutoHyphens/>
        <w:autoSpaceDN w:val="0"/>
        <w:spacing w:after="0" w:line="276" w:lineRule="auto"/>
        <w:ind w:left="680"/>
        <w:textAlignment w:val="baseline"/>
        <w:rPr>
          <w:rFonts w:ascii="Arial" w:hAnsi="Arial" w:cs="Arial"/>
          <w:iCs/>
          <w:kern w:val="3"/>
          <w:sz w:val="20"/>
          <w:szCs w:val="20"/>
          <w:lang w:eastAsia="zh-CN"/>
        </w:rPr>
      </w:pPr>
    </w:p>
    <w:p w14:paraId="283318A3" w14:textId="77777777" w:rsidR="00E17348" w:rsidRDefault="00E17348" w:rsidP="00D52CAF">
      <w:pPr>
        <w:pStyle w:val="Odstavekseznama"/>
        <w:numPr>
          <w:ilvl w:val="0"/>
          <w:numId w:val="26"/>
        </w:numPr>
        <w:suppressAutoHyphens/>
        <w:autoSpaceDN w:val="0"/>
        <w:spacing w:after="0" w:line="276" w:lineRule="auto"/>
        <w:ind w:left="680"/>
        <w:contextualSpacing w:val="0"/>
        <w:jc w:val="both"/>
        <w:textAlignment w:val="baseline"/>
        <w:rPr>
          <w:rFonts w:ascii="Arial" w:hAnsi="Arial" w:cs="Arial"/>
          <w:iCs/>
          <w:kern w:val="3"/>
          <w:sz w:val="20"/>
          <w:szCs w:val="20"/>
          <w:lang w:eastAsia="zh-CN"/>
        </w:rPr>
      </w:pPr>
      <w:r w:rsidRPr="00D52CAF">
        <w:rPr>
          <w:rFonts w:ascii="Arial" w:hAnsi="Arial" w:cs="Arial"/>
          <w:iCs/>
          <w:kern w:val="3"/>
          <w:sz w:val="20"/>
          <w:szCs w:val="20"/>
          <w:lang w:eastAsia="zh-CN"/>
        </w:rPr>
        <w:t>Projektna dokumentacija za pridobitev projektnih in drugih pogojev (</w:t>
      </w:r>
      <w:r w:rsidRPr="00D52CAF">
        <w:rPr>
          <w:rFonts w:ascii="Arial" w:hAnsi="Arial" w:cs="Arial"/>
          <w:b/>
          <w:iCs/>
          <w:kern w:val="3"/>
          <w:sz w:val="20"/>
          <w:szCs w:val="20"/>
          <w:lang w:eastAsia="zh-CN"/>
        </w:rPr>
        <w:t>D</w:t>
      </w:r>
      <w:r w:rsidRPr="00D52CAF">
        <w:rPr>
          <w:rFonts w:ascii="Arial" w:hAnsi="Arial" w:cs="Arial"/>
          <w:b/>
          <w:bCs/>
          <w:iCs/>
          <w:kern w:val="3"/>
          <w:sz w:val="20"/>
          <w:szCs w:val="20"/>
          <w:lang w:eastAsia="zh-CN"/>
        </w:rPr>
        <w:t>PP</w:t>
      </w:r>
      <w:r w:rsidRPr="00D52CAF">
        <w:rPr>
          <w:rFonts w:ascii="Arial" w:hAnsi="Arial" w:cs="Arial"/>
          <w:iCs/>
          <w:kern w:val="3"/>
          <w:sz w:val="20"/>
          <w:szCs w:val="20"/>
          <w:lang w:eastAsia="zh-CN"/>
        </w:rPr>
        <w:t xml:space="preserve">), usklajena s projektnimi in drugimi pogoji, ki vsebuje vse potrebne načrte posameznih strok, </w:t>
      </w:r>
      <w:r w:rsidRPr="00D52CAF">
        <w:rPr>
          <w:rFonts w:ascii="Arial" w:hAnsi="Arial" w:cs="Arial"/>
          <w:kern w:val="3"/>
          <w:sz w:val="20"/>
          <w:szCs w:val="20"/>
          <w:lang w:eastAsia="zh-CN"/>
        </w:rPr>
        <w:t>druge načrte, ki omogočajo izbor najustreznejše variante nameravanega objekta ter</w:t>
      </w:r>
      <w:r w:rsidRPr="00D52CAF">
        <w:rPr>
          <w:rFonts w:ascii="Arial" w:hAnsi="Arial" w:cs="Arial"/>
          <w:iCs/>
          <w:kern w:val="3"/>
          <w:sz w:val="20"/>
          <w:szCs w:val="20"/>
          <w:lang w:eastAsia="zh-CN"/>
        </w:rPr>
        <w:t xml:space="preserve"> rekapitulacijo površin in oceno GOI stroškov (razdelano po posameznih delih);</w:t>
      </w:r>
    </w:p>
    <w:p w14:paraId="4B44F71C" w14:textId="77777777" w:rsidR="00D52CAF" w:rsidRPr="00D52CAF" w:rsidRDefault="00D52CAF" w:rsidP="00D52CAF">
      <w:pPr>
        <w:suppressAutoHyphens/>
        <w:autoSpaceDN w:val="0"/>
        <w:spacing w:after="0" w:line="276" w:lineRule="auto"/>
        <w:jc w:val="both"/>
        <w:textAlignment w:val="baseline"/>
        <w:rPr>
          <w:rFonts w:ascii="Arial" w:hAnsi="Arial" w:cs="Arial"/>
          <w:iCs/>
          <w:kern w:val="3"/>
          <w:sz w:val="20"/>
          <w:szCs w:val="20"/>
          <w:lang w:eastAsia="zh-CN"/>
        </w:rPr>
      </w:pPr>
    </w:p>
    <w:p w14:paraId="2FC8DB78" w14:textId="591BF314" w:rsidR="00D52CAF" w:rsidRDefault="00E17348" w:rsidP="00D52CAF">
      <w:pPr>
        <w:pStyle w:val="Odstavekseznama"/>
        <w:numPr>
          <w:ilvl w:val="0"/>
          <w:numId w:val="26"/>
        </w:numPr>
        <w:suppressAutoHyphens/>
        <w:autoSpaceDN w:val="0"/>
        <w:spacing w:after="0" w:line="276" w:lineRule="auto"/>
        <w:ind w:left="680"/>
        <w:contextualSpacing w:val="0"/>
        <w:jc w:val="both"/>
        <w:textAlignment w:val="baseline"/>
        <w:rPr>
          <w:rFonts w:ascii="Arial" w:hAnsi="Arial" w:cs="Arial"/>
          <w:iCs/>
          <w:kern w:val="3"/>
          <w:sz w:val="20"/>
          <w:szCs w:val="20"/>
          <w:lang w:eastAsia="zh-CN"/>
        </w:rPr>
      </w:pPr>
      <w:r w:rsidRPr="00D52CAF">
        <w:rPr>
          <w:rFonts w:ascii="Arial" w:hAnsi="Arial" w:cs="Arial"/>
          <w:iCs/>
          <w:kern w:val="3"/>
          <w:sz w:val="20"/>
          <w:szCs w:val="20"/>
          <w:lang w:eastAsia="zh-CN"/>
        </w:rPr>
        <w:lastRenderedPageBreak/>
        <w:t>Projektna dokumentacija za pridobitev mnenj in gradbenega dovoljenja</w:t>
      </w:r>
      <w:r w:rsidRPr="00D52CAF" w:rsidDel="008F06E7">
        <w:rPr>
          <w:rFonts w:ascii="Arial" w:hAnsi="Arial" w:cs="Arial"/>
          <w:iCs/>
          <w:kern w:val="3"/>
          <w:sz w:val="20"/>
          <w:szCs w:val="20"/>
          <w:lang w:eastAsia="zh-CN"/>
        </w:rPr>
        <w:t xml:space="preserve"> </w:t>
      </w:r>
      <w:r w:rsidRPr="00D52CAF">
        <w:rPr>
          <w:rFonts w:ascii="Arial" w:hAnsi="Arial" w:cs="Arial"/>
          <w:iCs/>
          <w:kern w:val="3"/>
          <w:sz w:val="20"/>
          <w:szCs w:val="20"/>
          <w:lang w:eastAsia="zh-CN"/>
        </w:rPr>
        <w:t>(</w:t>
      </w:r>
      <w:r w:rsidRPr="00D52CAF">
        <w:rPr>
          <w:rFonts w:ascii="Arial" w:hAnsi="Arial" w:cs="Arial"/>
          <w:b/>
          <w:bCs/>
          <w:iCs/>
          <w:kern w:val="3"/>
          <w:sz w:val="20"/>
          <w:szCs w:val="20"/>
          <w:lang w:eastAsia="zh-CN"/>
        </w:rPr>
        <w:t>DGD</w:t>
      </w:r>
      <w:r w:rsidRPr="00D52CAF">
        <w:rPr>
          <w:rFonts w:ascii="Arial" w:hAnsi="Arial" w:cs="Arial"/>
          <w:iCs/>
          <w:kern w:val="3"/>
          <w:sz w:val="20"/>
          <w:szCs w:val="20"/>
          <w:lang w:eastAsia="zh-CN"/>
        </w:rPr>
        <w:t xml:space="preserve">) </w:t>
      </w:r>
      <w:r w:rsidRPr="00D52CAF">
        <w:rPr>
          <w:rFonts w:ascii="Arial" w:hAnsi="Arial" w:cs="Arial"/>
          <w:sz w:val="20"/>
          <w:szCs w:val="20"/>
        </w:rPr>
        <w:t xml:space="preserve">za rekonstrukcijo in rušitve (DGD) </w:t>
      </w:r>
      <w:r w:rsidRPr="00D52CAF">
        <w:rPr>
          <w:rFonts w:ascii="Arial" w:eastAsia="Times New Roman" w:hAnsi="Arial" w:cs="Arial"/>
          <w:sz w:val="20"/>
          <w:szCs w:val="20"/>
        </w:rPr>
        <w:t>in za zunanjo, prometno in komunalno ureditev</w:t>
      </w:r>
      <w:r w:rsidR="00653FDF">
        <w:rPr>
          <w:rFonts w:ascii="Arial" w:eastAsia="Times New Roman" w:hAnsi="Arial" w:cs="Arial"/>
          <w:sz w:val="20"/>
          <w:szCs w:val="20"/>
        </w:rPr>
        <w:t>;</w:t>
      </w:r>
      <w:r w:rsidRPr="00D52CAF" w:rsidDel="0093777C">
        <w:rPr>
          <w:rFonts w:ascii="Arial" w:hAnsi="Arial" w:cs="Arial"/>
          <w:iCs/>
          <w:kern w:val="3"/>
          <w:sz w:val="20"/>
          <w:szCs w:val="20"/>
          <w:lang w:eastAsia="zh-CN"/>
        </w:rPr>
        <w:t xml:space="preserve"> </w:t>
      </w:r>
    </w:p>
    <w:p w14:paraId="47984C75" w14:textId="77777777" w:rsidR="00D52CAF" w:rsidRPr="00D52CAF" w:rsidRDefault="00D52CAF" w:rsidP="00D52CAF">
      <w:pPr>
        <w:pStyle w:val="Odstavekseznama"/>
        <w:rPr>
          <w:rFonts w:ascii="Arial" w:hAnsi="Arial" w:cs="Arial"/>
          <w:iCs/>
          <w:kern w:val="3"/>
          <w:sz w:val="20"/>
          <w:szCs w:val="20"/>
          <w:lang w:eastAsia="zh-CN"/>
        </w:rPr>
      </w:pPr>
    </w:p>
    <w:p w14:paraId="38B9F162" w14:textId="77777777" w:rsidR="00E17348" w:rsidRPr="00D52CAF" w:rsidRDefault="00E17348" w:rsidP="00D52CAF">
      <w:pPr>
        <w:pStyle w:val="Odstavekseznama"/>
        <w:numPr>
          <w:ilvl w:val="0"/>
          <w:numId w:val="26"/>
        </w:numPr>
        <w:suppressAutoHyphens/>
        <w:autoSpaceDN w:val="0"/>
        <w:spacing w:after="0" w:line="276" w:lineRule="auto"/>
        <w:ind w:left="680"/>
        <w:contextualSpacing w:val="0"/>
        <w:jc w:val="both"/>
        <w:textAlignment w:val="baseline"/>
        <w:rPr>
          <w:rFonts w:ascii="Arial" w:hAnsi="Arial" w:cs="Arial"/>
          <w:iCs/>
          <w:kern w:val="3"/>
          <w:sz w:val="20"/>
          <w:szCs w:val="20"/>
          <w:lang w:eastAsia="zh-CN"/>
        </w:rPr>
      </w:pPr>
      <w:r w:rsidRPr="00D52CAF">
        <w:rPr>
          <w:rFonts w:ascii="Arial" w:hAnsi="Arial" w:cs="Arial"/>
          <w:iCs/>
          <w:kern w:val="3"/>
          <w:sz w:val="20"/>
          <w:szCs w:val="20"/>
          <w:lang w:eastAsia="zh-CN"/>
        </w:rPr>
        <w:t>Projektna dokumentacija za izvedbo gradnje (</w:t>
      </w:r>
      <w:r w:rsidRPr="00D52CAF">
        <w:rPr>
          <w:rFonts w:ascii="Arial" w:hAnsi="Arial" w:cs="Arial"/>
          <w:b/>
          <w:bCs/>
          <w:iCs/>
          <w:kern w:val="3"/>
          <w:sz w:val="20"/>
          <w:szCs w:val="20"/>
          <w:lang w:eastAsia="zh-CN"/>
        </w:rPr>
        <w:t>PZI</w:t>
      </w:r>
      <w:r w:rsidRPr="00D52CAF">
        <w:rPr>
          <w:rFonts w:ascii="Arial" w:hAnsi="Arial" w:cs="Arial"/>
          <w:iCs/>
          <w:kern w:val="3"/>
          <w:sz w:val="20"/>
          <w:szCs w:val="20"/>
          <w:lang w:eastAsia="zh-CN"/>
        </w:rPr>
        <w:t xml:space="preserve">) v BIM okolju za stavbo, notranjo opremo in </w:t>
      </w:r>
      <w:r w:rsidRPr="00D52CAF">
        <w:rPr>
          <w:rFonts w:ascii="Arial" w:eastAsia="Times New Roman" w:hAnsi="Arial" w:cs="Arial"/>
          <w:sz w:val="20"/>
          <w:szCs w:val="20"/>
        </w:rPr>
        <w:t>za zunanjo, prometno in komunalno ureditev</w:t>
      </w:r>
      <w:r w:rsidRPr="00D52CAF">
        <w:rPr>
          <w:rFonts w:ascii="Arial" w:hAnsi="Arial" w:cs="Arial"/>
          <w:iCs/>
          <w:kern w:val="3"/>
          <w:sz w:val="20"/>
          <w:szCs w:val="20"/>
          <w:lang w:eastAsia="zh-CN"/>
        </w:rPr>
        <w:t xml:space="preserve">, izdelana na podlagi DGD, </w:t>
      </w:r>
      <w:r w:rsidRPr="00D52CAF">
        <w:rPr>
          <w:rFonts w:ascii="Arial" w:hAnsi="Arial" w:cs="Arial"/>
          <w:bCs/>
          <w:kern w:val="3"/>
          <w:sz w:val="20"/>
          <w:szCs w:val="20"/>
          <w:lang w:eastAsia="zh-CN"/>
        </w:rPr>
        <w:t xml:space="preserve">vključno z vsemi potrebnimi načrti, elaborati, izkazi, poročili, izračuni, popisi del, specifikacijami in drugimi potrebnimi elementi za celovito in popolno izvedbo segmenta PZI, projektantskim popisom ter predračunom in oceno GOI del, usklajena s projektno nalogo za fazo PZI; </w:t>
      </w:r>
    </w:p>
    <w:p w14:paraId="506DFE03" w14:textId="77777777" w:rsidR="00D52CAF" w:rsidRPr="00D52CAF" w:rsidRDefault="00D52CAF" w:rsidP="00D52CAF">
      <w:pPr>
        <w:suppressAutoHyphens/>
        <w:autoSpaceDN w:val="0"/>
        <w:spacing w:after="0" w:line="276" w:lineRule="auto"/>
        <w:jc w:val="both"/>
        <w:textAlignment w:val="baseline"/>
        <w:rPr>
          <w:rFonts w:ascii="Arial" w:hAnsi="Arial" w:cs="Arial"/>
          <w:iCs/>
          <w:kern w:val="3"/>
          <w:sz w:val="20"/>
          <w:szCs w:val="20"/>
          <w:lang w:eastAsia="zh-CN"/>
        </w:rPr>
      </w:pPr>
    </w:p>
    <w:p w14:paraId="26B6A8E2" w14:textId="20E9B16F" w:rsidR="00E17348" w:rsidRPr="00D52CAF" w:rsidRDefault="00E17348" w:rsidP="00D52CAF">
      <w:pPr>
        <w:pStyle w:val="Odstavekseznama"/>
        <w:numPr>
          <w:ilvl w:val="0"/>
          <w:numId w:val="26"/>
        </w:numPr>
        <w:spacing w:after="0" w:line="276" w:lineRule="auto"/>
        <w:ind w:left="680"/>
        <w:contextualSpacing w:val="0"/>
        <w:jc w:val="both"/>
        <w:rPr>
          <w:rFonts w:ascii="Arial" w:hAnsi="Arial" w:cs="Arial"/>
          <w:iCs/>
          <w:sz w:val="20"/>
          <w:szCs w:val="20"/>
        </w:rPr>
      </w:pPr>
      <w:r w:rsidRPr="00D52CAF">
        <w:rPr>
          <w:rFonts w:ascii="Arial" w:hAnsi="Arial" w:cs="Arial"/>
          <w:iCs/>
          <w:sz w:val="20"/>
          <w:szCs w:val="20"/>
        </w:rPr>
        <w:t xml:space="preserve">Dokumentacija za razpis </w:t>
      </w:r>
      <w:r w:rsidRPr="00D52CAF">
        <w:rPr>
          <w:rFonts w:ascii="Arial" w:hAnsi="Arial" w:cs="Arial"/>
          <w:b/>
          <w:iCs/>
          <w:sz w:val="20"/>
          <w:szCs w:val="20"/>
        </w:rPr>
        <w:t>(DZR)</w:t>
      </w:r>
      <w:r w:rsidRPr="00D52CAF">
        <w:rPr>
          <w:rFonts w:ascii="Arial" w:hAnsi="Arial" w:cs="Arial"/>
          <w:iCs/>
          <w:sz w:val="20"/>
          <w:szCs w:val="20"/>
        </w:rPr>
        <w:t xml:space="preserve"> in sodelovanje pri razpisu za oddajo del in pripravi tehničnega dela dokumentacije za razpis, izdelane na podlagi PZI za </w:t>
      </w:r>
      <w:r w:rsidRPr="00D52CAF">
        <w:rPr>
          <w:rFonts w:ascii="Arial" w:hAnsi="Arial" w:cs="Arial"/>
          <w:iCs/>
          <w:kern w:val="3"/>
          <w:sz w:val="20"/>
          <w:szCs w:val="20"/>
          <w:lang w:eastAsia="zh-CN"/>
        </w:rPr>
        <w:t xml:space="preserve">stavbo, notranjo opremo in </w:t>
      </w:r>
      <w:r w:rsidRPr="00D52CAF">
        <w:rPr>
          <w:rFonts w:ascii="Arial" w:eastAsia="Times New Roman" w:hAnsi="Arial" w:cs="Arial"/>
          <w:sz w:val="20"/>
          <w:szCs w:val="20"/>
        </w:rPr>
        <w:t>za zunanjo, prometno in komunalno ureditev</w:t>
      </w:r>
      <w:r w:rsidR="0076488C">
        <w:rPr>
          <w:rFonts w:ascii="Arial" w:eastAsia="Times New Roman" w:hAnsi="Arial" w:cs="Arial"/>
          <w:sz w:val="20"/>
          <w:szCs w:val="20"/>
        </w:rPr>
        <w:t>;</w:t>
      </w:r>
    </w:p>
    <w:p w14:paraId="4879C03D" w14:textId="77777777" w:rsidR="00E17348" w:rsidRPr="00D52CAF" w:rsidRDefault="00E17348" w:rsidP="00D52CAF">
      <w:pPr>
        <w:pStyle w:val="Odstavekseznama"/>
        <w:spacing w:after="0" w:line="276" w:lineRule="auto"/>
        <w:ind w:left="680"/>
        <w:rPr>
          <w:rFonts w:ascii="Arial" w:hAnsi="Arial" w:cs="Arial"/>
          <w:iCs/>
          <w:sz w:val="20"/>
          <w:szCs w:val="20"/>
        </w:rPr>
      </w:pPr>
    </w:p>
    <w:p w14:paraId="01D0D1B6" w14:textId="77777777" w:rsidR="00E17348" w:rsidRPr="00D52CAF" w:rsidRDefault="00E17348" w:rsidP="00D52CAF">
      <w:pPr>
        <w:pStyle w:val="Odstavekseznama"/>
        <w:numPr>
          <w:ilvl w:val="0"/>
          <w:numId w:val="26"/>
        </w:numPr>
        <w:suppressAutoHyphens/>
        <w:autoSpaceDN w:val="0"/>
        <w:spacing w:after="0" w:line="276" w:lineRule="auto"/>
        <w:ind w:left="680"/>
        <w:contextualSpacing w:val="0"/>
        <w:jc w:val="both"/>
        <w:textAlignment w:val="baseline"/>
        <w:rPr>
          <w:rFonts w:ascii="Arial" w:hAnsi="Arial" w:cs="Arial"/>
          <w:iCs/>
          <w:kern w:val="3"/>
          <w:sz w:val="20"/>
          <w:szCs w:val="20"/>
          <w:lang w:eastAsia="zh-CN"/>
        </w:rPr>
      </w:pPr>
      <w:r w:rsidRPr="00D52CAF">
        <w:rPr>
          <w:rFonts w:ascii="Arial" w:hAnsi="Arial" w:cs="Arial"/>
          <w:iCs/>
          <w:kern w:val="3"/>
          <w:sz w:val="20"/>
          <w:szCs w:val="20"/>
          <w:lang w:eastAsia="zh-CN"/>
        </w:rPr>
        <w:t>Projektna dokumentacija izvedenih del (</w:t>
      </w:r>
      <w:r w:rsidRPr="00D52CAF">
        <w:rPr>
          <w:rFonts w:ascii="Arial" w:hAnsi="Arial" w:cs="Arial"/>
          <w:b/>
          <w:bCs/>
          <w:iCs/>
          <w:kern w:val="3"/>
          <w:sz w:val="20"/>
          <w:szCs w:val="20"/>
          <w:lang w:eastAsia="zh-CN"/>
        </w:rPr>
        <w:t>PID</w:t>
      </w:r>
      <w:r w:rsidRPr="00D52CAF">
        <w:rPr>
          <w:rFonts w:ascii="Arial" w:hAnsi="Arial" w:cs="Arial"/>
          <w:iCs/>
          <w:kern w:val="3"/>
          <w:sz w:val="20"/>
          <w:szCs w:val="20"/>
          <w:lang w:eastAsia="zh-CN"/>
        </w:rPr>
        <w:t>) v BIM okolju;</w:t>
      </w:r>
    </w:p>
    <w:p w14:paraId="4309D5A9" w14:textId="77777777" w:rsidR="00563E30" w:rsidRDefault="00563E30" w:rsidP="00D52CAF">
      <w:pPr>
        <w:spacing w:after="0" w:line="276" w:lineRule="auto"/>
        <w:ind w:left="680"/>
        <w:jc w:val="both"/>
        <w:rPr>
          <w:rFonts w:ascii="Arial" w:hAnsi="Arial" w:cs="Arial"/>
          <w:iCs/>
          <w:sz w:val="20"/>
          <w:szCs w:val="20"/>
        </w:rPr>
      </w:pPr>
    </w:p>
    <w:p w14:paraId="6B56841E" w14:textId="77777777" w:rsidR="00E17348" w:rsidRPr="00D52CAF" w:rsidRDefault="00E17348" w:rsidP="00D52CAF">
      <w:pPr>
        <w:spacing w:after="0" w:line="276" w:lineRule="auto"/>
        <w:ind w:left="680"/>
        <w:jc w:val="both"/>
        <w:rPr>
          <w:rFonts w:ascii="Arial" w:hAnsi="Arial" w:cs="Arial"/>
          <w:iCs/>
          <w:sz w:val="20"/>
          <w:szCs w:val="20"/>
        </w:rPr>
      </w:pPr>
      <w:r w:rsidRPr="00D52CAF">
        <w:rPr>
          <w:rFonts w:ascii="Arial" w:hAnsi="Arial" w:cs="Arial"/>
          <w:iCs/>
          <w:sz w:val="20"/>
          <w:szCs w:val="20"/>
        </w:rPr>
        <w:t xml:space="preserve">vse vključno z vsemi potrebnimi načrti, elaborati, izkazi, poročili, izračuni, popisi del, specifikacijami in drugimi potrebnimi elementi za celovito in popolno izvedbo segmenta PZI, oceno GOI del, vse skladno s predpisi, standardi, tehničnimi specifikacijami in ostalo zakonodajo, ki je predvidena za tovrstna dela in vrsto dejavnosti, ki se bo odvijala na projektu KVT II in ki omogoča pridobitev gradbenega dovoljenja, izgradnjo oz. rekonstrukcijo objekta ter pridobitev uporabnega dovoljenja, vključno s potrebno dokumentacijo, soglasji in dovoljenji za  ureditev komunalnih priključkov, z morebitnimi prestavitvami vodov in povečavami moči priključkov itd. </w:t>
      </w:r>
    </w:p>
    <w:p w14:paraId="70B5ABE3" w14:textId="77777777" w:rsidR="00480151" w:rsidRDefault="00480151" w:rsidP="00480151">
      <w:pPr>
        <w:spacing w:after="0" w:line="276" w:lineRule="auto"/>
        <w:jc w:val="both"/>
        <w:rPr>
          <w:rFonts w:ascii="Arial" w:hAnsi="Arial" w:cs="Arial"/>
          <w:iCs/>
          <w:sz w:val="20"/>
          <w:szCs w:val="20"/>
        </w:rPr>
      </w:pPr>
    </w:p>
    <w:p w14:paraId="71176DEE" w14:textId="668AAA57" w:rsidR="00E17348" w:rsidRPr="00D52CAF" w:rsidRDefault="00E17348" w:rsidP="00D52CAF">
      <w:pPr>
        <w:spacing w:line="276" w:lineRule="auto"/>
        <w:jc w:val="both"/>
        <w:rPr>
          <w:rFonts w:ascii="Arial" w:hAnsi="Arial" w:cs="Arial"/>
          <w:iCs/>
          <w:sz w:val="20"/>
          <w:szCs w:val="20"/>
        </w:rPr>
      </w:pPr>
      <w:r w:rsidRPr="00D52CAF">
        <w:rPr>
          <w:rFonts w:ascii="Arial" w:hAnsi="Arial" w:cs="Arial"/>
          <w:iCs/>
          <w:sz w:val="20"/>
          <w:szCs w:val="20"/>
        </w:rPr>
        <w:t xml:space="preserve">Zagotoviti je potrebno usklajenost s projektiranimi ureditvami (zunanja, prometna in komunalna ureditev) in načrtovano gradnjo kompleksa KVT I, za kar je načrte izdelal Multiplan, d.o.o., in za kar je pridobljeno gradbeno dovoljenje št. 351-3513/2022-7 ter se nanje ustrezno navezovati. </w:t>
      </w:r>
    </w:p>
    <w:p w14:paraId="2AE12731" w14:textId="77777777" w:rsidR="00E17348" w:rsidRPr="00D52CAF" w:rsidRDefault="00E17348" w:rsidP="00D52CAF">
      <w:pPr>
        <w:spacing w:line="276" w:lineRule="auto"/>
        <w:jc w:val="both"/>
        <w:rPr>
          <w:rFonts w:ascii="Arial" w:hAnsi="Arial" w:cs="Arial"/>
          <w:iCs/>
          <w:sz w:val="20"/>
          <w:szCs w:val="20"/>
        </w:rPr>
      </w:pPr>
      <w:r w:rsidRPr="00D52CAF">
        <w:rPr>
          <w:rFonts w:ascii="Arial" w:eastAsia="Times New Roman" w:hAnsi="Arial" w:cs="Arial"/>
          <w:color w:val="000000"/>
          <w:sz w:val="20"/>
          <w:szCs w:val="20"/>
          <w:lang w:eastAsia="sl-SI"/>
        </w:rPr>
        <w:t>V vseh fazah izdelave projektne dokumentacije, razen PID in DZR, mora izvajalec pripraviti predstavitveno vizualizacijo (2D in 3D) in projekt predstaviti naročniku.</w:t>
      </w:r>
    </w:p>
    <w:p w14:paraId="1AA953A7" w14:textId="77777777" w:rsidR="00E17348" w:rsidRPr="00D52CAF" w:rsidRDefault="00E17348" w:rsidP="00E17348">
      <w:pPr>
        <w:pStyle w:val="Brezrazmikov"/>
        <w:rPr>
          <w:rFonts w:ascii="Arial" w:hAnsi="Arial" w:cs="Arial"/>
          <w:b/>
          <w:bCs/>
          <w:sz w:val="20"/>
          <w:szCs w:val="20"/>
          <w:lang w:eastAsia="sl-SI"/>
        </w:rPr>
      </w:pPr>
      <w:proofErr w:type="spellStart"/>
      <w:r w:rsidRPr="00D52CAF">
        <w:rPr>
          <w:rFonts w:ascii="Arial" w:hAnsi="Arial" w:cs="Arial"/>
          <w:b/>
          <w:bCs/>
          <w:sz w:val="20"/>
          <w:szCs w:val="20"/>
          <w:lang w:eastAsia="sl-SI"/>
        </w:rPr>
        <w:t>Pri</w:t>
      </w:r>
      <w:proofErr w:type="spellEnd"/>
      <w:r w:rsidRPr="00D52CAF">
        <w:rPr>
          <w:rFonts w:ascii="Arial" w:hAnsi="Arial" w:cs="Arial"/>
          <w:b/>
          <w:bCs/>
          <w:sz w:val="20"/>
          <w:szCs w:val="20"/>
          <w:lang w:eastAsia="sl-SI"/>
        </w:rPr>
        <w:t xml:space="preserve"> </w:t>
      </w:r>
      <w:proofErr w:type="spellStart"/>
      <w:r w:rsidRPr="00D52CAF">
        <w:rPr>
          <w:rFonts w:ascii="Arial" w:hAnsi="Arial" w:cs="Arial"/>
          <w:b/>
          <w:bCs/>
          <w:sz w:val="20"/>
          <w:szCs w:val="20"/>
          <w:lang w:eastAsia="sl-SI"/>
        </w:rPr>
        <w:t>izdelavi</w:t>
      </w:r>
      <w:proofErr w:type="spellEnd"/>
      <w:r w:rsidRPr="00D52CAF">
        <w:rPr>
          <w:rFonts w:ascii="Arial" w:hAnsi="Arial" w:cs="Arial"/>
          <w:b/>
          <w:bCs/>
          <w:sz w:val="20"/>
          <w:szCs w:val="20"/>
          <w:lang w:eastAsia="sl-SI"/>
        </w:rPr>
        <w:t xml:space="preserve"> </w:t>
      </w:r>
      <w:proofErr w:type="spellStart"/>
      <w:r w:rsidRPr="00D52CAF">
        <w:rPr>
          <w:rFonts w:ascii="Arial" w:hAnsi="Arial" w:cs="Arial"/>
          <w:b/>
          <w:bCs/>
          <w:sz w:val="20"/>
          <w:szCs w:val="20"/>
          <w:lang w:eastAsia="sl-SI"/>
        </w:rPr>
        <w:t>projektne</w:t>
      </w:r>
      <w:proofErr w:type="spellEnd"/>
      <w:r w:rsidRPr="00D52CAF">
        <w:rPr>
          <w:rFonts w:ascii="Arial" w:hAnsi="Arial" w:cs="Arial"/>
          <w:b/>
          <w:bCs/>
          <w:sz w:val="20"/>
          <w:szCs w:val="20"/>
          <w:lang w:eastAsia="sl-SI"/>
        </w:rPr>
        <w:t xml:space="preserve"> </w:t>
      </w:r>
      <w:proofErr w:type="spellStart"/>
      <w:r w:rsidRPr="00D52CAF">
        <w:rPr>
          <w:rFonts w:ascii="Arial" w:hAnsi="Arial" w:cs="Arial"/>
          <w:b/>
          <w:bCs/>
          <w:sz w:val="20"/>
          <w:szCs w:val="20"/>
          <w:lang w:eastAsia="sl-SI"/>
        </w:rPr>
        <w:t>dokumentacije</w:t>
      </w:r>
      <w:proofErr w:type="spellEnd"/>
      <w:r w:rsidRPr="00D52CAF">
        <w:rPr>
          <w:rFonts w:ascii="Arial" w:hAnsi="Arial" w:cs="Arial"/>
          <w:b/>
          <w:bCs/>
          <w:sz w:val="20"/>
          <w:szCs w:val="20"/>
          <w:lang w:eastAsia="sl-SI"/>
        </w:rPr>
        <w:t xml:space="preserve"> mora </w:t>
      </w:r>
      <w:proofErr w:type="spellStart"/>
      <w:r w:rsidRPr="00D52CAF">
        <w:rPr>
          <w:rFonts w:ascii="Arial" w:hAnsi="Arial" w:cs="Arial"/>
          <w:b/>
          <w:bCs/>
          <w:sz w:val="20"/>
          <w:szCs w:val="20"/>
          <w:lang w:eastAsia="sl-SI"/>
        </w:rPr>
        <w:t>izvajalec</w:t>
      </w:r>
      <w:proofErr w:type="spellEnd"/>
      <w:r w:rsidRPr="00D52CAF">
        <w:rPr>
          <w:rFonts w:ascii="Arial" w:hAnsi="Arial" w:cs="Arial"/>
          <w:b/>
          <w:bCs/>
          <w:sz w:val="20"/>
          <w:szCs w:val="20"/>
          <w:lang w:eastAsia="sl-SI"/>
        </w:rPr>
        <w:t xml:space="preserve"> </w:t>
      </w:r>
      <w:proofErr w:type="spellStart"/>
      <w:r w:rsidRPr="00D52CAF">
        <w:rPr>
          <w:rFonts w:ascii="Arial" w:hAnsi="Arial" w:cs="Arial"/>
          <w:b/>
          <w:bCs/>
          <w:sz w:val="20"/>
          <w:szCs w:val="20"/>
          <w:lang w:eastAsia="sl-SI"/>
        </w:rPr>
        <w:t>upoštevati</w:t>
      </w:r>
      <w:proofErr w:type="spellEnd"/>
      <w:r w:rsidRPr="00D52CAF">
        <w:rPr>
          <w:rFonts w:ascii="Arial" w:hAnsi="Arial" w:cs="Arial"/>
          <w:b/>
          <w:bCs/>
          <w:sz w:val="20"/>
          <w:szCs w:val="20"/>
          <w:lang w:eastAsia="sl-SI"/>
        </w:rPr>
        <w:t xml:space="preserve">: </w:t>
      </w:r>
    </w:p>
    <w:p w14:paraId="70F49AEE" w14:textId="77777777" w:rsidR="00B71730" w:rsidRPr="00B71730" w:rsidRDefault="00B71730" w:rsidP="00B71730">
      <w:pPr>
        <w:numPr>
          <w:ilvl w:val="0"/>
          <w:numId w:val="41"/>
        </w:numPr>
        <w:spacing w:after="0" w:line="276" w:lineRule="auto"/>
        <w:ind w:left="397"/>
        <w:jc w:val="both"/>
        <w:rPr>
          <w:rFonts w:ascii="Arial" w:hAnsi="Arial" w:cs="Arial"/>
          <w:iCs/>
          <w:sz w:val="20"/>
          <w:szCs w:val="20"/>
        </w:rPr>
      </w:pPr>
      <w:r w:rsidRPr="00B71730">
        <w:rPr>
          <w:rFonts w:ascii="Arial" w:hAnsi="Arial" w:cs="Arial"/>
          <w:iCs/>
          <w:sz w:val="20"/>
          <w:szCs w:val="20"/>
        </w:rPr>
        <w:t>načelo, da se ne škoduje bistveno (DNSH);</w:t>
      </w:r>
    </w:p>
    <w:p w14:paraId="72E8941E" w14:textId="77777777" w:rsidR="00B71730" w:rsidRPr="00B71730" w:rsidRDefault="00B71730" w:rsidP="00B71730">
      <w:pPr>
        <w:numPr>
          <w:ilvl w:val="0"/>
          <w:numId w:val="41"/>
        </w:numPr>
        <w:spacing w:after="0" w:line="276" w:lineRule="auto"/>
        <w:ind w:left="397"/>
        <w:jc w:val="both"/>
        <w:rPr>
          <w:rFonts w:ascii="Arial" w:hAnsi="Arial" w:cs="Arial"/>
          <w:b/>
          <w:bCs/>
          <w:sz w:val="20"/>
          <w:szCs w:val="20"/>
          <w:lang w:eastAsia="sl-SI"/>
        </w:rPr>
      </w:pPr>
      <w:r w:rsidRPr="00B71730">
        <w:rPr>
          <w:rFonts w:ascii="Arial" w:hAnsi="Arial" w:cs="Arial"/>
          <w:iCs/>
          <w:sz w:val="20"/>
          <w:szCs w:val="20"/>
        </w:rPr>
        <w:t xml:space="preserve">zagotavljanje trajnosti in upoštevanje standardov za gradnjo skoraj nič-energijske stavbe </w:t>
      </w:r>
      <w:proofErr w:type="spellStart"/>
      <w:r w:rsidRPr="00B71730">
        <w:rPr>
          <w:rFonts w:ascii="Arial" w:hAnsi="Arial" w:cs="Arial"/>
          <w:iCs/>
          <w:sz w:val="20"/>
          <w:szCs w:val="20"/>
        </w:rPr>
        <w:t>SNEs</w:t>
      </w:r>
      <w:proofErr w:type="spellEnd"/>
      <w:r w:rsidRPr="00B71730">
        <w:rPr>
          <w:rFonts w:ascii="Arial" w:hAnsi="Arial" w:cs="Arial"/>
          <w:iCs/>
          <w:sz w:val="20"/>
          <w:szCs w:val="20"/>
        </w:rPr>
        <w:t xml:space="preserve"> (obstoječi objekt ni varovan kot kulturna dediščina) z izkazovanjem po kriterijih, kot jih za tovrstne stavbe v pozivih zahteva EKOSKLAD; </w:t>
      </w:r>
    </w:p>
    <w:p w14:paraId="5F87463F" w14:textId="77777777" w:rsidR="00B71730" w:rsidRPr="00B71730" w:rsidRDefault="00B71730" w:rsidP="00B71730">
      <w:pPr>
        <w:numPr>
          <w:ilvl w:val="0"/>
          <w:numId w:val="41"/>
        </w:numPr>
        <w:spacing w:after="0" w:line="276" w:lineRule="auto"/>
        <w:ind w:left="397"/>
        <w:jc w:val="both"/>
        <w:rPr>
          <w:rFonts w:ascii="Arial" w:hAnsi="Arial" w:cs="Arial"/>
          <w:iCs/>
          <w:sz w:val="20"/>
          <w:szCs w:val="20"/>
        </w:rPr>
      </w:pPr>
      <w:r w:rsidRPr="00B71730">
        <w:rPr>
          <w:rFonts w:ascii="Arial" w:hAnsi="Arial" w:cs="Arial"/>
          <w:iCs/>
          <w:sz w:val="20"/>
          <w:szCs w:val="20"/>
        </w:rPr>
        <w:t xml:space="preserve">da je v neposredni bližini obstoječega trakta vzpostavljeno gradbišče za izgradnjo novogradnje Kampus Vrazov trg, Ljubljana - KVT I, na podlagi projektne dokumentacije DGD in PZI, </w:t>
      </w:r>
      <w:proofErr w:type="spellStart"/>
      <w:r w:rsidRPr="00B71730">
        <w:rPr>
          <w:rFonts w:ascii="Arial" w:hAnsi="Arial" w:cs="Arial"/>
          <w:iCs/>
          <w:sz w:val="20"/>
          <w:szCs w:val="20"/>
        </w:rPr>
        <w:t>št.p</w:t>
      </w:r>
      <w:proofErr w:type="spellEnd"/>
      <w:r w:rsidRPr="00B71730">
        <w:rPr>
          <w:rFonts w:ascii="Arial" w:hAnsi="Arial" w:cs="Arial"/>
          <w:iCs/>
          <w:sz w:val="20"/>
          <w:szCs w:val="20"/>
        </w:rPr>
        <w:t>. 171-22, izdelovalca MULTIPLAN d.o.o., Ljubljana,</w:t>
      </w:r>
    </w:p>
    <w:p w14:paraId="639EC8C2" w14:textId="77777777" w:rsidR="00B71730" w:rsidRPr="00B71730" w:rsidRDefault="00B71730" w:rsidP="00B71730">
      <w:pPr>
        <w:numPr>
          <w:ilvl w:val="0"/>
          <w:numId w:val="41"/>
        </w:numPr>
        <w:spacing w:after="0" w:line="276" w:lineRule="auto"/>
        <w:ind w:left="397"/>
        <w:jc w:val="both"/>
        <w:rPr>
          <w:rFonts w:ascii="Arial" w:hAnsi="Arial" w:cs="Arial"/>
          <w:iCs/>
          <w:sz w:val="20"/>
          <w:szCs w:val="20"/>
        </w:rPr>
      </w:pPr>
      <w:r w:rsidRPr="00B71730">
        <w:rPr>
          <w:rFonts w:ascii="Arial" w:hAnsi="Arial" w:cs="Arial"/>
          <w:iCs/>
          <w:sz w:val="20"/>
          <w:szCs w:val="20"/>
        </w:rPr>
        <w:t xml:space="preserve">da bo za rešitve, ki tangirajo oz. posegajo v ureditve, načrtovane s strani Multiplan d.o.o., pridobil pisno soglasje avtorjev;  </w:t>
      </w:r>
    </w:p>
    <w:p w14:paraId="5D88AD91" w14:textId="77777777" w:rsidR="00B71730" w:rsidRPr="00B71730" w:rsidRDefault="00B71730" w:rsidP="00B71730">
      <w:pPr>
        <w:numPr>
          <w:ilvl w:val="0"/>
          <w:numId w:val="41"/>
        </w:numPr>
        <w:spacing w:after="0" w:line="276" w:lineRule="auto"/>
        <w:ind w:left="397"/>
        <w:jc w:val="both"/>
        <w:rPr>
          <w:rFonts w:ascii="Arial" w:hAnsi="Arial" w:cs="Arial"/>
          <w:iCs/>
          <w:sz w:val="20"/>
          <w:szCs w:val="20"/>
        </w:rPr>
      </w:pPr>
      <w:r w:rsidRPr="00B71730">
        <w:rPr>
          <w:rFonts w:ascii="Arial" w:hAnsi="Arial" w:cs="Arial"/>
          <w:iCs/>
          <w:sz w:val="20"/>
          <w:szCs w:val="20"/>
        </w:rPr>
        <w:t xml:space="preserve">da je predvidena povezava podkletenega dela zahodnega trakta na nivoju prve kleti novogradnje KVT I na eni lokaciji ob komunikacijskem jedru, </w:t>
      </w:r>
    </w:p>
    <w:p w14:paraId="5F776D83" w14:textId="77777777" w:rsidR="00B71730" w:rsidRPr="00B71730" w:rsidRDefault="00B71730" w:rsidP="00B71730">
      <w:pPr>
        <w:numPr>
          <w:ilvl w:val="0"/>
          <w:numId w:val="41"/>
        </w:numPr>
        <w:spacing w:after="0" w:line="276" w:lineRule="auto"/>
        <w:ind w:left="397"/>
        <w:jc w:val="both"/>
        <w:rPr>
          <w:rFonts w:ascii="Arial" w:hAnsi="Arial" w:cs="Arial"/>
          <w:iCs/>
          <w:sz w:val="20"/>
          <w:szCs w:val="20"/>
        </w:rPr>
      </w:pPr>
      <w:r w:rsidRPr="00B71730">
        <w:rPr>
          <w:rFonts w:ascii="Arial" w:hAnsi="Arial" w:cs="Arial"/>
          <w:iCs/>
          <w:sz w:val="20"/>
          <w:szCs w:val="20"/>
        </w:rPr>
        <w:t>ureditev ŠN v območju urejanja, skladno z idejno zasnovo projektanta Medprostor, kjer je v I. fazi načrtovana prometna ureditev z dvosmernim prometnim režimom v odseku od Fabianijevega mostu do Rozmanove ulice;</w:t>
      </w:r>
    </w:p>
    <w:p w14:paraId="03B132A1" w14:textId="77777777" w:rsidR="00B71730" w:rsidRPr="00B71730" w:rsidRDefault="00B71730" w:rsidP="00B71730">
      <w:pPr>
        <w:numPr>
          <w:ilvl w:val="0"/>
          <w:numId w:val="41"/>
        </w:numPr>
        <w:spacing w:after="0" w:line="276" w:lineRule="auto"/>
        <w:ind w:left="397"/>
        <w:jc w:val="both"/>
        <w:rPr>
          <w:rFonts w:ascii="Arial" w:hAnsi="Arial" w:cs="Arial"/>
          <w:iCs/>
          <w:sz w:val="20"/>
          <w:szCs w:val="20"/>
        </w:rPr>
      </w:pPr>
      <w:r w:rsidRPr="00B71730">
        <w:rPr>
          <w:rFonts w:ascii="Arial" w:hAnsi="Arial" w:cs="Arial"/>
          <w:iCs/>
          <w:sz w:val="20"/>
          <w:szCs w:val="20"/>
        </w:rPr>
        <w:t>da mora projekt vsebovati vso dokumentacijo, ki omogoča izvedljivost predlagane rešitve (navezovanje na komunalno, zunanjo, prometno ureditev ipd.),</w:t>
      </w:r>
    </w:p>
    <w:p w14:paraId="3FEFFD84" w14:textId="77777777" w:rsidR="00B71730" w:rsidRPr="00B71730" w:rsidRDefault="00B71730" w:rsidP="00B71730">
      <w:pPr>
        <w:numPr>
          <w:ilvl w:val="0"/>
          <w:numId w:val="41"/>
        </w:numPr>
        <w:spacing w:after="0" w:line="276" w:lineRule="auto"/>
        <w:ind w:left="397"/>
        <w:jc w:val="both"/>
        <w:rPr>
          <w:rFonts w:ascii="Arial" w:hAnsi="Arial" w:cs="Arial"/>
          <w:iCs/>
          <w:sz w:val="20"/>
          <w:szCs w:val="20"/>
        </w:rPr>
      </w:pPr>
      <w:r w:rsidRPr="00B71730">
        <w:rPr>
          <w:rFonts w:ascii="Arial" w:hAnsi="Arial" w:cs="Arial"/>
          <w:iCs/>
          <w:sz w:val="20"/>
          <w:szCs w:val="20"/>
        </w:rPr>
        <w:t xml:space="preserve">da je potrebno navedena dejstva upoštevati pri izdelavi varnostnega načrta, načrta gradbišča, načrta gospodarjenja z odpadki ter izdelavi vse ostale dokumentacije. </w:t>
      </w:r>
    </w:p>
    <w:p w14:paraId="5E6A06B8" w14:textId="77777777" w:rsidR="00563BC3" w:rsidRDefault="00563BC3" w:rsidP="00E17348">
      <w:pPr>
        <w:rPr>
          <w:rFonts w:ascii="Arial" w:hAnsi="Arial" w:cs="Arial"/>
          <w:iCs/>
          <w:sz w:val="20"/>
          <w:szCs w:val="20"/>
        </w:rPr>
      </w:pPr>
    </w:p>
    <w:p w14:paraId="0F097E3A" w14:textId="23B7D4C3" w:rsidR="00E17348" w:rsidRPr="00D52CAF" w:rsidRDefault="00E17348" w:rsidP="00E17348">
      <w:pPr>
        <w:rPr>
          <w:rFonts w:ascii="Arial" w:hAnsi="Arial" w:cs="Arial"/>
          <w:iCs/>
          <w:sz w:val="20"/>
          <w:szCs w:val="20"/>
        </w:rPr>
      </w:pPr>
      <w:r w:rsidRPr="00D52CAF">
        <w:rPr>
          <w:rFonts w:ascii="Arial" w:hAnsi="Arial" w:cs="Arial"/>
          <w:iCs/>
          <w:sz w:val="20"/>
          <w:szCs w:val="20"/>
        </w:rPr>
        <w:t xml:space="preserve">Dokumentacijo PZI za rekonstrukcijo oz. obnovo in PID je potrebno izdelati v BIM okolju. Izvajalec je dolžan pripraviti projektno nalogo za BIM pristop in jo uskladiti z naročnikom. </w:t>
      </w:r>
    </w:p>
    <w:p w14:paraId="7A3C381B" w14:textId="3803225F" w:rsidR="00E17348" w:rsidRPr="00D52CAF" w:rsidRDefault="00E17348" w:rsidP="00E17348">
      <w:pPr>
        <w:rPr>
          <w:rFonts w:ascii="Arial" w:hAnsi="Arial" w:cs="Arial"/>
          <w:iCs/>
          <w:sz w:val="20"/>
          <w:szCs w:val="20"/>
        </w:rPr>
      </w:pPr>
      <w:r w:rsidRPr="00D52CAF">
        <w:rPr>
          <w:rFonts w:ascii="Arial" w:hAnsi="Arial" w:cs="Arial"/>
          <w:iCs/>
          <w:sz w:val="20"/>
          <w:szCs w:val="20"/>
        </w:rPr>
        <w:t xml:space="preserve">Predvidena je izdelava BIM modela za faze: PZI: LOD 300 — </w:t>
      </w:r>
      <w:r w:rsidR="007F58D7">
        <w:rPr>
          <w:rFonts w:ascii="Arial" w:hAnsi="Arial" w:cs="Arial"/>
          <w:iCs/>
          <w:sz w:val="20"/>
          <w:szCs w:val="20"/>
        </w:rPr>
        <w:t>350</w:t>
      </w:r>
      <w:r w:rsidRPr="00D52CAF">
        <w:rPr>
          <w:rFonts w:ascii="Arial" w:hAnsi="Arial" w:cs="Arial"/>
          <w:iCs/>
          <w:sz w:val="20"/>
          <w:szCs w:val="20"/>
        </w:rPr>
        <w:t xml:space="preserve">, PID: LOD 300 – </w:t>
      </w:r>
      <w:r w:rsidR="007F58D7">
        <w:rPr>
          <w:rFonts w:ascii="Arial" w:hAnsi="Arial" w:cs="Arial"/>
          <w:iCs/>
          <w:sz w:val="20"/>
          <w:szCs w:val="20"/>
        </w:rPr>
        <w:t>350</w:t>
      </w:r>
      <w:r w:rsidRPr="00D52CAF">
        <w:rPr>
          <w:rFonts w:ascii="Arial" w:hAnsi="Arial" w:cs="Arial"/>
          <w:iCs/>
          <w:sz w:val="20"/>
          <w:szCs w:val="20"/>
        </w:rPr>
        <w:t xml:space="preserve">. </w:t>
      </w:r>
    </w:p>
    <w:p w14:paraId="7341571F" w14:textId="77777777" w:rsidR="00E17348" w:rsidRPr="00D52CAF" w:rsidRDefault="00E17348" w:rsidP="00C57AF8">
      <w:pPr>
        <w:jc w:val="both"/>
        <w:rPr>
          <w:rFonts w:ascii="Arial" w:hAnsi="Arial" w:cs="Arial"/>
          <w:iCs/>
          <w:sz w:val="20"/>
          <w:szCs w:val="20"/>
        </w:rPr>
      </w:pPr>
      <w:r w:rsidRPr="00D52CAF">
        <w:rPr>
          <w:rFonts w:ascii="Arial" w:hAnsi="Arial" w:cs="Arial"/>
          <w:iCs/>
          <w:sz w:val="20"/>
          <w:szCs w:val="20"/>
        </w:rPr>
        <w:lastRenderedPageBreak/>
        <w:t xml:space="preserve">Izvajalec pripravi projektno nalogo za BIM pristop in jo uskladi z naročnikom ter izdela načrt za izvajanje BIM pristopa (BEP). BIM projektna naloga mora vsebovati strukturiranost modelov, definicije atributov gradnikov BIM-modela, poimenovanje datotek, BIM-gradnikov in atributov, omejitve velikosti BIM modelov, definirati je koordinatni sistem, ki bo uporabljen v projektu in na katerega morajo biti </w:t>
      </w:r>
      <w:proofErr w:type="spellStart"/>
      <w:r w:rsidRPr="00D52CAF">
        <w:rPr>
          <w:rFonts w:ascii="Arial" w:hAnsi="Arial" w:cs="Arial"/>
          <w:iCs/>
          <w:sz w:val="20"/>
          <w:szCs w:val="20"/>
        </w:rPr>
        <w:t>georeferencirani</w:t>
      </w:r>
      <w:proofErr w:type="spellEnd"/>
      <w:r w:rsidRPr="00D52CAF">
        <w:rPr>
          <w:rFonts w:ascii="Arial" w:hAnsi="Arial" w:cs="Arial"/>
          <w:iCs/>
          <w:sz w:val="20"/>
          <w:szCs w:val="20"/>
        </w:rPr>
        <w:t xml:space="preserve"> vsi gradniki, itd.</w:t>
      </w:r>
    </w:p>
    <w:p w14:paraId="2CB82F15" w14:textId="77777777" w:rsidR="00E17348" w:rsidRPr="00D52CAF" w:rsidRDefault="00E17348" w:rsidP="00C57AF8">
      <w:pPr>
        <w:jc w:val="both"/>
        <w:rPr>
          <w:rFonts w:ascii="Arial" w:hAnsi="Arial" w:cs="Arial"/>
          <w:iCs/>
          <w:sz w:val="20"/>
          <w:szCs w:val="20"/>
        </w:rPr>
      </w:pPr>
      <w:r w:rsidRPr="00D52CAF">
        <w:rPr>
          <w:rFonts w:ascii="Arial" w:hAnsi="Arial" w:cs="Arial"/>
          <w:iCs/>
          <w:sz w:val="20"/>
          <w:szCs w:val="20"/>
        </w:rPr>
        <w:t xml:space="preserve">Za sodelovanje med udeleženci projekta je predvideno skupno informacijsko okolje (CDE), ki ga zagotovi naročnik in je obvezen za uporabo za vse udeležence na projektu. </w:t>
      </w:r>
    </w:p>
    <w:p w14:paraId="30F304FB" w14:textId="6B4A6C9A" w:rsidR="00E17348" w:rsidRPr="00D52CAF" w:rsidRDefault="00E17348" w:rsidP="007F58D7">
      <w:pPr>
        <w:spacing w:after="0" w:line="276" w:lineRule="auto"/>
        <w:rPr>
          <w:rFonts w:ascii="Arial" w:hAnsi="Arial" w:cs="Arial"/>
          <w:iCs/>
          <w:sz w:val="20"/>
          <w:szCs w:val="20"/>
        </w:rPr>
      </w:pPr>
      <w:r w:rsidRPr="00D52CAF">
        <w:rPr>
          <w:rFonts w:ascii="Arial" w:hAnsi="Arial" w:cs="Arial"/>
          <w:iCs/>
          <w:sz w:val="20"/>
          <w:szCs w:val="20"/>
        </w:rPr>
        <w:t xml:space="preserve">Izvajalec je dolžan predati v </w:t>
      </w:r>
      <w:r w:rsidR="007F58D7">
        <w:rPr>
          <w:rFonts w:ascii="Arial" w:hAnsi="Arial" w:cs="Arial"/>
          <w:iCs/>
          <w:sz w:val="20"/>
          <w:szCs w:val="20"/>
        </w:rPr>
        <w:t>CDE</w:t>
      </w:r>
      <w:r w:rsidR="007F58D7" w:rsidRPr="00D52CAF">
        <w:rPr>
          <w:rFonts w:ascii="Arial" w:hAnsi="Arial" w:cs="Arial"/>
          <w:iCs/>
          <w:sz w:val="20"/>
          <w:szCs w:val="20"/>
        </w:rPr>
        <w:t xml:space="preserve"> </w:t>
      </w:r>
      <w:r w:rsidRPr="00D52CAF">
        <w:rPr>
          <w:rFonts w:ascii="Arial" w:hAnsi="Arial" w:cs="Arial"/>
          <w:iCs/>
          <w:sz w:val="20"/>
          <w:szCs w:val="20"/>
        </w:rPr>
        <w:t>okolju (skupno informacijsko okolje):</w:t>
      </w:r>
    </w:p>
    <w:p w14:paraId="7612EE8B" w14:textId="77777777" w:rsidR="00E17348" w:rsidRPr="00D52CAF" w:rsidRDefault="00E17348" w:rsidP="007F58D7">
      <w:pPr>
        <w:pStyle w:val="Odstavekseznama"/>
        <w:numPr>
          <w:ilvl w:val="0"/>
          <w:numId w:val="11"/>
        </w:numPr>
        <w:spacing w:after="0" w:line="276" w:lineRule="auto"/>
        <w:ind w:left="417"/>
        <w:contextualSpacing w:val="0"/>
        <w:jc w:val="both"/>
        <w:rPr>
          <w:rFonts w:ascii="Arial" w:hAnsi="Arial" w:cs="Arial"/>
          <w:iCs/>
          <w:sz w:val="20"/>
          <w:szCs w:val="20"/>
        </w:rPr>
      </w:pPr>
      <w:r w:rsidRPr="00D52CAF">
        <w:rPr>
          <w:rFonts w:ascii="Arial" w:hAnsi="Arial" w:cs="Arial"/>
          <w:iCs/>
          <w:sz w:val="20"/>
          <w:szCs w:val="20"/>
        </w:rPr>
        <w:t>Dokumente BIM Izvedbenega plana (BEP),</w:t>
      </w:r>
    </w:p>
    <w:p w14:paraId="4F5630C6" w14:textId="77777777" w:rsidR="00E17348" w:rsidRPr="00D52CAF" w:rsidRDefault="00E17348" w:rsidP="00E17348">
      <w:pPr>
        <w:pStyle w:val="Odstavekseznama"/>
        <w:numPr>
          <w:ilvl w:val="0"/>
          <w:numId w:val="11"/>
        </w:numPr>
        <w:spacing w:after="0" w:line="276" w:lineRule="auto"/>
        <w:ind w:left="417"/>
        <w:contextualSpacing w:val="0"/>
        <w:jc w:val="both"/>
        <w:rPr>
          <w:rFonts w:ascii="Arial" w:hAnsi="Arial" w:cs="Arial"/>
          <w:iCs/>
          <w:sz w:val="20"/>
          <w:szCs w:val="20"/>
        </w:rPr>
      </w:pPr>
      <w:r w:rsidRPr="00D52CAF">
        <w:rPr>
          <w:rFonts w:ascii="Arial" w:hAnsi="Arial" w:cs="Arial"/>
          <w:iCs/>
          <w:sz w:val="20"/>
          <w:szCs w:val="20"/>
        </w:rPr>
        <w:t>BIM modele faze PZI,</w:t>
      </w:r>
    </w:p>
    <w:p w14:paraId="3899F386" w14:textId="19C8CC69" w:rsidR="00E17348" w:rsidRPr="00D52CAF" w:rsidRDefault="00E17348" w:rsidP="00E17348">
      <w:pPr>
        <w:pStyle w:val="Odstavekseznama"/>
        <w:numPr>
          <w:ilvl w:val="0"/>
          <w:numId w:val="11"/>
        </w:numPr>
        <w:spacing w:after="0" w:line="276" w:lineRule="auto"/>
        <w:ind w:left="417"/>
        <w:contextualSpacing w:val="0"/>
        <w:jc w:val="both"/>
        <w:rPr>
          <w:rFonts w:ascii="Arial" w:hAnsi="Arial" w:cs="Arial"/>
          <w:iCs/>
          <w:sz w:val="20"/>
          <w:szCs w:val="20"/>
        </w:rPr>
      </w:pPr>
      <w:r w:rsidRPr="00D52CAF">
        <w:rPr>
          <w:rFonts w:ascii="Arial" w:hAnsi="Arial" w:cs="Arial"/>
          <w:iCs/>
          <w:sz w:val="20"/>
          <w:szCs w:val="20"/>
        </w:rPr>
        <w:t>Načrte PZI projekta</w:t>
      </w:r>
      <w:r w:rsidR="00563BC3">
        <w:rPr>
          <w:rFonts w:ascii="Arial" w:hAnsi="Arial" w:cs="Arial"/>
          <w:iCs/>
          <w:sz w:val="20"/>
          <w:szCs w:val="20"/>
        </w:rPr>
        <w:t>,</w:t>
      </w:r>
      <w:r w:rsidRPr="00D52CAF">
        <w:rPr>
          <w:rFonts w:ascii="Arial" w:hAnsi="Arial" w:cs="Arial"/>
          <w:iCs/>
          <w:sz w:val="20"/>
          <w:szCs w:val="20"/>
        </w:rPr>
        <w:t xml:space="preserve"> izdelanih direktno iz BIM modela,</w:t>
      </w:r>
    </w:p>
    <w:p w14:paraId="05201C1F" w14:textId="77777777" w:rsidR="00E17348" w:rsidRPr="00D52CAF" w:rsidRDefault="00E17348" w:rsidP="00E17348">
      <w:pPr>
        <w:pStyle w:val="Odstavekseznama"/>
        <w:numPr>
          <w:ilvl w:val="0"/>
          <w:numId w:val="11"/>
        </w:numPr>
        <w:spacing w:after="0" w:line="276" w:lineRule="auto"/>
        <w:ind w:left="417"/>
        <w:contextualSpacing w:val="0"/>
        <w:jc w:val="both"/>
        <w:rPr>
          <w:rFonts w:ascii="Arial" w:hAnsi="Arial" w:cs="Arial"/>
          <w:iCs/>
          <w:sz w:val="20"/>
          <w:szCs w:val="20"/>
        </w:rPr>
      </w:pPr>
      <w:proofErr w:type="spellStart"/>
      <w:r w:rsidRPr="00D52CAF">
        <w:rPr>
          <w:rFonts w:ascii="Arial" w:hAnsi="Arial" w:cs="Arial"/>
          <w:iCs/>
          <w:sz w:val="20"/>
          <w:szCs w:val="20"/>
        </w:rPr>
        <w:t>Predizmere</w:t>
      </w:r>
      <w:proofErr w:type="spellEnd"/>
      <w:r w:rsidRPr="00D52CAF">
        <w:rPr>
          <w:rFonts w:ascii="Arial" w:hAnsi="Arial" w:cs="Arial"/>
          <w:iCs/>
          <w:sz w:val="20"/>
          <w:szCs w:val="20"/>
        </w:rPr>
        <w:t xml:space="preserve"> in predračune del izdelane pretežno na osnovi BIM modela,</w:t>
      </w:r>
    </w:p>
    <w:p w14:paraId="3BE38CD5" w14:textId="77777777" w:rsidR="00E17348" w:rsidRPr="00D52CAF" w:rsidRDefault="00E17348" w:rsidP="00E17348">
      <w:pPr>
        <w:pStyle w:val="Odstavekseznama"/>
        <w:numPr>
          <w:ilvl w:val="0"/>
          <w:numId w:val="11"/>
        </w:numPr>
        <w:spacing w:after="0" w:line="276" w:lineRule="auto"/>
        <w:ind w:left="417"/>
        <w:contextualSpacing w:val="0"/>
        <w:jc w:val="both"/>
        <w:rPr>
          <w:rFonts w:ascii="Arial" w:hAnsi="Arial" w:cs="Arial"/>
          <w:iCs/>
          <w:sz w:val="20"/>
          <w:szCs w:val="20"/>
        </w:rPr>
      </w:pPr>
      <w:r w:rsidRPr="00D52CAF">
        <w:rPr>
          <w:rFonts w:ascii="Arial" w:hAnsi="Arial" w:cs="Arial"/>
          <w:iCs/>
          <w:sz w:val="20"/>
          <w:szCs w:val="20"/>
        </w:rPr>
        <w:t>Dopolnitve BIM modela PZI projektne dokumentacije v času gradnje (3D),</w:t>
      </w:r>
    </w:p>
    <w:p w14:paraId="239E8A5E" w14:textId="77777777" w:rsidR="00E17348" w:rsidRPr="00D52CAF" w:rsidRDefault="00E17348" w:rsidP="00E17348">
      <w:pPr>
        <w:pStyle w:val="Odstavekseznama"/>
        <w:numPr>
          <w:ilvl w:val="0"/>
          <w:numId w:val="11"/>
        </w:numPr>
        <w:spacing w:after="0" w:line="276" w:lineRule="auto"/>
        <w:ind w:left="417"/>
        <w:contextualSpacing w:val="0"/>
        <w:jc w:val="both"/>
        <w:rPr>
          <w:rFonts w:ascii="Arial" w:hAnsi="Arial" w:cs="Arial"/>
          <w:iCs/>
          <w:sz w:val="20"/>
          <w:szCs w:val="20"/>
        </w:rPr>
      </w:pPr>
      <w:r w:rsidRPr="00D52CAF">
        <w:rPr>
          <w:rFonts w:ascii="Arial" w:hAnsi="Arial" w:cs="Arial"/>
          <w:iCs/>
          <w:sz w:val="20"/>
          <w:szCs w:val="20"/>
        </w:rPr>
        <w:t>Izdelava BIM modela faze PID s povezanimi dokumenti izvedenega stanja;</w:t>
      </w:r>
    </w:p>
    <w:p w14:paraId="142EFA77" w14:textId="77777777" w:rsidR="00E17348" w:rsidRPr="00D52CAF" w:rsidRDefault="00E17348" w:rsidP="00725AC0">
      <w:pPr>
        <w:spacing w:line="276" w:lineRule="auto"/>
        <w:jc w:val="both"/>
        <w:rPr>
          <w:rFonts w:ascii="Arial" w:hAnsi="Arial" w:cs="Arial"/>
          <w:iCs/>
          <w:sz w:val="20"/>
          <w:szCs w:val="20"/>
        </w:rPr>
      </w:pPr>
      <w:r w:rsidRPr="00D52CAF">
        <w:rPr>
          <w:rFonts w:ascii="Arial" w:hAnsi="Arial" w:cs="Arial"/>
          <w:iCs/>
          <w:sz w:val="20"/>
          <w:szCs w:val="20"/>
        </w:rPr>
        <w:t xml:space="preserve">v obliki in vsebini, kot bo navedeno v projektni nalogi za BIM pristop, ki jo izdela izvajalec v sodelovanju z naročnikom. </w:t>
      </w:r>
    </w:p>
    <w:p w14:paraId="694B5130" w14:textId="139E8702" w:rsidR="00E17348" w:rsidRPr="00D52CAF" w:rsidRDefault="00E17348" w:rsidP="00563BC3">
      <w:pPr>
        <w:spacing w:line="276" w:lineRule="auto"/>
        <w:jc w:val="both"/>
        <w:rPr>
          <w:rFonts w:ascii="Arial" w:hAnsi="Arial" w:cs="Arial"/>
          <w:sz w:val="20"/>
          <w:szCs w:val="20"/>
        </w:rPr>
      </w:pPr>
      <w:r w:rsidRPr="00D52CAF">
        <w:rPr>
          <w:rFonts w:ascii="Arial" w:hAnsi="Arial" w:cs="Arial"/>
          <w:iCs/>
          <w:sz w:val="20"/>
          <w:szCs w:val="20"/>
        </w:rPr>
        <w:t xml:space="preserve">Ena izmed zahtevanih funkcij </w:t>
      </w:r>
      <w:proofErr w:type="spellStart"/>
      <w:r w:rsidRPr="00D52CAF">
        <w:rPr>
          <w:rFonts w:ascii="Arial" w:hAnsi="Arial" w:cs="Arial"/>
          <w:iCs/>
          <w:sz w:val="20"/>
          <w:szCs w:val="20"/>
        </w:rPr>
        <w:t>BIMa</w:t>
      </w:r>
      <w:proofErr w:type="spellEnd"/>
      <w:r w:rsidRPr="00D52CAF">
        <w:rPr>
          <w:rFonts w:ascii="Arial" w:hAnsi="Arial" w:cs="Arial"/>
          <w:iCs/>
          <w:sz w:val="20"/>
          <w:szCs w:val="20"/>
        </w:rPr>
        <w:t xml:space="preserve"> je spremljanje in kontrola količin iz skupnega BIM modela oziroma zajemanje količin, ki morajo biti povezane oziroma </w:t>
      </w:r>
      <w:proofErr w:type="spellStart"/>
      <w:r w:rsidRPr="00D52CAF">
        <w:rPr>
          <w:rFonts w:ascii="Arial" w:hAnsi="Arial" w:cs="Arial"/>
          <w:iCs/>
          <w:sz w:val="20"/>
          <w:szCs w:val="20"/>
        </w:rPr>
        <w:t>referencirane</w:t>
      </w:r>
      <w:proofErr w:type="spellEnd"/>
      <w:r w:rsidRPr="00D52CAF">
        <w:rPr>
          <w:rFonts w:ascii="Arial" w:hAnsi="Arial" w:cs="Arial"/>
          <w:iCs/>
          <w:sz w:val="20"/>
          <w:szCs w:val="20"/>
        </w:rPr>
        <w:t xml:space="preserve"> z ocenami in popisom. </w:t>
      </w:r>
      <w:r w:rsidRPr="00D52CAF">
        <w:rPr>
          <w:rFonts w:ascii="Arial" w:hAnsi="Arial" w:cs="Arial"/>
          <w:sz w:val="20"/>
          <w:szCs w:val="20"/>
        </w:rPr>
        <w:t>Za pretežni del (</w:t>
      </w:r>
      <w:r w:rsidR="00B43123">
        <w:rPr>
          <w:rFonts w:ascii="Arial" w:hAnsi="Arial" w:cs="Arial"/>
          <w:sz w:val="20"/>
          <w:szCs w:val="20"/>
        </w:rPr>
        <w:t>kar pomeni več od</w:t>
      </w:r>
      <w:r w:rsidR="00B43123" w:rsidRPr="00D52CAF">
        <w:rPr>
          <w:rFonts w:ascii="Arial" w:hAnsi="Arial" w:cs="Arial"/>
          <w:sz w:val="20"/>
          <w:szCs w:val="20"/>
        </w:rPr>
        <w:t xml:space="preserve"> </w:t>
      </w:r>
      <w:r w:rsidRPr="00D52CAF">
        <w:rPr>
          <w:rFonts w:ascii="Arial" w:hAnsi="Arial" w:cs="Arial"/>
          <w:sz w:val="20"/>
          <w:szCs w:val="20"/>
        </w:rPr>
        <w:t>60% postavk) skupne predračunske vrednosti se morajo informacije o pred-izmerah za popis zajemati iz modela BIM, tako, da se ob posameznih predajah lahko izkaže sledljivost.</w:t>
      </w:r>
    </w:p>
    <w:p w14:paraId="097693DB" w14:textId="77777777" w:rsidR="00E17348" w:rsidRPr="00D52CAF" w:rsidRDefault="00E17348" w:rsidP="00260C07">
      <w:pPr>
        <w:pStyle w:val="Brezrazmikov"/>
        <w:spacing w:line="276" w:lineRule="auto"/>
        <w:jc w:val="both"/>
        <w:rPr>
          <w:rFonts w:ascii="Arial" w:hAnsi="Arial" w:cs="Arial"/>
          <w:sz w:val="20"/>
          <w:szCs w:val="20"/>
        </w:rPr>
      </w:pPr>
      <w:proofErr w:type="spellStart"/>
      <w:r w:rsidRPr="00D52CAF">
        <w:rPr>
          <w:rFonts w:ascii="Arial" w:hAnsi="Arial" w:cs="Arial"/>
          <w:sz w:val="20"/>
          <w:szCs w:val="20"/>
        </w:rPr>
        <w:t>Zahteva</w:t>
      </w:r>
      <w:proofErr w:type="spellEnd"/>
      <w:r w:rsidRPr="00D52CAF">
        <w:rPr>
          <w:rFonts w:ascii="Arial" w:hAnsi="Arial" w:cs="Arial"/>
          <w:sz w:val="20"/>
          <w:szCs w:val="20"/>
        </w:rPr>
        <w:t xml:space="preserve"> se </w:t>
      </w:r>
      <w:proofErr w:type="spellStart"/>
      <w:r w:rsidRPr="00D52CAF">
        <w:rPr>
          <w:rFonts w:ascii="Arial" w:hAnsi="Arial" w:cs="Arial"/>
          <w:sz w:val="20"/>
          <w:szCs w:val="20"/>
        </w:rPr>
        <w:t>dopolnjevanje</w:t>
      </w:r>
      <w:proofErr w:type="spellEnd"/>
      <w:r w:rsidRPr="00D52CAF">
        <w:rPr>
          <w:rFonts w:ascii="Arial" w:hAnsi="Arial" w:cs="Arial"/>
          <w:sz w:val="20"/>
          <w:szCs w:val="20"/>
        </w:rPr>
        <w:t xml:space="preserve"> BIM </w:t>
      </w:r>
      <w:proofErr w:type="spellStart"/>
      <w:r w:rsidRPr="00D52CAF">
        <w:rPr>
          <w:rFonts w:ascii="Arial" w:hAnsi="Arial" w:cs="Arial"/>
          <w:sz w:val="20"/>
          <w:szCs w:val="20"/>
        </w:rPr>
        <w:t>modela</w:t>
      </w:r>
      <w:proofErr w:type="spellEnd"/>
      <w:r w:rsidRPr="00D52CAF">
        <w:rPr>
          <w:rFonts w:ascii="Arial" w:hAnsi="Arial" w:cs="Arial"/>
          <w:sz w:val="20"/>
          <w:szCs w:val="20"/>
        </w:rPr>
        <w:t xml:space="preserve"> </w:t>
      </w:r>
      <w:proofErr w:type="spellStart"/>
      <w:r w:rsidRPr="00D52CAF">
        <w:rPr>
          <w:rFonts w:ascii="Arial" w:hAnsi="Arial" w:cs="Arial"/>
          <w:sz w:val="20"/>
          <w:szCs w:val="20"/>
        </w:rPr>
        <w:t>na</w:t>
      </w:r>
      <w:proofErr w:type="spellEnd"/>
      <w:r w:rsidRPr="00D52CAF">
        <w:rPr>
          <w:rFonts w:ascii="Arial" w:hAnsi="Arial" w:cs="Arial"/>
          <w:sz w:val="20"/>
          <w:szCs w:val="20"/>
        </w:rPr>
        <w:t xml:space="preserve"> </w:t>
      </w:r>
      <w:proofErr w:type="spellStart"/>
      <w:r w:rsidRPr="00D52CAF">
        <w:rPr>
          <w:rFonts w:ascii="Arial" w:hAnsi="Arial" w:cs="Arial"/>
          <w:sz w:val="20"/>
          <w:szCs w:val="20"/>
        </w:rPr>
        <w:t>osnovi</w:t>
      </w:r>
      <w:proofErr w:type="spellEnd"/>
      <w:r w:rsidRPr="00D52CAF">
        <w:rPr>
          <w:rFonts w:ascii="Arial" w:hAnsi="Arial" w:cs="Arial"/>
          <w:sz w:val="20"/>
          <w:szCs w:val="20"/>
        </w:rPr>
        <w:t xml:space="preserve"> </w:t>
      </w:r>
      <w:proofErr w:type="spellStart"/>
      <w:r w:rsidRPr="00D52CAF">
        <w:rPr>
          <w:rFonts w:ascii="Arial" w:hAnsi="Arial" w:cs="Arial"/>
          <w:sz w:val="20"/>
          <w:szCs w:val="20"/>
        </w:rPr>
        <w:t>izvedenega</w:t>
      </w:r>
      <w:proofErr w:type="spellEnd"/>
      <w:r w:rsidRPr="00D52CAF">
        <w:rPr>
          <w:rFonts w:ascii="Arial" w:hAnsi="Arial" w:cs="Arial"/>
          <w:sz w:val="20"/>
          <w:szCs w:val="20"/>
        </w:rPr>
        <w:t xml:space="preserve"> </w:t>
      </w:r>
      <w:proofErr w:type="spellStart"/>
      <w:r w:rsidRPr="00D52CAF">
        <w:rPr>
          <w:rFonts w:ascii="Arial" w:hAnsi="Arial" w:cs="Arial"/>
          <w:sz w:val="20"/>
          <w:szCs w:val="20"/>
        </w:rPr>
        <w:t>stanja</w:t>
      </w:r>
      <w:proofErr w:type="spellEnd"/>
      <w:r w:rsidRPr="00D52CAF">
        <w:rPr>
          <w:rFonts w:ascii="Arial" w:hAnsi="Arial" w:cs="Arial"/>
          <w:sz w:val="20"/>
          <w:szCs w:val="20"/>
        </w:rPr>
        <w:t xml:space="preserve">, ki </w:t>
      </w:r>
      <w:proofErr w:type="spellStart"/>
      <w:r w:rsidRPr="00D52CAF">
        <w:rPr>
          <w:rFonts w:ascii="Arial" w:hAnsi="Arial" w:cs="Arial"/>
          <w:sz w:val="20"/>
          <w:szCs w:val="20"/>
        </w:rPr>
        <w:t>predstavlja</w:t>
      </w:r>
      <w:proofErr w:type="spellEnd"/>
      <w:r w:rsidRPr="00D52CAF">
        <w:rPr>
          <w:rFonts w:ascii="Arial" w:hAnsi="Arial" w:cs="Arial"/>
          <w:sz w:val="20"/>
          <w:szCs w:val="20"/>
        </w:rPr>
        <w:t xml:space="preserve"> </w:t>
      </w:r>
      <w:proofErr w:type="spellStart"/>
      <w:r w:rsidRPr="00D52CAF">
        <w:rPr>
          <w:rFonts w:ascii="Arial" w:hAnsi="Arial" w:cs="Arial"/>
          <w:sz w:val="20"/>
          <w:szCs w:val="20"/>
        </w:rPr>
        <w:t>proces</w:t>
      </w:r>
      <w:proofErr w:type="spellEnd"/>
      <w:r w:rsidRPr="00D52CAF">
        <w:rPr>
          <w:rFonts w:ascii="Arial" w:hAnsi="Arial" w:cs="Arial"/>
          <w:sz w:val="20"/>
          <w:szCs w:val="20"/>
        </w:rPr>
        <w:t xml:space="preserve"> </w:t>
      </w:r>
      <w:proofErr w:type="spellStart"/>
      <w:r w:rsidRPr="00D52CAF">
        <w:rPr>
          <w:rFonts w:ascii="Arial" w:hAnsi="Arial" w:cs="Arial"/>
          <w:sz w:val="20"/>
          <w:szCs w:val="20"/>
        </w:rPr>
        <w:t>spreminjanja</w:t>
      </w:r>
      <w:proofErr w:type="spellEnd"/>
      <w:r w:rsidRPr="00D52CAF">
        <w:rPr>
          <w:rFonts w:ascii="Arial" w:hAnsi="Arial" w:cs="Arial"/>
          <w:sz w:val="20"/>
          <w:szCs w:val="20"/>
        </w:rPr>
        <w:t xml:space="preserve"> in </w:t>
      </w:r>
      <w:proofErr w:type="spellStart"/>
      <w:r w:rsidRPr="00D52CAF">
        <w:rPr>
          <w:rFonts w:ascii="Arial" w:hAnsi="Arial" w:cs="Arial"/>
          <w:sz w:val="20"/>
          <w:szCs w:val="20"/>
        </w:rPr>
        <w:t>dopolnjevanja</w:t>
      </w:r>
      <w:proofErr w:type="spellEnd"/>
      <w:r w:rsidRPr="00D52CAF">
        <w:rPr>
          <w:rFonts w:ascii="Arial" w:hAnsi="Arial" w:cs="Arial"/>
          <w:sz w:val="20"/>
          <w:szCs w:val="20"/>
        </w:rPr>
        <w:t xml:space="preserve"> PZI BIM </w:t>
      </w:r>
      <w:proofErr w:type="spellStart"/>
      <w:r w:rsidRPr="00D52CAF">
        <w:rPr>
          <w:rFonts w:ascii="Arial" w:hAnsi="Arial" w:cs="Arial"/>
          <w:sz w:val="20"/>
          <w:szCs w:val="20"/>
        </w:rPr>
        <w:t>modela</w:t>
      </w:r>
      <w:proofErr w:type="spellEnd"/>
      <w:r w:rsidRPr="00D52CAF">
        <w:rPr>
          <w:rFonts w:ascii="Arial" w:hAnsi="Arial" w:cs="Arial"/>
          <w:sz w:val="20"/>
          <w:szCs w:val="20"/>
        </w:rPr>
        <w:t xml:space="preserve"> </w:t>
      </w:r>
      <w:proofErr w:type="spellStart"/>
      <w:r w:rsidRPr="00D52CAF">
        <w:rPr>
          <w:rFonts w:ascii="Arial" w:hAnsi="Arial" w:cs="Arial"/>
          <w:sz w:val="20"/>
          <w:szCs w:val="20"/>
        </w:rPr>
        <w:t>na</w:t>
      </w:r>
      <w:proofErr w:type="spellEnd"/>
      <w:r w:rsidRPr="00D52CAF">
        <w:rPr>
          <w:rFonts w:ascii="Arial" w:hAnsi="Arial" w:cs="Arial"/>
          <w:sz w:val="20"/>
          <w:szCs w:val="20"/>
        </w:rPr>
        <w:t xml:space="preserve"> </w:t>
      </w:r>
      <w:proofErr w:type="spellStart"/>
      <w:r w:rsidRPr="00D52CAF">
        <w:rPr>
          <w:rFonts w:ascii="Arial" w:hAnsi="Arial" w:cs="Arial"/>
          <w:sz w:val="20"/>
          <w:szCs w:val="20"/>
        </w:rPr>
        <w:t>osnovi</w:t>
      </w:r>
      <w:proofErr w:type="spellEnd"/>
      <w:r w:rsidRPr="00D52CAF">
        <w:rPr>
          <w:rFonts w:ascii="Arial" w:hAnsi="Arial" w:cs="Arial"/>
          <w:sz w:val="20"/>
          <w:szCs w:val="20"/>
        </w:rPr>
        <w:t xml:space="preserve"> </w:t>
      </w:r>
      <w:proofErr w:type="spellStart"/>
      <w:r w:rsidRPr="00D52CAF">
        <w:rPr>
          <w:rFonts w:ascii="Arial" w:hAnsi="Arial" w:cs="Arial"/>
          <w:sz w:val="20"/>
          <w:szCs w:val="20"/>
        </w:rPr>
        <w:t>podatkov</w:t>
      </w:r>
      <w:proofErr w:type="spellEnd"/>
      <w:r w:rsidRPr="00D52CAF">
        <w:rPr>
          <w:rFonts w:ascii="Arial" w:hAnsi="Arial" w:cs="Arial"/>
          <w:sz w:val="20"/>
          <w:szCs w:val="20"/>
        </w:rPr>
        <w:t xml:space="preserve">, ki </w:t>
      </w:r>
      <w:proofErr w:type="spellStart"/>
      <w:r w:rsidRPr="00D52CAF">
        <w:rPr>
          <w:rFonts w:ascii="Arial" w:hAnsi="Arial" w:cs="Arial"/>
          <w:sz w:val="20"/>
          <w:szCs w:val="20"/>
        </w:rPr>
        <w:t>odražajo</w:t>
      </w:r>
      <w:proofErr w:type="spellEnd"/>
      <w:r w:rsidRPr="00D52CAF">
        <w:rPr>
          <w:rFonts w:ascii="Arial" w:hAnsi="Arial" w:cs="Arial"/>
          <w:sz w:val="20"/>
          <w:szCs w:val="20"/>
        </w:rPr>
        <w:t xml:space="preserve"> </w:t>
      </w:r>
      <w:proofErr w:type="spellStart"/>
      <w:r w:rsidRPr="00D52CAF">
        <w:rPr>
          <w:rFonts w:ascii="Arial" w:hAnsi="Arial" w:cs="Arial"/>
          <w:sz w:val="20"/>
          <w:szCs w:val="20"/>
        </w:rPr>
        <w:t>dejansko</w:t>
      </w:r>
      <w:proofErr w:type="spellEnd"/>
      <w:r w:rsidRPr="00D52CAF">
        <w:rPr>
          <w:rFonts w:ascii="Arial" w:hAnsi="Arial" w:cs="Arial"/>
          <w:sz w:val="20"/>
          <w:szCs w:val="20"/>
        </w:rPr>
        <w:t xml:space="preserve"> </w:t>
      </w:r>
      <w:proofErr w:type="spellStart"/>
      <w:r w:rsidRPr="00D52CAF">
        <w:rPr>
          <w:rFonts w:ascii="Arial" w:hAnsi="Arial" w:cs="Arial"/>
          <w:sz w:val="20"/>
          <w:szCs w:val="20"/>
        </w:rPr>
        <w:t>izvedena</w:t>
      </w:r>
      <w:proofErr w:type="spellEnd"/>
      <w:r w:rsidRPr="00D52CAF">
        <w:rPr>
          <w:rFonts w:ascii="Arial" w:hAnsi="Arial" w:cs="Arial"/>
          <w:sz w:val="20"/>
          <w:szCs w:val="20"/>
        </w:rPr>
        <w:t xml:space="preserve"> dela, ki </w:t>
      </w:r>
      <w:proofErr w:type="spellStart"/>
      <w:r w:rsidRPr="00D52CAF">
        <w:rPr>
          <w:rFonts w:ascii="Arial" w:hAnsi="Arial" w:cs="Arial"/>
          <w:sz w:val="20"/>
          <w:szCs w:val="20"/>
        </w:rPr>
        <w:t>jih</w:t>
      </w:r>
      <w:proofErr w:type="spellEnd"/>
      <w:r w:rsidRPr="00D52CAF">
        <w:rPr>
          <w:rFonts w:ascii="Arial" w:hAnsi="Arial" w:cs="Arial"/>
          <w:sz w:val="20"/>
          <w:szCs w:val="20"/>
        </w:rPr>
        <w:t xml:space="preserve"> </w:t>
      </w:r>
      <w:proofErr w:type="spellStart"/>
      <w:r w:rsidRPr="00D52CAF">
        <w:rPr>
          <w:rFonts w:ascii="Arial" w:hAnsi="Arial" w:cs="Arial"/>
          <w:sz w:val="20"/>
          <w:szCs w:val="20"/>
        </w:rPr>
        <w:t>dostavlja</w:t>
      </w:r>
      <w:proofErr w:type="spellEnd"/>
      <w:r w:rsidRPr="00D52CAF">
        <w:rPr>
          <w:rFonts w:ascii="Arial" w:hAnsi="Arial" w:cs="Arial"/>
          <w:sz w:val="20"/>
          <w:szCs w:val="20"/>
        </w:rPr>
        <w:t xml:space="preserve"> </w:t>
      </w:r>
      <w:proofErr w:type="spellStart"/>
      <w:r w:rsidRPr="00D52CAF">
        <w:rPr>
          <w:rFonts w:ascii="Arial" w:hAnsi="Arial" w:cs="Arial"/>
          <w:sz w:val="20"/>
          <w:szCs w:val="20"/>
        </w:rPr>
        <w:t>izvajalec</w:t>
      </w:r>
      <w:proofErr w:type="spellEnd"/>
      <w:r w:rsidRPr="00D52CAF">
        <w:rPr>
          <w:rFonts w:ascii="Arial" w:hAnsi="Arial" w:cs="Arial"/>
          <w:sz w:val="20"/>
          <w:szCs w:val="20"/>
        </w:rPr>
        <w:t xml:space="preserve"> del in ki so </w:t>
      </w:r>
      <w:proofErr w:type="spellStart"/>
      <w:r w:rsidRPr="00D52CAF">
        <w:rPr>
          <w:rFonts w:ascii="Arial" w:hAnsi="Arial" w:cs="Arial"/>
          <w:sz w:val="20"/>
          <w:szCs w:val="20"/>
        </w:rPr>
        <w:t>bila</w:t>
      </w:r>
      <w:proofErr w:type="spellEnd"/>
      <w:r w:rsidRPr="00D52CAF">
        <w:rPr>
          <w:rFonts w:ascii="Arial" w:hAnsi="Arial" w:cs="Arial"/>
          <w:sz w:val="20"/>
          <w:szCs w:val="20"/>
        </w:rPr>
        <w:t xml:space="preserve"> </w:t>
      </w:r>
      <w:proofErr w:type="spellStart"/>
      <w:r w:rsidRPr="00D52CAF">
        <w:rPr>
          <w:rFonts w:ascii="Arial" w:hAnsi="Arial" w:cs="Arial"/>
          <w:sz w:val="20"/>
          <w:szCs w:val="20"/>
        </w:rPr>
        <w:t>priznana</w:t>
      </w:r>
      <w:proofErr w:type="spellEnd"/>
      <w:r w:rsidRPr="00D52CAF">
        <w:rPr>
          <w:rFonts w:ascii="Arial" w:hAnsi="Arial" w:cs="Arial"/>
          <w:sz w:val="20"/>
          <w:szCs w:val="20"/>
        </w:rPr>
        <w:t xml:space="preserve"> in </w:t>
      </w:r>
      <w:proofErr w:type="spellStart"/>
      <w:r w:rsidRPr="00D52CAF">
        <w:rPr>
          <w:rFonts w:ascii="Arial" w:hAnsi="Arial" w:cs="Arial"/>
          <w:sz w:val="20"/>
          <w:szCs w:val="20"/>
        </w:rPr>
        <w:t>potrjena</w:t>
      </w:r>
      <w:proofErr w:type="spellEnd"/>
      <w:r w:rsidRPr="00D52CAF">
        <w:rPr>
          <w:rFonts w:ascii="Arial" w:hAnsi="Arial" w:cs="Arial"/>
          <w:sz w:val="20"/>
          <w:szCs w:val="20"/>
        </w:rPr>
        <w:t xml:space="preserve"> s </w:t>
      </w:r>
      <w:proofErr w:type="spellStart"/>
      <w:r w:rsidRPr="00D52CAF">
        <w:rPr>
          <w:rFonts w:ascii="Arial" w:hAnsi="Arial" w:cs="Arial"/>
          <w:sz w:val="20"/>
          <w:szCs w:val="20"/>
        </w:rPr>
        <w:t>strani</w:t>
      </w:r>
      <w:proofErr w:type="spellEnd"/>
      <w:r w:rsidRPr="00D52CAF">
        <w:rPr>
          <w:rFonts w:ascii="Arial" w:hAnsi="Arial" w:cs="Arial"/>
          <w:sz w:val="20"/>
          <w:szCs w:val="20"/>
        </w:rPr>
        <w:t xml:space="preserve"> </w:t>
      </w:r>
      <w:proofErr w:type="spellStart"/>
      <w:r w:rsidRPr="00D52CAF">
        <w:rPr>
          <w:rFonts w:ascii="Arial" w:hAnsi="Arial" w:cs="Arial"/>
          <w:sz w:val="20"/>
          <w:szCs w:val="20"/>
        </w:rPr>
        <w:t>nadzornega</w:t>
      </w:r>
      <w:proofErr w:type="spellEnd"/>
      <w:r w:rsidRPr="00D52CAF">
        <w:rPr>
          <w:rFonts w:ascii="Arial" w:hAnsi="Arial" w:cs="Arial"/>
          <w:sz w:val="20"/>
          <w:szCs w:val="20"/>
        </w:rPr>
        <w:t xml:space="preserve"> </w:t>
      </w:r>
      <w:proofErr w:type="spellStart"/>
      <w:r w:rsidRPr="00D52CAF">
        <w:rPr>
          <w:rFonts w:ascii="Arial" w:hAnsi="Arial" w:cs="Arial"/>
          <w:sz w:val="20"/>
          <w:szCs w:val="20"/>
        </w:rPr>
        <w:t>inženirja</w:t>
      </w:r>
      <w:proofErr w:type="spellEnd"/>
      <w:r w:rsidRPr="00D52CAF">
        <w:rPr>
          <w:rFonts w:ascii="Arial" w:hAnsi="Arial" w:cs="Arial"/>
          <w:sz w:val="20"/>
          <w:szCs w:val="20"/>
        </w:rPr>
        <w:t xml:space="preserve">. </w:t>
      </w:r>
      <w:proofErr w:type="spellStart"/>
      <w:r w:rsidRPr="00D52CAF">
        <w:rPr>
          <w:rFonts w:ascii="Arial" w:hAnsi="Arial" w:cs="Arial"/>
          <w:sz w:val="20"/>
          <w:szCs w:val="20"/>
        </w:rPr>
        <w:t>Formati</w:t>
      </w:r>
      <w:proofErr w:type="spellEnd"/>
      <w:r w:rsidRPr="00D52CAF">
        <w:rPr>
          <w:rFonts w:ascii="Arial" w:hAnsi="Arial" w:cs="Arial"/>
          <w:sz w:val="20"/>
          <w:szCs w:val="20"/>
        </w:rPr>
        <w:t xml:space="preserve"> </w:t>
      </w:r>
      <w:proofErr w:type="spellStart"/>
      <w:r w:rsidRPr="00D52CAF">
        <w:rPr>
          <w:rFonts w:ascii="Arial" w:hAnsi="Arial" w:cs="Arial"/>
          <w:sz w:val="20"/>
          <w:szCs w:val="20"/>
        </w:rPr>
        <w:t>podatkov</w:t>
      </w:r>
      <w:proofErr w:type="spellEnd"/>
      <w:r w:rsidRPr="00D52CAF">
        <w:rPr>
          <w:rFonts w:ascii="Arial" w:hAnsi="Arial" w:cs="Arial"/>
          <w:sz w:val="20"/>
          <w:szCs w:val="20"/>
        </w:rPr>
        <w:t xml:space="preserve"> </w:t>
      </w:r>
      <w:proofErr w:type="spellStart"/>
      <w:r w:rsidRPr="00D52CAF">
        <w:rPr>
          <w:rFonts w:ascii="Arial" w:hAnsi="Arial" w:cs="Arial"/>
          <w:sz w:val="20"/>
          <w:szCs w:val="20"/>
        </w:rPr>
        <w:t>kakor</w:t>
      </w:r>
      <w:proofErr w:type="spellEnd"/>
      <w:r w:rsidRPr="00D52CAF">
        <w:rPr>
          <w:rFonts w:ascii="Arial" w:hAnsi="Arial" w:cs="Arial"/>
          <w:sz w:val="20"/>
          <w:szCs w:val="20"/>
        </w:rPr>
        <w:t xml:space="preserve"> </w:t>
      </w:r>
      <w:proofErr w:type="spellStart"/>
      <w:r w:rsidRPr="00D52CAF">
        <w:rPr>
          <w:rFonts w:ascii="Arial" w:hAnsi="Arial" w:cs="Arial"/>
          <w:sz w:val="20"/>
          <w:szCs w:val="20"/>
        </w:rPr>
        <w:t>tudi</w:t>
      </w:r>
      <w:proofErr w:type="spellEnd"/>
      <w:r w:rsidRPr="00D52CAF">
        <w:rPr>
          <w:rFonts w:ascii="Arial" w:hAnsi="Arial" w:cs="Arial"/>
          <w:sz w:val="20"/>
          <w:szCs w:val="20"/>
        </w:rPr>
        <w:t xml:space="preserve"> </w:t>
      </w:r>
      <w:proofErr w:type="spellStart"/>
      <w:r w:rsidRPr="00D52CAF">
        <w:rPr>
          <w:rFonts w:ascii="Arial" w:hAnsi="Arial" w:cs="Arial"/>
          <w:sz w:val="20"/>
          <w:szCs w:val="20"/>
        </w:rPr>
        <w:t>proces</w:t>
      </w:r>
      <w:proofErr w:type="spellEnd"/>
      <w:r w:rsidRPr="00D52CAF">
        <w:rPr>
          <w:rFonts w:ascii="Arial" w:hAnsi="Arial" w:cs="Arial"/>
          <w:sz w:val="20"/>
          <w:szCs w:val="20"/>
        </w:rPr>
        <w:t xml:space="preserve"> </w:t>
      </w:r>
      <w:proofErr w:type="spellStart"/>
      <w:r w:rsidRPr="00D52CAF">
        <w:rPr>
          <w:rFonts w:ascii="Arial" w:hAnsi="Arial" w:cs="Arial"/>
          <w:sz w:val="20"/>
          <w:szCs w:val="20"/>
        </w:rPr>
        <w:t>dostavljanja</w:t>
      </w:r>
      <w:proofErr w:type="spellEnd"/>
      <w:r w:rsidRPr="00D52CAF">
        <w:rPr>
          <w:rFonts w:ascii="Arial" w:hAnsi="Arial" w:cs="Arial"/>
          <w:sz w:val="20"/>
          <w:szCs w:val="20"/>
        </w:rPr>
        <w:t xml:space="preserve"> </w:t>
      </w:r>
      <w:proofErr w:type="spellStart"/>
      <w:r w:rsidRPr="00D52CAF">
        <w:rPr>
          <w:rFonts w:ascii="Arial" w:hAnsi="Arial" w:cs="Arial"/>
          <w:sz w:val="20"/>
          <w:szCs w:val="20"/>
        </w:rPr>
        <w:t>podatkov</w:t>
      </w:r>
      <w:proofErr w:type="spellEnd"/>
      <w:r w:rsidRPr="00D52CAF">
        <w:rPr>
          <w:rFonts w:ascii="Arial" w:hAnsi="Arial" w:cs="Arial"/>
          <w:sz w:val="20"/>
          <w:szCs w:val="20"/>
        </w:rPr>
        <w:t xml:space="preserve"> </w:t>
      </w:r>
      <w:proofErr w:type="spellStart"/>
      <w:r w:rsidRPr="00D52CAF">
        <w:rPr>
          <w:rFonts w:ascii="Arial" w:hAnsi="Arial" w:cs="Arial"/>
          <w:sz w:val="20"/>
          <w:szCs w:val="20"/>
        </w:rPr>
        <w:t>od</w:t>
      </w:r>
      <w:proofErr w:type="spellEnd"/>
      <w:r w:rsidRPr="00D52CAF">
        <w:rPr>
          <w:rFonts w:ascii="Arial" w:hAnsi="Arial" w:cs="Arial"/>
          <w:sz w:val="20"/>
          <w:szCs w:val="20"/>
        </w:rPr>
        <w:t xml:space="preserve"> </w:t>
      </w:r>
      <w:proofErr w:type="spellStart"/>
      <w:r w:rsidRPr="00D52CAF">
        <w:rPr>
          <w:rFonts w:ascii="Arial" w:hAnsi="Arial" w:cs="Arial"/>
          <w:sz w:val="20"/>
          <w:szCs w:val="20"/>
        </w:rPr>
        <w:t>Izvajalca</w:t>
      </w:r>
      <w:proofErr w:type="spellEnd"/>
      <w:r w:rsidRPr="00D52CAF">
        <w:rPr>
          <w:rFonts w:ascii="Arial" w:hAnsi="Arial" w:cs="Arial"/>
          <w:sz w:val="20"/>
          <w:szCs w:val="20"/>
        </w:rPr>
        <w:t xml:space="preserve"> </w:t>
      </w:r>
      <w:proofErr w:type="spellStart"/>
      <w:r w:rsidRPr="00D52CAF">
        <w:rPr>
          <w:rFonts w:ascii="Arial" w:hAnsi="Arial" w:cs="Arial"/>
          <w:sz w:val="20"/>
          <w:szCs w:val="20"/>
        </w:rPr>
        <w:t>morajo</w:t>
      </w:r>
      <w:proofErr w:type="spellEnd"/>
      <w:r w:rsidRPr="00D52CAF">
        <w:rPr>
          <w:rFonts w:ascii="Arial" w:hAnsi="Arial" w:cs="Arial"/>
          <w:sz w:val="20"/>
          <w:szCs w:val="20"/>
        </w:rPr>
        <w:t xml:space="preserve"> </w:t>
      </w:r>
      <w:proofErr w:type="spellStart"/>
      <w:r w:rsidRPr="00D52CAF">
        <w:rPr>
          <w:rFonts w:ascii="Arial" w:hAnsi="Arial" w:cs="Arial"/>
          <w:sz w:val="20"/>
          <w:szCs w:val="20"/>
        </w:rPr>
        <w:t>biti</w:t>
      </w:r>
      <w:proofErr w:type="spellEnd"/>
      <w:r w:rsidRPr="00D52CAF">
        <w:rPr>
          <w:rFonts w:ascii="Arial" w:hAnsi="Arial" w:cs="Arial"/>
          <w:sz w:val="20"/>
          <w:szCs w:val="20"/>
        </w:rPr>
        <w:t xml:space="preserve"> </w:t>
      </w:r>
      <w:proofErr w:type="spellStart"/>
      <w:r w:rsidRPr="00D52CAF">
        <w:rPr>
          <w:rFonts w:ascii="Arial" w:hAnsi="Arial" w:cs="Arial"/>
          <w:sz w:val="20"/>
          <w:szCs w:val="20"/>
        </w:rPr>
        <w:t>opisani</w:t>
      </w:r>
      <w:proofErr w:type="spellEnd"/>
      <w:r w:rsidRPr="00D52CAF">
        <w:rPr>
          <w:rFonts w:ascii="Arial" w:hAnsi="Arial" w:cs="Arial"/>
          <w:sz w:val="20"/>
          <w:szCs w:val="20"/>
        </w:rPr>
        <w:t xml:space="preserve"> v BIM </w:t>
      </w:r>
      <w:proofErr w:type="spellStart"/>
      <w:r w:rsidRPr="00D52CAF">
        <w:rPr>
          <w:rFonts w:ascii="Arial" w:hAnsi="Arial" w:cs="Arial"/>
          <w:sz w:val="20"/>
          <w:szCs w:val="20"/>
        </w:rPr>
        <w:t>izvedbenem</w:t>
      </w:r>
      <w:proofErr w:type="spellEnd"/>
      <w:r w:rsidRPr="00D52CAF">
        <w:rPr>
          <w:rFonts w:ascii="Arial" w:hAnsi="Arial" w:cs="Arial"/>
          <w:sz w:val="20"/>
          <w:szCs w:val="20"/>
        </w:rPr>
        <w:t xml:space="preserve"> </w:t>
      </w:r>
      <w:proofErr w:type="spellStart"/>
      <w:r w:rsidRPr="00D52CAF">
        <w:rPr>
          <w:rFonts w:ascii="Arial" w:hAnsi="Arial" w:cs="Arial"/>
          <w:sz w:val="20"/>
          <w:szCs w:val="20"/>
        </w:rPr>
        <w:t>planu</w:t>
      </w:r>
      <w:proofErr w:type="spellEnd"/>
      <w:r w:rsidRPr="00D52CAF">
        <w:rPr>
          <w:rFonts w:ascii="Arial" w:hAnsi="Arial" w:cs="Arial"/>
          <w:sz w:val="20"/>
          <w:szCs w:val="20"/>
        </w:rPr>
        <w:t xml:space="preserve">. Med </w:t>
      </w:r>
      <w:proofErr w:type="spellStart"/>
      <w:r w:rsidRPr="00D52CAF">
        <w:rPr>
          <w:rFonts w:ascii="Arial" w:hAnsi="Arial" w:cs="Arial"/>
          <w:sz w:val="20"/>
          <w:szCs w:val="20"/>
        </w:rPr>
        <w:t>samo</w:t>
      </w:r>
      <w:proofErr w:type="spellEnd"/>
      <w:r w:rsidRPr="00D52CAF">
        <w:rPr>
          <w:rFonts w:ascii="Arial" w:hAnsi="Arial" w:cs="Arial"/>
          <w:sz w:val="20"/>
          <w:szCs w:val="20"/>
        </w:rPr>
        <w:t xml:space="preserve"> </w:t>
      </w:r>
      <w:proofErr w:type="spellStart"/>
      <w:r w:rsidRPr="00D52CAF">
        <w:rPr>
          <w:rFonts w:ascii="Arial" w:hAnsi="Arial" w:cs="Arial"/>
          <w:sz w:val="20"/>
          <w:szCs w:val="20"/>
        </w:rPr>
        <w:t>gradnjo</w:t>
      </w:r>
      <w:proofErr w:type="spellEnd"/>
      <w:r w:rsidRPr="00D52CAF">
        <w:rPr>
          <w:rFonts w:ascii="Arial" w:hAnsi="Arial" w:cs="Arial"/>
          <w:sz w:val="20"/>
          <w:szCs w:val="20"/>
        </w:rPr>
        <w:t xml:space="preserve"> se BIM 3D model </w:t>
      </w:r>
      <w:proofErr w:type="spellStart"/>
      <w:r w:rsidRPr="00D52CAF">
        <w:rPr>
          <w:rFonts w:ascii="Arial" w:hAnsi="Arial" w:cs="Arial"/>
          <w:sz w:val="20"/>
          <w:szCs w:val="20"/>
        </w:rPr>
        <w:t>posodablja</w:t>
      </w:r>
      <w:proofErr w:type="spellEnd"/>
      <w:r w:rsidRPr="00D52CAF">
        <w:rPr>
          <w:rFonts w:ascii="Arial" w:hAnsi="Arial" w:cs="Arial"/>
          <w:sz w:val="20"/>
          <w:szCs w:val="20"/>
        </w:rPr>
        <w:t xml:space="preserve"> in </w:t>
      </w:r>
      <w:proofErr w:type="spellStart"/>
      <w:r w:rsidRPr="00D52CAF">
        <w:rPr>
          <w:rFonts w:ascii="Arial" w:hAnsi="Arial" w:cs="Arial"/>
          <w:sz w:val="20"/>
          <w:szCs w:val="20"/>
        </w:rPr>
        <w:t>predaja</w:t>
      </w:r>
      <w:proofErr w:type="spellEnd"/>
      <w:r w:rsidRPr="00D52CAF">
        <w:rPr>
          <w:rFonts w:ascii="Arial" w:hAnsi="Arial" w:cs="Arial"/>
          <w:sz w:val="20"/>
          <w:szCs w:val="20"/>
        </w:rPr>
        <w:t xml:space="preserve"> v </w:t>
      </w:r>
      <w:proofErr w:type="spellStart"/>
      <w:r w:rsidRPr="00D52CAF">
        <w:rPr>
          <w:rFonts w:ascii="Arial" w:hAnsi="Arial" w:cs="Arial"/>
          <w:sz w:val="20"/>
          <w:szCs w:val="20"/>
        </w:rPr>
        <w:t>pregled</w:t>
      </w:r>
      <w:proofErr w:type="spellEnd"/>
      <w:r w:rsidRPr="00D52CAF">
        <w:rPr>
          <w:rFonts w:ascii="Arial" w:hAnsi="Arial" w:cs="Arial"/>
          <w:sz w:val="20"/>
          <w:szCs w:val="20"/>
        </w:rPr>
        <w:t xml:space="preserve"> </w:t>
      </w:r>
      <w:proofErr w:type="spellStart"/>
      <w:r w:rsidRPr="00D52CAF">
        <w:rPr>
          <w:rFonts w:ascii="Arial" w:hAnsi="Arial" w:cs="Arial"/>
          <w:sz w:val="20"/>
          <w:szCs w:val="20"/>
        </w:rPr>
        <w:t>skladno</w:t>
      </w:r>
      <w:proofErr w:type="spellEnd"/>
      <w:r w:rsidRPr="00D52CAF">
        <w:rPr>
          <w:rFonts w:ascii="Arial" w:hAnsi="Arial" w:cs="Arial"/>
          <w:sz w:val="20"/>
          <w:szCs w:val="20"/>
        </w:rPr>
        <w:t xml:space="preserve"> z </w:t>
      </w:r>
      <w:proofErr w:type="spellStart"/>
      <w:r w:rsidRPr="00D52CAF">
        <w:rPr>
          <w:rFonts w:ascii="Arial" w:hAnsi="Arial" w:cs="Arial"/>
          <w:sz w:val="20"/>
          <w:szCs w:val="20"/>
        </w:rPr>
        <w:t>dogovorjenim</w:t>
      </w:r>
      <w:proofErr w:type="spellEnd"/>
      <w:r w:rsidRPr="00D52CAF">
        <w:rPr>
          <w:rFonts w:ascii="Arial" w:hAnsi="Arial" w:cs="Arial"/>
          <w:sz w:val="20"/>
          <w:szCs w:val="20"/>
        </w:rPr>
        <w:t xml:space="preserve"> </w:t>
      </w:r>
      <w:proofErr w:type="spellStart"/>
      <w:r w:rsidRPr="00D52CAF">
        <w:rPr>
          <w:rFonts w:ascii="Arial" w:hAnsi="Arial" w:cs="Arial"/>
          <w:sz w:val="20"/>
          <w:szCs w:val="20"/>
        </w:rPr>
        <w:t>rokom</w:t>
      </w:r>
      <w:proofErr w:type="spellEnd"/>
      <w:r w:rsidRPr="00D52CAF">
        <w:rPr>
          <w:rFonts w:ascii="Arial" w:hAnsi="Arial" w:cs="Arial"/>
          <w:sz w:val="20"/>
          <w:szCs w:val="20"/>
        </w:rPr>
        <w:t xml:space="preserve"> v BEP.</w:t>
      </w:r>
    </w:p>
    <w:p w14:paraId="2512DDE0" w14:textId="77777777" w:rsidR="00E17348" w:rsidRPr="00D52CAF" w:rsidRDefault="00E17348" w:rsidP="00260C07">
      <w:pPr>
        <w:pStyle w:val="Brezrazmikov"/>
        <w:spacing w:line="276" w:lineRule="auto"/>
        <w:jc w:val="both"/>
        <w:rPr>
          <w:rFonts w:ascii="Arial" w:hAnsi="Arial" w:cs="Arial"/>
          <w:sz w:val="20"/>
          <w:szCs w:val="20"/>
        </w:rPr>
      </w:pPr>
    </w:p>
    <w:p w14:paraId="5FD69F62" w14:textId="77777777" w:rsidR="00E17348" w:rsidRPr="00D52CAF" w:rsidRDefault="00E17348" w:rsidP="00260C07">
      <w:pPr>
        <w:pStyle w:val="Brezrazmikov"/>
        <w:spacing w:line="276" w:lineRule="auto"/>
        <w:jc w:val="both"/>
        <w:rPr>
          <w:rFonts w:ascii="Arial" w:hAnsi="Arial" w:cs="Arial"/>
          <w:sz w:val="20"/>
          <w:szCs w:val="20"/>
        </w:rPr>
      </w:pPr>
      <w:proofErr w:type="spellStart"/>
      <w:r w:rsidRPr="00D52CAF">
        <w:rPr>
          <w:rFonts w:ascii="Arial" w:hAnsi="Arial" w:cs="Arial"/>
          <w:sz w:val="20"/>
          <w:szCs w:val="20"/>
        </w:rPr>
        <w:t>Zahteva</w:t>
      </w:r>
      <w:proofErr w:type="spellEnd"/>
      <w:r w:rsidRPr="00D52CAF">
        <w:rPr>
          <w:rFonts w:ascii="Arial" w:hAnsi="Arial" w:cs="Arial"/>
          <w:sz w:val="20"/>
          <w:szCs w:val="20"/>
        </w:rPr>
        <w:t xml:space="preserve"> se </w:t>
      </w:r>
      <w:proofErr w:type="spellStart"/>
      <w:r w:rsidRPr="00D52CAF">
        <w:rPr>
          <w:rFonts w:ascii="Arial" w:hAnsi="Arial" w:cs="Arial"/>
          <w:sz w:val="20"/>
          <w:szCs w:val="20"/>
        </w:rPr>
        <w:t>izdelava</w:t>
      </w:r>
      <w:proofErr w:type="spellEnd"/>
      <w:r w:rsidRPr="00D52CAF">
        <w:rPr>
          <w:rFonts w:ascii="Arial" w:hAnsi="Arial" w:cs="Arial"/>
          <w:sz w:val="20"/>
          <w:szCs w:val="20"/>
        </w:rPr>
        <w:t xml:space="preserve"> BIM </w:t>
      </w:r>
      <w:proofErr w:type="spellStart"/>
      <w:r w:rsidRPr="00D52CAF">
        <w:rPr>
          <w:rFonts w:ascii="Arial" w:hAnsi="Arial" w:cs="Arial"/>
          <w:sz w:val="20"/>
          <w:szCs w:val="20"/>
        </w:rPr>
        <w:t>modela</w:t>
      </w:r>
      <w:proofErr w:type="spellEnd"/>
      <w:r w:rsidRPr="00D52CAF">
        <w:rPr>
          <w:rFonts w:ascii="Arial" w:hAnsi="Arial" w:cs="Arial"/>
          <w:sz w:val="20"/>
          <w:szCs w:val="20"/>
        </w:rPr>
        <w:t xml:space="preserve"> faze PID s </w:t>
      </w:r>
      <w:proofErr w:type="spellStart"/>
      <w:r w:rsidRPr="00D52CAF">
        <w:rPr>
          <w:rFonts w:ascii="Arial" w:hAnsi="Arial" w:cs="Arial"/>
          <w:sz w:val="20"/>
          <w:szCs w:val="20"/>
        </w:rPr>
        <w:t>povezanimi</w:t>
      </w:r>
      <w:proofErr w:type="spellEnd"/>
      <w:r w:rsidRPr="00D52CAF">
        <w:rPr>
          <w:rFonts w:ascii="Arial" w:hAnsi="Arial" w:cs="Arial"/>
          <w:sz w:val="20"/>
          <w:szCs w:val="20"/>
        </w:rPr>
        <w:t xml:space="preserve"> </w:t>
      </w:r>
      <w:proofErr w:type="spellStart"/>
      <w:r w:rsidRPr="00D52CAF">
        <w:rPr>
          <w:rFonts w:ascii="Arial" w:hAnsi="Arial" w:cs="Arial"/>
          <w:sz w:val="20"/>
          <w:szCs w:val="20"/>
        </w:rPr>
        <w:t>dokumenti</w:t>
      </w:r>
      <w:proofErr w:type="spellEnd"/>
      <w:r w:rsidRPr="00D52CAF">
        <w:rPr>
          <w:rFonts w:ascii="Arial" w:hAnsi="Arial" w:cs="Arial"/>
          <w:sz w:val="20"/>
          <w:szCs w:val="20"/>
        </w:rPr>
        <w:t xml:space="preserve"> z </w:t>
      </w:r>
      <w:proofErr w:type="spellStart"/>
      <w:r w:rsidRPr="00D52CAF">
        <w:rPr>
          <w:rFonts w:ascii="Arial" w:hAnsi="Arial" w:cs="Arial"/>
          <w:sz w:val="20"/>
          <w:szCs w:val="20"/>
        </w:rPr>
        <w:t>gradniki</w:t>
      </w:r>
      <w:proofErr w:type="spellEnd"/>
      <w:r w:rsidRPr="00D52CAF">
        <w:rPr>
          <w:rFonts w:ascii="Arial" w:hAnsi="Arial" w:cs="Arial"/>
          <w:sz w:val="20"/>
          <w:szCs w:val="20"/>
        </w:rPr>
        <w:t xml:space="preserve">, ki se </w:t>
      </w:r>
      <w:proofErr w:type="spellStart"/>
      <w:r w:rsidRPr="00D52CAF">
        <w:rPr>
          <w:rFonts w:ascii="Arial" w:hAnsi="Arial" w:cs="Arial"/>
          <w:sz w:val="20"/>
          <w:szCs w:val="20"/>
        </w:rPr>
        <w:t>dostavlja</w:t>
      </w:r>
      <w:proofErr w:type="spellEnd"/>
      <w:r w:rsidRPr="00D52CAF">
        <w:rPr>
          <w:rFonts w:ascii="Arial" w:hAnsi="Arial" w:cs="Arial"/>
          <w:sz w:val="20"/>
          <w:szCs w:val="20"/>
        </w:rPr>
        <w:t xml:space="preserve"> </w:t>
      </w:r>
      <w:proofErr w:type="spellStart"/>
      <w:r w:rsidRPr="00D52CAF">
        <w:rPr>
          <w:rFonts w:ascii="Arial" w:hAnsi="Arial" w:cs="Arial"/>
          <w:sz w:val="20"/>
          <w:szCs w:val="20"/>
        </w:rPr>
        <w:t>skladno</w:t>
      </w:r>
      <w:proofErr w:type="spellEnd"/>
      <w:r w:rsidRPr="00D52CAF">
        <w:rPr>
          <w:rFonts w:ascii="Arial" w:hAnsi="Arial" w:cs="Arial"/>
          <w:sz w:val="20"/>
          <w:szCs w:val="20"/>
        </w:rPr>
        <w:t xml:space="preserve"> z </w:t>
      </w:r>
      <w:proofErr w:type="spellStart"/>
      <w:r w:rsidRPr="00D52CAF">
        <w:rPr>
          <w:rFonts w:ascii="Arial" w:hAnsi="Arial" w:cs="Arial"/>
          <w:sz w:val="20"/>
          <w:szCs w:val="20"/>
        </w:rPr>
        <w:t>dogovorjenim</w:t>
      </w:r>
      <w:proofErr w:type="spellEnd"/>
      <w:r w:rsidRPr="00D52CAF">
        <w:rPr>
          <w:rFonts w:ascii="Arial" w:hAnsi="Arial" w:cs="Arial"/>
          <w:sz w:val="20"/>
          <w:szCs w:val="20"/>
        </w:rPr>
        <w:t xml:space="preserve"> </w:t>
      </w:r>
      <w:proofErr w:type="spellStart"/>
      <w:r w:rsidRPr="00D52CAF">
        <w:rPr>
          <w:rFonts w:ascii="Arial" w:hAnsi="Arial" w:cs="Arial"/>
          <w:sz w:val="20"/>
          <w:szCs w:val="20"/>
        </w:rPr>
        <w:t>rokom</w:t>
      </w:r>
      <w:proofErr w:type="spellEnd"/>
      <w:r w:rsidRPr="00D52CAF">
        <w:rPr>
          <w:rFonts w:ascii="Arial" w:hAnsi="Arial" w:cs="Arial"/>
          <w:sz w:val="20"/>
          <w:szCs w:val="20"/>
        </w:rPr>
        <w:t xml:space="preserve"> v BEP. BIM </w:t>
      </w:r>
      <w:proofErr w:type="gramStart"/>
      <w:r w:rsidRPr="00D52CAF">
        <w:rPr>
          <w:rFonts w:ascii="Arial" w:hAnsi="Arial" w:cs="Arial"/>
          <w:sz w:val="20"/>
          <w:szCs w:val="20"/>
        </w:rPr>
        <w:t>model</w:t>
      </w:r>
      <w:proofErr w:type="gramEnd"/>
      <w:r w:rsidRPr="00D52CAF">
        <w:rPr>
          <w:rFonts w:ascii="Arial" w:hAnsi="Arial" w:cs="Arial"/>
          <w:sz w:val="20"/>
          <w:szCs w:val="20"/>
        </w:rPr>
        <w:t xml:space="preserve"> faze PID je </w:t>
      </w:r>
      <w:proofErr w:type="spellStart"/>
      <w:r w:rsidRPr="00D52CAF">
        <w:rPr>
          <w:rFonts w:ascii="Arial" w:hAnsi="Arial" w:cs="Arial"/>
          <w:sz w:val="20"/>
          <w:szCs w:val="20"/>
        </w:rPr>
        <w:t>povezan</w:t>
      </w:r>
      <w:proofErr w:type="spellEnd"/>
      <w:r w:rsidRPr="00D52CAF">
        <w:rPr>
          <w:rFonts w:ascii="Arial" w:hAnsi="Arial" w:cs="Arial"/>
          <w:sz w:val="20"/>
          <w:szCs w:val="20"/>
        </w:rPr>
        <w:t xml:space="preserve"> z </w:t>
      </w:r>
      <w:proofErr w:type="spellStart"/>
      <w:r w:rsidRPr="00D52CAF">
        <w:rPr>
          <w:rFonts w:ascii="Arial" w:hAnsi="Arial" w:cs="Arial"/>
          <w:sz w:val="20"/>
          <w:szCs w:val="20"/>
        </w:rPr>
        <w:t>vsemi</w:t>
      </w:r>
      <w:proofErr w:type="spellEnd"/>
      <w:r w:rsidRPr="00D52CAF">
        <w:rPr>
          <w:rFonts w:ascii="Arial" w:hAnsi="Arial" w:cs="Arial"/>
          <w:sz w:val="20"/>
          <w:szCs w:val="20"/>
        </w:rPr>
        <w:t xml:space="preserve"> </w:t>
      </w:r>
      <w:proofErr w:type="spellStart"/>
      <w:r w:rsidRPr="00D52CAF">
        <w:rPr>
          <w:rFonts w:ascii="Arial" w:hAnsi="Arial" w:cs="Arial"/>
          <w:sz w:val="20"/>
          <w:szCs w:val="20"/>
        </w:rPr>
        <w:t>dokumenti</w:t>
      </w:r>
      <w:proofErr w:type="spellEnd"/>
      <w:r w:rsidRPr="00D52CAF">
        <w:rPr>
          <w:rFonts w:ascii="Arial" w:hAnsi="Arial" w:cs="Arial"/>
          <w:sz w:val="20"/>
          <w:szCs w:val="20"/>
        </w:rPr>
        <w:t xml:space="preserve">, </w:t>
      </w:r>
      <w:proofErr w:type="spellStart"/>
      <w:r w:rsidRPr="00D52CAF">
        <w:rPr>
          <w:rFonts w:ascii="Arial" w:hAnsi="Arial" w:cs="Arial"/>
          <w:sz w:val="20"/>
          <w:szCs w:val="20"/>
        </w:rPr>
        <w:t>kot</w:t>
      </w:r>
      <w:proofErr w:type="spellEnd"/>
      <w:r w:rsidRPr="00D52CAF">
        <w:rPr>
          <w:rFonts w:ascii="Arial" w:hAnsi="Arial" w:cs="Arial"/>
          <w:sz w:val="20"/>
          <w:szCs w:val="20"/>
        </w:rPr>
        <w:t xml:space="preserve"> so </w:t>
      </w:r>
      <w:proofErr w:type="spellStart"/>
      <w:r w:rsidRPr="00D52CAF">
        <w:rPr>
          <w:rFonts w:ascii="Arial" w:hAnsi="Arial" w:cs="Arial"/>
          <w:sz w:val="20"/>
          <w:szCs w:val="20"/>
        </w:rPr>
        <w:t>specifikacije</w:t>
      </w:r>
      <w:proofErr w:type="spellEnd"/>
      <w:r w:rsidRPr="00D52CAF">
        <w:rPr>
          <w:rFonts w:ascii="Arial" w:hAnsi="Arial" w:cs="Arial"/>
          <w:sz w:val="20"/>
          <w:szCs w:val="20"/>
        </w:rPr>
        <w:t xml:space="preserve">, </w:t>
      </w:r>
      <w:proofErr w:type="spellStart"/>
      <w:r w:rsidRPr="00D52CAF">
        <w:rPr>
          <w:rFonts w:ascii="Arial" w:hAnsi="Arial" w:cs="Arial"/>
          <w:sz w:val="20"/>
          <w:szCs w:val="20"/>
        </w:rPr>
        <w:t>garancije</w:t>
      </w:r>
      <w:proofErr w:type="spellEnd"/>
      <w:r w:rsidRPr="00D52CAF">
        <w:rPr>
          <w:rFonts w:ascii="Arial" w:hAnsi="Arial" w:cs="Arial"/>
          <w:sz w:val="20"/>
          <w:szCs w:val="20"/>
        </w:rPr>
        <w:t xml:space="preserve">, </w:t>
      </w:r>
      <w:proofErr w:type="spellStart"/>
      <w:r w:rsidRPr="00D52CAF">
        <w:rPr>
          <w:rFonts w:ascii="Arial" w:hAnsi="Arial" w:cs="Arial"/>
          <w:sz w:val="20"/>
          <w:szCs w:val="20"/>
        </w:rPr>
        <w:t>navodila</w:t>
      </w:r>
      <w:proofErr w:type="spellEnd"/>
      <w:r w:rsidRPr="00D52CAF">
        <w:rPr>
          <w:rFonts w:ascii="Arial" w:hAnsi="Arial" w:cs="Arial"/>
          <w:sz w:val="20"/>
          <w:szCs w:val="20"/>
        </w:rPr>
        <w:t xml:space="preserve"> za </w:t>
      </w:r>
      <w:proofErr w:type="spellStart"/>
      <w:r w:rsidRPr="00D52CAF">
        <w:rPr>
          <w:rFonts w:ascii="Arial" w:hAnsi="Arial" w:cs="Arial"/>
          <w:sz w:val="20"/>
          <w:szCs w:val="20"/>
        </w:rPr>
        <w:t>uporabo</w:t>
      </w:r>
      <w:proofErr w:type="spellEnd"/>
      <w:r w:rsidRPr="00D52CAF">
        <w:rPr>
          <w:rFonts w:ascii="Arial" w:hAnsi="Arial" w:cs="Arial"/>
          <w:sz w:val="20"/>
          <w:szCs w:val="20"/>
        </w:rPr>
        <w:t xml:space="preserve"> in </w:t>
      </w:r>
      <w:proofErr w:type="spellStart"/>
      <w:r w:rsidRPr="00D52CAF">
        <w:rPr>
          <w:rFonts w:ascii="Arial" w:hAnsi="Arial" w:cs="Arial"/>
          <w:sz w:val="20"/>
          <w:szCs w:val="20"/>
        </w:rPr>
        <w:t>vsa</w:t>
      </w:r>
      <w:proofErr w:type="spellEnd"/>
      <w:r w:rsidRPr="00D52CAF">
        <w:rPr>
          <w:rFonts w:ascii="Arial" w:hAnsi="Arial" w:cs="Arial"/>
          <w:sz w:val="20"/>
          <w:szCs w:val="20"/>
        </w:rPr>
        <w:t xml:space="preserve"> </w:t>
      </w:r>
      <w:proofErr w:type="spellStart"/>
      <w:r w:rsidRPr="00D52CAF">
        <w:rPr>
          <w:rFonts w:ascii="Arial" w:hAnsi="Arial" w:cs="Arial"/>
          <w:sz w:val="20"/>
          <w:szCs w:val="20"/>
        </w:rPr>
        <w:t>druga</w:t>
      </w:r>
      <w:proofErr w:type="spellEnd"/>
      <w:r w:rsidRPr="00D52CAF">
        <w:rPr>
          <w:rFonts w:ascii="Arial" w:hAnsi="Arial" w:cs="Arial"/>
          <w:sz w:val="20"/>
          <w:szCs w:val="20"/>
        </w:rPr>
        <w:t xml:space="preserve"> </w:t>
      </w:r>
      <w:proofErr w:type="spellStart"/>
      <w:r w:rsidRPr="00D52CAF">
        <w:rPr>
          <w:rFonts w:ascii="Arial" w:hAnsi="Arial" w:cs="Arial"/>
          <w:sz w:val="20"/>
          <w:szCs w:val="20"/>
        </w:rPr>
        <w:t>potrebna</w:t>
      </w:r>
      <w:proofErr w:type="spellEnd"/>
      <w:r w:rsidRPr="00D52CAF">
        <w:rPr>
          <w:rFonts w:ascii="Arial" w:hAnsi="Arial" w:cs="Arial"/>
          <w:sz w:val="20"/>
          <w:szCs w:val="20"/>
        </w:rPr>
        <w:t xml:space="preserve"> </w:t>
      </w:r>
      <w:proofErr w:type="spellStart"/>
      <w:r w:rsidRPr="00D52CAF">
        <w:rPr>
          <w:rFonts w:ascii="Arial" w:hAnsi="Arial" w:cs="Arial"/>
          <w:sz w:val="20"/>
          <w:szCs w:val="20"/>
        </w:rPr>
        <w:t>dokumentacija</w:t>
      </w:r>
      <w:proofErr w:type="spellEnd"/>
      <w:r w:rsidRPr="00D52CAF">
        <w:rPr>
          <w:rFonts w:ascii="Arial" w:hAnsi="Arial" w:cs="Arial"/>
          <w:sz w:val="20"/>
          <w:szCs w:val="20"/>
        </w:rPr>
        <w:t xml:space="preserve"> za </w:t>
      </w:r>
      <w:proofErr w:type="spellStart"/>
      <w:r w:rsidRPr="00D52CAF">
        <w:rPr>
          <w:rFonts w:ascii="Arial" w:hAnsi="Arial" w:cs="Arial"/>
          <w:sz w:val="20"/>
          <w:szCs w:val="20"/>
        </w:rPr>
        <w:t>pravilno</w:t>
      </w:r>
      <w:proofErr w:type="spellEnd"/>
      <w:r w:rsidRPr="00D52CAF">
        <w:rPr>
          <w:rFonts w:ascii="Arial" w:hAnsi="Arial" w:cs="Arial"/>
          <w:sz w:val="20"/>
          <w:szCs w:val="20"/>
        </w:rPr>
        <w:t xml:space="preserve"> </w:t>
      </w:r>
      <w:proofErr w:type="spellStart"/>
      <w:r w:rsidRPr="00D52CAF">
        <w:rPr>
          <w:rFonts w:ascii="Arial" w:hAnsi="Arial" w:cs="Arial"/>
          <w:sz w:val="20"/>
          <w:szCs w:val="20"/>
        </w:rPr>
        <w:t>uporabo</w:t>
      </w:r>
      <w:proofErr w:type="spellEnd"/>
      <w:r w:rsidRPr="00D52CAF">
        <w:rPr>
          <w:rFonts w:ascii="Arial" w:hAnsi="Arial" w:cs="Arial"/>
          <w:sz w:val="20"/>
          <w:szCs w:val="20"/>
        </w:rPr>
        <w:t xml:space="preserve"> in </w:t>
      </w:r>
      <w:proofErr w:type="spellStart"/>
      <w:r w:rsidRPr="00D52CAF">
        <w:rPr>
          <w:rFonts w:ascii="Arial" w:hAnsi="Arial" w:cs="Arial"/>
          <w:sz w:val="20"/>
          <w:szCs w:val="20"/>
        </w:rPr>
        <w:t>vzdrževanje</w:t>
      </w:r>
      <w:proofErr w:type="spellEnd"/>
      <w:r w:rsidRPr="00D52CAF">
        <w:rPr>
          <w:rFonts w:ascii="Arial" w:hAnsi="Arial" w:cs="Arial"/>
          <w:sz w:val="20"/>
          <w:szCs w:val="20"/>
        </w:rPr>
        <w:t xml:space="preserve"> </w:t>
      </w:r>
      <w:proofErr w:type="spellStart"/>
      <w:r w:rsidRPr="00D52CAF">
        <w:rPr>
          <w:rFonts w:ascii="Arial" w:hAnsi="Arial" w:cs="Arial"/>
          <w:sz w:val="20"/>
          <w:szCs w:val="20"/>
        </w:rPr>
        <w:t>zgrajenega</w:t>
      </w:r>
      <w:proofErr w:type="spellEnd"/>
      <w:r w:rsidRPr="00D52CAF">
        <w:rPr>
          <w:rFonts w:ascii="Arial" w:hAnsi="Arial" w:cs="Arial"/>
          <w:sz w:val="20"/>
          <w:szCs w:val="20"/>
        </w:rPr>
        <w:t xml:space="preserve"> </w:t>
      </w:r>
      <w:proofErr w:type="spellStart"/>
      <w:r w:rsidRPr="00D52CAF">
        <w:rPr>
          <w:rFonts w:ascii="Arial" w:hAnsi="Arial" w:cs="Arial"/>
          <w:sz w:val="20"/>
          <w:szCs w:val="20"/>
        </w:rPr>
        <w:t>objekta</w:t>
      </w:r>
      <w:proofErr w:type="spellEnd"/>
      <w:r w:rsidRPr="00D52CAF">
        <w:rPr>
          <w:rFonts w:ascii="Arial" w:hAnsi="Arial" w:cs="Arial"/>
          <w:sz w:val="20"/>
          <w:szCs w:val="20"/>
        </w:rPr>
        <w:t xml:space="preserve">, </w:t>
      </w:r>
      <w:proofErr w:type="spellStart"/>
      <w:r w:rsidRPr="00D52CAF">
        <w:rPr>
          <w:rFonts w:ascii="Arial" w:hAnsi="Arial" w:cs="Arial"/>
          <w:sz w:val="20"/>
          <w:szCs w:val="20"/>
        </w:rPr>
        <w:t>povezani</w:t>
      </w:r>
      <w:proofErr w:type="spellEnd"/>
      <w:r w:rsidRPr="00D52CAF">
        <w:rPr>
          <w:rFonts w:ascii="Arial" w:hAnsi="Arial" w:cs="Arial"/>
          <w:sz w:val="20"/>
          <w:szCs w:val="20"/>
        </w:rPr>
        <w:t xml:space="preserve"> z </w:t>
      </w:r>
      <w:proofErr w:type="spellStart"/>
      <w:r w:rsidRPr="00D52CAF">
        <w:rPr>
          <w:rFonts w:ascii="Arial" w:hAnsi="Arial" w:cs="Arial"/>
          <w:sz w:val="20"/>
          <w:szCs w:val="20"/>
        </w:rPr>
        <w:t>gradniki</w:t>
      </w:r>
      <w:proofErr w:type="spellEnd"/>
      <w:r w:rsidRPr="00D52CAF">
        <w:rPr>
          <w:rFonts w:ascii="Arial" w:hAnsi="Arial" w:cs="Arial"/>
          <w:sz w:val="20"/>
          <w:szCs w:val="20"/>
        </w:rPr>
        <w:t xml:space="preserve"> BIM </w:t>
      </w:r>
      <w:proofErr w:type="spellStart"/>
      <w:r w:rsidRPr="00D52CAF">
        <w:rPr>
          <w:rFonts w:ascii="Arial" w:hAnsi="Arial" w:cs="Arial"/>
          <w:sz w:val="20"/>
          <w:szCs w:val="20"/>
        </w:rPr>
        <w:t>modela</w:t>
      </w:r>
      <w:proofErr w:type="spellEnd"/>
      <w:r w:rsidRPr="00D52CAF">
        <w:rPr>
          <w:rFonts w:ascii="Arial" w:hAnsi="Arial" w:cs="Arial"/>
          <w:sz w:val="20"/>
          <w:szCs w:val="20"/>
        </w:rPr>
        <w:t xml:space="preserve"> </w:t>
      </w:r>
      <w:proofErr w:type="spellStart"/>
      <w:r w:rsidRPr="00D52CAF">
        <w:rPr>
          <w:rFonts w:ascii="Arial" w:hAnsi="Arial" w:cs="Arial"/>
          <w:sz w:val="20"/>
          <w:szCs w:val="20"/>
        </w:rPr>
        <w:t>izvedenega</w:t>
      </w:r>
      <w:proofErr w:type="spellEnd"/>
      <w:r w:rsidRPr="00D52CAF">
        <w:rPr>
          <w:rFonts w:ascii="Arial" w:hAnsi="Arial" w:cs="Arial"/>
          <w:sz w:val="20"/>
          <w:szCs w:val="20"/>
        </w:rPr>
        <w:t xml:space="preserve"> </w:t>
      </w:r>
      <w:proofErr w:type="spellStart"/>
      <w:r w:rsidRPr="00D52CAF">
        <w:rPr>
          <w:rFonts w:ascii="Arial" w:hAnsi="Arial" w:cs="Arial"/>
          <w:sz w:val="20"/>
          <w:szCs w:val="20"/>
        </w:rPr>
        <w:t>stanja</w:t>
      </w:r>
      <w:proofErr w:type="spellEnd"/>
      <w:r w:rsidRPr="00D52CAF">
        <w:rPr>
          <w:rFonts w:ascii="Arial" w:hAnsi="Arial" w:cs="Arial"/>
          <w:sz w:val="20"/>
          <w:szCs w:val="20"/>
        </w:rPr>
        <w:t xml:space="preserve">. Ker je </w:t>
      </w:r>
      <w:proofErr w:type="spellStart"/>
      <w:r w:rsidRPr="00D52CAF">
        <w:rPr>
          <w:rFonts w:ascii="Arial" w:hAnsi="Arial" w:cs="Arial"/>
          <w:sz w:val="20"/>
          <w:szCs w:val="20"/>
        </w:rPr>
        <w:t>objekt</w:t>
      </w:r>
      <w:proofErr w:type="spellEnd"/>
      <w:r w:rsidRPr="00D52CAF">
        <w:rPr>
          <w:rFonts w:ascii="Arial" w:hAnsi="Arial" w:cs="Arial"/>
          <w:sz w:val="20"/>
          <w:szCs w:val="20"/>
        </w:rPr>
        <w:t xml:space="preserve"> KVT II del </w:t>
      </w:r>
      <w:proofErr w:type="spellStart"/>
      <w:r w:rsidRPr="00D52CAF">
        <w:rPr>
          <w:rFonts w:ascii="Arial" w:hAnsi="Arial" w:cs="Arial"/>
          <w:sz w:val="20"/>
          <w:szCs w:val="20"/>
        </w:rPr>
        <w:t>celotnega</w:t>
      </w:r>
      <w:proofErr w:type="spellEnd"/>
      <w:r w:rsidRPr="00D52CAF">
        <w:rPr>
          <w:rFonts w:ascii="Arial" w:hAnsi="Arial" w:cs="Arial"/>
          <w:sz w:val="20"/>
          <w:szCs w:val="20"/>
        </w:rPr>
        <w:t xml:space="preserve"> </w:t>
      </w:r>
      <w:proofErr w:type="spellStart"/>
      <w:r w:rsidRPr="00D52CAF">
        <w:rPr>
          <w:rFonts w:ascii="Arial" w:hAnsi="Arial" w:cs="Arial"/>
          <w:sz w:val="20"/>
          <w:szCs w:val="20"/>
        </w:rPr>
        <w:t>Kampusa</w:t>
      </w:r>
      <w:proofErr w:type="spellEnd"/>
      <w:r w:rsidRPr="00D52CAF">
        <w:rPr>
          <w:rFonts w:ascii="Arial" w:hAnsi="Arial" w:cs="Arial"/>
          <w:sz w:val="20"/>
          <w:szCs w:val="20"/>
        </w:rPr>
        <w:t xml:space="preserve"> </w:t>
      </w:r>
      <w:proofErr w:type="spellStart"/>
      <w:r w:rsidRPr="00D52CAF">
        <w:rPr>
          <w:rFonts w:ascii="Arial" w:hAnsi="Arial" w:cs="Arial"/>
          <w:sz w:val="20"/>
          <w:szCs w:val="20"/>
        </w:rPr>
        <w:t>Vrazov</w:t>
      </w:r>
      <w:proofErr w:type="spellEnd"/>
      <w:r w:rsidRPr="00D52CAF">
        <w:rPr>
          <w:rFonts w:ascii="Arial" w:hAnsi="Arial" w:cs="Arial"/>
          <w:sz w:val="20"/>
          <w:szCs w:val="20"/>
        </w:rPr>
        <w:t xml:space="preserve"> </w:t>
      </w:r>
      <w:proofErr w:type="spellStart"/>
      <w:r w:rsidRPr="00D52CAF">
        <w:rPr>
          <w:rFonts w:ascii="Arial" w:hAnsi="Arial" w:cs="Arial"/>
          <w:sz w:val="20"/>
          <w:szCs w:val="20"/>
        </w:rPr>
        <w:t>trg</w:t>
      </w:r>
      <w:proofErr w:type="spellEnd"/>
      <w:r w:rsidRPr="00D52CAF">
        <w:rPr>
          <w:rFonts w:ascii="Arial" w:hAnsi="Arial" w:cs="Arial"/>
          <w:sz w:val="20"/>
          <w:szCs w:val="20"/>
        </w:rPr>
        <w:t xml:space="preserve"> je </w:t>
      </w:r>
      <w:proofErr w:type="spellStart"/>
      <w:r w:rsidRPr="00D52CAF">
        <w:rPr>
          <w:rFonts w:ascii="Arial" w:hAnsi="Arial" w:cs="Arial"/>
          <w:sz w:val="20"/>
          <w:szCs w:val="20"/>
        </w:rPr>
        <w:t>potrebno</w:t>
      </w:r>
      <w:proofErr w:type="spellEnd"/>
      <w:r w:rsidRPr="00D52CAF">
        <w:rPr>
          <w:rFonts w:ascii="Arial" w:hAnsi="Arial" w:cs="Arial"/>
          <w:sz w:val="20"/>
          <w:szCs w:val="20"/>
        </w:rPr>
        <w:t xml:space="preserve"> </w:t>
      </w:r>
      <w:proofErr w:type="spellStart"/>
      <w:r w:rsidRPr="00D52CAF">
        <w:rPr>
          <w:rFonts w:ascii="Arial" w:hAnsi="Arial" w:cs="Arial"/>
          <w:sz w:val="20"/>
          <w:szCs w:val="20"/>
        </w:rPr>
        <w:t>pripraviti</w:t>
      </w:r>
      <w:proofErr w:type="spellEnd"/>
      <w:r w:rsidRPr="00D52CAF">
        <w:rPr>
          <w:rFonts w:ascii="Arial" w:hAnsi="Arial" w:cs="Arial"/>
          <w:sz w:val="20"/>
          <w:szCs w:val="20"/>
        </w:rPr>
        <w:t xml:space="preserve"> </w:t>
      </w:r>
      <w:proofErr w:type="spellStart"/>
      <w:r w:rsidRPr="00D52CAF">
        <w:rPr>
          <w:rFonts w:ascii="Arial" w:hAnsi="Arial" w:cs="Arial"/>
          <w:sz w:val="20"/>
          <w:szCs w:val="20"/>
        </w:rPr>
        <w:t>skladno</w:t>
      </w:r>
      <w:proofErr w:type="spellEnd"/>
      <w:r w:rsidRPr="00D52CAF">
        <w:rPr>
          <w:rFonts w:ascii="Arial" w:hAnsi="Arial" w:cs="Arial"/>
          <w:sz w:val="20"/>
          <w:szCs w:val="20"/>
        </w:rPr>
        <w:t xml:space="preserve"> s </w:t>
      </w:r>
      <w:proofErr w:type="spellStart"/>
      <w:r w:rsidRPr="00D52CAF">
        <w:rPr>
          <w:rFonts w:ascii="Arial" w:hAnsi="Arial" w:cs="Arial"/>
          <w:sz w:val="20"/>
          <w:szCs w:val="20"/>
        </w:rPr>
        <w:t>standardi</w:t>
      </w:r>
      <w:proofErr w:type="spellEnd"/>
      <w:r w:rsidRPr="00D52CAF">
        <w:rPr>
          <w:rFonts w:ascii="Arial" w:hAnsi="Arial" w:cs="Arial"/>
          <w:sz w:val="20"/>
          <w:szCs w:val="20"/>
        </w:rPr>
        <w:t xml:space="preserve"> </w:t>
      </w:r>
      <w:proofErr w:type="spellStart"/>
      <w:r w:rsidRPr="00D52CAF">
        <w:rPr>
          <w:rFonts w:ascii="Arial" w:hAnsi="Arial" w:cs="Arial"/>
          <w:sz w:val="20"/>
          <w:szCs w:val="20"/>
        </w:rPr>
        <w:t>postavljenimi</w:t>
      </w:r>
      <w:proofErr w:type="spellEnd"/>
      <w:r w:rsidRPr="00D52CAF">
        <w:rPr>
          <w:rFonts w:ascii="Arial" w:hAnsi="Arial" w:cs="Arial"/>
          <w:sz w:val="20"/>
          <w:szCs w:val="20"/>
        </w:rPr>
        <w:t xml:space="preserve"> v </w:t>
      </w:r>
      <w:proofErr w:type="spellStart"/>
      <w:r w:rsidRPr="00D52CAF">
        <w:rPr>
          <w:rFonts w:ascii="Arial" w:hAnsi="Arial" w:cs="Arial"/>
          <w:sz w:val="20"/>
          <w:szCs w:val="20"/>
        </w:rPr>
        <w:t>okviru</w:t>
      </w:r>
      <w:proofErr w:type="spellEnd"/>
      <w:r w:rsidRPr="00D52CAF">
        <w:rPr>
          <w:rFonts w:ascii="Arial" w:hAnsi="Arial" w:cs="Arial"/>
          <w:sz w:val="20"/>
          <w:szCs w:val="20"/>
        </w:rPr>
        <w:t xml:space="preserve"> </w:t>
      </w:r>
      <w:proofErr w:type="spellStart"/>
      <w:r w:rsidRPr="00D52CAF">
        <w:rPr>
          <w:rFonts w:ascii="Arial" w:hAnsi="Arial" w:cs="Arial"/>
          <w:sz w:val="20"/>
          <w:szCs w:val="20"/>
        </w:rPr>
        <w:t>implementacije</w:t>
      </w:r>
      <w:proofErr w:type="spellEnd"/>
      <w:r w:rsidRPr="00D52CAF">
        <w:rPr>
          <w:rFonts w:ascii="Arial" w:hAnsi="Arial" w:cs="Arial"/>
          <w:sz w:val="20"/>
          <w:szCs w:val="20"/>
        </w:rPr>
        <w:t xml:space="preserve"> BIM </w:t>
      </w:r>
      <w:proofErr w:type="spellStart"/>
      <w:r w:rsidRPr="00D52CAF">
        <w:rPr>
          <w:rFonts w:ascii="Arial" w:hAnsi="Arial" w:cs="Arial"/>
          <w:sz w:val="20"/>
          <w:szCs w:val="20"/>
        </w:rPr>
        <w:t>pristopa</w:t>
      </w:r>
      <w:proofErr w:type="spellEnd"/>
      <w:r w:rsidRPr="00D52CAF">
        <w:rPr>
          <w:rFonts w:ascii="Arial" w:hAnsi="Arial" w:cs="Arial"/>
          <w:sz w:val="20"/>
          <w:szCs w:val="20"/>
        </w:rPr>
        <w:t xml:space="preserve"> </w:t>
      </w:r>
      <w:proofErr w:type="spellStart"/>
      <w:r w:rsidRPr="00D52CAF">
        <w:rPr>
          <w:rFonts w:ascii="Arial" w:hAnsi="Arial" w:cs="Arial"/>
          <w:sz w:val="20"/>
          <w:szCs w:val="20"/>
        </w:rPr>
        <w:t>na</w:t>
      </w:r>
      <w:proofErr w:type="spellEnd"/>
      <w:r w:rsidRPr="00D52CAF">
        <w:rPr>
          <w:rFonts w:ascii="Arial" w:hAnsi="Arial" w:cs="Arial"/>
          <w:sz w:val="20"/>
          <w:szCs w:val="20"/>
        </w:rPr>
        <w:t xml:space="preserve"> </w:t>
      </w:r>
      <w:proofErr w:type="spellStart"/>
      <w:r w:rsidRPr="00D52CAF">
        <w:rPr>
          <w:rFonts w:ascii="Arial" w:hAnsi="Arial" w:cs="Arial"/>
          <w:sz w:val="20"/>
          <w:szCs w:val="20"/>
        </w:rPr>
        <w:t>projektu</w:t>
      </w:r>
      <w:proofErr w:type="spellEnd"/>
      <w:r w:rsidRPr="00D52CAF">
        <w:rPr>
          <w:rFonts w:ascii="Arial" w:hAnsi="Arial" w:cs="Arial"/>
          <w:sz w:val="20"/>
          <w:szCs w:val="20"/>
        </w:rPr>
        <w:t xml:space="preserve"> KVT I, </w:t>
      </w:r>
      <w:proofErr w:type="spellStart"/>
      <w:r w:rsidRPr="00D52CAF">
        <w:rPr>
          <w:rFonts w:ascii="Arial" w:hAnsi="Arial" w:cs="Arial"/>
          <w:sz w:val="20"/>
          <w:szCs w:val="20"/>
        </w:rPr>
        <w:t>kar</w:t>
      </w:r>
      <w:proofErr w:type="spellEnd"/>
      <w:r w:rsidRPr="00D52CAF">
        <w:rPr>
          <w:rFonts w:ascii="Arial" w:hAnsi="Arial" w:cs="Arial"/>
          <w:sz w:val="20"/>
          <w:szCs w:val="20"/>
        </w:rPr>
        <w:t xml:space="preserve"> mora </w:t>
      </w:r>
      <w:proofErr w:type="spellStart"/>
      <w:r w:rsidRPr="00D52CAF">
        <w:rPr>
          <w:rFonts w:ascii="Arial" w:hAnsi="Arial" w:cs="Arial"/>
          <w:sz w:val="20"/>
          <w:szCs w:val="20"/>
        </w:rPr>
        <w:t>biti</w:t>
      </w:r>
      <w:proofErr w:type="spellEnd"/>
      <w:r w:rsidRPr="00D52CAF">
        <w:rPr>
          <w:rFonts w:ascii="Arial" w:hAnsi="Arial" w:cs="Arial"/>
          <w:sz w:val="20"/>
          <w:szCs w:val="20"/>
        </w:rPr>
        <w:t xml:space="preserve"> </w:t>
      </w:r>
      <w:proofErr w:type="spellStart"/>
      <w:r w:rsidRPr="00D52CAF">
        <w:rPr>
          <w:rFonts w:ascii="Arial" w:hAnsi="Arial" w:cs="Arial"/>
          <w:sz w:val="20"/>
          <w:szCs w:val="20"/>
        </w:rPr>
        <w:t>zajeto</w:t>
      </w:r>
      <w:proofErr w:type="spellEnd"/>
      <w:r w:rsidRPr="00D52CAF">
        <w:rPr>
          <w:rFonts w:ascii="Arial" w:hAnsi="Arial" w:cs="Arial"/>
          <w:sz w:val="20"/>
          <w:szCs w:val="20"/>
        </w:rPr>
        <w:t xml:space="preserve"> v BEP.   </w:t>
      </w:r>
    </w:p>
    <w:p w14:paraId="47AD579B" w14:textId="77777777" w:rsidR="00E17348" w:rsidRPr="00D52CAF" w:rsidRDefault="00E17348" w:rsidP="00260C07">
      <w:pPr>
        <w:pStyle w:val="Brezrazmikov"/>
        <w:spacing w:line="276" w:lineRule="auto"/>
        <w:jc w:val="both"/>
        <w:rPr>
          <w:rFonts w:ascii="Arial" w:hAnsi="Arial" w:cs="Arial"/>
          <w:sz w:val="20"/>
          <w:szCs w:val="20"/>
        </w:rPr>
      </w:pPr>
    </w:p>
    <w:p w14:paraId="6006A974" w14:textId="77777777" w:rsidR="00E17348" w:rsidRPr="00D52CAF" w:rsidRDefault="00E17348" w:rsidP="00563BC3">
      <w:pPr>
        <w:spacing w:line="276" w:lineRule="auto"/>
        <w:jc w:val="both"/>
        <w:rPr>
          <w:rFonts w:ascii="Arial" w:hAnsi="Arial" w:cs="Arial"/>
          <w:iCs/>
          <w:sz w:val="20"/>
          <w:szCs w:val="20"/>
        </w:rPr>
      </w:pPr>
      <w:r w:rsidRPr="00D52CAF">
        <w:rPr>
          <w:rFonts w:ascii="Arial" w:hAnsi="Arial" w:cs="Arial"/>
          <w:iCs/>
          <w:sz w:val="20"/>
          <w:szCs w:val="20"/>
        </w:rPr>
        <w:t xml:space="preserve">Implementacija BIM pristopa mora biti funkcionalna in uporabna. BIM gradniki morajo biti opremljeni z ustreznimi lastnostmi, ki omogočajo zajem, </w:t>
      </w:r>
      <w:proofErr w:type="spellStart"/>
      <w:r w:rsidRPr="00D52CAF">
        <w:rPr>
          <w:rFonts w:ascii="Arial" w:hAnsi="Arial" w:cs="Arial"/>
          <w:iCs/>
          <w:sz w:val="20"/>
          <w:szCs w:val="20"/>
        </w:rPr>
        <w:t>selektiranje</w:t>
      </w:r>
      <w:proofErr w:type="spellEnd"/>
      <w:r w:rsidRPr="00D52CAF">
        <w:rPr>
          <w:rFonts w:ascii="Arial" w:hAnsi="Arial" w:cs="Arial"/>
          <w:iCs/>
          <w:sz w:val="20"/>
          <w:szCs w:val="20"/>
        </w:rPr>
        <w:t xml:space="preserve"> in filtriranje podatkov. Vsi zahtevani podatki morajo biti berljivi in vidni ter pripravljeni tako, da jih je mogoče zajemati iz IFC modelov (odprti BIM pristop).</w:t>
      </w:r>
    </w:p>
    <w:p w14:paraId="7A9FA04D" w14:textId="77777777" w:rsidR="00E17348" w:rsidRPr="00D52CAF" w:rsidRDefault="00E17348" w:rsidP="00563BC3">
      <w:pPr>
        <w:spacing w:line="276" w:lineRule="auto"/>
        <w:jc w:val="both"/>
        <w:rPr>
          <w:rFonts w:ascii="Arial" w:hAnsi="Arial" w:cs="Arial"/>
          <w:iCs/>
          <w:sz w:val="20"/>
          <w:szCs w:val="20"/>
        </w:rPr>
      </w:pPr>
      <w:r w:rsidRPr="00D52CAF">
        <w:rPr>
          <w:rFonts w:ascii="Arial" w:hAnsi="Arial" w:cs="Arial"/>
          <w:iCs/>
          <w:sz w:val="20"/>
          <w:szCs w:val="20"/>
        </w:rPr>
        <w:t>Izvajalec izdela in preda kompletno projektno dokumentacijo v 4 (štirih) izvodih v mapah ter v 2 (dveh)  izvodih v elektronski obliki (CD, DVD ali USB medij) v obliki zapisa doc., tabele in predračun/popisi s količinami v obliki zapisa *.</w:t>
      </w:r>
      <w:proofErr w:type="spellStart"/>
      <w:r w:rsidRPr="00D52CAF">
        <w:rPr>
          <w:rFonts w:ascii="Arial" w:hAnsi="Arial" w:cs="Arial"/>
          <w:iCs/>
          <w:sz w:val="20"/>
          <w:szCs w:val="20"/>
        </w:rPr>
        <w:t>xls</w:t>
      </w:r>
      <w:proofErr w:type="spellEnd"/>
      <w:r w:rsidRPr="00D52CAF">
        <w:rPr>
          <w:rFonts w:ascii="Arial" w:hAnsi="Arial" w:cs="Arial"/>
          <w:iCs/>
          <w:sz w:val="20"/>
          <w:szCs w:val="20"/>
        </w:rPr>
        <w:t xml:space="preserve"> in načrti v obliki zapisa, ki bo povezljiv s programom </w:t>
      </w:r>
      <w:proofErr w:type="spellStart"/>
      <w:r w:rsidRPr="00D52CAF">
        <w:rPr>
          <w:rFonts w:ascii="Arial" w:hAnsi="Arial" w:cs="Arial"/>
          <w:iCs/>
          <w:sz w:val="20"/>
          <w:szCs w:val="20"/>
        </w:rPr>
        <w:t>Archicad</w:t>
      </w:r>
      <w:proofErr w:type="spellEnd"/>
      <w:r w:rsidRPr="00D52CAF">
        <w:rPr>
          <w:rFonts w:ascii="Arial" w:hAnsi="Arial" w:cs="Arial"/>
          <w:iCs/>
          <w:sz w:val="20"/>
          <w:szCs w:val="20"/>
        </w:rPr>
        <w:t xml:space="preserve"> in </w:t>
      </w:r>
      <w:proofErr w:type="spellStart"/>
      <w:r w:rsidRPr="00D52CAF">
        <w:rPr>
          <w:rFonts w:ascii="Arial" w:hAnsi="Arial" w:cs="Arial"/>
          <w:iCs/>
          <w:sz w:val="20"/>
          <w:szCs w:val="20"/>
        </w:rPr>
        <w:t>AutoCAD</w:t>
      </w:r>
      <w:proofErr w:type="spellEnd"/>
      <w:r w:rsidRPr="00D52CAF">
        <w:rPr>
          <w:rFonts w:ascii="Arial" w:hAnsi="Arial" w:cs="Arial"/>
          <w:iCs/>
          <w:sz w:val="20"/>
          <w:szCs w:val="20"/>
        </w:rPr>
        <w:t xml:space="preserve"> (*.</w:t>
      </w:r>
      <w:proofErr w:type="spellStart"/>
      <w:r w:rsidRPr="00D52CAF">
        <w:rPr>
          <w:rFonts w:ascii="Arial" w:hAnsi="Arial" w:cs="Arial"/>
          <w:iCs/>
          <w:sz w:val="20"/>
          <w:szCs w:val="20"/>
        </w:rPr>
        <w:t>dwg</w:t>
      </w:r>
      <w:proofErr w:type="spellEnd"/>
      <w:r w:rsidRPr="00D52CAF">
        <w:rPr>
          <w:rFonts w:ascii="Arial" w:hAnsi="Arial" w:cs="Arial"/>
          <w:iCs/>
          <w:sz w:val="20"/>
          <w:szCs w:val="20"/>
        </w:rPr>
        <w:t xml:space="preserve"> ali *.</w:t>
      </w:r>
      <w:proofErr w:type="spellStart"/>
      <w:r w:rsidRPr="00D52CAF">
        <w:rPr>
          <w:rFonts w:ascii="Arial" w:hAnsi="Arial" w:cs="Arial"/>
          <w:iCs/>
          <w:sz w:val="20"/>
          <w:szCs w:val="20"/>
        </w:rPr>
        <w:t>dxf</w:t>
      </w:r>
      <w:proofErr w:type="spellEnd"/>
      <w:r w:rsidRPr="00D52CAF">
        <w:rPr>
          <w:rFonts w:ascii="Arial" w:hAnsi="Arial" w:cs="Arial"/>
          <w:iCs/>
          <w:sz w:val="20"/>
          <w:szCs w:val="20"/>
        </w:rPr>
        <w:t>) in vse našteto tudi v *.</w:t>
      </w:r>
      <w:proofErr w:type="spellStart"/>
      <w:r w:rsidRPr="00D52CAF">
        <w:rPr>
          <w:rFonts w:ascii="Arial" w:hAnsi="Arial" w:cs="Arial"/>
          <w:iCs/>
          <w:sz w:val="20"/>
          <w:szCs w:val="20"/>
        </w:rPr>
        <w:t>pdf</w:t>
      </w:r>
      <w:proofErr w:type="spellEnd"/>
      <w:r w:rsidRPr="00D52CAF">
        <w:rPr>
          <w:rFonts w:ascii="Arial" w:hAnsi="Arial" w:cs="Arial"/>
          <w:iCs/>
          <w:sz w:val="20"/>
          <w:szCs w:val="20"/>
        </w:rPr>
        <w:t xml:space="preserve"> obliki. </w:t>
      </w:r>
    </w:p>
    <w:p w14:paraId="58D5B005" w14:textId="77777777" w:rsidR="00E17348" w:rsidRPr="00D52CAF" w:rsidRDefault="00E17348" w:rsidP="00E17348">
      <w:pPr>
        <w:spacing w:line="276" w:lineRule="auto"/>
        <w:rPr>
          <w:rFonts w:ascii="Arial" w:hAnsi="Arial" w:cs="Arial"/>
          <w:iCs/>
          <w:sz w:val="20"/>
          <w:szCs w:val="20"/>
        </w:rPr>
      </w:pPr>
      <w:r w:rsidRPr="00D52CAF">
        <w:rPr>
          <w:rFonts w:ascii="Arial" w:hAnsi="Arial" w:cs="Arial"/>
          <w:iCs/>
          <w:sz w:val="20"/>
          <w:szCs w:val="20"/>
        </w:rPr>
        <w:t>Za potrebe recenzije/revizije mora izvajalec naročniku predati dokumentacijo v 2 (dveh) natisnjenih izvodih in 2 (dveh) digitalnih izvodih, vključno z BIM formatom.</w:t>
      </w:r>
    </w:p>
    <w:p w14:paraId="18CE8802" w14:textId="77777777" w:rsidR="00E17348" w:rsidRPr="00D52CAF" w:rsidRDefault="00E17348" w:rsidP="00E17348">
      <w:pPr>
        <w:spacing w:line="276" w:lineRule="auto"/>
        <w:rPr>
          <w:rFonts w:ascii="Arial" w:hAnsi="Arial" w:cs="Arial"/>
          <w:iCs/>
          <w:sz w:val="20"/>
          <w:szCs w:val="20"/>
        </w:rPr>
      </w:pPr>
      <w:r w:rsidRPr="00D52CAF">
        <w:rPr>
          <w:rFonts w:ascii="Arial" w:hAnsi="Arial" w:cs="Arial"/>
          <w:iCs/>
          <w:sz w:val="20"/>
          <w:szCs w:val="20"/>
        </w:rPr>
        <w:t>Vsi zapisi na CD-ju/DVD-ju/USB mediju morajo biti shranjeni v obliki, ki naročniku omogoča nadaljnjo obdelavo, dodelavo, spreminjanje, shranjevanje in izpisovanje.</w:t>
      </w:r>
    </w:p>
    <w:p w14:paraId="4644868C" w14:textId="77777777" w:rsidR="002053E4" w:rsidRPr="00D52CAF" w:rsidRDefault="002053E4" w:rsidP="002053E4">
      <w:pPr>
        <w:suppressAutoHyphens/>
        <w:overflowPunct w:val="0"/>
        <w:autoSpaceDE w:val="0"/>
        <w:autoSpaceDN w:val="0"/>
        <w:adjustRightInd w:val="0"/>
        <w:spacing w:after="0" w:line="240" w:lineRule="exact"/>
        <w:textAlignment w:val="baseline"/>
        <w:rPr>
          <w:rFonts w:ascii="Arial" w:eastAsia="Calibri" w:hAnsi="Arial" w:cs="Arial"/>
          <w:b/>
          <w:bCs/>
          <w:iCs/>
          <w:spacing w:val="-1"/>
          <w:sz w:val="20"/>
          <w:szCs w:val="20"/>
          <w:u w:val="single"/>
          <w:lang w:eastAsia="sl-SI"/>
        </w:rPr>
      </w:pPr>
    </w:p>
    <w:p w14:paraId="4DEA902F" w14:textId="77777777" w:rsidR="002053E4" w:rsidRPr="00D52CAF" w:rsidRDefault="009A77ED" w:rsidP="002053E4">
      <w:pPr>
        <w:suppressAutoHyphens/>
        <w:overflowPunct w:val="0"/>
        <w:autoSpaceDE w:val="0"/>
        <w:autoSpaceDN w:val="0"/>
        <w:adjustRightInd w:val="0"/>
        <w:spacing w:after="0" w:line="240" w:lineRule="exact"/>
        <w:textAlignment w:val="baseline"/>
        <w:rPr>
          <w:rFonts w:ascii="Arial" w:eastAsia="Calibri" w:hAnsi="Arial" w:cs="Arial"/>
          <w:b/>
          <w:bCs/>
          <w:iCs/>
          <w:spacing w:val="-1"/>
          <w:sz w:val="20"/>
          <w:szCs w:val="20"/>
          <w:u w:val="single"/>
          <w:lang w:eastAsia="sl-SI"/>
        </w:rPr>
      </w:pPr>
      <w:r w:rsidRPr="00D52CAF">
        <w:rPr>
          <w:rFonts w:ascii="Arial" w:eastAsia="Calibri" w:hAnsi="Arial" w:cs="Arial"/>
          <w:b/>
          <w:bCs/>
          <w:iCs/>
          <w:spacing w:val="-1"/>
          <w:sz w:val="20"/>
          <w:szCs w:val="20"/>
          <w:u w:val="single"/>
          <w:lang w:eastAsia="sl-SI"/>
        </w:rPr>
        <w:t>Projektantski</w:t>
      </w:r>
      <w:r w:rsidR="002053E4" w:rsidRPr="00D52CAF">
        <w:rPr>
          <w:rFonts w:ascii="Arial" w:eastAsia="Calibri" w:hAnsi="Arial" w:cs="Arial"/>
          <w:b/>
          <w:bCs/>
          <w:iCs/>
          <w:spacing w:val="-1"/>
          <w:sz w:val="20"/>
          <w:szCs w:val="20"/>
          <w:u w:val="single"/>
          <w:lang w:eastAsia="sl-SI"/>
        </w:rPr>
        <w:t xml:space="preserve"> nadzor</w:t>
      </w:r>
    </w:p>
    <w:p w14:paraId="3AAA476C" w14:textId="77777777" w:rsidR="002053E4" w:rsidRPr="00D52CAF" w:rsidRDefault="002053E4" w:rsidP="002053E4">
      <w:pPr>
        <w:autoSpaceDN w:val="0"/>
        <w:spacing w:after="0" w:line="240" w:lineRule="auto"/>
        <w:jc w:val="both"/>
        <w:rPr>
          <w:rFonts w:ascii="Arial" w:eastAsia="Times New Roman" w:hAnsi="Arial" w:cs="Arial"/>
          <w:sz w:val="20"/>
          <w:szCs w:val="20"/>
          <w:lang w:eastAsia="sl-SI"/>
        </w:rPr>
      </w:pPr>
    </w:p>
    <w:p w14:paraId="3182C6BD" w14:textId="77777777" w:rsidR="00E17348" w:rsidRPr="00D52CAF" w:rsidRDefault="00E17348" w:rsidP="00E17348">
      <w:pPr>
        <w:pStyle w:val="Default"/>
        <w:spacing w:line="276" w:lineRule="auto"/>
        <w:jc w:val="both"/>
        <w:rPr>
          <w:sz w:val="20"/>
          <w:szCs w:val="20"/>
        </w:rPr>
      </w:pPr>
      <w:r w:rsidRPr="00D52CAF">
        <w:rPr>
          <w:sz w:val="20"/>
          <w:szCs w:val="20"/>
        </w:rPr>
        <w:t xml:space="preserve">Projektantski nadzor se izvaja skladno z izvajanjem GOI del na objektu ves čas gradnje, do pridobitve uporabnega dovoljenja in primopredaje naročniku, z udeležbo pooblaščenih inženirjev stroke in po </w:t>
      </w:r>
      <w:r w:rsidRPr="00D52CAF">
        <w:rPr>
          <w:sz w:val="20"/>
          <w:szCs w:val="20"/>
        </w:rPr>
        <w:lastRenderedPageBreak/>
        <w:t>potrebi drugih pooblaščenih strokovnjakov. Ocenjen čas za gradnjo in dokončanje vseh GOI del in opreme je 24 mesecev</w:t>
      </w:r>
      <w:r w:rsidR="00494815">
        <w:rPr>
          <w:sz w:val="20"/>
          <w:szCs w:val="20"/>
        </w:rPr>
        <w:t xml:space="preserve"> </w:t>
      </w:r>
      <w:r w:rsidR="00494815" w:rsidRPr="00091DE4">
        <w:rPr>
          <w:sz w:val="20"/>
          <w:szCs w:val="20"/>
        </w:rPr>
        <w:t>od uvedbe izvajalca v delo</w:t>
      </w:r>
      <w:r w:rsidRPr="00D52CAF">
        <w:rPr>
          <w:sz w:val="20"/>
          <w:szCs w:val="20"/>
        </w:rPr>
        <w:t xml:space="preserve">. </w:t>
      </w:r>
    </w:p>
    <w:p w14:paraId="010F0599" w14:textId="77777777" w:rsidR="00225911" w:rsidRPr="00D52CAF" w:rsidRDefault="00225911" w:rsidP="006734C7">
      <w:pPr>
        <w:numPr>
          <w:ilvl w:val="12"/>
          <w:numId w:val="0"/>
        </w:numPr>
        <w:tabs>
          <w:tab w:val="left" w:pos="6237"/>
        </w:tabs>
        <w:spacing w:after="0" w:line="240" w:lineRule="auto"/>
        <w:ind w:left="-9014"/>
        <w:jc w:val="center"/>
        <w:rPr>
          <w:rFonts w:ascii="Arial" w:eastAsia="Times New Roman" w:hAnsi="Arial" w:cs="Arial"/>
          <w:b/>
          <w:sz w:val="20"/>
          <w:szCs w:val="20"/>
          <w:lang w:eastAsia="sl-SI"/>
        </w:rPr>
      </w:pPr>
    </w:p>
    <w:p w14:paraId="38567641" w14:textId="77777777" w:rsidR="00225911" w:rsidRPr="00D52CAF" w:rsidRDefault="002053E4" w:rsidP="002053E4">
      <w:pPr>
        <w:suppressAutoHyphens/>
        <w:overflowPunct w:val="0"/>
        <w:autoSpaceDE w:val="0"/>
        <w:autoSpaceDN w:val="0"/>
        <w:adjustRightInd w:val="0"/>
        <w:spacing w:after="0" w:line="240" w:lineRule="exact"/>
        <w:textAlignment w:val="baseline"/>
        <w:rPr>
          <w:rFonts w:ascii="Arial" w:eastAsia="Calibri" w:hAnsi="Arial" w:cs="Arial"/>
          <w:b/>
          <w:bCs/>
          <w:iCs/>
          <w:spacing w:val="-1"/>
          <w:sz w:val="20"/>
          <w:szCs w:val="20"/>
          <w:u w:val="single"/>
          <w:lang w:eastAsia="sl-SI"/>
        </w:rPr>
      </w:pPr>
      <w:r w:rsidRPr="00D52CAF">
        <w:rPr>
          <w:rFonts w:ascii="Arial" w:eastAsia="Calibri" w:hAnsi="Arial" w:cs="Arial"/>
          <w:b/>
          <w:bCs/>
          <w:iCs/>
          <w:spacing w:val="-1"/>
          <w:sz w:val="20"/>
          <w:szCs w:val="20"/>
          <w:u w:val="single"/>
          <w:lang w:eastAsia="sl-SI"/>
        </w:rPr>
        <w:t>Ostale obveznosti</w:t>
      </w:r>
    </w:p>
    <w:p w14:paraId="680373E1" w14:textId="77777777" w:rsidR="00225911" w:rsidRPr="00D52CAF" w:rsidRDefault="00225911" w:rsidP="006734C7">
      <w:pPr>
        <w:numPr>
          <w:ilvl w:val="12"/>
          <w:numId w:val="0"/>
        </w:numPr>
        <w:tabs>
          <w:tab w:val="left" w:pos="6237"/>
        </w:tabs>
        <w:spacing w:after="0" w:line="240" w:lineRule="auto"/>
        <w:ind w:left="-9014"/>
        <w:jc w:val="center"/>
        <w:rPr>
          <w:rFonts w:ascii="Arial" w:eastAsia="Times New Roman" w:hAnsi="Arial" w:cs="Arial"/>
          <w:b/>
          <w:sz w:val="20"/>
          <w:szCs w:val="20"/>
          <w:lang w:eastAsia="sl-SI"/>
        </w:rPr>
      </w:pPr>
    </w:p>
    <w:p w14:paraId="678162FE" w14:textId="4983C752" w:rsidR="00075320" w:rsidRPr="00D52CAF" w:rsidRDefault="00BD6DF7" w:rsidP="00354A84">
      <w:pPr>
        <w:pStyle w:val="Default"/>
        <w:numPr>
          <w:ilvl w:val="0"/>
          <w:numId w:val="27"/>
        </w:numPr>
        <w:spacing w:line="276" w:lineRule="auto"/>
        <w:jc w:val="both"/>
        <w:rPr>
          <w:sz w:val="20"/>
          <w:szCs w:val="20"/>
        </w:rPr>
      </w:pPr>
      <w:r w:rsidRPr="00D52CAF">
        <w:rPr>
          <w:color w:val="auto"/>
          <w:sz w:val="20"/>
          <w:szCs w:val="20"/>
        </w:rPr>
        <w:t>P</w:t>
      </w:r>
      <w:r w:rsidR="00075320" w:rsidRPr="00D52CAF">
        <w:rPr>
          <w:color w:val="auto"/>
          <w:sz w:val="20"/>
          <w:szCs w:val="20"/>
        </w:rPr>
        <w:t>o pooblastilu investitorja nastop</w:t>
      </w:r>
      <w:r w:rsidR="00A972AB" w:rsidRPr="00D52CAF">
        <w:rPr>
          <w:color w:val="auto"/>
          <w:sz w:val="20"/>
          <w:szCs w:val="20"/>
        </w:rPr>
        <w:t>a</w:t>
      </w:r>
      <w:r w:rsidR="00075320" w:rsidRPr="00D52CAF">
        <w:rPr>
          <w:color w:val="auto"/>
          <w:sz w:val="20"/>
          <w:szCs w:val="20"/>
        </w:rPr>
        <w:t xml:space="preserve">ti v postopkih pridobivanja projektnih in drugih pogojev, mnenj, soglasij, </w:t>
      </w:r>
      <w:proofErr w:type="spellStart"/>
      <w:r w:rsidR="00075320" w:rsidRPr="00D52CAF">
        <w:rPr>
          <w:color w:val="auto"/>
          <w:sz w:val="20"/>
          <w:szCs w:val="20"/>
        </w:rPr>
        <w:t>predodločb</w:t>
      </w:r>
      <w:proofErr w:type="spellEnd"/>
      <w:r w:rsidR="00563BC3">
        <w:rPr>
          <w:color w:val="auto"/>
          <w:sz w:val="20"/>
          <w:szCs w:val="20"/>
        </w:rPr>
        <w:t xml:space="preserve"> in odločb</w:t>
      </w:r>
      <w:r w:rsidR="00075320" w:rsidRPr="00D52CAF">
        <w:rPr>
          <w:sz w:val="20"/>
          <w:szCs w:val="20"/>
        </w:rPr>
        <w:t>, gradbenih in uporabnih dovoljenj ter prijavi začetka gradnje, pri pridobitvi odločbe o komunalnem prispevku;</w:t>
      </w:r>
    </w:p>
    <w:p w14:paraId="69BF8575" w14:textId="77777777" w:rsidR="00075320" w:rsidRPr="00D52CAF" w:rsidRDefault="00BD6DF7" w:rsidP="00354A84">
      <w:pPr>
        <w:pStyle w:val="Default"/>
        <w:numPr>
          <w:ilvl w:val="0"/>
          <w:numId w:val="27"/>
        </w:numPr>
        <w:spacing w:line="276" w:lineRule="auto"/>
        <w:jc w:val="both"/>
        <w:rPr>
          <w:sz w:val="20"/>
          <w:szCs w:val="20"/>
        </w:rPr>
      </w:pPr>
      <w:r w:rsidRPr="00D52CAF">
        <w:rPr>
          <w:sz w:val="20"/>
          <w:szCs w:val="20"/>
        </w:rPr>
        <w:t>S</w:t>
      </w:r>
      <w:r w:rsidR="00075320" w:rsidRPr="00D52CAF">
        <w:rPr>
          <w:sz w:val="20"/>
          <w:szCs w:val="20"/>
        </w:rPr>
        <w:t>krbeti, da so projekti v vseh fazah izdelave med seboj usklajeni;</w:t>
      </w:r>
    </w:p>
    <w:p w14:paraId="736FDBE0" w14:textId="77777777" w:rsidR="00BD6DF7" w:rsidRPr="00D52CAF" w:rsidRDefault="00BD6DF7" w:rsidP="00354A84">
      <w:pPr>
        <w:pStyle w:val="Default"/>
        <w:numPr>
          <w:ilvl w:val="0"/>
          <w:numId w:val="27"/>
        </w:numPr>
        <w:spacing w:line="276" w:lineRule="auto"/>
        <w:jc w:val="both"/>
        <w:rPr>
          <w:sz w:val="20"/>
          <w:szCs w:val="20"/>
        </w:rPr>
      </w:pPr>
      <w:r w:rsidRPr="00D52CAF">
        <w:rPr>
          <w:sz w:val="20"/>
          <w:szCs w:val="20"/>
          <w:lang w:bidi="sl-SI"/>
        </w:rPr>
        <w:t xml:space="preserve">V vseh fazah izdelave projektne dokumentacije, razen PID, mora </w:t>
      </w:r>
      <w:r w:rsidR="005D27FB" w:rsidRPr="00D52CAF">
        <w:rPr>
          <w:sz w:val="20"/>
          <w:szCs w:val="20"/>
          <w:lang w:bidi="sl-SI"/>
        </w:rPr>
        <w:t>izvajalec</w:t>
      </w:r>
      <w:r w:rsidRPr="00D52CAF">
        <w:rPr>
          <w:sz w:val="20"/>
          <w:szCs w:val="20"/>
          <w:lang w:bidi="sl-SI"/>
        </w:rPr>
        <w:t xml:space="preserve"> pripraviti predstavitveno vizualizacijo (2D in 3D) in projekt predstaviti naročniku;</w:t>
      </w:r>
    </w:p>
    <w:p w14:paraId="255322AD" w14:textId="77777777" w:rsidR="00075320" w:rsidRPr="00D52CAF" w:rsidRDefault="00BD6DF7" w:rsidP="00354A84">
      <w:pPr>
        <w:pStyle w:val="Default"/>
        <w:numPr>
          <w:ilvl w:val="0"/>
          <w:numId w:val="27"/>
        </w:numPr>
        <w:spacing w:line="276" w:lineRule="auto"/>
        <w:jc w:val="both"/>
        <w:rPr>
          <w:sz w:val="20"/>
          <w:szCs w:val="20"/>
        </w:rPr>
      </w:pPr>
      <w:r w:rsidRPr="00D52CAF">
        <w:rPr>
          <w:sz w:val="20"/>
          <w:szCs w:val="20"/>
        </w:rPr>
        <w:t>S</w:t>
      </w:r>
      <w:r w:rsidR="00075320" w:rsidRPr="00D52CAF">
        <w:rPr>
          <w:sz w:val="20"/>
          <w:szCs w:val="20"/>
        </w:rPr>
        <w:t>odelovati pri pripravi projektne naloge za fazo DGD in PZI,</w:t>
      </w:r>
      <w:r w:rsidR="007540D6" w:rsidRPr="00D52CAF">
        <w:rPr>
          <w:sz w:val="20"/>
          <w:szCs w:val="20"/>
        </w:rPr>
        <w:t xml:space="preserve"> </w:t>
      </w:r>
    </w:p>
    <w:p w14:paraId="717E2AFC" w14:textId="77777777" w:rsidR="00563BC3" w:rsidRDefault="007540D6" w:rsidP="00354A84">
      <w:pPr>
        <w:pStyle w:val="Default"/>
        <w:numPr>
          <w:ilvl w:val="0"/>
          <w:numId w:val="27"/>
        </w:numPr>
        <w:spacing w:line="276" w:lineRule="auto"/>
        <w:jc w:val="both"/>
        <w:rPr>
          <w:sz w:val="20"/>
          <w:szCs w:val="20"/>
        </w:rPr>
      </w:pPr>
      <w:r w:rsidRPr="00D52CAF">
        <w:rPr>
          <w:sz w:val="20"/>
          <w:szCs w:val="20"/>
        </w:rPr>
        <w:t>Sodelovati v fazi izvedbe razpisa za izbor izvajalca gradbeno, obrtniških in inštalacijskih del (priprava pojasnil oziroma odgovorov na morebitna vprašanja, ki bi se nanašala na pripravljene rešitve v projektni dokumentaciji), izdelava dokumentacije za razpis DZR</w:t>
      </w:r>
      <w:r w:rsidR="00563BC3">
        <w:rPr>
          <w:sz w:val="20"/>
          <w:szCs w:val="20"/>
        </w:rPr>
        <w:t xml:space="preserve">, </w:t>
      </w:r>
    </w:p>
    <w:p w14:paraId="01661BE5" w14:textId="0EC12B20" w:rsidR="007540D6" w:rsidRPr="00D52CAF" w:rsidRDefault="00563BC3" w:rsidP="00354A84">
      <w:pPr>
        <w:pStyle w:val="Default"/>
        <w:numPr>
          <w:ilvl w:val="0"/>
          <w:numId w:val="27"/>
        </w:numPr>
        <w:spacing w:line="276" w:lineRule="auto"/>
        <w:jc w:val="both"/>
        <w:rPr>
          <w:sz w:val="20"/>
          <w:szCs w:val="20"/>
        </w:rPr>
      </w:pPr>
      <w:r>
        <w:rPr>
          <w:sz w:val="20"/>
          <w:szCs w:val="20"/>
        </w:rPr>
        <w:t>P</w:t>
      </w:r>
      <w:r w:rsidRPr="00563BC3">
        <w:rPr>
          <w:sz w:val="20"/>
          <w:szCs w:val="20"/>
        </w:rPr>
        <w:t>riprava projektantske ocene v vseh fazah projekta</w:t>
      </w:r>
      <w:r w:rsidR="007540D6" w:rsidRPr="00D52CAF">
        <w:rPr>
          <w:sz w:val="20"/>
          <w:szCs w:val="20"/>
        </w:rPr>
        <w:t>;</w:t>
      </w:r>
    </w:p>
    <w:p w14:paraId="4548D9E3" w14:textId="77777777" w:rsidR="007540D6" w:rsidRPr="00D52CAF" w:rsidRDefault="007540D6" w:rsidP="00354A84">
      <w:pPr>
        <w:pStyle w:val="Default"/>
        <w:numPr>
          <w:ilvl w:val="0"/>
          <w:numId w:val="27"/>
        </w:numPr>
        <w:spacing w:line="276" w:lineRule="auto"/>
        <w:jc w:val="both"/>
        <w:rPr>
          <w:sz w:val="20"/>
          <w:szCs w:val="20"/>
        </w:rPr>
      </w:pPr>
      <w:r w:rsidRPr="00D52CAF">
        <w:rPr>
          <w:sz w:val="20"/>
          <w:szCs w:val="20"/>
        </w:rPr>
        <w:t>Zagotoviti vodjo projektiranja, ki bo skrbel za strokovno vodenje od začetne faze načrtovanja in usklajenosti načrtov do primopredaje objekta s strani izvajalca gradbeno, obrtniških in inštalacijskih del;</w:t>
      </w:r>
    </w:p>
    <w:p w14:paraId="16DBAE10" w14:textId="77777777" w:rsidR="007540D6" w:rsidRPr="00D52CAF" w:rsidRDefault="007540D6" w:rsidP="00354A84">
      <w:pPr>
        <w:pStyle w:val="Default"/>
        <w:numPr>
          <w:ilvl w:val="0"/>
          <w:numId w:val="27"/>
        </w:numPr>
        <w:spacing w:line="276" w:lineRule="auto"/>
        <w:jc w:val="both"/>
        <w:rPr>
          <w:sz w:val="20"/>
          <w:szCs w:val="20"/>
        </w:rPr>
      </w:pPr>
      <w:r w:rsidRPr="00D52CAF">
        <w:rPr>
          <w:sz w:val="20"/>
          <w:szCs w:val="20"/>
        </w:rPr>
        <w:t>Zagotoviti spremljanje nastanka napak gradnje in podajo predlogov rešitev, ki bi lahko bila posledica napake v projektni dokumentaciji oziroma napake gradnje;</w:t>
      </w:r>
    </w:p>
    <w:p w14:paraId="04B15D87" w14:textId="77777777" w:rsidR="007540D6" w:rsidRPr="00D52CAF" w:rsidRDefault="007540D6" w:rsidP="00354A84">
      <w:pPr>
        <w:pStyle w:val="Default"/>
        <w:numPr>
          <w:ilvl w:val="0"/>
          <w:numId w:val="27"/>
        </w:numPr>
        <w:spacing w:line="276" w:lineRule="auto"/>
        <w:jc w:val="both"/>
        <w:rPr>
          <w:sz w:val="20"/>
          <w:szCs w:val="20"/>
        </w:rPr>
      </w:pPr>
      <w:r w:rsidRPr="00D52CAF">
        <w:rPr>
          <w:sz w:val="20"/>
          <w:szCs w:val="20"/>
        </w:rPr>
        <w:t xml:space="preserve">Prisotnost na koordinacijskih sestankih za izgradnjo kompleksa KVT II in prisotnost na koordinacijskih sestankih </w:t>
      </w:r>
      <w:r w:rsidRPr="00D52CAF">
        <w:rPr>
          <w:rFonts w:eastAsia="Calibri"/>
          <w:color w:val="auto"/>
          <w:sz w:val="20"/>
          <w:szCs w:val="20"/>
        </w:rPr>
        <w:t xml:space="preserve">za usklajevanje projektov v vseh fazah (projektiranje in gradnja) </w:t>
      </w:r>
      <w:r w:rsidRPr="00D52CAF">
        <w:rPr>
          <w:sz w:val="20"/>
          <w:szCs w:val="20"/>
        </w:rPr>
        <w:t>za izgradnjo kompleksa KVT I, v kolikor bo to potrebno in za del, kjer se kompleks KVT II navezuje na novogradnjo KVT I;</w:t>
      </w:r>
    </w:p>
    <w:p w14:paraId="235DC2FC" w14:textId="50B9E5D2" w:rsidR="007540D6" w:rsidRDefault="007540D6" w:rsidP="00354A84">
      <w:pPr>
        <w:pStyle w:val="Default"/>
        <w:numPr>
          <w:ilvl w:val="0"/>
          <w:numId w:val="27"/>
        </w:numPr>
        <w:spacing w:line="276" w:lineRule="auto"/>
        <w:jc w:val="both"/>
        <w:rPr>
          <w:sz w:val="20"/>
          <w:szCs w:val="20"/>
        </w:rPr>
      </w:pPr>
      <w:r w:rsidRPr="00D52CAF">
        <w:rPr>
          <w:sz w:val="20"/>
          <w:szCs w:val="20"/>
        </w:rPr>
        <w:t>Sodelovati z naročnikom v vseh segmentih izdelave dokumentacije in upravnih postopkih (pridobivanje pravice graditi,…) in mu nudi strokovno podporo</w:t>
      </w:r>
      <w:r w:rsidR="00B43123">
        <w:rPr>
          <w:sz w:val="20"/>
          <w:szCs w:val="20"/>
        </w:rPr>
        <w:t>.</w:t>
      </w:r>
    </w:p>
    <w:p w14:paraId="1BAE2F65" w14:textId="77777777" w:rsidR="00B43123" w:rsidRDefault="00B43123" w:rsidP="00B43123">
      <w:pPr>
        <w:pStyle w:val="Default"/>
        <w:spacing w:line="276" w:lineRule="auto"/>
        <w:jc w:val="both"/>
        <w:rPr>
          <w:sz w:val="20"/>
          <w:szCs w:val="20"/>
        </w:rPr>
      </w:pPr>
    </w:p>
    <w:p w14:paraId="7001D1F7" w14:textId="77777777" w:rsidR="00B43123" w:rsidRPr="00B43123" w:rsidRDefault="00B43123" w:rsidP="00B43123">
      <w:pPr>
        <w:tabs>
          <w:tab w:val="center" w:pos="1353"/>
          <w:tab w:val="right" w:pos="9432"/>
        </w:tabs>
        <w:suppressAutoHyphens/>
        <w:autoSpaceDN w:val="0"/>
        <w:spacing w:after="0" w:line="240" w:lineRule="auto"/>
        <w:jc w:val="both"/>
        <w:textAlignment w:val="baseline"/>
        <w:rPr>
          <w:rFonts w:ascii="Arial" w:eastAsia="Times New Roman" w:hAnsi="Arial" w:cs="Arial"/>
          <w:bCs/>
          <w:iCs/>
          <w:kern w:val="3"/>
          <w:sz w:val="20"/>
          <w:szCs w:val="20"/>
          <w:lang w:eastAsia="zh-CN"/>
        </w:rPr>
      </w:pPr>
      <w:r w:rsidRPr="00B43123">
        <w:rPr>
          <w:rFonts w:ascii="Arial" w:hAnsi="Arial" w:cs="Arial"/>
          <w:kern w:val="3"/>
          <w:sz w:val="20"/>
          <w:szCs w:val="20"/>
        </w:rPr>
        <w:t xml:space="preserve">Stavba se projektira z upoštevanjem </w:t>
      </w:r>
      <w:r w:rsidRPr="00B43123">
        <w:rPr>
          <w:rFonts w:ascii="Arial" w:eastAsia="Times New Roman" w:hAnsi="Arial" w:cs="Arial"/>
          <w:bCs/>
          <w:iCs/>
          <w:kern w:val="3"/>
          <w:sz w:val="20"/>
          <w:szCs w:val="20"/>
          <w:lang w:eastAsia="zh-CN"/>
        </w:rPr>
        <w:t xml:space="preserve">trajnostnih in </w:t>
      </w:r>
      <w:proofErr w:type="spellStart"/>
      <w:r w:rsidRPr="00B43123">
        <w:rPr>
          <w:rFonts w:ascii="Arial" w:eastAsia="Times New Roman" w:hAnsi="Arial" w:cs="Arial"/>
          <w:bCs/>
          <w:iCs/>
          <w:kern w:val="3"/>
          <w:sz w:val="20"/>
          <w:szCs w:val="20"/>
          <w:lang w:eastAsia="zh-CN"/>
        </w:rPr>
        <w:t>okoljskih</w:t>
      </w:r>
      <w:proofErr w:type="spellEnd"/>
      <w:r w:rsidRPr="00B43123">
        <w:rPr>
          <w:rFonts w:ascii="Arial" w:eastAsia="Times New Roman" w:hAnsi="Arial" w:cs="Arial"/>
          <w:bCs/>
          <w:iCs/>
          <w:kern w:val="3"/>
          <w:sz w:val="20"/>
          <w:szCs w:val="20"/>
          <w:lang w:eastAsia="zh-CN"/>
        </w:rPr>
        <w:t xml:space="preserve"> vidikov, vključno z načelom DNSH in zahtevo, da mora objekt izpolnjevati zahteve energetske učinkovitosti skladno s kriteriji </w:t>
      </w:r>
      <w:proofErr w:type="spellStart"/>
      <w:r w:rsidRPr="00B43123">
        <w:rPr>
          <w:rFonts w:ascii="Arial" w:eastAsia="Times New Roman" w:hAnsi="Arial" w:cs="Arial"/>
          <w:bCs/>
          <w:iCs/>
          <w:kern w:val="3"/>
          <w:sz w:val="20"/>
          <w:szCs w:val="20"/>
          <w:lang w:eastAsia="zh-CN"/>
        </w:rPr>
        <w:t>SNEs</w:t>
      </w:r>
      <w:proofErr w:type="spellEnd"/>
      <w:r w:rsidRPr="00B43123">
        <w:rPr>
          <w:rFonts w:ascii="Arial" w:eastAsia="Times New Roman" w:hAnsi="Arial" w:cs="Arial"/>
          <w:bCs/>
          <w:iCs/>
          <w:kern w:val="3"/>
          <w:sz w:val="20"/>
          <w:szCs w:val="20"/>
          <w:lang w:eastAsia="zh-CN"/>
        </w:rPr>
        <w:t xml:space="preserve"> in skladno z EZ-2.</w:t>
      </w:r>
    </w:p>
    <w:p w14:paraId="38371E92" w14:textId="77777777" w:rsidR="007540D6" w:rsidRPr="00D52CAF" w:rsidRDefault="00354A84" w:rsidP="009A77ED">
      <w:pPr>
        <w:spacing w:after="0"/>
        <w:jc w:val="both"/>
        <w:rPr>
          <w:rFonts w:ascii="Arial" w:hAnsi="Arial" w:cs="Arial"/>
          <w:color w:val="000000"/>
          <w:sz w:val="20"/>
          <w:szCs w:val="20"/>
          <w:lang w:eastAsia="sl-SI" w:bidi="sl-SI"/>
        </w:rPr>
      </w:pPr>
      <w:r w:rsidRPr="00D52CAF">
        <w:rPr>
          <w:rFonts w:ascii="Arial" w:hAnsi="Arial" w:cs="Arial"/>
          <w:color w:val="000000"/>
          <w:sz w:val="20"/>
          <w:szCs w:val="20"/>
          <w:lang w:eastAsia="sl-SI" w:bidi="sl-SI"/>
        </w:rPr>
        <w:t>Izvajalec</w:t>
      </w:r>
      <w:r w:rsidR="007540D6" w:rsidRPr="00D52CAF">
        <w:rPr>
          <w:rFonts w:ascii="Arial" w:hAnsi="Arial" w:cs="Arial"/>
          <w:color w:val="000000"/>
          <w:sz w:val="20"/>
          <w:szCs w:val="20"/>
          <w:lang w:eastAsia="sl-SI" w:bidi="sl-SI"/>
        </w:rPr>
        <w:t xml:space="preserve"> mora pri projektiranju upoštevati projektne pogoje, mnenja oz. soglasja pristojnih </w:t>
      </w:r>
      <w:proofErr w:type="spellStart"/>
      <w:r w:rsidR="007540D6" w:rsidRPr="00D52CAF">
        <w:rPr>
          <w:rFonts w:ascii="Arial" w:hAnsi="Arial" w:cs="Arial"/>
          <w:color w:val="000000"/>
          <w:sz w:val="20"/>
          <w:szCs w:val="20"/>
          <w:lang w:eastAsia="sl-SI" w:bidi="sl-SI"/>
        </w:rPr>
        <w:t>mnenjedajalcev</w:t>
      </w:r>
      <w:proofErr w:type="spellEnd"/>
      <w:r w:rsidR="007540D6" w:rsidRPr="00D52CAF">
        <w:rPr>
          <w:rFonts w:ascii="Arial" w:hAnsi="Arial" w:cs="Arial"/>
          <w:color w:val="000000"/>
          <w:sz w:val="20"/>
          <w:szCs w:val="20"/>
          <w:lang w:eastAsia="sl-SI" w:bidi="sl-SI"/>
        </w:rPr>
        <w:t xml:space="preserve"> oz. </w:t>
      </w:r>
      <w:proofErr w:type="spellStart"/>
      <w:r w:rsidR="007540D6" w:rsidRPr="00D52CAF">
        <w:rPr>
          <w:rFonts w:ascii="Arial" w:hAnsi="Arial" w:cs="Arial"/>
          <w:color w:val="000000"/>
          <w:sz w:val="20"/>
          <w:szCs w:val="20"/>
          <w:lang w:eastAsia="sl-SI" w:bidi="sl-SI"/>
        </w:rPr>
        <w:t>soglasodajalcev</w:t>
      </w:r>
      <w:proofErr w:type="spellEnd"/>
      <w:r w:rsidR="007540D6" w:rsidRPr="00D52CAF">
        <w:rPr>
          <w:rFonts w:ascii="Arial" w:hAnsi="Arial" w:cs="Arial"/>
          <w:color w:val="000000"/>
          <w:sz w:val="20"/>
          <w:szCs w:val="20"/>
          <w:lang w:eastAsia="sl-SI" w:bidi="sl-SI"/>
        </w:rPr>
        <w:t xml:space="preserve">, izsledke raziskav in pogoje iz naročnikove projektne naloge oz. </w:t>
      </w:r>
      <w:proofErr w:type="spellStart"/>
      <w:r w:rsidR="007540D6" w:rsidRPr="00D52CAF">
        <w:rPr>
          <w:rFonts w:ascii="Arial" w:hAnsi="Arial" w:cs="Arial"/>
          <w:color w:val="000000"/>
          <w:sz w:val="20"/>
          <w:szCs w:val="20"/>
          <w:lang w:eastAsia="sl-SI" w:bidi="sl-SI"/>
        </w:rPr>
        <w:t>geotehničnega</w:t>
      </w:r>
      <w:proofErr w:type="spellEnd"/>
      <w:r w:rsidR="007540D6" w:rsidRPr="00D52CAF">
        <w:rPr>
          <w:rFonts w:ascii="Arial" w:hAnsi="Arial" w:cs="Arial"/>
          <w:color w:val="000000"/>
          <w:sz w:val="20"/>
          <w:szCs w:val="20"/>
          <w:lang w:eastAsia="sl-SI" w:bidi="sl-SI"/>
        </w:rPr>
        <w:t xml:space="preserve"> poročila, elaboratov, študij in ostale pridobljene dokumentacije.</w:t>
      </w:r>
    </w:p>
    <w:p w14:paraId="18209F8E" w14:textId="77777777" w:rsidR="00354A84" w:rsidRDefault="00354A84" w:rsidP="00FB6AC2">
      <w:pPr>
        <w:pStyle w:val="Telobesedila"/>
        <w:rPr>
          <w:sz w:val="20"/>
          <w:szCs w:val="20"/>
        </w:rPr>
      </w:pPr>
    </w:p>
    <w:p w14:paraId="26BE58AC" w14:textId="77777777" w:rsidR="00725AC0" w:rsidRPr="00D52CAF" w:rsidRDefault="00725AC0" w:rsidP="00FB6AC2">
      <w:pPr>
        <w:pStyle w:val="Telobesedila"/>
        <w:rPr>
          <w:sz w:val="20"/>
          <w:szCs w:val="20"/>
        </w:rPr>
      </w:pPr>
    </w:p>
    <w:p w14:paraId="3695BE23" w14:textId="77777777" w:rsidR="0032408E" w:rsidRPr="00D52CAF" w:rsidRDefault="0032408E" w:rsidP="0032408E">
      <w:pPr>
        <w:pStyle w:val="Naslov4"/>
        <w:numPr>
          <w:ilvl w:val="0"/>
          <w:numId w:val="0"/>
        </w:numPr>
        <w:suppressAutoHyphens/>
        <w:spacing w:before="0" w:after="0"/>
        <w:ind w:left="2694"/>
        <w:rPr>
          <w:rFonts w:ascii="Arial" w:hAnsi="Arial" w:cs="Arial"/>
          <w:sz w:val="20"/>
          <w:szCs w:val="20"/>
        </w:rPr>
      </w:pPr>
      <w:r w:rsidRPr="00D52CAF">
        <w:rPr>
          <w:rFonts w:ascii="Arial" w:hAnsi="Arial" w:cs="Arial"/>
          <w:b w:val="0"/>
          <w:sz w:val="20"/>
          <w:szCs w:val="20"/>
        </w:rPr>
        <w:t>ROKI IN POGOJI ZA IZVEDBO DEL</w:t>
      </w:r>
    </w:p>
    <w:p w14:paraId="29AC1D5B" w14:textId="77777777" w:rsidR="0032408E" w:rsidRPr="00D52CAF" w:rsidRDefault="0032408E" w:rsidP="00F9040C">
      <w:pPr>
        <w:pStyle w:val="Odstavekseznama"/>
        <w:numPr>
          <w:ilvl w:val="0"/>
          <w:numId w:val="35"/>
        </w:numPr>
        <w:spacing w:after="0" w:line="276" w:lineRule="auto"/>
        <w:jc w:val="center"/>
        <w:rPr>
          <w:rFonts w:ascii="Arial" w:hAnsi="Arial" w:cs="Arial"/>
          <w:sz w:val="20"/>
          <w:szCs w:val="20"/>
        </w:rPr>
      </w:pPr>
      <w:r w:rsidRPr="00D52CAF">
        <w:rPr>
          <w:rFonts w:ascii="Arial" w:hAnsi="Arial" w:cs="Arial"/>
          <w:sz w:val="20"/>
          <w:szCs w:val="20"/>
        </w:rPr>
        <w:t>člen</w:t>
      </w:r>
    </w:p>
    <w:p w14:paraId="4E12C21D" w14:textId="77777777" w:rsidR="00225911" w:rsidRPr="00D52CAF" w:rsidRDefault="00225911" w:rsidP="006734C7">
      <w:pPr>
        <w:numPr>
          <w:ilvl w:val="12"/>
          <w:numId w:val="0"/>
        </w:numPr>
        <w:tabs>
          <w:tab w:val="left" w:pos="6237"/>
        </w:tabs>
        <w:spacing w:after="0" w:line="240" w:lineRule="auto"/>
        <w:ind w:left="-9014"/>
        <w:jc w:val="center"/>
        <w:rPr>
          <w:rFonts w:ascii="Arial" w:eastAsia="Times New Roman" w:hAnsi="Arial" w:cs="Arial"/>
          <w:b/>
          <w:sz w:val="20"/>
          <w:szCs w:val="20"/>
          <w:lang w:eastAsia="sl-SI"/>
        </w:rPr>
      </w:pPr>
    </w:p>
    <w:p w14:paraId="40ADC121" w14:textId="77777777" w:rsidR="00266379" w:rsidRPr="00D52CAF" w:rsidRDefault="00266379" w:rsidP="00266379">
      <w:pPr>
        <w:numPr>
          <w:ilvl w:val="12"/>
          <w:numId w:val="0"/>
        </w:numPr>
        <w:spacing w:after="0" w:line="240" w:lineRule="auto"/>
        <w:jc w:val="both"/>
        <w:rPr>
          <w:rFonts w:ascii="Arial" w:eastAsia="Times New Roman" w:hAnsi="Arial" w:cs="Arial"/>
          <w:sz w:val="20"/>
          <w:szCs w:val="20"/>
          <w:lang w:eastAsia="sl-SI"/>
        </w:rPr>
      </w:pPr>
      <w:r w:rsidRPr="00D52CAF">
        <w:rPr>
          <w:rFonts w:ascii="Arial" w:eastAsia="Times New Roman" w:hAnsi="Arial" w:cs="Arial"/>
          <w:sz w:val="20"/>
          <w:szCs w:val="20"/>
          <w:lang w:eastAsia="sl-SI"/>
        </w:rPr>
        <w:t>Izvajalec se zaveže z deli, ki so predmet te pogodbe, pričeti takoj po podpisu pogodbe in jih izvesti na sledeč način:</w:t>
      </w:r>
    </w:p>
    <w:p w14:paraId="64D6ECB9" w14:textId="77777777" w:rsidR="00266379" w:rsidRPr="00D52CAF" w:rsidRDefault="00266379" w:rsidP="00266379">
      <w:pPr>
        <w:numPr>
          <w:ilvl w:val="12"/>
          <w:numId w:val="0"/>
        </w:numPr>
        <w:spacing w:after="0" w:line="240" w:lineRule="auto"/>
        <w:jc w:val="both"/>
        <w:rPr>
          <w:rFonts w:ascii="Arial" w:eastAsia="Times New Roman" w:hAnsi="Arial" w:cs="Arial"/>
          <w:sz w:val="20"/>
          <w:szCs w:val="20"/>
          <w:lang w:eastAsia="sl-SI"/>
        </w:rPr>
      </w:pPr>
    </w:p>
    <w:tbl>
      <w:tblPr>
        <w:tblW w:w="989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25"/>
        <w:gridCol w:w="5669"/>
      </w:tblGrid>
      <w:tr w:rsidR="009C34CB" w:rsidRPr="00D52CAF" w14:paraId="3681B249" w14:textId="77777777" w:rsidTr="00C57AF8">
        <w:trPr>
          <w:trHeight w:val="373"/>
        </w:trPr>
        <w:tc>
          <w:tcPr>
            <w:tcW w:w="4225" w:type="dxa"/>
            <w:tcBorders>
              <w:top w:val="single" w:sz="4" w:space="0" w:color="auto"/>
              <w:left w:val="single" w:sz="4" w:space="0" w:color="auto"/>
              <w:bottom w:val="single" w:sz="4" w:space="0" w:color="auto"/>
              <w:right w:val="single" w:sz="4" w:space="0" w:color="auto"/>
            </w:tcBorders>
          </w:tcPr>
          <w:p w14:paraId="244457F7" w14:textId="77777777" w:rsidR="009C34CB" w:rsidRPr="00D52CAF" w:rsidRDefault="009C34CB" w:rsidP="009C34CB">
            <w:pPr>
              <w:spacing w:after="0" w:line="240" w:lineRule="exact"/>
              <w:jc w:val="both"/>
              <w:rPr>
                <w:rFonts w:ascii="Arial" w:hAnsi="Arial" w:cs="Arial"/>
                <w:b/>
                <w:sz w:val="20"/>
                <w:szCs w:val="20"/>
              </w:rPr>
            </w:pPr>
            <w:bookmarkStart w:id="30" w:name="_Hlk71278989"/>
            <w:bookmarkStart w:id="31" w:name="_Hlk71278948"/>
            <w:r w:rsidRPr="00D52CAF">
              <w:rPr>
                <w:rFonts w:ascii="Arial" w:hAnsi="Arial" w:cs="Arial"/>
                <w:b/>
                <w:sz w:val="20"/>
                <w:szCs w:val="20"/>
              </w:rPr>
              <w:t>Vrsta del</w:t>
            </w:r>
          </w:p>
        </w:tc>
        <w:tc>
          <w:tcPr>
            <w:tcW w:w="5669" w:type="dxa"/>
            <w:tcBorders>
              <w:top w:val="single" w:sz="4" w:space="0" w:color="auto"/>
              <w:left w:val="single" w:sz="4" w:space="0" w:color="auto"/>
              <w:bottom w:val="single" w:sz="4" w:space="0" w:color="auto"/>
              <w:right w:val="single" w:sz="4" w:space="0" w:color="auto"/>
            </w:tcBorders>
            <w:shd w:val="clear" w:color="auto" w:fill="D9D9D9"/>
          </w:tcPr>
          <w:p w14:paraId="6CEF61A4" w14:textId="77777777" w:rsidR="009C34CB" w:rsidRPr="00D52CAF" w:rsidRDefault="009C34CB" w:rsidP="009C34CB">
            <w:pPr>
              <w:spacing w:after="0" w:line="240" w:lineRule="exact"/>
              <w:jc w:val="both"/>
              <w:rPr>
                <w:rFonts w:ascii="Arial" w:hAnsi="Arial" w:cs="Arial"/>
                <w:b/>
                <w:sz w:val="20"/>
                <w:szCs w:val="20"/>
              </w:rPr>
            </w:pPr>
            <w:r w:rsidRPr="00D52CAF">
              <w:rPr>
                <w:rFonts w:ascii="Arial" w:hAnsi="Arial" w:cs="Arial"/>
                <w:b/>
                <w:sz w:val="20"/>
                <w:szCs w:val="20"/>
              </w:rPr>
              <w:t xml:space="preserve">Roki izdelave </w:t>
            </w:r>
          </w:p>
        </w:tc>
      </w:tr>
      <w:tr w:rsidR="009C34CB" w:rsidRPr="00D52CAF" w14:paraId="0E99D2CD" w14:textId="77777777" w:rsidTr="00C57AF8">
        <w:trPr>
          <w:trHeight w:val="373"/>
        </w:trPr>
        <w:tc>
          <w:tcPr>
            <w:tcW w:w="4225" w:type="dxa"/>
            <w:tcBorders>
              <w:top w:val="single" w:sz="4" w:space="0" w:color="auto"/>
              <w:left w:val="single" w:sz="4" w:space="0" w:color="auto"/>
              <w:bottom w:val="single" w:sz="4" w:space="0" w:color="auto"/>
              <w:right w:val="single" w:sz="4" w:space="0" w:color="auto"/>
            </w:tcBorders>
          </w:tcPr>
          <w:p w14:paraId="28A16EF7" w14:textId="77777777" w:rsidR="009C34CB" w:rsidRPr="00D52CAF" w:rsidRDefault="009C34CB" w:rsidP="009C34CB">
            <w:pPr>
              <w:spacing w:after="0" w:line="240" w:lineRule="exact"/>
              <w:jc w:val="both"/>
              <w:rPr>
                <w:rFonts w:ascii="Arial" w:hAnsi="Arial" w:cs="Arial"/>
                <w:b/>
                <w:sz w:val="20"/>
                <w:szCs w:val="20"/>
              </w:rPr>
            </w:pPr>
            <w:r w:rsidRPr="00D52CAF">
              <w:rPr>
                <w:rFonts w:ascii="Arial" w:hAnsi="Arial" w:cs="Arial"/>
                <w:bCs/>
                <w:sz w:val="20"/>
                <w:szCs w:val="20"/>
              </w:rPr>
              <w:t xml:space="preserve">Projektna dokumentacija - idejna zasnova </w:t>
            </w:r>
            <w:r w:rsidRPr="00D52CAF">
              <w:rPr>
                <w:rFonts w:ascii="Arial" w:hAnsi="Arial" w:cs="Arial"/>
                <w:b/>
                <w:bCs/>
                <w:sz w:val="20"/>
                <w:szCs w:val="20"/>
              </w:rPr>
              <w:t>(IZP)</w:t>
            </w:r>
          </w:p>
        </w:tc>
        <w:tc>
          <w:tcPr>
            <w:tcW w:w="5669" w:type="dxa"/>
            <w:tcBorders>
              <w:top w:val="single" w:sz="4" w:space="0" w:color="auto"/>
              <w:left w:val="single" w:sz="4" w:space="0" w:color="auto"/>
              <w:bottom w:val="single" w:sz="4" w:space="0" w:color="auto"/>
              <w:right w:val="single" w:sz="4" w:space="0" w:color="auto"/>
            </w:tcBorders>
            <w:shd w:val="clear" w:color="auto" w:fill="D9D9D9"/>
          </w:tcPr>
          <w:p w14:paraId="542AC867" w14:textId="77777777" w:rsidR="009C34CB" w:rsidRPr="00D52CAF" w:rsidRDefault="009C34CB" w:rsidP="009C34CB">
            <w:pPr>
              <w:spacing w:after="0" w:line="240" w:lineRule="exact"/>
              <w:jc w:val="both"/>
              <w:rPr>
                <w:rFonts w:ascii="Arial" w:hAnsi="Arial" w:cs="Arial"/>
                <w:bCs/>
                <w:sz w:val="20"/>
                <w:szCs w:val="20"/>
              </w:rPr>
            </w:pPr>
            <w:r w:rsidRPr="00D52CAF">
              <w:rPr>
                <w:rFonts w:ascii="Arial" w:hAnsi="Arial" w:cs="Arial"/>
                <w:sz w:val="20"/>
                <w:szCs w:val="20"/>
              </w:rPr>
              <w:t xml:space="preserve">10 delovnih dni </w:t>
            </w:r>
            <w:r w:rsidRPr="00D52CAF">
              <w:rPr>
                <w:rFonts w:ascii="Arial" w:hAnsi="Arial" w:cs="Arial"/>
                <w:bCs/>
                <w:sz w:val="20"/>
                <w:szCs w:val="20"/>
              </w:rPr>
              <w:t>po uvedbi v delo s strani naročnika in potrditvi projektne naloge</w:t>
            </w:r>
          </w:p>
          <w:p w14:paraId="08570CFC" w14:textId="77777777" w:rsidR="009C34CB" w:rsidRPr="00D52CAF" w:rsidRDefault="009C34CB" w:rsidP="009C34CB">
            <w:pPr>
              <w:spacing w:after="0" w:line="240" w:lineRule="auto"/>
              <w:rPr>
                <w:rFonts w:ascii="Arial" w:hAnsi="Arial"/>
                <w:sz w:val="20"/>
                <w:szCs w:val="20"/>
              </w:rPr>
            </w:pPr>
          </w:p>
        </w:tc>
      </w:tr>
      <w:tr w:rsidR="009C34CB" w:rsidRPr="00D52CAF" w14:paraId="78181A1B" w14:textId="77777777" w:rsidTr="00C57AF8">
        <w:trPr>
          <w:trHeight w:val="373"/>
        </w:trPr>
        <w:tc>
          <w:tcPr>
            <w:tcW w:w="4225" w:type="dxa"/>
            <w:tcBorders>
              <w:top w:val="single" w:sz="4" w:space="0" w:color="auto"/>
              <w:left w:val="single" w:sz="4" w:space="0" w:color="auto"/>
              <w:bottom w:val="single" w:sz="4" w:space="0" w:color="auto"/>
              <w:right w:val="single" w:sz="4" w:space="0" w:color="auto"/>
            </w:tcBorders>
          </w:tcPr>
          <w:p w14:paraId="3E38BF3D" w14:textId="77777777" w:rsidR="009C34CB" w:rsidRPr="00D52CAF" w:rsidRDefault="009C34CB" w:rsidP="009C34CB">
            <w:pPr>
              <w:spacing w:after="0" w:line="240" w:lineRule="exact"/>
              <w:jc w:val="both"/>
              <w:rPr>
                <w:rFonts w:ascii="Arial" w:hAnsi="Arial" w:cs="Arial"/>
                <w:bCs/>
                <w:sz w:val="20"/>
                <w:szCs w:val="20"/>
              </w:rPr>
            </w:pPr>
            <w:r w:rsidRPr="00D52CAF">
              <w:rPr>
                <w:rFonts w:ascii="Arial" w:hAnsi="Arial" w:cs="Arial"/>
                <w:bCs/>
                <w:sz w:val="20"/>
                <w:szCs w:val="20"/>
              </w:rPr>
              <w:t>Projektna dokumentacija za pridobitev projektnih in drugih pogojev (</w:t>
            </w:r>
            <w:r w:rsidRPr="00D52CAF">
              <w:rPr>
                <w:rFonts w:ascii="Arial" w:hAnsi="Arial" w:cs="Arial"/>
                <w:b/>
                <w:sz w:val="20"/>
                <w:szCs w:val="20"/>
              </w:rPr>
              <w:t>DPP</w:t>
            </w:r>
            <w:r w:rsidRPr="00D52CAF">
              <w:rPr>
                <w:rFonts w:ascii="Arial" w:hAnsi="Arial" w:cs="Arial"/>
                <w:bCs/>
                <w:sz w:val="20"/>
                <w:szCs w:val="20"/>
              </w:rPr>
              <w:t>), usklajena s projektnimi in drugimi pogoji</w:t>
            </w:r>
          </w:p>
        </w:tc>
        <w:tc>
          <w:tcPr>
            <w:tcW w:w="5669" w:type="dxa"/>
            <w:tcBorders>
              <w:top w:val="single" w:sz="4" w:space="0" w:color="auto"/>
              <w:left w:val="single" w:sz="4" w:space="0" w:color="auto"/>
              <w:bottom w:val="single" w:sz="4" w:space="0" w:color="auto"/>
              <w:right w:val="single" w:sz="4" w:space="0" w:color="auto"/>
            </w:tcBorders>
            <w:shd w:val="clear" w:color="auto" w:fill="D9D9D9"/>
          </w:tcPr>
          <w:p w14:paraId="220D6CEA" w14:textId="77777777" w:rsidR="009C34CB" w:rsidRPr="00D52CAF" w:rsidRDefault="009C34CB" w:rsidP="009C34CB">
            <w:pPr>
              <w:spacing w:after="0" w:line="240" w:lineRule="exact"/>
              <w:jc w:val="both"/>
              <w:rPr>
                <w:rFonts w:ascii="Arial" w:hAnsi="Arial" w:cs="Arial"/>
                <w:bCs/>
                <w:sz w:val="20"/>
                <w:szCs w:val="20"/>
              </w:rPr>
            </w:pPr>
            <w:r w:rsidRPr="00D52CAF">
              <w:rPr>
                <w:rFonts w:ascii="Arial" w:hAnsi="Arial" w:cs="Arial"/>
                <w:bCs/>
                <w:sz w:val="20"/>
                <w:szCs w:val="20"/>
              </w:rPr>
              <w:t>20 delovnih dni po pisni potrditvi idejne zasnove (IZP) s strani naročnika oz. 10 delovnih dni po prejemu vseh projektnih in drugih pogojev</w:t>
            </w:r>
          </w:p>
        </w:tc>
      </w:tr>
      <w:tr w:rsidR="009C34CB" w:rsidRPr="00D52CAF" w14:paraId="0D2D435F" w14:textId="77777777" w:rsidTr="00C57AF8">
        <w:trPr>
          <w:trHeight w:val="373"/>
        </w:trPr>
        <w:tc>
          <w:tcPr>
            <w:tcW w:w="4225" w:type="dxa"/>
            <w:tcBorders>
              <w:top w:val="single" w:sz="4" w:space="0" w:color="auto"/>
              <w:left w:val="single" w:sz="4" w:space="0" w:color="auto"/>
              <w:bottom w:val="single" w:sz="4" w:space="0" w:color="auto"/>
              <w:right w:val="single" w:sz="4" w:space="0" w:color="auto"/>
            </w:tcBorders>
          </w:tcPr>
          <w:p w14:paraId="4FAE7A7D" w14:textId="77777777" w:rsidR="009C34CB" w:rsidRPr="00D52CAF" w:rsidRDefault="009C34CB" w:rsidP="009C34CB">
            <w:pPr>
              <w:spacing w:after="0" w:line="240" w:lineRule="exact"/>
              <w:jc w:val="both"/>
              <w:rPr>
                <w:rFonts w:ascii="Arial" w:hAnsi="Arial" w:cs="Arial"/>
                <w:bCs/>
                <w:sz w:val="20"/>
                <w:szCs w:val="20"/>
              </w:rPr>
            </w:pPr>
            <w:r w:rsidRPr="00D52CAF">
              <w:rPr>
                <w:rFonts w:ascii="Arial" w:hAnsi="Arial" w:cs="Arial"/>
                <w:bCs/>
                <w:sz w:val="20"/>
                <w:szCs w:val="20"/>
              </w:rPr>
              <w:t>Projektna dokumentacija za pridobitev mnenj in gradbenega dovoljenja za rekonstrukcijo in rušitve (</w:t>
            </w:r>
            <w:r w:rsidRPr="00D52CAF">
              <w:rPr>
                <w:rFonts w:ascii="Arial" w:hAnsi="Arial" w:cs="Arial"/>
                <w:b/>
                <w:sz w:val="20"/>
                <w:szCs w:val="20"/>
              </w:rPr>
              <w:t>DGD</w:t>
            </w:r>
            <w:r w:rsidRPr="00D52CAF">
              <w:rPr>
                <w:rFonts w:ascii="Arial" w:hAnsi="Arial" w:cs="Arial"/>
                <w:bCs/>
                <w:sz w:val="20"/>
                <w:szCs w:val="20"/>
              </w:rPr>
              <w:t xml:space="preserve">) </w:t>
            </w:r>
          </w:p>
        </w:tc>
        <w:tc>
          <w:tcPr>
            <w:tcW w:w="5669" w:type="dxa"/>
            <w:tcBorders>
              <w:top w:val="single" w:sz="4" w:space="0" w:color="auto"/>
              <w:left w:val="single" w:sz="4" w:space="0" w:color="auto"/>
              <w:bottom w:val="single" w:sz="4" w:space="0" w:color="auto"/>
              <w:right w:val="single" w:sz="4" w:space="0" w:color="auto"/>
            </w:tcBorders>
            <w:shd w:val="clear" w:color="auto" w:fill="D9D9D9"/>
          </w:tcPr>
          <w:p w14:paraId="739DF0D6" w14:textId="77777777" w:rsidR="009C34CB" w:rsidRPr="00D52CAF" w:rsidRDefault="009C34CB" w:rsidP="009C34CB">
            <w:pPr>
              <w:spacing w:after="0" w:line="240" w:lineRule="exact"/>
              <w:jc w:val="both"/>
              <w:rPr>
                <w:rFonts w:ascii="Arial" w:hAnsi="Arial" w:cs="Arial"/>
                <w:bCs/>
                <w:sz w:val="20"/>
                <w:szCs w:val="20"/>
              </w:rPr>
            </w:pPr>
            <w:r w:rsidRPr="00D52CAF">
              <w:rPr>
                <w:rFonts w:ascii="Arial" w:hAnsi="Arial" w:cs="Arial"/>
                <w:sz w:val="20"/>
                <w:szCs w:val="20"/>
              </w:rPr>
              <w:t xml:space="preserve">20 delovnih dni od pisne potrditve predane DPP s strani naročnika ter pridobitvi vseh potrebnih dokumentov in dokazil s strani naročnika </w:t>
            </w:r>
          </w:p>
        </w:tc>
      </w:tr>
      <w:tr w:rsidR="009C34CB" w:rsidRPr="00D52CAF" w14:paraId="03981FB0" w14:textId="77777777" w:rsidTr="00C57AF8">
        <w:trPr>
          <w:trHeight w:val="373"/>
        </w:trPr>
        <w:tc>
          <w:tcPr>
            <w:tcW w:w="4225" w:type="dxa"/>
            <w:tcBorders>
              <w:top w:val="single" w:sz="4" w:space="0" w:color="auto"/>
              <w:left w:val="single" w:sz="4" w:space="0" w:color="auto"/>
              <w:bottom w:val="single" w:sz="4" w:space="0" w:color="auto"/>
              <w:right w:val="single" w:sz="4" w:space="0" w:color="auto"/>
            </w:tcBorders>
          </w:tcPr>
          <w:p w14:paraId="1C7E5048" w14:textId="77777777" w:rsidR="009C34CB" w:rsidRPr="00D52CAF" w:rsidRDefault="009C34CB" w:rsidP="009C34CB">
            <w:pPr>
              <w:spacing w:after="0" w:line="240" w:lineRule="exact"/>
              <w:jc w:val="both"/>
              <w:rPr>
                <w:rFonts w:ascii="Arial" w:hAnsi="Arial" w:cs="Arial"/>
                <w:bCs/>
                <w:sz w:val="20"/>
                <w:szCs w:val="20"/>
              </w:rPr>
            </w:pPr>
            <w:r w:rsidRPr="00D52CAF">
              <w:rPr>
                <w:rFonts w:ascii="Arial" w:hAnsi="Arial" w:cs="Arial"/>
                <w:bCs/>
                <w:sz w:val="20"/>
                <w:szCs w:val="20"/>
              </w:rPr>
              <w:t>Oddaja popolne zahteve za pridobitev gradbenega dovoljenja (</w:t>
            </w:r>
            <w:r w:rsidRPr="00D52CAF">
              <w:rPr>
                <w:rFonts w:ascii="Arial" w:hAnsi="Arial" w:cs="Arial"/>
                <w:b/>
                <w:sz w:val="20"/>
                <w:szCs w:val="20"/>
              </w:rPr>
              <w:t>DGD</w:t>
            </w:r>
            <w:r w:rsidRPr="00D52CAF">
              <w:rPr>
                <w:rFonts w:ascii="Arial" w:hAnsi="Arial" w:cs="Arial"/>
                <w:bCs/>
                <w:sz w:val="20"/>
                <w:szCs w:val="20"/>
              </w:rPr>
              <w:t xml:space="preserve">) </w:t>
            </w:r>
          </w:p>
        </w:tc>
        <w:tc>
          <w:tcPr>
            <w:tcW w:w="5669" w:type="dxa"/>
            <w:tcBorders>
              <w:top w:val="single" w:sz="4" w:space="0" w:color="auto"/>
              <w:left w:val="single" w:sz="4" w:space="0" w:color="auto"/>
              <w:bottom w:val="single" w:sz="4" w:space="0" w:color="auto"/>
              <w:right w:val="single" w:sz="4" w:space="0" w:color="auto"/>
            </w:tcBorders>
            <w:shd w:val="clear" w:color="auto" w:fill="D9D9D9"/>
          </w:tcPr>
          <w:p w14:paraId="34DA998C" w14:textId="77777777" w:rsidR="009C34CB" w:rsidRPr="00D52CAF" w:rsidRDefault="009C34CB" w:rsidP="009C34CB">
            <w:pPr>
              <w:spacing w:after="0" w:line="240" w:lineRule="exact"/>
              <w:jc w:val="both"/>
              <w:rPr>
                <w:rFonts w:ascii="Arial" w:hAnsi="Arial" w:cs="Arial"/>
                <w:bCs/>
                <w:sz w:val="20"/>
                <w:szCs w:val="20"/>
              </w:rPr>
            </w:pPr>
            <w:r w:rsidRPr="00D52CAF">
              <w:rPr>
                <w:rFonts w:ascii="Arial" w:hAnsi="Arial" w:cs="Arial"/>
                <w:sz w:val="20"/>
                <w:szCs w:val="20"/>
              </w:rPr>
              <w:t>10 delovnih dni po pridobitvi vseh mnenj in soglasij</w:t>
            </w:r>
          </w:p>
          <w:p w14:paraId="41415CF6" w14:textId="77777777" w:rsidR="009C34CB" w:rsidRPr="00D52CAF" w:rsidRDefault="009C34CB" w:rsidP="009C34CB">
            <w:pPr>
              <w:spacing w:after="0" w:line="240" w:lineRule="exact"/>
              <w:jc w:val="both"/>
              <w:rPr>
                <w:rFonts w:ascii="Arial" w:hAnsi="Arial" w:cs="Arial"/>
                <w:bCs/>
                <w:sz w:val="20"/>
                <w:szCs w:val="20"/>
              </w:rPr>
            </w:pPr>
          </w:p>
        </w:tc>
      </w:tr>
      <w:tr w:rsidR="009C34CB" w:rsidRPr="00D52CAF" w14:paraId="29539A42" w14:textId="77777777" w:rsidTr="00C57AF8">
        <w:trPr>
          <w:trHeight w:val="373"/>
        </w:trPr>
        <w:tc>
          <w:tcPr>
            <w:tcW w:w="4225" w:type="dxa"/>
            <w:tcBorders>
              <w:top w:val="single" w:sz="4" w:space="0" w:color="auto"/>
              <w:left w:val="single" w:sz="4" w:space="0" w:color="auto"/>
              <w:bottom w:val="single" w:sz="4" w:space="0" w:color="auto"/>
              <w:right w:val="single" w:sz="4" w:space="0" w:color="auto"/>
            </w:tcBorders>
          </w:tcPr>
          <w:p w14:paraId="7E046000" w14:textId="77777777" w:rsidR="009C34CB" w:rsidRPr="00D52CAF" w:rsidRDefault="009C34CB" w:rsidP="009C34CB">
            <w:pPr>
              <w:spacing w:after="0" w:line="240" w:lineRule="exact"/>
              <w:jc w:val="both"/>
              <w:rPr>
                <w:rFonts w:ascii="Arial" w:hAnsi="Arial" w:cs="Arial"/>
                <w:bCs/>
                <w:sz w:val="20"/>
                <w:szCs w:val="20"/>
              </w:rPr>
            </w:pPr>
            <w:r w:rsidRPr="00D52CAF">
              <w:rPr>
                <w:rFonts w:ascii="Arial" w:hAnsi="Arial" w:cs="Arial"/>
                <w:bCs/>
                <w:sz w:val="20"/>
                <w:szCs w:val="20"/>
              </w:rPr>
              <w:t xml:space="preserve">Projektna naloga in projektna dokumentacija </w:t>
            </w:r>
            <w:r w:rsidRPr="00D52CAF">
              <w:rPr>
                <w:rFonts w:ascii="Arial" w:hAnsi="Arial" w:cs="Arial"/>
                <w:b/>
                <w:bCs/>
                <w:sz w:val="20"/>
                <w:szCs w:val="20"/>
              </w:rPr>
              <w:t xml:space="preserve">IDP </w:t>
            </w:r>
            <w:r w:rsidRPr="00D52CAF">
              <w:rPr>
                <w:rFonts w:ascii="Arial" w:hAnsi="Arial" w:cs="Arial"/>
                <w:bCs/>
                <w:sz w:val="20"/>
                <w:szCs w:val="20"/>
              </w:rPr>
              <w:t>za notranjo opremo</w:t>
            </w:r>
          </w:p>
        </w:tc>
        <w:tc>
          <w:tcPr>
            <w:tcW w:w="5669" w:type="dxa"/>
            <w:tcBorders>
              <w:top w:val="single" w:sz="4" w:space="0" w:color="auto"/>
              <w:left w:val="single" w:sz="4" w:space="0" w:color="auto"/>
              <w:bottom w:val="single" w:sz="4" w:space="0" w:color="auto"/>
              <w:right w:val="single" w:sz="4" w:space="0" w:color="auto"/>
            </w:tcBorders>
            <w:shd w:val="clear" w:color="auto" w:fill="D9D9D9"/>
          </w:tcPr>
          <w:p w14:paraId="08E3E1A1" w14:textId="77777777" w:rsidR="009C34CB" w:rsidRPr="00D52CAF" w:rsidRDefault="009C34CB" w:rsidP="009C34CB">
            <w:pPr>
              <w:spacing w:after="0" w:line="240" w:lineRule="exact"/>
              <w:jc w:val="both"/>
              <w:rPr>
                <w:rFonts w:ascii="Arial" w:hAnsi="Arial" w:cs="Arial"/>
                <w:sz w:val="20"/>
                <w:szCs w:val="20"/>
              </w:rPr>
            </w:pPr>
            <w:r w:rsidRPr="00D52CAF">
              <w:rPr>
                <w:rFonts w:ascii="Arial" w:hAnsi="Arial" w:cs="Arial"/>
                <w:sz w:val="20"/>
                <w:szCs w:val="20"/>
              </w:rPr>
              <w:t xml:space="preserve">20 delovnih dni po oddaji zahteve za pridobitev GD </w:t>
            </w:r>
          </w:p>
        </w:tc>
      </w:tr>
      <w:tr w:rsidR="009C34CB" w:rsidRPr="00D52CAF" w14:paraId="169BE192" w14:textId="77777777" w:rsidTr="00C57AF8">
        <w:trPr>
          <w:trHeight w:val="373"/>
        </w:trPr>
        <w:tc>
          <w:tcPr>
            <w:tcW w:w="4225" w:type="dxa"/>
            <w:tcBorders>
              <w:top w:val="single" w:sz="4" w:space="0" w:color="auto"/>
              <w:left w:val="single" w:sz="4" w:space="0" w:color="auto"/>
              <w:bottom w:val="single" w:sz="4" w:space="0" w:color="auto"/>
              <w:right w:val="single" w:sz="4" w:space="0" w:color="auto"/>
            </w:tcBorders>
          </w:tcPr>
          <w:p w14:paraId="0751955F" w14:textId="77777777" w:rsidR="009C34CB" w:rsidRPr="00D52CAF" w:rsidRDefault="009C34CB" w:rsidP="009C34CB">
            <w:pPr>
              <w:spacing w:after="0" w:line="240" w:lineRule="exact"/>
              <w:jc w:val="both"/>
              <w:rPr>
                <w:rFonts w:ascii="Arial" w:hAnsi="Arial" w:cs="Arial"/>
                <w:bCs/>
                <w:sz w:val="20"/>
                <w:szCs w:val="20"/>
              </w:rPr>
            </w:pPr>
            <w:r w:rsidRPr="00D52CAF">
              <w:rPr>
                <w:rFonts w:ascii="Arial" w:hAnsi="Arial" w:cs="Arial"/>
                <w:bCs/>
                <w:sz w:val="20"/>
                <w:szCs w:val="20"/>
              </w:rPr>
              <w:lastRenderedPageBreak/>
              <w:t xml:space="preserve">Sodelovanje pri izdelavi projektne naloge za fazo </w:t>
            </w:r>
            <w:r w:rsidRPr="00D52CAF">
              <w:rPr>
                <w:rFonts w:ascii="Arial" w:hAnsi="Arial" w:cs="Arial"/>
                <w:b/>
                <w:bCs/>
                <w:sz w:val="20"/>
                <w:szCs w:val="20"/>
              </w:rPr>
              <w:t>PZI</w:t>
            </w:r>
          </w:p>
        </w:tc>
        <w:tc>
          <w:tcPr>
            <w:tcW w:w="5669" w:type="dxa"/>
            <w:tcBorders>
              <w:top w:val="single" w:sz="4" w:space="0" w:color="auto"/>
              <w:left w:val="single" w:sz="4" w:space="0" w:color="auto"/>
              <w:bottom w:val="single" w:sz="4" w:space="0" w:color="auto"/>
              <w:right w:val="single" w:sz="4" w:space="0" w:color="auto"/>
            </w:tcBorders>
            <w:shd w:val="clear" w:color="auto" w:fill="D9D9D9"/>
          </w:tcPr>
          <w:p w14:paraId="5FDC043F" w14:textId="77777777" w:rsidR="009C34CB" w:rsidRPr="00D52CAF" w:rsidRDefault="009C34CB" w:rsidP="009C34CB">
            <w:pPr>
              <w:spacing w:after="0" w:line="240" w:lineRule="exact"/>
              <w:jc w:val="both"/>
              <w:rPr>
                <w:rFonts w:ascii="Arial" w:hAnsi="Arial" w:cs="Arial"/>
                <w:b/>
                <w:sz w:val="20"/>
                <w:szCs w:val="20"/>
              </w:rPr>
            </w:pPr>
            <w:r w:rsidRPr="00D52CAF">
              <w:rPr>
                <w:rFonts w:ascii="Arial" w:hAnsi="Arial" w:cs="Arial"/>
                <w:bCs/>
                <w:sz w:val="20"/>
                <w:szCs w:val="20"/>
              </w:rPr>
              <w:t xml:space="preserve">10 delovnih dni od pridobitve vseh mnenj in zahtev naročnika za izdelavo projektne naloge za fazo PZI in po potrditvi DGD s strani naročnika </w:t>
            </w:r>
          </w:p>
        </w:tc>
      </w:tr>
      <w:tr w:rsidR="009C34CB" w:rsidRPr="00D52CAF" w14:paraId="7E03F031" w14:textId="77777777" w:rsidTr="00C57AF8">
        <w:trPr>
          <w:trHeight w:val="373"/>
        </w:trPr>
        <w:tc>
          <w:tcPr>
            <w:tcW w:w="4225" w:type="dxa"/>
            <w:tcBorders>
              <w:top w:val="single" w:sz="4" w:space="0" w:color="auto"/>
              <w:left w:val="single" w:sz="4" w:space="0" w:color="auto"/>
              <w:bottom w:val="single" w:sz="4" w:space="0" w:color="auto"/>
              <w:right w:val="single" w:sz="4" w:space="0" w:color="auto"/>
            </w:tcBorders>
          </w:tcPr>
          <w:p w14:paraId="75295B1A" w14:textId="77777777" w:rsidR="009C34CB" w:rsidRPr="00D52CAF" w:rsidRDefault="009C34CB" w:rsidP="009C34CB">
            <w:pPr>
              <w:spacing w:after="0" w:line="240" w:lineRule="exact"/>
              <w:jc w:val="both"/>
              <w:rPr>
                <w:rFonts w:ascii="Arial" w:hAnsi="Arial" w:cs="Arial"/>
                <w:bCs/>
                <w:sz w:val="20"/>
                <w:szCs w:val="20"/>
              </w:rPr>
            </w:pPr>
            <w:r w:rsidRPr="00D52CAF">
              <w:rPr>
                <w:rFonts w:ascii="Arial" w:hAnsi="Arial" w:cs="Arial"/>
                <w:bCs/>
                <w:sz w:val="20"/>
                <w:szCs w:val="20"/>
              </w:rPr>
              <w:t>Projektna dokumentacija za izvedbo gradnje in rušitev (</w:t>
            </w:r>
            <w:r w:rsidRPr="00D52CAF">
              <w:rPr>
                <w:rFonts w:ascii="Arial" w:hAnsi="Arial" w:cs="Arial"/>
                <w:b/>
                <w:sz w:val="20"/>
                <w:szCs w:val="20"/>
              </w:rPr>
              <w:t>PZI</w:t>
            </w:r>
            <w:r w:rsidRPr="00D52CAF">
              <w:rPr>
                <w:rFonts w:ascii="Arial" w:hAnsi="Arial" w:cs="Arial"/>
                <w:bCs/>
                <w:sz w:val="20"/>
                <w:szCs w:val="20"/>
              </w:rPr>
              <w:t>) za stavbo in ureditev odprtih površin ter Projektna dokumentacija za izvedbo (</w:t>
            </w:r>
            <w:r w:rsidRPr="00D52CAF">
              <w:rPr>
                <w:rFonts w:ascii="Arial" w:hAnsi="Arial" w:cs="Arial"/>
                <w:b/>
                <w:sz w:val="20"/>
                <w:szCs w:val="20"/>
              </w:rPr>
              <w:t>PZI</w:t>
            </w:r>
            <w:r w:rsidRPr="00D52CAF">
              <w:rPr>
                <w:rFonts w:ascii="Arial" w:hAnsi="Arial" w:cs="Arial"/>
                <w:bCs/>
                <w:sz w:val="20"/>
                <w:szCs w:val="20"/>
              </w:rPr>
              <w:t xml:space="preserve">) za notranjo opremo, izdelano na podlagi IDZ. </w:t>
            </w:r>
          </w:p>
          <w:p w14:paraId="4E98F612" w14:textId="77777777" w:rsidR="009C34CB" w:rsidRPr="00D52CAF" w:rsidRDefault="009C34CB" w:rsidP="009C34CB">
            <w:pPr>
              <w:spacing w:after="0" w:line="240" w:lineRule="exact"/>
              <w:jc w:val="both"/>
              <w:rPr>
                <w:rFonts w:ascii="Arial" w:hAnsi="Arial" w:cs="Arial"/>
                <w:bCs/>
                <w:sz w:val="20"/>
                <w:szCs w:val="20"/>
              </w:rPr>
            </w:pPr>
            <w:r w:rsidRPr="00D52CAF">
              <w:rPr>
                <w:rFonts w:ascii="Arial" w:hAnsi="Arial" w:cs="Arial"/>
                <w:bCs/>
                <w:sz w:val="20"/>
                <w:szCs w:val="20"/>
              </w:rPr>
              <w:t xml:space="preserve">Vse vključno s vsemi potrebnimi načrti, elaborati, izkazi, poročili, izračuni, popisi del, oceno GOI del, specifikacijami in drugimi potrebnimi elementi za celovito in popolno izvedbo segmenta </w:t>
            </w:r>
            <w:r w:rsidRPr="00D52CAF">
              <w:rPr>
                <w:rFonts w:ascii="Arial" w:hAnsi="Arial" w:cs="Arial"/>
                <w:b/>
                <w:sz w:val="20"/>
                <w:szCs w:val="20"/>
              </w:rPr>
              <w:t>PZI</w:t>
            </w:r>
            <w:r w:rsidRPr="00D52CAF">
              <w:rPr>
                <w:rFonts w:ascii="Arial" w:hAnsi="Arial" w:cs="Arial"/>
                <w:bCs/>
                <w:sz w:val="20"/>
                <w:szCs w:val="20"/>
              </w:rPr>
              <w:t xml:space="preserve"> </w:t>
            </w:r>
          </w:p>
        </w:tc>
        <w:tc>
          <w:tcPr>
            <w:tcW w:w="5669" w:type="dxa"/>
            <w:tcBorders>
              <w:top w:val="single" w:sz="4" w:space="0" w:color="auto"/>
              <w:left w:val="single" w:sz="4" w:space="0" w:color="auto"/>
              <w:bottom w:val="single" w:sz="4" w:space="0" w:color="auto"/>
              <w:right w:val="single" w:sz="4" w:space="0" w:color="auto"/>
            </w:tcBorders>
            <w:shd w:val="clear" w:color="auto" w:fill="D9D9D9"/>
          </w:tcPr>
          <w:p w14:paraId="5D24F3AB" w14:textId="77777777" w:rsidR="009C34CB" w:rsidRPr="00D52CAF" w:rsidRDefault="009C34CB" w:rsidP="009C34CB">
            <w:pPr>
              <w:spacing w:after="0" w:line="240" w:lineRule="exact"/>
              <w:jc w:val="both"/>
              <w:rPr>
                <w:rFonts w:ascii="Arial" w:hAnsi="Arial" w:cs="Arial"/>
                <w:sz w:val="20"/>
                <w:szCs w:val="20"/>
              </w:rPr>
            </w:pPr>
            <w:r w:rsidRPr="00D52CAF">
              <w:rPr>
                <w:rFonts w:ascii="Arial" w:hAnsi="Arial" w:cs="Arial"/>
                <w:b/>
                <w:sz w:val="20"/>
                <w:szCs w:val="20"/>
              </w:rPr>
              <w:t>PZI</w:t>
            </w:r>
            <w:r w:rsidRPr="00D52CAF">
              <w:rPr>
                <w:rFonts w:ascii="Arial" w:hAnsi="Arial" w:cs="Arial"/>
                <w:bCs/>
                <w:sz w:val="20"/>
                <w:szCs w:val="20"/>
              </w:rPr>
              <w:t xml:space="preserve"> za stavbo in ureditev odprtih površin 4</w:t>
            </w:r>
            <w:r w:rsidRPr="00D52CAF">
              <w:rPr>
                <w:rFonts w:ascii="Arial" w:hAnsi="Arial" w:cs="Arial"/>
                <w:sz w:val="20"/>
                <w:szCs w:val="20"/>
              </w:rPr>
              <w:t>0 delovnih dni od pisne potrditve projektne naloge PZI s strani naročnika (oz. 50 delovnih dni od pridobitve GD)</w:t>
            </w:r>
          </w:p>
          <w:p w14:paraId="6DA4CCDF" w14:textId="77777777" w:rsidR="009C34CB" w:rsidRPr="00D52CAF" w:rsidRDefault="009C34CB" w:rsidP="009C34CB">
            <w:pPr>
              <w:spacing w:after="0" w:line="240" w:lineRule="exact"/>
              <w:jc w:val="both"/>
              <w:rPr>
                <w:rFonts w:ascii="Arial" w:hAnsi="Arial" w:cs="Arial"/>
                <w:b/>
                <w:sz w:val="20"/>
                <w:szCs w:val="20"/>
              </w:rPr>
            </w:pPr>
          </w:p>
          <w:p w14:paraId="66547A79" w14:textId="77777777" w:rsidR="009C34CB" w:rsidRPr="00D52CAF" w:rsidRDefault="009C34CB" w:rsidP="009C34CB">
            <w:pPr>
              <w:spacing w:after="0" w:line="240" w:lineRule="exact"/>
              <w:jc w:val="both"/>
              <w:rPr>
                <w:rFonts w:ascii="Arial" w:hAnsi="Arial" w:cs="Arial"/>
                <w:b/>
                <w:sz w:val="20"/>
                <w:szCs w:val="20"/>
              </w:rPr>
            </w:pPr>
          </w:p>
          <w:p w14:paraId="51EB70B6" w14:textId="77777777" w:rsidR="009C34CB" w:rsidRPr="00D52CAF" w:rsidRDefault="009C34CB" w:rsidP="009C34CB">
            <w:pPr>
              <w:spacing w:after="0" w:line="240" w:lineRule="exact"/>
              <w:jc w:val="both"/>
              <w:rPr>
                <w:rFonts w:ascii="Arial" w:hAnsi="Arial" w:cs="Arial"/>
                <w:b/>
                <w:sz w:val="20"/>
                <w:szCs w:val="20"/>
              </w:rPr>
            </w:pPr>
          </w:p>
          <w:p w14:paraId="504FE084" w14:textId="77777777" w:rsidR="009C34CB" w:rsidRPr="00D52CAF" w:rsidRDefault="009C34CB" w:rsidP="009C34CB">
            <w:pPr>
              <w:spacing w:after="0" w:line="240" w:lineRule="exact"/>
              <w:jc w:val="both"/>
              <w:rPr>
                <w:rFonts w:ascii="Arial" w:hAnsi="Arial" w:cs="Arial"/>
                <w:sz w:val="20"/>
                <w:szCs w:val="20"/>
              </w:rPr>
            </w:pPr>
            <w:r w:rsidRPr="00D52CAF">
              <w:rPr>
                <w:rFonts w:ascii="Arial" w:hAnsi="Arial" w:cs="Arial"/>
                <w:b/>
                <w:sz w:val="20"/>
                <w:szCs w:val="20"/>
              </w:rPr>
              <w:t>PZI</w:t>
            </w:r>
            <w:r w:rsidRPr="00D52CAF">
              <w:rPr>
                <w:rFonts w:ascii="Arial" w:hAnsi="Arial" w:cs="Arial"/>
                <w:bCs/>
                <w:sz w:val="20"/>
                <w:szCs w:val="20"/>
              </w:rPr>
              <w:t xml:space="preserve"> za notranjo opremo</w:t>
            </w:r>
            <w:r w:rsidRPr="00D52CAF">
              <w:rPr>
                <w:rFonts w:ascii="Arial" w:hAnsi="Arial" w:cs="Arial"/>
                <w:sz w:val="20"/>
                <w:szCs w:val="20"/>
              </w:rPr>
              <w:t xml:space="preserve"> 30 delovnih dni po pisni potrditvi PZI in projektne naloge za notranjo opremo s strani naročnika </w:t>
            </w:r>
          </w:p>
          <w:p w14:paraId="2364FF19" w14:textId="77777777" w:rsidR="009C34CB" w:rsidRPr="00D52CAF" w:rsidRDefault="009C34CB" w:rsidP="009C34CB">
            <w:pPr>
              <w:spacing w:after="0" w:line="240" w:lineRule="exact"/>
              <w:jc w:val="both"/>
              <w:rPr>
                <w:rFonts w:ascii="Arial" w:hAnsi="Arial" w:cs="Arial"/>
                <w:bCs/>
                <w:sz w:val="20"/>
                <w:szCs w:val="20"/>
              </w:rPr>
            </w:pPr>
          </w:p>
          <w:p w14:paraId="749B1F12" w14:textId="77777777" w:rsidR="009C34CB" w:rsidRPr="00D52CAF" w:rsidRDefault="009C34CB" w:rsidP="009C34CB">
            <w:pPr>
              <w:spacing w:after="0" w:line="240" w:lineRule="exact"/>
              <w:jc w:val="both"/>
              <w:rPr>
                <w:rFonts w:ascii="Arial" w:hAnsi="Arial" w:cs="Arial"/>
                <w:bCs/>
                <w:sz w:val="20"/>
                <w:szCs w:val="20"/>
              </w:rPr>
            </w:pPr>
          </w:p>
        </w:tc>
      </w:tr>
      <w:tr w:rsidR="009C34CB" w:rsidRPr="00D52CAF" w14:paraId="0746B97A" w14:textId="77777777" w:rsidTr="00C57AF8">
        <w:trPr>
          <w:trHeight w:val="373"/>
        </w:trPr>
        <w:tc>
          <w:tcPr>
            <w:tcW w:w="4225" w:type="dxa"/>
            <w:tcBorders>
              <w:top w:val="single" w:sz="4" w:space="0" w:color="auto"/>
              <w:left w:val="single" w:sz="4" w:space="0" w:color="auto"/>
              <w:bottom w:val="single" w:sz="4" w:space="0" w:color="auto"/>
              <w:right w:val="single" w:sz="4" w:space="0" w:color="auto"/>
            </w:tcBorders>
          </w:tcPr>
          <w:p w14:paraId="78229556" w14:textId="77777777" w:rsidR="009C34CB" w:rsidRPr="00D52CAF" w:rsidRDefault="009C34CB" w:rsidP="009C34CB">
            <w:pPr>
              <w:spacing w:after="0" w:line="240" w:lineRule="exact"/>
              <w:jc w:val="both"/>
              <w:rPr>
                <w:rFonts w:ascii="Arial" w:hAnsi="Arial" w:cs="Arial"/>
                <w:bCs/>
                <w:sz w:val="20"/>
                <w:szCs w:val="20"/>
              </w:rPr>
            </w:pPr>
            <w:r w:rsidRPr="00D52CAF">
              <w:rPr>
                <w:rFonts w:ascii="Arial" w:hAnsi="Arial" w:cs="Arial"/>
                <w:bCs/>
                <w:sz w:val="20"/>
                <w:szCs w:val="20"/>
              </w:rPr>
              <w:t>Dokumentacija za razpis (</w:t>
            </w:r>
            <w:r w:rsidRPr="00D52CAF">
              <w:rPr>
                <w:rFonts w:ascii="Arial" w:hAnsi="Arial" w:cs="Arial"/>
                <w:b/>
                <w:sz w:val="20"/>
                <w:szCs w:val="20"/>
              </w:rPr>
              <w:t>DZR</w:t>
            </w:r>
            <w:r w:rsidRPr="00D52CAF">
              <w:rPr>
                <w:rFonts w:ascii="Arial" w:hAnsi="Arial" w:cs="Arial"/>
                <w:bCs/>
                <w:sz w:val="20"/>
                <w:szCs w:val="20"/>
              </w:rPr>
              <w:t>)</w:t>
            </w:r>
          </w:p>
          <w:p w14:paraId="61C80917" w14:textId="77777777" w:rsidR="009C34CB" w:rsidRPr="00D52CAF" w:rsidRDefault="009C34CB" w:rsidP="009C34CB">
            <w:pPr>
              <w:spacing w:after="0" w:line="240" w:lineRule="exact"/>
              <w:jc w:val="both"/>
              <w:rPr>
                <w:rFonts w:ascii="Arial" w:hAnsi="Arial" w:cs="Arial"/>
                <w:bCs/>
                <w:sz w:val="20"/>
                <w:szCs w:val="20"/>
              </w:rPr>
            </w:pPr>
            <w:r w:rsidRPr="00D52CAF">
              <w:rPr>
                <w:rFonts w:ascii="Arial" w:hAnsi="Arial" w:cs="Arial"/>
                <w:bCs/>
                <w:sz w:val="20"/>
                <w:szCs w:val="20"/>
              </w:rPr>
              <w:t>sodelovanje pri razpisu za oddajo del in pripravi tehničnega dela dokumentacije za razpis (izdelane na osnovi PZI)</w:t>
            </w:r>
          </w:p>
        </w:tc>
        <w:tc>
          <w:tcPr>
            <w:tcW w:w="5669" w:type="dxa"/>
            <w:tcBorders>
              <w:top w:val="single" w:sz="4" w:space="0" w:color="auto"/>
              <w:left w:val="single" w:sz="4" w:space="0" w:color="auto"/>
              <w:bottom w:val="single" w:sz="4" w:space="0" w:color="auto"/>
              <w:right w:val="single" w:sz="4" w:space="0" w:color="auto"/>
            </w:tcBorders>
            <w:shd w:val="clear" w:color="auto" w:fill="D9D9D9"/>
          </w:tcPr>
          <w:p w14:paraId="52119324" w14:textId="77777777" w:rsidR="009C34CB" w:rsidRPr="00D52CAF" w:rsidRDefault="009C34CB" w:rsidP="009C34CB">
            <w:pPr>
              <w:spacing w:after="0" w:line="240" w:lineRule="exact"/>
              <w:jc w:val="both"/>
              <w:rPr>
                <w:rFonts w:ascii="Arial" w:hAnsi="Arial" w:cs="Arial"/>
                <w:bCs/>
                <w:sz w:val="20"/>
                <w:szCs w:val="20"/>
              </w:rPr>
            </w:pPr>
            <w:r w:rsidRPr="00D52CAF">
              <w:rPr>
                <w:rFonts w:ascii="Arial" w:hAnsi="Arial" w:cs="Arial"/>
                <w:bCs/>
                <w:sz w:val="20"/>
                <w:szCs w:val="20"/>
              </w:rPr>
              <w:t>V odvisnosti od dinamike razpisa za oddajo del</w:t>
            </w:r>
          </w:p>
        </w:tc>
      </w:tr>
      <w:tr w:rsidR="009C34CB" w:rsidRPr="00D52CAF" w14:paraId="3BC71495" w14:textId="77777777" w:rsidTr="00C57AF8">
        <w:trPr>
          <w:trHeight w:val="373"/>
        </w:trPr>
        <w:tc>
          <w:tcPr>
            <w:tcW w:w="4225" w:type="dxa"/>
            <w:tcBorders>
              <w:top w:val="single" w:sz="4" w:space="0" w:color="auto"/>
              <w:left w:val="single" w:sz="4" w:space="0" w:color="auto"/>
              <w:bottom w:val="single" w:sz="4" w:space="0" w:color="auto"/>
              <w:right w:val="single" w:sz="4" w:space="0" w:color="auto"/>
            </w:tcBorders>
          </w:tcPr>
          <w:p w14:paraId="3F46384A" w14:textId="77777777" w:rsidR="009C34CB" w:rsidRPr="00D52CAF" w:rsidRDefault="009C34CB" w:rsidP="009C34CB">
            <w:pPr>
              <w:spacing w:after="0" w:line="240" w:lineRule="exact"/>
              <w:jc w:val="both"/>
              <w:rPr>
                <w:rFonts w:ascii="Arial" w:hAnsi="Arial" w:cs="Arial"/>
                <w:bCs/>
                <w:sz w:val="20"/>
                <w:szCs w:val="20"/>
              </w:rPr>
            </w:pPr>
            <w:r w:rsidRPr="00D52CAF">
              <w:rPr>
                <w:rFonts w:ascii="Arial" w:hAnsi="Arial" w:cs="Arial"/>
                <w:bCs/>
                <w:sz w:val="20"/>
                <w:szCs w:val="20"/>
              </w:rPr>
              <w:t>Spremljanje gradnje (</w:t>
            </w:r>
            <w:r w:rsidRPr="00D52CAF">
              <w:rPr>
                <w:rFonts w:ascii="Arial" w:hAnsi="Arial" w:cs="Arial"/>
                <w:b/>
                <w:sz w:val="20"/>
                <w:szCs w:val="20"/>
              </w:rPr>
              <w:t>projektantski nadzor</w:t>
            </w:r>
            <w:r w:rsidRPr="00D52CAF">
              <w:rPr>
                <w:rFonts w:ascii="Arial" w:hAnsi="Arial" w:cs="Arial"/>
                <w:bCs/>
                <w:sz w:val="20"/>
                <w:szCs w:val="20"/>
              </w:rPr>
              <w:t>) (čas za izgradnjo in dokončanje vseh GOI del in opreme je predvidoma 24 mesecev)</w:t>
            </w:r>
          </w:p>
          <w:p w14:paraId="03EA46DA" w14:textId="77777777" w:rsidR="009C34CB" w:rsidRPr="00D52CAF" w:rsidRDefault="009C34CB" w:rsidP="009C34CB">
            <w:pPr>
              <w:spacing w:after="0" w:line="240" w:lineRule="exact"/>
              <w:jc w:val="both"/>
              <w:rPr>
                <w:rFonts w:ascii="Arial" w:hAnsi="Arial" w:cs="Arial"/>
                <w:bCs/>
                <w:sz w:val="20"/>
                <w:szCs w:val="20"/>
              </w:rPr>
            </w:pPr>
          </w:p>
        </w:tc>
        <w:tc>
          <w:tcPr>
            <w:tcW w:w="5669" w:type="dxa"/>
            <w:tcBorders>
              <w:top w:val="single" w:sz="4" w:space="0" w:color="auto"/>
              <w:left w:val="single" w:sz="4" w:space="0" w:color="auto"/>
              <w:bottom w:val="single" w:sz="4" w:space="0" w:color="auto"/>
              <w:right w:val="single" w:sz="4" w:space="0" w:color="auto"/>
            </w:tcBorders>
            <w:shd w:val="clear" w:color="auto" w:fill="D9D9D9"/>
          </w:tcPr>
          <w:p w14:paraId="4DACD61D" w14:textId="77777777" w:rsidR="009C34CB" w:rsidRPr="00D52CAF" w:rsidRDefault="009C34CB" w:rsidP="009C34CB">
            <w:pPr>
              <w:spacing w:after="0" w:line="240" w:lineRule="exact"/>
              <w:jc w:val="both"/>
              <w:rPr>
                <w:rFonts w:ascii="Arial" w:hAnsi="Arial" w:cs="Arial"/>
                <w:bCs/>
                <w:sz w:val="20"/>
                <w:szCs w:val="20"/>
              </w:rPr>
            </w:pPr>
            <w:r w:rsidRPr="00D52CAF">
              <w:rPr>
                <w:rFonts w:ascii="Arial" w:hAnsi="Arial" w:cs="Arial"/>
                <w:bCs/>
                <w:sz w:val="20"/>
                <w:szCs w:val="20"/>
              </w:rPr>
              <w:t>Se v dogovorjenem obsegu izvaja ves čas GOI del in opreme, skladno s potekom gradbenih del, do pridobitve uporabnega dovoljenja oz. primopredaje naročniku</w:t>
            </w:r>
          </w:p>
          <w:p w14:paraId="7A9EE3DC" w14:textId="77777777" w:rsidR="009C34CB" w:rsidRPr="00D52CAF" w:rsidRDefault="009C34CB" w:rsidP="009C34CB">
            <w:pPr>
              <w:spacing w:after="0" w:line="240" w:lineRule="exact"/>
              <w:jc w:val="both"/>
              <w:rPr>
                <w:rFonts w:ascii="Arial" w:hAnsi="Arial" w:cs="Arial"/>
                <w:bCs/>
                <w:sz w:val="20"/>
                <w:szCs w:val="20"/>
              </w:rPr>
            </w:pPr>
            <w:r w:rsidRPr="00D52CAF">
              <w:rPr>
                <w:rFonts w:ascii="Arial" w:hAnsi="Arial" w:cs="Arial"/>
                <w:bCs/>
                <w:sz w:val="20"/>
                <w:szCs w:val="20"/>
              </w:rPr>
              <w:t>Spremljanje gradnje pomeni:</w:t>
            </w:r>
          </w:p>
          <w:p w14:paraId="3C985A25" w14:textId="77777777" w:rsidR="009C34CB" w:rsidRPr="00D52CAF" w:rsidRDefault="009C34CB" w:rsidP="00F9040C">
            <w:pPr>
              <w:numPr>
                <w:ilvl w:val="0"/>
                <w:numId w:val="37"/>
              </w:numPr>
              <w:spacing w:after="0" w:line="240" w:lineRule="exact"/>
              <w:ind w:left="0"/>
              <w:jc w:val="both"/>
              <w:rPr>
                <w:rFonts w:ascii="Arial" w:hAnsi="Arial" w:cs="Arial"/>
                <w:bCs/>
                <w:sz w:val="20"/>
                <w:szCs w:val="20"/>
              </w:rPr>
            </w:pPr>
            <w:r w:rsidRPr="00D52CAF">
              <w:rPr>
                <w:rFonts w:ascii="Arial" w:hAnsi="Arial" w:cs="Arial"/>
                <w:bCs/>
                <w:sz w:val="20"/>
                <w:szCs w:val="20"/>
              </w:rPr>
              <w:t>najmanj 1x tedensko prisotnost vodje projektiranja oz. njegovih pooblaščencev na gradbišču in/ali na gradbiščnih koordinacijskih sestankih, na poziv izvajalca, vodje gradbišča ali naročnika</w:t>
            </w:r>
            <w:r w:rsidRPr="00D52CAF" w:rsidDel="004B09AF">
              <w:rPr>
                <w:rFonts w:ascii="Arial" w:hAnsi="Arial" w:cs="Arial"/>
                <w:bCs/>
                <w:sz w:val="20"/>
                <w:szCs w:val="20"/>
              </w:rPr>
              <w:t xml:space="preserve"> </w:t>
            </w:r>
            <w:r w:rsidRPr="00D52CAF">
              <w:rPr>
                <w:rFonts w:ascii="Arial" w:hAnsi="Arial" w:cs="Arial"/>
                <w:bCs/>
                <w:sz w:val="20"/>
                <w:szCs w:val="20"/>
              </w:rPr>
              <w:t>prisotnost tudi pooblaščenih arhitektov in inženirjev na gradbišču in /ali na gradbiščnih koordinacijskih sestankih, v obdobju gradnje, vse do pridobitve uporabnega dovoljenja in kvalitativnega pregleda oz. primopredaje objekta naročniku.</w:t>
            </w:r>
          </w:p>
        </w:tc>
      </w:tr>
      <w:tr w:rsidR="009C34CB" w:rsidRPr="00D52CAF" w14:paraId="24DDA8B5" w14:textId="77777777" w:rsidTr="00C57AF8">
        <w:trPr>
          <w:trHeight w:val="373"/>
        </w:trPr>
        <w:tc>
          <w:tcPr>
            <w:tcW w:w="4225" w:type="dxa"/>
            <w:tcBorders>
              <w:top w:val="single" w:sz="4" w:space="0" w:color="auto"/>
              <w:left w:val="single" w:sz="4" w:space="0" w:color="auto"/>
              <w:bottom w:val="single" w:sz="4" w:space="0" w:color="auto"/>
              <w:right w:val="single" w:sz="4" w:space="0" w:color="auto"/>
            </w:tcBorders>
          </w:tcPr>
          <w:p w14:paraId="5F6D7B7B" w14:textId="77777777" w:rsidR="009C34CB" w:rsidRPr="00D52CAF" w:rsidRDefault="00C57AF8" w:rsidP="009C34CB">
            <w:pPr>
              <w:spacing w:after="0" w:line="240" w:lineRule="exact"/>
              <w:jc w:val="both"/>
              <w:rPr>
                <w:rFonts w:ascii="Arial" w:hAnsi="Arial" w:cs="Arial"/>
                <w:bCs/>
                <w:sz w:val="20"/>
                <w:szCs w:val="20"/>
              </w:rPr>
            </w:pPr>
            <w:r>
              <w:rPr>
                <w:rFonts w:ascii="Arial" w:hAnsi="Arial" w:cs="Arial"/>
                <w:bCs/>
                <w:sz w:val="20"/>
                <w:szCs w:val="20"/>
              </w:rPr>
              <w:t>P</w:t>
            </w:r>
            <w:r w:rsidR="009C34CB" w:rsidRPr="00D52CAF">
              <w:rPr>
                <w:rFonts w:ascii="Arial" w:hAnsi="Arial" w:cs="Arial"/>
                <w:bCs/>
                <w:sz w:val="20"/>
                <w:szCs w:val="20"/>
              </w:rPr>
              <w:t>rojekt izvedenih del (</w:t>
            </w:r>
            <w:r w:rsidR="009C34CB" w:rsidRPr="00D52CAF">
              <w:rPr>
                <w:rFonts w:ascii="Arial" w:hAnsi="Arial" w:cs="Arial"/>
                <w:b/>
                <w:sz w:val="20"/>
                <w:szCs w:val="20"/>
              </w:rPr>
              <w:t>PID</w:t>
            </w:r>
            <w:r w:rsidR="009C34CB" w:rsidRPr="00D52CAF">
              <w:rPr>
                <w:rFonts w:ascii="Arial" w:hAnsi="Arial" w:cs="Arial"/>
                <w:bCs/>
                <w:sz w:val="20"/>
                <w:szCs w:val="20"/>
              </w:rPr>
              <w:t>)</w:t>
            </w:r>
          </w:p>
        </w:tc>
        <w:tc>
          <w:tcPr>
            <w:tcW w:w="5669" w:type="dxa"/>
            <w:tcBorders>
              <w:top w:val="single" w:sz="4" w:space="0" w:color="auto"/>
              <w:left w:val="single" w:sz="4" w:space="0" w:color="auto"/>
              <w:bottom w:val="single" w:sz="4" w:space="0" w:color="auto"/>
              <w:right w:val="single" w:sz="4" w:space="0" w:color="auto"/>
            </w:tcBorders>
            <w:shd w:val="clear" w:color="auto" w:fill="D9D9D9"/>
          </w:tcPr>
          <w:p w14:paraId="06271858" w14:textId="77777777" w:rsidR="009C34CB" w:rsidRPr="00D52CAF" w:rsidRDefault="009C34CB" w:rsidP="009C34CB">
            <w:pPr>
              <w:spacing w:after="0" w:line="240" w:lineRule="exact"/>
              <w:jc w:val="both"/>
              <w:rPr>
                <w:rFonts w:ascii="Arial" w:hAnsi="Arial" w:cs="Arial"/>
                <w:bCs/>
                <w:sz w:val="20"/>
                <w:szCs w:val="20"/>
              </w:rPr>
            </w:pPr>
            <w:r w:rsidRPr="00D52CAF">
              <w:rPr>
                <w:rFonts w:ascii="Arial" w:hAnsi="Arial" w:cs="Arial"/>
                <w:bCs/>
                <w:sz w:val="20"/>
                <w:szCs w:val="20"/>
              </w:rPr>
              <w:t xml:space="preserve">10 delovnih dni pred načrtovanim dnem vložitve zahteve za izdajo uporabnega dovoljenja </w:t>
            </w:r>
            <w:r w:rsidRPr="00D52CAF">
              <w:rPr>
                <w:rFonts w:ascii="Arial" w:hAnsi="Arial" w:cs="Arial"/>
                <w:sz w:val="20"/>
                <w:szCs w:val="20"/>
              </w:rPr>
              <w:t>in predaji načrtov z vsemi potrjenimi dopolnitvami in spremembami iz gradbenega dnevnika v *.</w:t>
            </w:r>
            <w:proofErr w:type="spellStart"/>
            <w:r w:rsidRPr="00D52CAF">
              <w:rPr>
                <w:rFonts w:ascii="Arial" w:hAnsi="Arial" w:cs="Arial"/>
                <w:sz w:val="20"/>
                <w:szCs w:val="20"/>
              </w:rPr>
              <w:t>dwg</w:t>
            </w:r>
            <w:proofErr w:type="spellEnd"/>
            <w:r w:rsidRPr="00D52CAF">
              <w:rPr>
                <w:rFonts w:ascii="Arial" w:hAnsi="Arial" w:cs="Arial"/>
                <w:sz w:val="20"/>
                <w:szCs w:val="20"/>
              </w:rPr>
              <w:t xml:space="preserve"> formatu</w:t>
            </w:r>
          </w:p>
        </w:tc>
      </w:tr>
    </w:tbl>
    <w:bookmarkEnd w:id="30"/>
    <w:bookmarkEnd w:id="31"/>
    <w:p w14:paraId="1EEEB4F5" w14:textId="77777777" w:rsidR="00725318" w:rsidRPr="00725318" w:rsidRDefault="00725318" w:rsidP="0048681E">
      <w:pPr>
        <w:numPr>
          <w:ilvl w:val="0"/>
          <w:numId w:val="11"/>
        </w:numPr>
        <w:tabs>
          <w:tab w:val="center" w:pos="4536"/>
          <w:tab w:val="right" w:pos="9072"/>
        </w:tabs>
        <w:suppressAutoHyphens/>
        <w:autoSpaceDN w:val="0"/>
        <w:spacing w:before="240" w:after="0" w:line="240" w:lineRule="auto"/>
        <w:ind w:left="247"/>
        <w:jc w:val="both"/>
        <w:textAlignment w:val="baseline"/>
        <w:rPr>
          <w:rFonts w:ascii="Arial" w:eastAsia="Calibri" w:hAnsi="Arial" w:cs="Arial"/>
          <w:sz w:val="20"/>
          <w:szCs w:val="20"/>
          <w:lang w:val="en-US"/>
        </w:rPr>
      </w:pPr>
      <w:proofErr w:type="spellStart"/>
      <w:r w:rsidRPr="00725318">
        <w:rPr>
          <w:rFonts w:ascii="Arial" w:eastAsia="Calibri" w:hAnsi="Arial" w:cs="Arial"/>
          <w:sz w:val="20"/>
          <w:szCs w:val="20"/>
          <w:lang w:val="en-US"/>
        </w:rPr>
        <w:t>izdelava</w:t>
      </w:r>
      <w:proofErr w:type="spellEnd"/>
      <w:r w:rsidRPr="00725318">
        <w:rPr>
          <w:rFonts w:ascii="Arial" w:eastAsia="Calibri" w:hAnsi="Arial" w:cs="Arial"/>
          <w:sz w:val="20"/>
          <w:szCs w:val="20"/>
          <w:lang w:val="en-US"/>
        </w:rPr>
        <w:t xml:space="preserve"> BIM </w:t>
      </w:r>
      <w:proofErr w:type="spellStart"/>
      <w:r w:rsidRPr="00725318">
        <w:rPr>
          <w:rFonts w:ascii="Arial" w:eastAsia="Calibri" w:hAnsi="Arial" w:cs="Arial"/>
          <w:sz w:val="20"/>
          <w:szCs w:val="20"/>
          <w:lang w:val="en-US"/>
        </w:rPr>
        <w:t>modela</w:t>
      </w:r>
      <w:proofErr w:type="spellEnd"/>
      <w:r w:rsidRPr="00725318">
        <w:rPr>
          <w:rFonts w:ascii="Arial" w:eastAsia="Calibri" w:hAnsi="Arial" w:cs="Arial"/>
          <w:sz w:val="20"/>
          <w:szCs w:val="20"/>
          <w:lang w:val="en-US"/>
        </w:rPr>
        <w:t xml:space="preserve"> za faze DGD, PZI in PID </w:t>
      </w:r>
      <w:proofErr w:type="spellStart"/>
      <w:r w:rsidRPr="00725318">
        <w:rPr>
          <w:rFonts w:ascii="Arial" w:eastAsia="Calibri" w:hAnsi="Arial" w:cs="Arial"/>
          <w:sz w:val="20"/>
          <w:szCs w:val="20"/>
          <w:lang w:val="en-US"/>
        </w:rPr>
        <w:t>vključno</w:t>
      </w:r>
      <w:proofErr w:type="spellEnd"/>
      <w:r w:rsidRPr="00725318">
        <w:rPr>
          <w:rFonts w:ascii="Arial" w:eastAsia="Calibri" w:hAnsi="Arial" w:cs="Arial"/>
          <w:sz w:val="20"/>
          <w:szCs w:val="20"/>
          <w:lang w:val="en-US"/>
        </w:rPr>
        <w:t xml:space="preserve"> z </w:t>
      </w:r>
      <w:proofErr w:type="spellStart"/>
      <w:r w:rsidRPr="00725318">
        <w:rPr>
          <w:rFonts w:ascii="Arial" w:eastAsia="Calibri" w:hAnsi="Arial" w:cs="Arial"/>
          <w:sz w:val="20"/>
          <w:szCs w:val="20"/>
          <w:lang w:val="en-US"/>
        </w:rPr>
        <w:t>izdelavo</w:t>
      </w:r>
      <w:proofErr w:type="spellEnd"/>
      <w:r w:rsidRPr="00725318">
        <w:rPr>
          <w:rFonts w:ascii="Arial" w:eastAsia="Calibri" w:hAnsi="Arial" w:cs="Arial"/>
          <w:sz w:val="20"/>
          <w:szCs w:val="20"/>
          <w:lang w:val="en-US"/>
        </w:rPr>
        <w:t xml:space="preserve"> </w:t>
      </w:r>
      <w:proofErr w:type="spellStart"/>
      <w:r w:rsidRPr="00725318">
        <w:rPr>
          <w:rFonts w:ascii="Arial" w:eastAsia="Calibri" w:hAnsi="Arial" w:cs="Arial"/>
          <w:sz w:val="20"/>
          <w:szCs w:val="20"/>
          <w:lang w:val="en-US"/>
        </w:rPr>
        <w:t>načrta</w:t>
      </w:r>
      <w:proofErr w:type="spellEnd"/>
      <w:r w:rsidRPr="00725318">
        <w:rPr>
          <w:rFonts w:ascii="Arial" w:eastAsia="Calibri" w:hAnsi="Arial" w:cs="Arial"/>
          <w:sz w:val="20"/>
          <w:szCs w:val="20"/>
          <w:lang w:val="en-US"/>
        </w:rPr>
        <w:t xml:space="preserve"> za </w:t>
      </w:r>
      <w:proofErr w:type="spellStart"/>
      <w:r w:rsidRPr="00725318">
        <w:rPr>
          <w:rFonts w:ascii="Arial" w:eastAsia="Calibri" w:hAnsi="Arial" w:cs="Arial"/>
          <w:sz w:val="20"/>
          <w:szCs w:val="20"/>
          <w:lang w:val="en-US"/>
        </w:rPr>
        <w:t>izvajanje</w:t>
      </w:r>
      <w:proofErr w:type="spellEnd"/>
      <w:r w:rsidRPr="00725318">
        <w:rPr>
          <w:rFonts w:ascii="Arial" w:eastAsia="Calibri" w:hAnsi="Arial" w:cs="Arial"/>
          <w:sz w:val="20"/>
          <w:szCs w:val="20"/>
          <w:lang w:val="en-US"/>
        </w:rPr>
        <w:t xml:space="preserve"> BIM (BEP): se </w:t>
      </w:r>
      <w:proofErr w:type="spellStart"/>
      <w:r w:rsidRPr="00725318">
        <w:rPr>
          <w:rFonts w:ascii="Arial" w:eastAsia="Calibri" w:hAnsi="Arial" w:cs="Arial"/>
          <w:sz w:val="20"/>
          <w:szCs w:val="20"/>
          <w:lang w:val="en-US"/>
        </w:rPr>
        <w:t>izvaja</w:t>
      </w:r>
      <w:proofErr w:type="spellEnd"/>
      <w:r w:rsidRPr="00725318">
        <w:rPr>
          <w:rFonts w:ascii="Arial" w:eastAsia="Calibri" w:hAnsi="Arial" w:cs="Arial"/>
          <w:sz w:val="20"/>
          <w:szCs w:val="20"/>
          <w:lang w:val="en-US"/>
        </w:rPr>
        <w:t xml:space="preserve"> </w:t>
      </w:r>
      <w:proofErr w:type="spellStart"/>
      <w:r w:rsidRPr="00725318">
        <w:rPr>
          <w:rFonts w:ascii="Arial" w:eastAsia="Calibri" w:hAnsi="Arial" w:cs="Arial"/>
          <w:sz w:val="20"/>
          <w:szCs w:val="20"/>
          <w:lang w:val="en-US"/>
        </w:rPr>
        <w:t>vzporedno</w:t>
      </w:r>
      <w:proofErr w:type="spellEnd"/>
      <w:r w:rsidRPr="00725318">
        <w:rPr>
          <w:rFonts w:ascii="Arial" w:eastAsia="Calibri" w:hAnsi="Arial" w:cs="Arial"/>
          <w:sz w:val="20"/>
          <w:szCs w:val="20"/>
          <w:lang w:val="en-US"/>
        </w:rPr>
        <w:t xml:space="preserve"> s </w:t>
      </w:r>
      <w:proofErr w:type="spellStart"/>
      <w:r w:rsidRPr="00725318">
        <w:rPr>
          <w:rFonts w:ascii="Arial" w:eastAsia="Calibri" w:hAnsi="Arial" w:cs="Arial"/>
          <w:sz w:val="20"/>
          <w:szCs w:val="20"/>
          <w:lang w:val="en-US"/>
        </w:rPr>
        <w:t>posamezno</w:t>
      </w:r>
      <w:proofErr w:type="spellEnd"/>
      <w:r w:rsidRPr="00725318">
        <w:rPr>
          <w:rFonts w:ascii="Arial" w:eastAsia="Calibri" w:hAnsi="Arial" w:cs="Arial"/>
          <w:sz w:val="20"/>
          <w:szCs w:val="20"/>
          <w:lang w:val="en-US"/>
        </w:rPr>
        <w:t xml:space="preserve"> </w:t>
      </w:r>
      <w:proofErr w:type="spellStart"/>
      <w:proofErr w:type="gramStart"/>
      <w:r w:rsidRPr="00725318">
        <w:rPr>
          <w:rFonts w:ascii="Arial" w:eastAsia="Calibri" w:hAnsi="Arial" w:cs="Arial"/>
          <w:sz w:val="20"/>
          <w:szCs w:val="20"/>
          <w:lang w:val="en-US"/>
        </w:rPr>
        <w:t>fazo</w:t>
      </w:r>
      <w:proofErr w:type="spellEnd"/>
      <w:r w:rsidRPr="00725318">
        <w:rPr>
          <w:rFonts w:ascii="Arial" w:eastAsia="Calibri" w:hAnsi="Arial" w:cs="Arial"/>
          <w:sz w:val="20"/>
          <w:szCs w:val="20"/>
          <w:lang w:val="en-US"/>
        </w:rPr>
        <w:t>;</w:t>
      </w:r>
      <w:proofErr w:type="gramEnd"/>
    </w:p>
    <w:p w14:paraId="29782EC2" w14:textId="77777777" w:rsidR="00ED64B7" w:rsidRPr="00ED64B7" w:rsidRDefault="00ED64B7" w:rsidP="00ED64B7">
      <w:pPr>
        <w:pStyle w:val="Odstavekseznama"/>
        <w:numPr>
          <w:ilvl w:val="0"/>
          <w:numId w:val="11"/>
        </w:numPr>
        <w:suppressAutoHyphens/>
        <w:autoSpaceDN w:val="0"/>
        <w:spacing w:after="0" w:line="240" w:lineRule="auto"/>
        <w:ind w:left="247"/>
        <w:jc w:val="both"/>
        <w:textAlignment w:val="baseline"/>
        <w:rPr>
          <w:rFonts w:ascii="Arial" w:eastAsia="Times New Roman" w:hAnsi="Arial" w:cs="Arial"/>
          <w:kern w:val="3"/>
          <w:sz w:val="20"/>
          <w:szCs w:val="20"/>
          <w:lang w:eastAsia="zh-CN"/>
        </w:rPr>
      </w:pPr>
      <w:r w:rsidRPr="00ED64B7">
        <w:rPr>
          <w:rFonts w:ascii="Arial" w:eastAsia="Calibri" w:hAnsi="Arial" w:cs="Arial"/>
          <w:sz w:val="20"/>
          <w:szCs w:val="20"/>
        </w:rPr>
        <w:t xml:space="preserve">projektantski nadzor se v dogovorjenem obsegu izvaja ves čas gradnje, skladno s potekom gradbenih del, do pridobitve uporabnega dovoljenja oz. primopredaje naročniku. Predviden rok gradnje </w:t>
      </w:r>
      <w:r w:rsidRPr="00ED64B7">
        <w:rPr>
          <w:rFonts w:ascii="Arial" w:eastAsia="Times New Roman" w:hAnsi="Arial" w:cs="Arial"/>
          <w:kern w:val="3"/>
          <w:sz w:val="20"/>
          <w:szCs w:val="20"/>
          <w:lang w:eastAsia="zh-CN"/>
        </w:rPr>
        <w:t>in dokončanja vseh GOI del in opreme je 24 mesecev od uvedbe izvajalca v delo.</w:t>
      </w:r>
    </w:p>
    <w:p w14:paraId="2BF9E18B" w14:textId="77777777" w:rsidR="00EB145A" w:rsidRDefault="00EB145A" w:rsidP="00260C07">
      <w:pPr>
        <w:jc w:val="both"/>
        <w:rPr>
          <w:rFonts w:ascii="Arial" w:hAnsi="Arial" w:cs="Arial"/>
          <w:sz w:val="20"/>
          <w:szCs w:val="20"/>
        </w:rPr>
      </w:pPr>
    </w:p>
    <w:p w14:paraId="6EABC8B7" w14:textId="5E743A9F" w:rsidR="009C34CB" w:rsidRPr="00D52CAF" w:rsidRDefault="009C34CB" w:rsidP="00260C07">
      <w:pPr>
        <w:jc w:val="both"/>
        <w:rPr>
          <w:rFonts w:ascii="Arial" w:hAnsi="Arial" w:cs="Arial"/>
          <w:sz w:val="20"/>
          <w:szCs w:val="20"/>
        </w:rPr>
      </w:pPr>
      <w:r w:rsidRPr="00D52CAF">
        <w:rPr>
          <w:rFonts w:ascii="Arial" w:hAnsi="Arial" w:cs="Arial"/>
          <w:sz w:val="20"/>
          <w:szCs w:val="20"/>
        </w:rPr>
        <w:t>V primeru pripomb s strani naročnika se za dodelavo dokumentacije s strani projektanta predvidi 5 delovnih dni za faze do DGD in 10 delovnih dni za nadaljnje faze.</w:t>
      </w:r>
    </w:p>
    <w:p w14:paraId="4F3FFD14" w14:textId="77777777" w:rsidR="00266379" w:rsidRPr="00D52CAF" w:rsidRDefault="00266379" w:rsidP="00266379">
      <w:pPr>
        <w:spacing w:after="0" w:line="240" w:lineRule="auto"/>
        <w:jc w:val="both"/>
        <w:rPr>
          <w:rFonts w:ascii="Arial" w:hAnsi="Arial" w:cs="Arial"/>
          <w:sz w:val="20"/>
          <w:szCs w:val="20"/>
        </w:rPr>
      </w:pPr>
      <w:r w:rsidRPr="00D52CAF">
        <w:rPr>
          <w:rFonts w:ascii="Arial" w:hAnsi="Arial" w:cs="Arial"/>
          <w:sz w:val="20"/>
          <w:szCs w:val="20"/>
        </w:rPr>
        <w:t xml:space="preserve">Če bodo pri pregledu za potrditev dokumentacije ugotovljene morebitne nepravilnosti in pomanjkljivosti izročene dokumentacije, jih bo </w:t>
      </w:r>
      <w:r w:rsidR="005D27FB" w:rsidRPr="00D52CAF">
        <w:rPr>
          <w:rFonts w:ascii="Arial" w:hAnsi="Arial" w:cs="Arial"/>
          <w:sz w:val="20"/>
          <w:szCs w:val="20"/>
        </w:rPr>
        <w:t>izvajalec</w:t>
      </w:r>
      <w:r w:rsidRPr="00D52CAF">
        <w:rPr>
          <w:rFonts w:ascii="Arial" w:hAnsi="Arial" w:cs="Arial"/>
          <w:sz w:val="20"/>
          <w:szCs w:val="20"/>
        </w:rPr>
        <w:t xml:space="preserve"> odpravil na lastne stroške v naknadno določenem roku. </w:t>
      </w:r>
    </w:p>
    <w:p w14:paraId="64DCD7FB" w14:textId="77777777" w:rsidR="00266379" w:rsidRPr="00D52CAF" w:rsidRDefault="00266379" w:rsidP="00266379">
      <w:pPr>
        <w:spacing w:after="0" w:line="240" w:lineRule="auto"/>
        <w:jc w:val="both"/>
        <w:rPr>
          <w:rFonts w:ascii="Arial" w:hAnsi="Arial" w:cs="Arial"/>
          <w:sz w:val="20"/>
          <w:szCs w:val="20"/>
        </w:rPr>
      </w:pPr>
    </w:p>
    <w:p w14:paraId="0756B1B9" w14:textId="77777777" w:rsidR="00266379" w:rsidRPr="00D52CAF" w:rsidRDefault="00266379" w:rsidP="00266379">
      <w:pPr>
        <w:spacing w:after="0" w:line="240" w:lineRule="auto"/>
        <w:jc w:val="both"/>
        <w:rPr>
          <w:rFonts w:ascii="Arial" w:hAnsi="Arial" w:cs="Arial"/>
          <w:sz w:val="20"/>
          <w:szCs w:val="20"/>
        </w:rPr>
      </w:pPr>
      <w:r w:rsidRPr="00D52CAF">
        <w:rPr>
          <w:rFonts w:ascii="Arial" w:hAnsi="Arial" w:cs="Arial"/>
          <w:sz w:val="20"/>
          <w:szCs w:val="20"/>
        </w:rPr>
        <w:t xml:space="preserve">Če </w:t>
      </w:r>
      <w:r w:rsidR="005D27FB" w:rsidRPr="00D52CAF">
        <w:rPr>
          <w:rFonts w:ascii="Arial" w:hAnsi="Arial" w:cs="Arial"/>
          <w:sz w:val="20"/>
          <w:szCs w:val="20"/>
        </w:rPr>
        <w:t>izvajalec</w:t>
      </w:r>
      <w:r w:rsidRPr="00D52CAF">
        <w:rPr>
          <w:rFonts w:ascii="Arial" w:hAnsi="Arial" w:cs="Arial"/>
          <w:sz w:val="20"/>
          <w:szCs w:val="20"/>
        </w:rPr>
        <w:t xml:space="preserve"> ne izdela dokumentacije v roku, kot je določeno s to pogodbo, mu naročnik določi naknaden primeren rok za izvedbo in dokončanje del. Če </w:t>
      </w:r>
      <w:r w:rsidR="005D27FB" w:rsidRPr="00D52CAF">
        <w:rPr>
          <w:rFonts w:ascii="Arial" w:hAnsi="Arial" w:cs="Arial"/>
          <w:sz w:val="20"/>
          <w:szCs w:val="20"/>
        </w:rPr>
        <w:t>izvajalec</w:t>
      </w:r>
      <w:r w:rsidRPr="00D52CAF">
        <w:rPr>
          <w:rFonts w:ascii="Arial" w:hAnsi="Arial" w:cs="Arial"/>
          <w:sz w:val="20"/>
          <w:szCs w:val="20"/>
        </w:rPr>
        <w:t xml:space="preserve"> niti v dodatnem roku ne izdela celotne ali posameznih delov dokumentacije, lahko naročnik unovči finančno zavarovanje in odstopi od pogodbe skladno s 1</w:t>
      </w:r>
      <w:r w:rsidR="00E50978" w:rsidRPr="00D52CAF">
        <w:rPr>
          <w:rFonts w:ascii="Arial" w:hAnsi="Arial" w:cs="Arial"/>
          <w:sz w:val="20"/>
          <w:szCs w:val="20"/>
        </w:rPr>
        <w:t>5</w:t>
      </w:r>
      <w:r w:rsidRPr="00D52CAF">
        <w:rPr>
          <w:rFonts w:ascii="Arial" w:hAnsi="Arial" w:cs="Arial"/>
          <w:sz w:val="20"/>
          <w:szCs w:val="20"/>
        </w:rPr>
        <w:t xml:space="preserve">. členom te pogodbe. </w:t>
      </w:r>
    </w:p>
    <w:p w14:paraId="23ECAB26" w14:textId="77777777" w:rsidR="00266379" w:rsidRPr="00D52CAF" w:rsidRDefault="00266379" w:rsidP="00266379">
      <w:pPr>
        <w:spacing w:after="0" w:line="240" w:lineRule="auto"/>
        <w:jc w:val="both"/>
        <w:rPr>
          <w:rFonts w:ascii="Arial" w:hAnsi="Arial" w:cs="Arial"/>
          <w:color w:val="000000"/>
          <w:sz w:val="20"/>
          <w:szCs w:val="20"/>
          <w:lang w:eastAsia="sl-SI" w:bidi="sl-SI"/>
        </w:rPr>
      </w:pPr>
    </w:p>
    <w:p w14:paraId="496E9956" w14:textId="77777777" w:rsidR="00266379" w:rsidRPr="00D52CAF" w:rsidRDefault="00266379" w:rsidP="00266379">
      <w:pPr>
        <w:spacing w:after="0" w:line="240" w:lineRule="auto"/>
        <w:jc w:val="both"/>
        <w:rPr>
          <w:rFonts w:ascii="Arial" w:hAnsi="Arial" w:cs="Arial"/>
          <w:color w:val="000000"/>
          <w:sz w:val="20"/>
          <w:szCs w:val="20"/>
          <w:lang w:eastAsia="sl-SI" w:bidi="sl-SI"/>
        </w:rPr>
      </w:pPr>
      <w:r w:rsidRPr="00D52CAF">
        <w:rPr>
          <w:rFonts w:ascii="Arial" w:hAnsi="Arial" w:cs="Arial"/>
          <w:color w:val="000000"/>
          <w:sz w:val="20"/>
          <w:szCs w:val="20"/>
          <w:lang w:eastAsia="sl-SI" w:bidi="sl-SI"/>
        </w:rPr>
        <w:t xml:space="preserve">Roki se lahko spremenijo v primeru višje sile (za čas trajanja višje sile), ki jo definirajo zakonska določila, spremenjene roke pa mora potrditi naročnik. </w:t>
      </w:r>
      <w:r w:rsidR="005D27FB" w:rsidRPr="00D52CAF">
        <w:rPr>
          <w:rFonts w:ascii="Arial" w:hAnsi="Arial" w:cs="Arial"/>
          <w:color w:val="000000"/>
          <w:sz w:val="20"/>
          <w:szCs w:val="20"/>
          <w:lang w:eastAsia="sl-SI" w:bidi="sl-SI"/>
        </w:rPr>
        <w:t>Izvajalec</w:t>
      </w:r>
      <w:r w:rsidRPr="00D52CAF">
        <w:rPr>
          <w:rFonts w:ascii="Arial" w:hAnsi="Arial" w:cs="Arial"/>
          <w:color w:val="000000"/>
          <w:sz w:val="20"/>
          <w:szCs w:val="20"/>
          <w:lang w:eastAsia="sl-SI" w:bidi="sl-SI"/>
        </w:rPr>
        <w:t xml:space="preserve"> mora nemudoma ob nastanku razlogov za podaljšanje pogodbenega roka o tem pisno obvestiti naročnika. V nasprotnem primeru  </w:t>
      </w:r>
      <w:r w:rsidR="005D27FB" w:rsidRPr="00D52CAF">
        <w:rPr>
          <w:rFonts w:ascii="Arial" w:hAnsi="Arial" w:cs="Arial"/>
          <w:color w:val="000000"/>
          <w:sz w:val="20"/>
          <w:szCs w:val="20"/>
          <w:lang w:eastAsia="sl-SI" w:bidi="sl-SI"/>
        </w:rPr>
        <w:t>izvajalec</w:t>
      </w:r>
      <w:r w:rsidRPr="00D52CAF">
        <w:rPr>
          <w:rFonts w:ascii="Arial" w:hAnsi="Arial" w:cs="Arial"/>
          <w:color w:val="000000"/>
          <w:sz w:val="20"/>
          <w:szCs w:val="20"/>
          <w:lang w:eastAsia="sl-SI" w:bidi="sl-SI"/>
        </w:rPr>
        <w:t xml:space="preserve"> ni upravičen do podaljšanja pogodbenega roka. Morebitne spremembe pogodbenega roka naročnik in </w:t>
      </w:r>
      <w:r w:rsidR="005D27FB" w:rsidRPr="00D52CAF">
        <w:rPr>
          <w:rFonts w:ascii="Arial" w:hAnsi="Arial" w:cs="Arial"/>
          <w:color w:val="000000"/>
          <w:sz w:val="20"/>
          <w:szCs w:val="20"/>
          <w:lang w:eastAsia="sl-SI" w:bidi="sl-SI"/>
        </w:rPr>
        <w:t>izvajalec</w:t>
      </w:r>
      <w:r w:rsidRPr="00D52CAF">
        <w:rPr>
          <w:rFonts w:ascii="Arial" w:hAnsi="Arial" w:cs="Arial"/>
          <w:color w:val="000000"/>
          <w:sz w:val="20"/>
          <w:szCs w:val="20"/>
          <w:lang w:eastAsia="sl-SI" w:bidi="sl-SI"/>
        </w:rPr>
        <w:t xml:space="preserve">  dogovorita z dodatkom k pogodbi.</w:t>
      </w:r>
    </w:p>
    <w:p w14:paraId="3A45CCAF" w14:textId="77777777" w:rsidR="00225911" w:rsidRPr="00D52CAF" w:rsidRDefault="00225911" w:rsidP="006734C7">
      <w:pPr>
        <w:numPr>
          <w:ilvl w:val="12"/>
          <w:numId w:val="0"/>
        </w:numPr>
        <w:tabs>
          <w:tab w:val="left" w:pos="6237"/>
        </w:tabs>
        <w:spacing w:after="0" w:line="240" w:lineRule="auto"/>
        <w:ind w:left="-9014"/>
        <w:jc w:val="center"/>
        <w:rPr>
          <w:rFonts w:ascii="Arial" w:eastAsia="Times New Roman" w:hAnsi="Arial" w:cs="Arial"/>
          <w:b/>
          <w:sz w:val="20"/>
          <w:szCs w:val="20"/>
          <w:lang w:eastAsia="sl-SI"/>
        </w:rPr>
      </w:pPr>
    </w:p>
    <w:p w14:paraId="22CA19FC" w14:textId="77777777" w:rsidR="00266379" w:rsidRPr="00D52CAF" w:rsidRDefault="00266379" w:rsidP="00F9040C">
      <w:pPr>
        <w:pStyle w:val="Odstavekseznama"/>
        <w:numPr>
          <w:ilvl w:val="0"/>
          <w:numId w:val="35"/>
        </w:numPr>
        <w:spacing w:after="0" w:line="276" w:lineRule="auto"/>
        <w:jc w:val="center"/>
        <w:rPr>
          <w:rFonts w:ascii="Arial" w:hAnsi="Arial" w:cs="Arial"/>
          <w:sz w:val="20"/>
          <w:szCs w:val="20"/>
        </w:rPr>
      </w:pPr>
      <w:r w:rsidRPr="00D52CAF">
        <w:rPr>
          <w:rFonts w:ascii="Arial" w:hAnsi="Arial" w:cs="Arial"/>
          <w:sz w:val="20"/>
          <w:szCs w:val="20"/>
        </w:rPr>
        <w:t>člen</w:t>
      </w:r>
    </w:p>
    <w:p w14:paraId="3E53AC2B" w14:textId="77777777" w:rsidR="00266379" w:rsidRPr="00D52CAF" w:rsidRDefault="00266379" w:rsidP="00266379">
      <w:pPr>
        <w:spacing w:after="0" w:line="240" w:lineRule="auto"/>
        <w:jc w:val="both"/>
        <w:rPr>
          <w:rFonts w:ascii="Arial" w:hAnsi="Arial" w:cs="Arial"/>
          <w:sz w:val="20"/>
          <w:szCs w:val="20"/>
        </w:rPr>
      </w:pPr>
    </w:p>
    <w:p w14:paraId="2B00BC5F" w14:textId="77777777" w:rsidR="00266379" w:rsidRPr="00D52CAF" w:rsidRDefault="00266379" w:rsidP="00266379">
      <w:pPr>
        <w:spacing w:after="0" w:line="240" w:lineRule="auto"/>
        <w:jc w:val="both"/>
        <w:rPr>
          <w:rFonts w:ascii="Arial" w:hAnsi="Arial" w:cs="Arial"/>
          <w:sz w:val="20"/>
          <w:szCs w:val="20"/>
        </w:rPr>
      </w:pPr>
      <w:r w:rsidRPr="00D52CAF">
        <w:rPr>
          <w:rFonts w:ascii="Arial" w:hAnsi="Arial" w:cs="Arial"/>
          <w:sz w:val="20"/>
          <w:szCs w:val="20"/>
        </w:rPr>
        <w:lastRenderedPageBreak/>
        <w:t>Pogodbeni roki iz prejšnjega člena pogodbe se primerno podaljšajo v naslednjih primerih:</w:t>
      </w:r>
    </w:p>
    <w:p w14:paraId="56475EAE" w14:textId="77777777" w:rsidR="00266379" w:rsidRPr="00D52CAF" w:rsidRDefault="00266379" w:rsidP="00EB145A">
      <w:pPr>
        <w:numPr>
          <w:ilvl w:val="0"/>
          <w:numId w:val="28"/>
        </w:numPr>
        <w:suppressAutoHyphens/>
        <w:spacing w:after="0" w:line="240" w:lineRule="auto"/>
        <w:jc w:val="both"/>
        <w:rPr>
          <w:rFonts w:ascii="Arial" w:hAnsi="Arial" w:cs="Arial"/>
          <w:sz w:val="20"/>
          <w:szCs w:val="20"/>
        </w:rPr>
      </w:pPr>
      <w:r w:rsidRPr="00D52CAF">
        <w:rPr>
          <w:rFonts w:ascii="Arial" w:hAnsi="Arial" w:cs="Arial"/>
          <w:sz w:val="20"/>
          <w:szCs w:val="20"/>
        </w:rPr>
        <w:t>če naročnik spremeni projektno nalogo,</w:t>
      </w:r>
    </w:p>
    <w:p w14:paraId="0B080EB5" w14:textId="77777777" w:rsidR="00266379" w:rsidRPr="00D52CAF" w:rsidRDefault="00266379" w:rsidP="00EB145A">
      <w:pPr>
        <w:numPr>
          <w:ilvl w:val="0"/>
          <w:numId w:val="28"/>
        </w:numPr>
        <w:suppressAutoHyphens/>
        <w:spacing w:after="0" w:line="240" w:lineRule="auto"/>
        <w:jc w:val="both"/>
        <w:rPr>
          <w:rFonts w:ascii="Arial" w:hAnsi="Arial" w:cs="Arial"/>
          <w:sz w:val="20"/>
          <w:szCs w:val="20"/>
        </w:rPr>
      </w:pPr>
      <w:r w:rsidRPr="00D52CAF">
        <w:rPr>
          <w:rFonts w:ascii="Arial" w:hAnsi="Arial" w:cs="Arial"/>
          <w:sz w:val="20"/>
          <w:szCs w:val="20"/>
        </w:rPr>
        <w:t xml:space="preserve">če naročnik </w:t>
      </w:r>
      <w:r w:rsidR="005D27FB" w:rsidRPr="00D52CAF">
        <w:rPr>
          <w:rFonts w:ascii="Arial" w:hAnsi="Arial" w:cs="Arial"/>
          <w:sz w:val="20"/>
          <w:szCs w:val="20"/>
        </w:rPr>
        <w:t>izvajalc</w:t>
      </w:r>
      <w:r w:rsidRPr="00D52CAF">
        <w:rPr>
          <w:rFonts w:ascii="Arial" w:hAnsi="Arial" w:cs="Arial"/>
          <w:sz w:val="20"/>
          <w:szCs w:val="20"/>
        </w:rPr>
        <w:t>u izven projektne naloge poda dodatna navodila, zahteve ali usmeritve, ki zahtevajo spremembo dokumentacije naloge  in te zahteve spreminjajo projekt,</w:t>
      </w:r>
    </w:p>
    <w:p w14:paraId="4F28F2E5" w14:textId="77777777" w:rsidR="00266379" w:rsidRPr="00D52CAF" w:rsidRDefault="00266379" w:rsidP="00EB145A">
      <w:pPr>
        <w:numPr>
          <w:ilvl w:val="0"/>
          <w:numId w:val="28"/>
        </w:numPr>
        <w:suppressAutoHyphens/>
        <w:spacing w:after="0" w:line="240" w:lineRule="auto"/>
        <w:jc w:val="both"/>
        <w:rPr>
          <w:rFonts w:ascii="Arial" w:hAnsi="Arial" w:cs="Arial"/>
          <w:sz w:val="20"/>
          <w:szCs w:val="20"/>
        </w:rPr>
      </w:pPr>
      <w:r w:rsidRPr="00D52CAF">
        <w:rPr>
          <w:rFonts w:ascii="Arial" w:hAnsi="Arial" w:cs="Arial"/>
          <w:sz w:val="20"/>
          <w:szCs w:val="20"/>
        </w:rPr>
        <w:t>če naročnik naroči dodatno delo, ki zahteva spremembo dokumentacije in te zahtevane spremembe spreminjajo projekt,</w:t>
      </w:r>
    </w:p>
    <w:p w14:paraId="70FB1D6B" w14:textId="77777777" w:rsidR="00266379" w:rsidRPr="00D52CAF" w:rsidRDefault="00266379" w:rsidP="00EB145A">
      <w:pPr>
        <w:numPr>
          <w:ilvl w:val="0"/>
          <w:numId w:val="28"/>
        </w:numPr>
        <w:suppressAutoHyphens/>
        <w:spacing w:after="0" w:line="240" w:lineRule="auto"/>
        <w:jc w:val="both"/>
        <w:rPr>
          <w:rFonts w:ascii="Arial" w:hAnsi="Arial" w:cs="Arial"/>
          <w:sz w:val="20"/>
          <w:szCs w:val="20"/>
        </w:rPr>
      </w:pPr>
      <w:r w:rsidRPr="00D52CAF">
        <w:rPr>
          <w:rFonts w:ascii="Arial" w:hAnsi="Arial" w:cs="Arial"/>
          <w:sz w:val="20"/>
          <w:szCs w:val="20"/>
        </w:rPr>
        <w:t xml:space="preserve">zaradi zahtev upravnega organa, ki niso posledica ravnanj naročnika ali </w:t>
      </w:r>
      <w:r w:rsidR="005D27FB" w:rsidRPr="00D52CAF">
        <w:rPr>
          <w:rFonts w:ascii="Arial" w:hAnsi="Arial" w:cs="Arial"/>
          <w:sz w:val="20"/>
          <w:szCs w:val="20"/>
        </w:rPr>
        <w:t>izvajalc</w:t>
      </w:r>
      <w:r w:rsidRPr="00D52CAF">
        <w:rPr>
          <w:rFonts w:ascii="Arial" w:hAnsi="Arial" w:cs="Arial"/>
          <w:sz w:val="20"/>
          <w:szCs w:val="20"/>
        </w:rPr>
        <w:t>a,</w:t>
      </w:r>
    </w:p>
    <w:p w14:paraId="6CA49717" w14:textId="77777777" w:rsidR="00266379" w:rsidRPr="00D52CAF" w:rsidRDefault="00266379" w:rsidP="00EB145A">
      <w:pPr>
        <w:numPr>
          <w:ilvl w:val="0"/>
          <w:numId w:val="28"/>
        </w:numPr>
        <w:suppressAutoHyphens/>
        <w:spacing w:after="0" w:line="240" w:lineRule="auto"/>
        <w:jc w:val="both"/>
        <w:rPr>
          <w:rFonts w:ascii="Arial" w:hAnsi="Arial" w:cs="Arial"/>
          <w:sz w:val="20"/>
          <w:szCs w:val="20"/>
        </w:rPr>
      </w:pPr>
      <w:r w:rsidRPr="00D52CAF">
        <w:rPr>
          <w:rFonts w:ascii="Arial" w:hAnsi="Arial" w:cs="Arial"/>
          <w:sz w:val="20"/>
          <w:szCs w:val="20"/>
        </w:rPr>
        <w:t>v primeru višje sile.</w:t>
      </w:r>
    </w:p>
    <w:p w14:paraId="01454C10" w14:textId="77777777" w:rsidR="00266379" w:rsidRPr="00D52CAF" w:rsidRDefault="00266379" w:rsidP="00266379">
      <w:pPr>
        <w:spacing w:after="0" w:line="240" w:lineRule="auto"/>
        <w:jc w:val="both"/>
        <w:rPr>
          <w:rFonts w:ascii="Arial" w:hAnsi="Arial" w:cs="Arial"/>
          <w:sz w:val="20"/>
          <w:szCs w:val="20"/>
        </w:rPr>
      </w:pPr>
    </w:p>
    <w:p w14:paraId="5A83BB48" w14:textId="77777777" w:rsidR="00266379" w:rsidRPr="00D52CAF" w:rsidRDefault="00266379" w:rsidP="00266379">
      <w:pPr>
        <w:spacing w:after="0" w:line="240" w:lineRule="auto"/>
        <w:jc w:val="both"/>
        <w:rPr>
          <w:rFonts w:ascii="Arial" w:hAnsi="Arial" w:cs="Arial"/>
          <w:sz w:val="20"/>
          <w:szCs w:val="20"/>
        </w:rPr>
      </w:pPr>
      <w:r w:rsidRPr="00D52CAF">
        <w:rPr>
          <w:rFonts w:ascii="Arial" w:hAnsi="Arial" w:cs="Arial"/>
          <w:sz w:val="20"/>
          <w:szCs w:val="20"/>
        </w:rPr>
        <w:t>Podaljšanje pogodbenih rokov bosta pogodbeni stranki urejali z dodatkom k predmetni pogodbi</w:t>
      </w:r>
      <w:r w:rsidR="00354A84" w:rsidRPr="00D52CAF">
        <w:rPr>
          <w:rFonts w:ascii="Arial" w:hAnsi="Arial" w:cs="Arial"/>
          <w:sz w:val="20"/>
          <w:szCs w:val="20"/>
        </w:rPr>
        <w:t>.</w:t>
      </w:r>
    </w:p>
    <w:p w14:paraId="0AB49F37" w14:textId="77777777" w:rsidR="0032408E" w:rsidRPr="00D52CAF" w:rsidRDefault="0032408E" w:rsidP="006734C7">
      <w:pPr>
        <w:numPr>
          <w:ilvl w:val="12"/>
          <w:numId w:val="0"/>
        </w:numPr>
        <w:tabs>
          <w:tab w:val="left" w:pos="6237"/>
        </w:tabs>
        <w:spacing w:after="0" w:line="240" w:lineRule="auto"/>
        <w:ind w:left="-9014"/>
        <w:jc w:val="center"/>
        <w:rPr>
          <w:rFonts w:ascii="Arial" w:eastAsia="Times New Roman" w:hAnsi="Arial" w:cs="Arial"/>
          <w:b/>
          <w:sz w:val="20"/>
          <w:szCs w:val="20"/>
          <w:lang w:eastAsia="sl-SI"/>
        </w:rPr>
      </w:pPr>
    </w:p>
    <w:p w14:paraId="4E4CA8B1" w14:textId="77777777" w:rsidR="006855EE" w:rsidRPr="00D52CAF" w:rsidRDefault="006855EE" w:rsidP="00F9040C">
      <w:pPr>
        <w:pStyle w:val="Odstavekseznama"/>
        <w:numPr>
          <w:ilvl w:val="0"/>
          <w:numId w:val="35"/>
        </w:numPr>
        <w:spacing w:after="0" w:line="276" w:lineRule="auto"/>
        <w:jc w:val="center"/>
        <w:rPr>
          <w:rFonts w:ascii="Arial" w:hAnsi="Arial" w:cs="Arial"/>
          <w:sz w:val="20"/>
          <w:szCs w:val="20"/>
        </w:rPr>
      </w:pPr>
      <w:r w:rsidRPr="00D52CAF">
        <w:rPr>
          <w:rFonts w:ascii="Arial" w:hAnsi="Arial" w:cs="Arial"/>
          <w:sz w:val="20"/>
          <w:szCs w:val="20"/>
        </w:rPr>
        <w:t>člen</w:t>
      </w:r>
    </w:p>
    <w:p w14:paraId="6DF0727A" w14:textId="77777777" w:rsidR="006855EE" w:rsidRPr="00D52CAF" w:rsidRDefault="006855EE" w:rsidP="006855EE">
      <w:pPr>
        <w:pStyle w:val="BodyText21"/>
        <w:rPr>
          <w:rFonts w:cs="Arial"/>
          <w:sz w:val="20"/>
        </w:rPr>
      </w:pPr>
    </w:p>
    <w:p w14:paraId="3C64ACE7" w14:textId="77777777" w:rsidR="006855EE" w:rsidRPr="00D52CAF" w:rsidRDefault="005D27FB" w:rsidP="006855EE">
      <w:pPr>
        <w:spacing w:after="0" w:line="240" w:lineRule="auto"/>
        <w:jc w:val="both"/>
        <w:rPr>
          <w:rFonts w:ascii="Arial" w:hAnsi="Arial" w:cs="Arial"/>
          <w:sz w:val="20"/>
          <w:szCs w:val="20"/>
        </w:rPr>
      </w:pPr>
      <w:r w:rsidRPr="00D52CAF">
        <w:rPr>
          <w:rFonts w:ascii="Arial" w:hAnsi="Arial" w:cs="Arial"/>
          <w:sz w:val="20"/>
          <w:szCs w:val="20"/>
        </w:rPr>
        <w:t>Izvajalec</w:t>
      </w:r>
      <w:r w:rsidR="006855EE" w:rsidRPr="00D52CAF">
        <w:rPr>
          <w:rFonts w:ascii="Arial" w:hAnsi="Arial" w:cs="Arial"/>
          <w:sz w:val="20"/>
          <w:szCs w:val="20"/>
        </w:rPr>
        <w:t xml:space="preserve"> ne odgovarja za zamudo pri izročitvi predmeta pogodbe ali fazah pogodbenega dela, če je ta nastala zaradi razlogov, za katere </w:t>
      </w:r>
      <w:r w:rsidRPr="00D52CAF">
        <w:rPr>
          <w:rFonts w:ascii="Arial" w:hAnsi="Arial" w:cs="Arial"/>
          <w:sz w:val="20"/>
          <w:szCs w:val="20"/>
        </w:rPr>
        <w:t>izvajalec</w:t>
      </w:r>
      <w:r w:rsidR="006855EE" w:rsidRPr="00D52CAF">
        <w:rPr>
          <w:rFonts w:ascii="Arial" w:hAnsi="Arial" w:cs="Arial"/>
          <w:sz w:val="20"/>
          <w:szCs w:val="20"/>
        </w:rPr>
        <w:t xml:space="preserve"> ne odgovarja.</w:t>
      </w:r>
    </w:p>
    <w:p w14:paraId="7D49FA0C" w14:textId="77777777" w:rsidR="006855EE" w:rsidRPr="00D52CAF" w:rsidRDefault="006855EE" w:rsidP="006855EE">
      <w:pPr>
        <w:spacing w:after="0" w:line="240" w:lineRule="auto"/>
        <w:jc w:val="both"/>
        <w:rPr>
          <w:rFonts w:ascii="Arial" w:hAnsi="Arial" w:cs="Arial"/>
          <w:sz w:val="20"/>
          <w:szCs w:val="20"/>
        </w:rPr>
      </w:pPr>
    </w:p>
    <w:p w14:paraId="1A0AA04A" w14:textId="77777777" w:rsidR="006855EE" w:rsidRPr="00D52CAF" w:rsidRDefault="006855EE" w:rsidP="006855EE">
      <w:pPr>
        <w:spacing w:before="240" w:after="240" w:line="240" w:lineRule="auto"/>
        <w:contextualSpacing/>
        <w:jc w:val="both"/>
        <w:rPr>
          <w:rFonts w:ascii="Arial" w:hAnsi="Arial" w:cs="Arial"/>
          <w:sz w:val="20"/>
          <w:szCs w:val="20"/>
        </w:rPr>
      </w:pPr>
      <w:r w:rsidRPr="00D52CAF">
        <w:rPr>
          <w:rFonts w:ascii="Arial" w:hAnsi="Arial" w:cs="Arial"/>
          <w:sz w:val="20"/>
          <w:szCs w:val="20"/>
        </w:rPr>
        <w:t xml:space="preserve">V primeru višje sile (po sklenitvi pogodbe nastali nepričakovani, neizogibni in neodvrnljivi dogodki iz sfere zunanjih vzrokov, kot so poplava, naravne nesreče, vojna, vojna nevarnost ipd.) se pogodbeni roki, na katere ima višja sila vpliv,  podaljšajo za čas njenega trajanja. </w:t>
      </w:r>
    </w:p>
    <w:p w14:paraId="24B3E929" w14:textId="77777777" w:rsidR="006855EE" w:rsidRPr="00D52CAF" w:rsidRDefault="006855EE" w:rsidP="006855EE">
      <w:pPr>
        <w:spacing w:after="0" w:line="240" w:lineRule="auto"/>
        <w:jc w:val="both"/>
        <w:rPr>
          <w:rFonts w:ascii="Arial" w:hAnsi="Arial" w:cs="Arial"/>
          <w:sz w:val="20"/>
          <w:szCs w:val="20"/>
        </w:rPr>
      </w:pPr>
    </w:p>
    <w:p w14:paraId="25049F2A" w14:textId="77777777" w:rsidR="006855EE" w:rsidRPr="00D52CAF" w:rsidRDefault="006855EE" w:rsidP="006855EE">
      <w:pPr>
        <w:spacing w:after="0" w:line="240" w:lineRule="auto"/>
        <w:jc w:val="both"/>
        <w:rPr>
          <w:rFonts w:ascii="Arial" w:hAnsi="Arial" w:cs="Arial"/>
          <w:sz w:val="20"/>
          <w:szCs w:val="20"/>
        </w:rPr>
      </w:pPr>
      <w:r w:rsidRPr="00D52CAF">
        <w:rPr>
          <w:rFonts w:ascii="Arial" w:hAnsi="Arial" w:cs="Arial"/>
          <w:sz w:val="20"/>
          <w:szCs w:val="20"/>
        </w:rPr>
        <w:t xml:space="preserve">Pogodbena stranka, ki jo prizadene višja sila, se nanjo lahko sklicuje  pogojem, da drugo pogodbeno stranko o nastopu višje sile, razlogih zanjo in predvidenem času njenega trajanja ter posledicah obvesti takoj, najkasneje pa v treh delovnih dneh (pisno po pošti ali po elektronski pošti) oziroma takoj ko je mogoče, če v roku treh dni od nastopa višje sile obvestitev ne bi bila mogoča (npr. zaradi stanja po naravni nesreči, izrečene prepovedi obveščanja v vojnem stanju ipd.), </w:t>
      </w:r>
    </w:p>
    <w:p w14:paraId="3D5ADCDC" w14:textId="77777777" w:rsidR="0032408E" w:rsidRDefault="0032408E" w:rsidP="006734C7">
      <w:pPr>
        <w:numPr>
          <w:ilvl w:val="12"/>
          <w:numId w:val="0"/>
        </w:numPr>
        <w:tabs>
          <w:tab w:val="left" w:pos="6237"/>
        </w:tabs>
        <w:spacing w:after="0" w:line="240" w:lineRule="auto"/>
        <w:ind w:left="-9014"/>
        <w:jc w:val="center"/>
        <w:rPr>
          <w:rFonts w:ascii="Arial" w:eastAsia="Times New Roman" w:hAnsi="Arial" w:cs="Arial"/>
          <w:b/>
          <w:sz w:val="20"/>
          <w:szCs w:val="20"/>
          <w:lang w:eastAsia="sl-SI"/>
        </w:rPr>
      </w:pPr>
    </w:p>
    <w:p w14:paraId="0EA6BA0F" w14:textId="77777777" w:rsidR="00725AC0" w:rsidRPr="00D52CAF" w:rsidRDefault="00725AC0" w:rsidP="006734C7">
      <w:pPr>
        <w:numPr>
          <w:ilvl w:val="12"/>
          <w:numId w:val="0"/>
        </w:numPr>
        <w:tabs>
          <w:tab w:val="left" w:pos="6237"/>
        </w:tabs>
        <w:spacing w:after="0" w:line="240" w:lineRule="auto"/>
        <w:ind w:left="-9014"/>
        <w:jc w:val="center"/>
        <w:rPr>
          <w:rFonts w:ascii="Arial" w:eastAsia="Times New Roman" w:hAnsi="Arial" w:cs="Arial"/>
          <w:b/>
          <w:sz w:val="20"/>
          <w:szCs w:val="20"/>
          <w:lang w:eastAsia="sl-SI"/>
        </w:rPr>
      </w:pPr>
    </w:p>
    <w:p w14:paraId="61D7AC27" w14:textId="77777777" w:rsidR="006855EE" w:rsidRPr="00D52CAF" w:rsidRDefault="006855EE" w:rsidP="006855EE">
      <w:pPr>
        <w:pStyle w:val="BodyText21"/>
        <w:jc w:val="center"/>
        <w:rPr>
          <w:rFonts w:cs="Arial"/>
          <w:sz w:val="20"/>
        </w:rPr>
      </w:pPr>
      <w:r w:rsidRPr="00D52CAF">
        <w:rPr>
          <w:rFonts w:cs="Arial"/>
          <w:sz w:val="20"/>
        </w:rPr>
        <w:t>PLAČILO ZA DOGOVORJENA DELA</w:t>
      </w:r>
    </w:p>
    <w:p w14:paraId="29F431E8" w14:textId="77777777" w:rsidR="006855EE" w:rsidRPr="00D52CAF" w:rsidRDefault="006855EE" w:rsidP="00F9040C">
      <w:pPr>
        <w:pStyle w:val="Odstavekseznama"/>
        <w:numPr>
          <w:ilvl w:val="0"/>
          <w:numId w:val="35"/>
        </w:numPr>
        <w:spacing w:after="0" w:line="276" w:lineRule="auto"/>
        <w:jc w:val="center"/>
        <w:rPr>
          <w:rFonts w:ascii="Arial" w:hAnsi="Arial" w:cs="Arial"/>
          <w:sz w:val="20"/>
          <w:szCs w:val="20"/>
        </w:rPr>
      </w:pPr>
      <w:r w:rsidRPr="00D52CAF">
        <w:rPr>
          <w:rFonts w:ascii="Arial" w:hAnsi="Arial" w:cs="Arial"/>
          <w:sz w:val="20"/>
          <w:szCs w:val="20"/>
        </w:rPr>
        <w:t>člen</w:t>
      </w:r>
    </w:p>
    <w:p w14:paraId="182B4DAD" w14:textId="77777777" w:rsidR="006855EE" w:rsidRPr="00D52CAF" w:rsidRDefault="006855EE" w:rsidP="006855EE">
      <w:pPr>
        <w:pStyle w:val="BodyText21"/>
        <w:rPr>
          <w:rFonts w:cs="Arial"/>
          <w:sz w:val="20"/>
        </w:rPr>
      </w:pPr>
    </w:p>
    <w:p w14:paraId="504FA8C2" w14:textId="77777777" w:rsidR="006855EE" w:rsidRPr="00D52CAF" w:rsidRDefault="006855EE" w:rsidP="006855EE">
      <w:pPr>
        <w:pStyle w:val="Tablecaption0"/>
        <w:shd w:val="clear" w:color="auto" w:fill="auto"/>
        <w:spacing w:line="240" w:lineRule="auto"/>
        <w:jc w:val="both"/>
        <w:rPr>
          <w:b w:val="0"/>
          <w:sz w:val="20"/>
          <w:szCs w:val="20"/>
        </w:rPr>
      </w:pPr>
      <w:r w:rsidRPr="00D52CAF">
        <w:rPr>
          <w:b w:val="0"/>
          <w:color w:val="000000"/>
          <w:sz w:val="20"/>
          <w:szCs w:val="20"/>
          <w:lang w:bidi="sl-SI"/>
        </w:rPr>
        <w:t xml:space="preserve">Pogodbena vrednost zajema vse stroške izvajalca za izdelavo projektne in druge dokumentacije v obsegu in obliki v skladu z veljavno zakonodajo s področja graditve objektov, veljavnimi predpisi, standardi in pravili stroke ter vse stroške izvajalca za izvedbo vseh ostalih pogodbenih del, vključno z izdelavo BIM modela, vodenjem in koordinacijo izdelave projektne dokumentacije, pridobivanjem projektnih in drugih pogojev, pridobivanjem mnenj in gradbenega dovoljenja, pridobivanjem soglasij, pripravo in oddajo vloge za odmero komunalnega prispevka  in sodelovanjem v postopku pridobitve uporabnega dovoljenja. </w:t>
      </w:r>
      <w:r w:rsidRPr="00D52CAF">
        <w:rPr>
          <w:rFonts w:eastAsia="Garamond"/>
          <w:b w:val="0"/>
          <w:bCs w:val="0"/>
          <w:color w:val="000000"/>
          <w:sz w:val="20"/>
          <w:szCs w:val="20"/>
          <w:lang w:bidi="sl-SI"/>
        </w:rPr>
        <w:t xml:space="preserve">Sodelovanje pri reviziji PZI je </w:t>
      </w:r>
      <w:r w:rsidRPr="00D52CAF">
        <w:rPr>
          <w:b w:val="0"/>
          <w:sz w:val="20"/>
          <w:szCs w:val="20"/>
        </w:rPr>
        <w:t xml:space="preserve">že vključeno v </w:t>
      </w:r>
      <w:r w:rsidRPr="00D52CAF">
        <w:rPr>
          <w:rFonts w:eastAsia="Garamond"/>
          <w:b w:val="0"/>
          <w:bCs w:val="0"/>
          <w:color w:val="000000"/>
          <w:sz w:val="20"/>
          <w:szCs w:val="20"/>
          <w:lang w:bidi="sl-SI"/>
        </w:rPr>
        <w:t>ceno faze PZI.</w:t>
      </w:r>
    </w:p>
    <w:p w14:paraId="1B09FC30" w14:textId="77777777" w:rsidR="0032408E" w:rsidRPr="00D52CAF" w:rsidRDefault="0032408E" w:rsidP="006734C7">
      <w:pPr>
        <w:numPr>
          <w:ilvl w:val="12"/>
          <w:numId w:val="0"/>
        </w:numPr>
        <w:tabs>
          <w:tab w:val="left" w:pos="6237"/>
        </w:tabs>
        <w:spacing w:after="0" w:line="240" w:lineRule="auto"/>
        <w:ind w:left="-9014"/>
        <w:jc w:val="center"/>
        <w:rPr>
          <w:rFonts w:ascii="Arial" w:eastAsia="Times New Roman" w:hAnsi="Arial" w:cs="Arial"/>
          <w:b/>
          <w:sz w:val="20"/>
          <w:szCs w:val="20"/>
          <w:lang w:eastAsia="sl-SI"/>
        </w:rPr>
      </w:pPr>
    </w:p>
    <w:p w14:paraId="691C6B84" w14:textId="77777777" w:rsidR="006213EB" w:rsidRPr="00D52CAF" w:rsidRDefault="006213EB" w:rsidP="006213EB">
      <w:pPr>
        <w:widowControl w:val="0"/>
        <w:suppressAutoHyphens/>
        <w:autoSpaceDN w:val="0"/>
        <w:spacing w:after="240" w:line="240" w:lineRule="auto"/>
        <w:jc w:val="both"/>
        <w:textAlignment w:val="baseline"/>
        <w:rPr>
          <w:rFonts w:ascii="Arial" w:eastAsia="SimSun" w:hAnsi="Arial" w:cs="Arial"/>
          <w:kern w:val="3"/>
          <w:sz w:val="20"/>
          <w:szCs w:val="20"/>
          <w:lang w:eastAsia="zh-CN" w:bidi="hi-IN"/>
        </w:rPr>
      </w:pPr>
      <w:r w:rsidRPr="00D52CAF">
        <w:rPr>
          <w:rFonts w:ascii="Arial" w:eastAsia="SimSun" w:hAnsi="Arial" w:cs="Arial"/>
          <w:kern w:val="3"/>
          <w:sz w:val="20"/>
          <w:szCs w:val="20"/>
          <w:lang w:eastAsia="zh-CN" w:bidi="hi-IN"/>
        </w:rPr>
        <w:t xml:space="preserve">V storitvi in ceni morajo biti vključene vse korekture projektne dokumentacije, ki bodo nastale na podlagi zahtev revizijskega poročila. Izvajalec bo v času izdelave projektne dokumentacije upošteval upravičene pripombe naročnika in jih tudi odpravil, če projektne rešitve ne bodo usklajene s projektno nalogo, razpisno dokumentacijo, pa tudi če projektne rešitve ne bodo predvidevale funkcionalnih in kvalitetnih rešitev, ki veljajo za tovrstne objekte, kar ne sme vplivati na posamezne roke in na končni pogodbeni rok. </w:t>
      </w:r>
    </w:p>
    <w:p w14:paraId="02559BFF" w14:textId="77777777" w:rsidR="006855EE" w:rsidRPr="00D52CAF" w:rsidRDefault="006855EE" w:rsidP="00354A84">
      <w:pPr>
        <w:jc w:val="both"/>
        <w:rPr>
          <w:rFonts w:ascii="Arial" w:hAnsi="Arial" w:cs="Arial"/>
          <w:sz w:val="20"/>
          <w:szCs w:val="20"/>
        </w:rPr>
      </w:pPr>
      <w:r w:rsidRPr="00D52CAF">
        <w:rPr>
          <w:rFonts w:ascii="Arial" w:hAnsi="Arial" w:cs="Arial"/>
          <w:color w:val="000000"/>
          <w:sz w:val="20"/>
          <w:szCs w:val="20"/>
          <w:lang w:bidi="sl-SI"/>
        </w:rPr>
        <w:t xml:space="preserve">V ceni so zajeti tudi vsi materialni stroški izvajalca in izdelava in predaja kompletne projektne dokumentacije </w:t>
      </w:r>
      <w:r w:rsidRPr="00D52CAF">
        <w:rPr>
          <w:rFonts w:ascii="Arial" w:hAnsi="Arial" w:cs="Arial"/>
          <w:sz w:val="20"/>
          <w:szCs w:val="20"/>
        </w:rPr>
        <w:t>4</w:t>
      </w:r>
      <w:r w:rsidR="0015756A">
        <w:rPr>
          <w:rFonts w:ascii="Arial" w:hAnsi="Arial" w:cs="Arial"/>
          <w:sz w:val="20"/>
          <w:szCs w:val="20"/>
        </w:rPr>
        <w:t xml:space="preserve"> (štirih)</w:t>
      </w:r>
      <w:r w:rsidRPr="00D52CAF">
        <w:rPr>
          <w:rFonts w:ascii="Arial" w:hAnsi="Arial" w:cs="Arial"/>
          <w:sz w:val="20"/>
          <w:szCs w:val="20"/>
        </w:rPr>
        <w:t xml:space="preserve"> izvodih v mapah ter v 2 (dveh)  izvodih v elektronski obliki (CD, DVD ali USB medij) v obliki zapisa doc., tabele in predračun/popisi s količinami v obliki zapisa *.</w:t>
      </w:r>
      <w:proofErr w:type="spellStart"/>
      <w:r w:rsidRPr="00D52CAF">
        <w:rPr>
          <w:rFonts w:ascii="Arial" w:hAnsi="Arial" w:cs="Arial"/>
          <w:sz w:val="20"/>
          <w:szCs w:val="20"/>
        </w:rPr>
        <w:t>xls</w:t>
      </w:r>
      <w:proofErr w:type="spellEnd"/>
      <w:r w:rsidRPr="00D52CAF">
        <w:rPr>
          <w:rFonts w:ascii="Arial" w:hAnsi="Arial" w:cs="Arial"/>
          <w:sz w:val="20"/>
          <w:szCs w:val="20"/>
        </w:rPr>
        <w:t xml:space="preserve"> in načrti v obliki zapisa, ki bo povezljiv s programom </w:t>
      </w:r>
      <w:proofErr w:type="spellStart"/>
      <w:r w:rsidRPr="00D52CAF">
        <w:rPr>
          <w:rFonts w:ascii="Arial" w:hAnsi="Arial" w:cs="Arial"/>
          <w:sz w:val="20"/>
          <w:szCs w:val="20"/>
        </w:rPr>
        <w:t>Archicad</w:t>
      </w:r>
      <w:proofErr w:type="spellEnd"/>
      <w:r w:rsidRPr="00D52CAF">
        <w:rPr>
          <w:rFonts w:ascii="Arial" w:hAnsi="Arial" w:cs="Arial"/>
          <w:sz w:val="20"/>
          <w:szCs w:val="20"/>
        </w:rPr>
        <w:t xml:space="preserve"> in </w:t>
      </w:r>
      <w:proofErr w:type="spellStart"/>
      <w:r w:rsidRPr="00D52CAF">
        <w:rPr>
          <w:rFonts w:ascii="Arial" w:hAnsi="Arial" w:cs="Arial"/>
          <w:sz w:val="20"/>
          <w:szCs w:val="20"/>
        </w:rPr>
        <w:t>AutoCAD</w:t>
      </w:r>
      <w:proofErr w:type="spellEnd"/>
      <w:r w:rsidRPr="00D52CAF">
        <w:rPr>
          <w:rFonts w:ascii="Arial" w:hAnsi="Arial" w:cs="Arial"/>
          <w:sz w:val="20"/>
          <w:szCs w:val="20"/>
        </w:rPr>
        <w:t xml:space="preserve"> (*.</w:t>
      </w:r>
      <w:proofErr w:type="spellStart"/>
      <w:r w:rsidRPr="00D52CAF">
        <w:rPr>
          <w:rFonts w:ascii="Arial" w:hAnsi="Arial" w:cs="Arial"/>
          <w:sz w:val="20"/>
          <w:szCs w:val="20"/>
        </w:rPr>
        <w:t>dwg</w:t>
      </w:r>
      <w:proofErr w:type="spellEnd"/>
      <w:r w:rsidRPr="00D52CAF">
        <w:rPr>
          <w:rFonts w:ascii="Arial" w:hAnsi="Arial" w:cs="Arial"/>
          <w:sz w:val="20"/>
          <w:szCs w:val="20"/>
        </w:rPr>
        <w:t xml:space="preserve"> ali *.</w:t>
      </w:r>
      <w:proofErr w:type="spellStart"/>
      <w:r w:rsidRPr="00D52CAF">
        <w:rPr>
          <w:rFonts w:ascii="Arial" w:hAnsi="Arial" w:cs="Arial"/>
          <w:sz w:val="20"/>
          <w:szCs w:val="20"/>
        </w:rPr>
        <w:t>dxf</w:t>
      </w:r>
      <w:proofErr w:type="spellEnd"/>
      <w:r w:rsidRPr="00D52CAF">
        <w:rPr>
          <w:rFonts w:ascii="Arial" w:hAnsi="Arial" w:cs="Arial"/>
          <w:sz w:val="20"/>
          <w:szCs w:val="20"/>
        </w:rPr>
        <w:t>) in vse našteto tudi v *.</w:t>
      </w:r>
      <w:proofErr w:type="spellStart"/>
      <w:r w:rsidRPr="00D52CAF">
        <w:rPr>
          <w:rFonts w:ascii="Arial" w:hAnsi="Arial" w:cs="Arial"/>
          <w:sz w:val="20"/>
          <w:szCs w:val="20"/>
        </w:rPr>
        <w:t>pdf</w:t>
      </w:r>
      <w:proofErr w:type="spellEnd"/>
      <w:r w:rsidRPr="00D52CAF">
        <w:rPr>
          <w:rFonts w:ascii="Arial" w:hAnsi="Arial" w:cs="Arial"/>
          <w:sz w:val="20"/>
          <w:szCs w:val="20"/>
        </w:rPr>
        <w:t xml:space="preserve"> obliki. </w:t>
      </w:r>
    </w:p>
    <w:p w14:paraId="3759B193" w14:textId="77777777" w:rsidR="006855EE" w:rsidRPr="00D52CAF" w:rsidRDefault="006855EE" w:rsidP="006855EE">
      <w:pPr>
        <w:pStyle w:val="Tablecaption0"/>
        <w:shd w:val="clear" w:color="auto" w:fill="auto"/>
        <w:spacing w:line="240" w:lineRule="auto"/>
        <w:jc w:val="both"/>
        <w:rPr>
          <w:rFonts w:eastAsia="Times New Roman"/>
          <w:b w:val="0"/>
          <w:sz w:val="20"/>
          <w:szCs w:val="20"/>
          <w:lang w:eastAsia="sl-SI"/>
        </w:rPr>
      </w:pPr>
      <w:r w:rsidRPr="00D52CAF">
        <w:rPr>
          <w:rFonts w:eastAsia="Times New Roman"/>
          <w:b w:val="0"/>
          <w:sz w:val="20"/>
          <w:szCs w:val="20"/>
          <w:lang w:eastAsia="sl-SI"/>
        </w:rPr>
        <w:t xml:space="preserve">Cena storitev po tej pogodbi znaša: </w:t>
      </w:r>
    </w:p>
    <w:p w14:paraId="06FE282D" w14:textId="77777777" w:rsidR="006855EE" w:rsidRPr="00D52CAF" w:rsidRDefault="006855EE" w:rsidP="006855EE">
      <w:pPr>
        <w:pStyle w:val="Tablecaption0"/>
        <w:shd w:val="clear" w:color="auto" w:fill="auto"/>
        <w:spacing w:line="240" w:lineRule="auto"/>
        <w:jc w:val="both"/>
        <w:rPr>
          <w:rFonts w:eastAsia="Times New Roman"/>
          <w:b w:val="0"/>
          <w:sz w:val="20"/>
          <w:szCs w:val="20"/>
          <w:lang w:eastAsia="sl-SI"/>
        </w:rPr>
      </w:pPr>
    </w:p>
    <w:tbl>
      <w:tblPr>
        <w:tblW w:w="8958" w:type="dxa"/>
        <w:tblInd w:w="9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747"/>
        <w:gridCol w:w="4536"/>
        <w:gridCol w:w="1276"/>
        <w:gridCol w:w="1275"/>
        <w:gridCol w:w="1124"/>
      </w:tblGrid>
      <w:tr w:rsidR="003D0E21" w:rsidRPr="00D52CAF" w14:paraId="5CDD1FCA" w14:textId="77777777" w:rsidTr="00C57AF8">
        <w:trPr>
          <w:trHeight w:val="315"/>
        </w:trPr>
        <w:tc>
          <w:tcPr>
            <w:tcW w:w="747" w:type="dxa"/>
            <w:shd w:val="clear" w:color="000000" w:fill="D9E2F3"/>
          </w:tcPr>
          <w:p w14:paraId="5F57FCAB" w14:textId="77777777" w:rsidR="003D0E21" w:rsidRPr="00D52CAF" w:rsidRDefault="003D0E21" w:rsidP="00BC1417">
            <w:pPr>
              <w:spacing w:after="0" w:line="240" w:lineRule="auto"/>
              <w:rPr>
                <w:rFonts w:ascii="Arial" w:eastAsia="Times New Roman" w:hAnsi="Arial" w:cs="Arial"/>
                <w:b/>
                <w:sz w:val="20"/>
                <w:szCs w:val="20"/>
              </w:rPr>
            </w:pPr>
            <w:proofErr w:type="spellStart"/>
            <w:r w:rsidRPr="00D52CAF">
              <w:rPr>
                <w:rFonts w:ascii="Arial" w:eastAsia="Times New Roman" w:hAnsi="Arial" w:cs="Arial"/>
                <w:b/>
                <w:sz w:val="20"/>
                <w:szCs w:val="20"/>
              </w:rPr>
              <w:t>Zap</w:t>
            </w:r>
            <w:proofErr w:type="spellEnd"/>
            <w:r w:rsidRPr="00D52CAF">
              <w:rPr>
                <w:rFonts w:ascii="Arial" w:eastAsia="Times New Roman" w:hAnsi="Arial" w:cs="Arial"/>
                <w:b/>
                <w:sz w:val="20"/>
                <w:szCs w:val="20"/>
              </w:rPr>
              <w:t>. št.</w:t>
            </w:r>
          </w:p>
        </w:tc>
        <w:tc>
          <w:tcPr>
            <w:tcW w:w="4536" w:type="dxa"/>
            <w:shd w:val="clear" w:color="000000" w:fill="D9E2F3"/>
            <w:vAlign w:val="center"/>
            <w:hideMark/>
          </w:tcPr>
          <w:p w14:paraId="4D852069" w14:textId="77777777" w:rsidR="003D0E21" w:rsidRPr="00D52CAF" w:rsidRDefault="003D0E21" w:rsidP="00BC1417">
            <w:pPr>
              <w:spacing w:after="0" w:line="240" w:lineRule="auto"/>
              <w:rPr>
                <w:rFonts w:ascii="Arial" w:eastAsia="Times New Roman" w:hAnsi="Arial" w:cs="Arial"/>
                <w:b/>
                <w:sz w:val="20"/>
                <w:szCs w:val="20"/>
              </w:rPr>
            </w:pPr>
            <w:r w:rsidRPr="00D52CAF">
              <w:rPr>
                <w:rFonts w:ascii="Arial" w:eastAsia="Times New Roman" w:hAnsi="Arial" w:cs="Arial"/>
                <w:b/>
                <w:sz w:val="20"/>
                <w:szCs w:val="20"/>
              </w:rPr>
              <w:t>VRSTA DEL</w:t>
            </w:r>
          </w:p>
        </w:tc>
        <w:tc>
          <w:tcPr>
            <w:tcW w:w="1276" w:type="dxa"/>
            <w:tcBorders>
              <w:bottom w:val="single" w:sz="8" w:space="0" w:color="auto"/>
            </w:tcBorders>
            <w:shd w:val="clear" w:color="000000" w:fill="D9E2F3"/>
            <w:vAlign w:val="center"/>
            <w:hideMark/>
          </w:tcPr>
          <w:p w14:paraId="07393264" w14:textId="77777777" w:rsidR="003D0E21" w:rsidRPr="00D52CAF" w:rsidRDefault="003D0E21" w:rsidP="00BC1417">
            <w:pPr>
              <w:spacing w:after="0" w:line="240" w:lineRule="auto"/>
              <w:jc w:val="center"/>
              <w:rPr>
                <w:rFonts w:ascii="Arial" w:eastAsia="Times New Roman" w:hAnsi="Arial" w:cs="Arial"/>
                <w:b/>
                <w:bCs/>
                <w:sz w:val="20"/>
                <w:szCs w:val="20"/>
              </w:rPr>
            </w:pPr>
            <w:r w:rsidRPr="00D52CAF">
              <w:rPr>
                <w:rFonts w:ascii="Arial" w:eastAsia="Times New Roman" w:hAnsi="Arial" w:cs="Arial"/>
                <w:b/>
                <w:bCs/>
                <w:sz w:val="20"/>
                <w:szCs w:val="20"/>
              </w:rPr>
              <w:t>CENA BREZ DDV</w:t>
            </w:r>
          </w:p>
        </w:tc>
        <w:tc>
          <w:tcPr>
            <w:tcW w:w="1275" w:type="dxa"/>
            <w:tcBorders>
              <w:bottom w:val="single" w:sz="8" w:space="0" w:color="auto"/>
            </w:tcBorders>
            <w:shd w:val="clear" w:color="000000" w:fill="D9E2F3"/>
            <w:vAlign w:val="center"/>
            <w:hideMark/>
          </w:tcPr>
          <w:p w14:paraId="384EDC6D" w14:textId="77777777" w:rsidR="003D0E21" w:rsidRPr="00D52CAF" w:rsidRDefault="003D0E21" w:rsidP="00BC1417">
            <w:pPr>
              <w:spacing w:after="0" w:line="240" w:lineRule="auto"/>
              <w:jc w:val="both"/>
              <w:rPr>
                <w:rFonts w:ascii="Arial" w:eastAsia="Times New Roman" w:hAnsi="Arial" w:cs="Arial"/>
                <w:b/>
                <w:bCs/>
                <w:sz w:val="20"/>
                <w:szCs w:val="20"/>
              </w:rPr>
            </w:pPr>
            <w:r w:rsidRPr="00D52CAF">
              <w:rPr>
                <w:rFonts w:ascii="Arial" w:eastAsia="Times New Roman" w:hAnsi="Arial" w:cs="Arial"/>
                <w:b/>
                <w:bCs/>
                <w:sz w:val="20"/>
                <w:szCs w:val="20"/>
              </w:rPr>
              <w:t>DDV – 22 %</w:t>
            </w:r>
          </w:p>
        </w:tc>
        <w:tc>
          <w:tcPr>
            <w:tcW w:w="1124" w:type="dxa"/>
            <w:tcBorders>
              <w:bottom w:val="single" w:sz="8" w:space="0" w:color="auto"/>
            </w:tcBorders>
            <w:shd w:val="clear" w:color="000000" w:fill="D9E2F3"/>
            <w:vAlign w:val="center"/>
            <w:hideMark/>
          </w:tcPr>
          <w:p w14:paraId="446B20FB" w14:textId="77777777" w:rsidR="003D0E21" w:rsidRPr="00D52CAF" w:rsidRDefault="003D0E21" w:rsidP="00BC1417">
            <w:pPr>
              <w:spacing w:after="0" w:line="240" w:lineRule="auto"/>
              <w:jc w:val="both"/>
              <w:rPr>
                <w:rFonts w:ascii="Arial" w:eastAsia="Times New Roman" w:hAnsi="Arial" w:cs="Arial"/>
                <w:b/>
                <w:bCs/>
                <w:sz w:val="20"/>
                <w:szCs w:val="20"/>
              </w:rPr>
            </w:pPr>
            <w:r w:rsidRPr="00D52CAF">
              <w:rPr>
                <w:rFonts w:ascii="Arial" w:eastAsia="Times New Roman" w:hAnsi="Arial" w:cs="Arial"/>
                <w:b/>
                <w:bCs/>
                <w:sz w:val="20"/>
                <w:szCs w:val="20"/>
              </w:rPr>
              <w:t>CENA Z DDV</w:t>
            </w:r>
          </w:p>
        </w:tc>
      </w:tr>
      <w:tr w:rsidR="003D0E21" w:rsidRPr="00D52CAF" w14:paraId="5EB8F9E7" w14:textId="77777777" w:rsidTr="00C57AF8">
        <w:trPr>
          <w:trHeight w:val="989"/>
        </w:trPr>
        <w:tc>
          <w:tcPr>
            <w:tcW w:w="747" w:type="dxa"/>
            <w:tcBorders>
              <w:top w:val="single" w:sz="4" w:space="0" w:color="auto"/>
              <w:left w:val="single" w:sz="4" w:space="0" w:color="auto"/>
              <w:bottom w:val="single" w:sz="4" w:space="0" w:color="auto"/>
              <w:right w:val="single" w:sz="4" w:space="0" w:color="auto"/>
            </w:tcBorders>
          </w:tcPr>
          <w:p w14:paraId="2A1963B9" w14:textId="77777777" w:rsidR="003D0E21" w:rsidRPr="00D52CAF" w:rsidRDefault="003D0E21" w:rsidP="009C34CB">
            <w:pPr>
              <w:spacing w:after="0" w:line="240" w:lineRule="auto"/>
              <w:rPr>
                <w:rFonts w:ascii="Arial" w:hAnsi="Arial" w:cs="Arial"/>
                <w:bCs/>
                <w:sz w:val="20"/>
                <w:szCs w:val="20"/>
              </w:rPr>
            </w:pPr>
            <w:r w:rsidRPr="00D52CAF">
              <w:rPr>
                <w:rFonts w:ascii="Arial" w:hAnsi="Arial" w:cs="Arial"/>
                <w:bCs/>
                <w:sz w:val="20"/>
                <w:szCs w:val="20"/>
              </w:rPr>
              <w:t>1.</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2B1373CB" w14:textId="77777777" w:rsidR="003D0E21" w:rsidRPr="007E1F5E" w:rsidRDefault="00116EA3" w:rsidP="009C34CB">
            <w:pPr>
              <w:spacing w:after="0" w:line="240" w:lineRule="auto"/>
              <w:rPr>
                <w:rFonts w:ascii="Arial" w:eastAsia="Times New Roman" w:hAnsi="Arial" w:cs="Arial"/>
                <w:b/>
                <w:sz w:val="20"/>
                <w:szCs w:val="20"/>
              </w:rPr>
            </w:pPr>
            <w:r w:rsidRPr="007E1F5E">
              <w:rPr>
                <w:rFonts w:ascii="Arial" w:eastAsia="Times New Roman" w:hAnsi="Arial" w:cs="Arial"/>
                <w:b/>
                <w:sz w:val="20"/>
                <w:szCs w:val="20"/>
              </w:rPr>
              <w:t>Projektna dokumentacija - idejna zasnova (IZP) za objekt in za zunanjo, prometno in komunalno ureditev</w:t>
            </w:r>
          </w:p>
        </w:tc>
        <w:tc>
          <w:tcPr>
            <w:tcW w:w="1276" w:type="dxa"/>
            <w:shd w:val="clear" w:color="auto" w:fill="auto"/>
            <w:vAlign w:val="center"/>
          </w:tcPr>
          <w:p w14:paraId="244E0671" w14:textId="77777777" w:rsidR="003D0E21" w:rsidRPr="00D52CAF" w:rsidRDefault="003D0E21" w:rsidP="009C34CB">
            <w:pPr>
              <w:spacing w:after="0" w:line="240" w:lineRule="auto"/>
              <w:rPr>
                <w:rFonts w:ascii="Arial" w:eastAsia="Times New Roman" w:hAnsi="Arial" w:cs="Arial"/>
                <w:b/>
                <w:bCs/>
                <w:sz w:val="20"/>
                <w:szCs w:val="20"/>
              </w:rPr>
            </w:pPr>
          </w:p>
        </w:tc>
        <w:tc>
          <w:tcPr>
            <w:tcW w:w="1275" w:type="dxa"/>
            <w:shd w:val="clear" w:color="auto" w:fill="auto"/>
            <w:vAlign w:val="center"/>
          </w:tcPr>
          <w:p w14:paraId="6059F2C4" w14:textId="77777777" w:rsidR="003D0E21" w:rsidRPr="00D52CAF" w:rsidRDefault="003D0E21" w:rsidP="009C34CB">
            <w:pPr>
              <w:spacing w:after="0" w:line="240" w:lineRule="auto"/>
              <w:jc w:val="right"/>
              <w:rPr>
                <w:rFonts w:ascii="Arial" w:eastAsia="Times New Roman" w:hAnsi="Arial" w:cs="Arial"/>
                <w:b/>
                <w:bCs/>
                <w:sz w:val="20"/>
                <w:szCs w:val="20"/>
              </w:rPr>
            </w:pPr>
          </w:p>
        </w:tc>
        <w:tc>
          <w:tcPr>
            <w:tcW w:w="1124" w:type="dxa"/>
            <w:shd w:val="clear" w:color="auto" w:fill="auto"/>
            <w:vAlign w:val="center"/>
          </w:tcPr>
          <w:p w14:paraId="75C3419C" w14:textId="77777777" w:rsidR="003D0E21" w:rsidRPr="00D52CAF" w:rsidRDefault="003D0E21" w:rsidP="009C34CB">
            <w:pPr>
              <w:spacing w:after="0" w:line="240" w:lineRule="auto"/>
              <w:jc w:val="right"/>
              <w:rPr>
                <w:rFonts w:ascii="Arial" w:eastAsia="Times New Roman" w:hAnsi="Arial" w:cs="Arial"/>
                <w:b/>
                <w:bCs/>
                <w:sz w:val="20"/>
                <w:szCs w:val="20"/>
              </w:rPr>
            </w:pPr>
          </w:p>
        </w:tc>
      </w:tr>
      <w:tr w:rsidR="003D0E21" w:rsidRPr="00D52CAF" w14:paraId="3BA33127" w14:textId="77777777" w:rsidTr="00C57AF8">
        <w:trPr>
          <w:trHeight w:val="989"/>
        </w:trPr>
        <w:tc>
          <w:tcPr>
            <w:tcW w:w="747" w:type="dxa"/>
            <w:tcBorders>
              <w:top w:val="single" w:sz="4" w:space="0" w:color="auto"/>
              <w:left w:val="single" w:sz="4" w:space="0" w:color="auto"/>
              <w:bottom w:val="single" w:sz="4" w:space="0" w:color="auto"/>
              <w:right w:val="single" w:sz="4" w:space="0" w:color="auto"/>
            </w:tcBorders>
          </w:tcPr>
          <w:p w14:paraId="7957F30C" w14:textId="77777777" w:rsidR="003D0E21" w:rsidRPr="00D52CAF" w:rsidRDefault="003D0E21" w:rsidP="009C34CB">
            <w:pPr>
              <w:spacing w:after="0" w:line="240" w:lineRule="auto"/>
              <w:rPr>
                <w:rFonts w:ascii="Arial" w:hAnsi="Arial" w:cs="Arial"/>
                <w:bCs/>
                <w:sz w:val="20"/>
                <w:szCs w:val="20"/>
              </w:rPr>
            </w:pPr>
            <w:r w:rsidRPr="00D52CAF">
              <w:rPr>
                <w:rFonts w:ascii="Arial" w:hAnsi="Arial" w:cs="Arial"/>
                <w:bCs/>
                <w:sz w:val="20"/>
                <w:szCs w:val="20"/>
              </w:rPr>
              <w:lastRenderedPageBreak/>
              <w:t>2.</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3E141549" w14:textId="77777777" w:rsidR="003D0E21" w:rsidRPr="007E1F5E" w:rsidRDefault="003D0E21" w:rsidP="009C34CB">
            <w:pPr>
              <w:spacing w:after="0" w:line="240" w:lineRule="auto"/>
              <w:rPr>
                <w:rFonts w:ascii="Arial" w:eastAsia="Times New Roman" w:hAnsi="Arial" w:cs="Arial"/>
                <w:b/>
                <w:sz w:val="20"/>
                <w:szCs w:val="20"/>
              </w:rPr>
            </w:pPr>
            <w:r w:rsidRPr="007E1F5E">
              <w:rPr>
                <w:rFonts w:ascii="Arial" w:hAnsi="Arial" w:cs="Arial"/>
                <w:b/>
                <w:sz w:val="20"/>
                <w:szCs w:val="20"/>
              </w:rPr>
              <w:t>Projektna dokumentacija za pridobitev projektnih in drugih pogojev (DPP), usklajena s projektnimi in drugimi pogoji</w:t>
            </w:r>
          </w:p>
        </w:tc>
        <w:tc>
          <w:tcPr>
            <w:tcW w:w="1276" w:type="dxa"/>
            <w:shd w:val="clear" w:color="auto" w:fill="auto"/>
            <w:vAlign w:val="center"/>
          </w:tcPr>
          <w:p w14:paraId="23816A29" w14:textId="77777777" w:rsidR="003D0E21" w:rsidRPr="00D52CAF" w:rsidRDefault="003D0E21" w:rsidP="009C34CB">
            <w:pPr>
              <w:spacing w:after="0" w:line="240" w:lineRule="auto"/>
              <w:rPr>
                <w:rFonts w:ascii="Arial" w:eastAsia="Times New Roman" w:hAnsi="Arial" w:cs="Arial"/>
                <w:b/>
                <w:bCs/>
                <w:sz w:val="20"/>
                <w:szCs w:val="20"/>
              </w:rPr>
            </w:pPr>
          </w:p>
        </w:tc>
        <w:tc>
          <w:tcPr>
            <w:tcW w:w="1275" w:type="dxa"/>
            <w:shd w:val="clear" w:color="auto" w:fill="auto"/>
            <w:vAlign w:val="center"/>
          </w:tcPr>
          <w:p w14:paraId="36D27C2A" w14:textId="77777777" w:rsidR="003D0E21" w:rsidRPr="00D52CAF" w:rsidRDefault="003D0E21" w:rsidP="009C34CB">
            <w:pPr>
              <w:spacing w:after="0" w:line="240" w:lineRule="auto"/>
              <w:jc w:val="right"/>
              <w:rPr>
                <w:rFonts w:ascii="Arial" w:eastAsia="Times New Roman" w:hAnsi="Arial" w:cs="Arial"/>
                <w:b/>
                <w:bCs/>
                <w:sz w:val="20"/>
                <w:szCs w:val="20"/>
              </w:rPr>
            </w:pPr>
          </w:p>
        </w:tc>
        <w:tc>
          <w:tcPr>
            <w:tcW w:w="1124" w:type="dxa"/>
            <w:shd w:val="clear" w:color="auto" w:fill="auto"/>
            <w:vAlign w:val="center"/>
          </w:tcPr>
          <w:p w14:paraId="43F225DC" w14:textId="77777777" w:rsidR="003D0E21" w:rsidRPr="00D52CAF" w:rsidRDefault="003D0E21" w:rsidP="009C34CB">
            <w:pPr>
              <w:spacing w:after="0" w:line="240" w:lineRule="auto"/>
              <w:jc w:val="right"/>
              <w:rPr>
                <w:rFonts w:ascii="Arial" w:eastAsia="Times New Roman" w:hAnsi="Arial" w:cs="Arial"/>
                <w:b/>
                <w:bCs/>
                <w:sz w:val="20"/>
                <w:szCs w:val="20"/>
              </w:rPr>
            </w:pPr>
          </w:p>
        </w:tc>
      </w:tr>
      <w:tr w:rsidR="003D0E21" w:rsidRPr="00D52CAF" w14:paraId="624FA614" w14:textId="77777777" w:rsidTr="00C57AF8">
        <w:trPr>
          <w:trHeight w:val="989"/>
        </w:trPr>
        <w:tc>
          <w:tcPr>
            <w:tcW w:w="747" w:type="dxa"/>
            <w:tcBorders>
              <w:top w:val="single" w:sz="4" w:space="0" w:color="auto"/>
              <w:left w:val="single" w:sz="4" w:space="0" w:color="auto"/>
              <w:bottom w:val="single" w:sz="4" w:space="0" w:color="auto"/>
              <w:right w:val="single" w:sz="4" w:space="0" w:color="auto"/>
            </w:tcBorders>
          </w:tcPr>
          <w:p w14:paraId="7EA182E6" w14:textId="77777777" w:rsidR="003D0E21" w:rsidRPr="00D52CAF" w:rsidRDefault="003D0E21" w:rsidP="009C34CB">
            <w:pPr>
              <w:spacing w:after="0" w:line="240" w:lineRule="auto"/>
              <w:rPr>
                <w:rFonts w:ascii="Arial" w:hAnsi="Arial" w:cs="Arial"/>
                <w:bCs/>
                <w:sz w:val="20"/>
                <w:szCs w:val="20"/>
              </w:rPr>
            </w:pPr>
            <w:r w:rsidRPr="00D52CAF">
              <w:rPr>
                <w:rFonts w:ascii="Arial" w:hAnsi="Arial" w:cs="Arial"/>
                <w:bCs/>
                <w:sz w:val="20"/>
                <w:szCs w:val="20"/>
              </w:rPr>
              <w:t>3.</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1527BAAD" w14:textId="77777777" w:rsidR="003D0E21" w:rsidRDefault="00116EA3" w:rsidP="009C34CB">
            <w:pPr>
              <w:spacing w:after="0" w:line="240" w:lineRule="auto"/>
              <w:rPr>
                <w:rFonts w:ascii="Arial" w:eastAsia="Times New Roman" w:hAnsi="Arial" w:cs="Arial"/>
                <w:b/>
                <w:sz w:val="20"/>
                <w:szCs w:val="20"/>
              </w:rPr>
            </w:pPr>
            <w:r w:rsidRPr="007E1F5E">
              <w:rPr>
                <w:rFonts w:ascii="Arial" w:hAnsi="Arial" w:cs="Arial"/>
                <w:b/>
                <w:sz w:val="20"/>
                <w:szCs w:val="20"/>
              </w:rPr>
              <w:t xml:space="preserve">Projektna dokumentacija za pridobitev mnenj in gradbenega dovoljenja za rekonstrukcijo in rušitve (DGD) </w:t>
            </w:r>
            <w:r w:rsidRPr="007E1F5E">
              <w:rPr>
                <w:rFonts w:ascii="Arial" w:eastAsia="Times New Roman" w:hAnsi="Arial" w:cs="Arial"/>
                <w:b/>
                <w:sz w:val="20"/>
                <w:szCs w:val="20"/>
              </w:rPr>
              <w:t>in za zunanjo, prometno in komunalno ureditev</w:t>
            </w:r>
          </w:p>
          <w:p w14:paraId="303141E9" w14:textId="77777777" w:rsidR="00234FBF" w:rsidRPr="007E1F5E" w:rsidRDefault="00234FBF" w:rsidP="009C34CB">
            <w:pPr>
              <w:spacing w:after="0" w:line="240" w:lineRule="auto"/>
              <w:rPr>
                <w:rFonts w:ascii="Arial" w:eastAsia="Times New Roman" w:hAnsi="Arial" w:cs="Arial"/>
                <w:b/>
                <w:sz w:val="20"/>
                <w:szCs w:val="20"/>
              </w:rPr>
            </w:pPr>
          </w:p>
        </w:tc>
        <w:tc>
          <w:tcPr>
            <w:tcW w:w="1276" w:type="dxa"/>
            <w:shd w:val="clear" w:color="auto" w:fill="auto"/>
            <w:vAlign w:val="center"/>
          </w:tcPr>
          <w:p w14:paraId="6CBA50EC" w14:textId="77777777" w:rsidR="003D0E21" w:rsidRPr="00D52CAF" w:rsidRDefault="003D0E21" w:rsidP="009C34CB">
            <w:pPr>
              <w:spacing w:after="0" w:line="240" w:lineRule="auto"/>
              <w:rPr>
                <w:rFonts w:ascii="Arial" w:eastAsia="Times New Roman" w:hAnsi="Arial" w:cs="Arial"/>
                <w:b/>
                <w:bCs/>
                <w:sz w:val="20"/>
                <w:szCs w:val="20"/>
              </w:rPr>
            </w:pPr>
          </w:p>
        </w:tc>
        <w:tc>
          <w:tcPr>
            <w:tcW w:w="1275" w:type="dxa"/>
            <w:shd w:val="clear" w:color="auto" w:fill="auto"/>
            <w:vAlign w:val="center"/>
          </w:tcPr>
          <w:p w14:paraId="42BF604D" w14:textId="77777777" w:rsidR="003D0E21" w:rsidRPr="00D52CAF" w:rsidRDefault="003D0E21" w:rsidP="009C34CB">
            <w:pPr>
              <w:spacing w:after="0" w:line="240" w:lineRule="auto"/>
              <w:jc w:val="right"/>
              <w:rPr>
                <w:rFonts w:ascii="Arial" w:eastAsia="Times New Roman" w:hAnsi="Arial" w:cs="Arial"/>
                <w:b/>
                <w:bCs/>
                <w:sz w:val="20"/>
                <w:szCs w:val="20"/>
              </w:rPr>
            </w:pPr>
          </w:p>
        </w:tc>
        <w:tc>
          <w:tcPr>
            <w:tcW w:w="1124" w:type="dxa"/>
            <w:shd w:val="clear" w:color="auto" w:fill="auto"/>
            <w:vAlign w:val="center"/>
          </w:tcPr>
          <w:p w14:paraId="42DE3979" w14:textId="77777777" w:rsidR="003D0E21" w:rsidRPr="00D52CAF" w:rsidRDefault="003D0E21" w:rsidP="009C34CB">
            <w:pPr>
              <w:spacing w:after="0" w:line="240" w:lineRule="auto"/>
              <w:jc w:val="right"/>
              <w:rPr>
                <w:rFonts w:ascii="Arial" w:eastAsia="Times New Roman" w:hAnsi="Arial" w:cs="Arial"/>
                <w:b/>
                <w:bCs/>
                <w:sz w:val="20"/>
                <w:szCs w:val="20"/>
              </w:rPr>
            </w:pPr>
          </w:p>
        </w:tc>
      </w:tr>
      <w:tr w:rsidR="003D0E21" w:rsidRPr="00D52CAF" w14:paraId="26470A4A" w14:textId="77777777" w:rsidTr="00C57AF8">
        <w:trPr>
          <w:trHeight w:val="989"/>
        </w:trPr>
        <w:tc>
          <w:tcPr>
            <w:tcW w:w="747" w:type="dxa"/>
            <w:tcBorders>
              <w:top w:val="single" w:sz="4" w:space="0" w:color="auto"/>
              <w:left w:val="single" w:sz="4" w:space="0" w:color="auto"/>
              <w:bottom w:val="single" w:sz="4" w:space="0" w:color="auto"/>
              <w:right w:val="single" w:sz="4" w:space="0" w:color="auto"/>
            </w:tcBorders>
          </w:tcPr>
          <w:p w14:paraId="24A34647" w14:textId="77777777" w:rsidR="003D0E21" w:rsidRPr="00D52CAF" w:rsidRDefault="003D0E21" w:rsidP="009C34CB">
            <w:pPr>
              <w:widowControl w:val="0"/>
              <w:suppressAutoHyphens/>
              <w:autoSpaceDN w:val="0"/>
              <w:spacing w:after="0" w:line="240" w:lineRule="auto"/>
              <w:textAlignment w:val="baseline"/>
              <w:rPr>
                <w:rFonts w:ascii="Arial" w:hAnsi="Arial" w:cs="Arial"/>
                <w:bCs/>
                <w:sz w:val="20"/>
                <w:szCs w:val="20"/>
              </w:rPr>
            </w:pPr>
            <w:r w:rsidRPr="00D52CAF">
              <w:rPr>
                <w:rFonts w:ascii="Arial" w:hAnsi="Arial" w:cs="Arial"/>
                <w:bCs/>
                <w:sz w:val="20"/>
                <w:szCs w:val="20"/>
              </w:rPr>
              <w:t>4.</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26CBD2AF" w14:textId="77777777" w:rsidR="006F78E0" w:rsidRDefault="006F78E0" w:rsidP="00234FBF">
            <w:pPr>
              <w:spacing w:after="0" w:line="240" w:lineRule="auto"/>
              <w:rPr>
                <w:rFonts w:ascii="Arial" w:eastAsia="Times New Roman" w:hAnsi="Arial" w:cs="Arial"/>
                <w:b/>
                <w:sz w:val="20"/>
                <w:szCs w:val="20"/>
              </w:rPr>
            </w:pPr>
            <w:r w:rsidRPr="007E1F5E">
              <w:rPr>
                <w:rFonts w:ascii="Arial" w:hAnsi="Arial" w:cs="Arial"/>
                <w:b/>
                <w:sz w:val="20"/>
                <w:szCs w:val="20"/>
              </w:rPr>
              <w:t xml:space="preserve">Projektna dokumentacija za izvedbo gradnje (PZI) za stavbo </w:t>
            </w:r>
            <w:r w:rsidRPr="007E1F5E">
              <w:rPr>
                <w:rFonts w:ascii="Arial" w:eastAsia="Times New Roman" w:hAnsi="Arial" w:cs="Arial"/>
                <w:b/>
                <w:sz w:val="20"/>
                <w:szCs w:val="20"/>
              </w:rPr>
              <w:t>in za zunanjo, prometno in komunalno ureditev, v</w:t>
            </w:r>
            <w:r w:rsidRPr="007E1F5E">
              <w:rPr>
                <w:rFonts w:ascii="Arial" w:hAnsi="Arial" w:cs="Arial"/>
                <w:b/>
                <w:sz w:val="20"/>
                <w:szCs w:val="20"/>
              </w:rPr>
              <w:t>se vključno s vsemi potrebnimi načrti, elaborati, izkazi, poročili, izračuni, popisi del, oceno GOI del, specifikacijami in drugimi potrebnimi elementi za celovito in popolno izvedbo segmenta PZI</w:t>
            </w:r>
            <w:r w:rsidRPr="007E1F5E">
              <w:rPr>
                <w:rFonts w:ascii="Arial" w:eastAsia="Times New Roman" w:hAnsi="Arial" w:cs="Arial"/>
                <w:b/>
                <w:sz w:val="20"/>
                <w:szCs w:val="20"/>
              </w:rPr>
              <w:t xml:space="preserve"> </w:t>
            </w:r>
          </w:p>
          <w:p w14:paraId="745E4296" w14:textId="77777777" w:rsidR="00234FBF" w:rsidRPr="007E1F5E" w:rsidRDefault="00234FBF" w:rsidP="00234FBF">
            <w:pPr>
              <w:spacing w:after="0" w:line="240" w:lineRule="auto"/>
              <w:rPr>
                <w:rFonts w:ascii="Arial" w:hAnsi="Arial" w:cs="Arial"/>
                <w:b/>
                <w:sz w:val="20"/>
                <w:szCs w:val="20"/>
              </w:rPr>
            </w:pPr>
          </w:p>
        </w:tc>
        <w:tc>
          <w:tcPr>
            <w:tcW w:w="1276" w:type="dxa"/>
            <w:shd w:val="clear" w:color="auto" w:fill="auto"/>
            <w:vAlign w:val="center"/>
          </w:tcPr>
          <w:p w14:paraId="5F2D6B7A" w14:textId="77777777" w:rsidR="003D0E21" w:rsidRPr="00D52CAF" w:rsidRDefault="003D0E21" w:rsidP="009C34CB">
            <w:pPr>
              <w:spacing w:after="0" w:line="240" w:lineRule="auto"/>
              <w:rPr>
                <w:rFonts w:ascii="Arial" w:eastAsia="Times New Roman" w:hAnsi="Arial" w:cs="Arial"/>
                <w:b/>
                <w:bCs/>
                <w:sz w:val="20"/>
                <w:szCs w:val="20"/>
              </w:rPr>
            </w:pPr>
          </w:p>
        </w:tc>
        <w:tc>
          <w:tcPr>
            <w:tcW w:w="1275" w:type="dxa"/>
            <w:shd w:val="clear" w:color="auto" w:fill="auto"/>
            <w:vAlign w:val="center"/>
          </w:tcPr>
          <w:p w14:paraId="6C81123E" w14:textId="77777777" w:rsidR="003D0E21" w:rsidRPr="00D52CAF" w:rsidRDefault="003D0E21" w:rsidP="009C34CB">
            <w:pPr>
              <w:spacing w:after="0" w:line="240" w:lineRule="auto"/>
              <w:jc w:val="right"/>
              <w:rPr>
                <w:rFonts w:ascii="Arial" w:eastAsia="Times New Roman" w:hAnsi="Arial" w:cs="Arial"/>
                <w:b/>
                <w:bCs/>
                <w:sz w:val="20"/>
                <w:szCs w:val="20"/>
              </w:rPr>
            </w:pPr>
          </w:p>
        </w:tc>
        <w:tc>
          <w:tcPr>
            <w:tcW w:w="1124" w:type="dxa"/>
            <w:shd w:val="clear" w:color="auto" w:fill="auto"/>
            <w:vAlign w:val="center"/>
          </w:tcPr>
          <w:p w14:paraId="2EA5B615" w14:textId="77777777" w:rsidR="003D0E21" w:rsidRPr="00D52CAF" w:rsidRDefault="003D0E21" w:rsidP="009C34CB">
            <w:pPr>
              <w:spacing w:after="0" w:line="240" w:lineRule="auto"/>
              <w:jc w:val="right"/>
              <w:rPr>
                <w:rFonts w:ascii="Arial" w:eastAsia="Times New Roman" w:hAnsi="Arial" w:cs="Arial"/>
                <w:b/>
                <w:bCs/>
                <w:sz w:val="20"/>
                <w:szCs w:val="20"/>
              </w:rPr>
            </w:pPr>
          </w:p>
        </w:tc>
      </w:tr>
      <w:tr w:rsidR="003D0E21" w:rsidRPr="00D52CAF" w14:paraId="0B4E416D" w14:textId="77777777" w:rsidTr="00234FBF">
        <w:trPr>
          <w:trHeight w:val="813"/>
        </w:trPr>
        <w:tc>
          <w:tcPr>
            <w:tcW w:w="747" w:type="dxa"/>
            <w:tcBorders>
              <w:top w:val="single" w:sz="4" w:space="0" w:color="auto"/>
              <w:left w:val="single" w:sz="4" w:space="0" w:color="auto"/>
              <w:bottom w:val="single" w:sz="4" w:space="0" w:color="auto"/>
              <w:right w:val="single" w:sz="4" w:space="0" w:color="auto"/>
            </w:tcBorders>
          </w:tcPr>
          <w:p w14:paraId="0E627760" w14:textId="77777777" w:rsidR="003D0E21" w:rsidRPr="00D52CAF" w:rsidRDefault="003D0E21" w:rsidP="009C34CB">
            <w:pPr>
              <w:widowControl w:val="0"/>
              <w:suppressAutoHyphens/>
              <w:autoSpaceDN w:val="0"/>
              <w:spacing w:after="0" w:line="240" w:lineRule="auto"/>
              <w:textAlignment w:val="baseline"/>
              <w:rPr>
                <w:rFonts w:ascii="Arial" w:hAnsi="Arial" w:cs="Arial"/>
                <w:bCs/>
                <w:sz w:val="20"/>
                <w:szCs w:val="20"/>
              </w:rPr>
            </w:pPr>
            <w:r w:rsidRPr="00D52CAF">
              <w:rPr>
                <w:rFonts w:ascii="Arial" w:hAnsi="Arial" w:cs="Arial"/>
                <w:bCs/>
                <w:sz w:val="20"/>
                <w:szCs w:val="20"/>
              </w:rPr>
              <w:t>5.</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728A6414" w14:textId="77777777" w:rsidR="003D0E21" w:rsidRPr="007E1F5E" w:rsidRDefault="00116EA3" w:rsidP="009C34CB">
            <w:pPr>
              <w:widowControl w:val="0"/>
              <w:suppressAutoHyphens/>
              <w:autoSpaceDN w:val="0"/>
              <w:spacing w:after="0" w:line="240" w:lineRule="auto"/>
              <w:textAlignment w:val="baseline"/>
              <w:rPr>
                <w:rFonts w:ascii="Arial" w:hAnsi="Arial" w:cs="Arial"/>
                <w:b/>
                <w:sz w:val="20"/>
                <w:szCs w:val="20"/>
              </w:rPr>
            </w:pPr>
            <w:r w:rsidRPr="007E1F5E">
              <w:rPr>
                <w:rFonts w:ascii="Arial" w:hAnsi="Arial" w:cs="Arial"/>
                <w:b/>
                <w:sz w:val="20"/>
                <w:szCs w:val="20"/>
              </w:rPr>
              <w:t>Projektna naloga PN in projektna dokumentacija IDP za notranjo opremo</w:t>
            </w:r>
          </w:p>
        </w:tc>
        <w:tc>
          <w:tcPr>
            <w:tcW w:w="1276" w:type="dxa"/>
            <w:shd w:val="clear" w:color="auto" w:fill="auto"/>
            <w:vAlign w:val="center"/>
          </w:tcPr>
          <w:p w14:paraId="422E5B09" w14:textId="77777777" w:rsidR="003D0E21" w:rsidRPr="00D52CAF" w:rsidRDefault="003D0E21" w:rsidP="009C34CB">
            <w:pPr>
              <w:spacing w:after="0" w:line="240" w:lineRule="auto"/>
              <w:rPr>
                <w:rFonts w:ascii="Arial" w:eastAsia="Times New Roman" w:hAnsi="Arial" w:cs="Arial"/>
                <w:b/>
                <w:bCs/>
                <w:sz w:val="20"/>
                <w:szCs w:val="20"/>
              </w:rPr>
            </w:pPr>
          </w:p>
        </w:tc>
        <w:tc>
          <w:tcPr>
            <w:tcW w:w="1275" w:type="dxa"/>
            <w:shd w:val="clear" w:color="auto" w:fill="auto"/>
            <w:vAlign w:val="center"/>
          </w:tcPr>
          <w:p w14:paraId="07674735" w14:textId="77777777" w:rsidR="003D0E21" w:rsidRPr="00D52CAF" w:rsidRDefault="003D0E21" w:rsidP="009C34CB">
            <w:pPr>
              <w:spacing w:after="0" w:line="240" w:lineRule="auto"/>
              <w:jc w:val="right"/>
              <w:rPr>
                <w:rFonts w:ascii="Arial" w:eastAsia="Times New Roman" w:hAnsi="Arial" w:cs="Arial"/>
                <w:b/>
                <w:bCs/>
                <w:sz w:val="20"/>
                <w:szCs w:val="20"/>
              </w:rPr>
            </w:pPr>
          </w:p>
        </w:tc>
        <w:tc>
          <w:tcPr>
            <w:tcW w:w="1124" w:type="dxa"/>
            <w:shd w:val="clear" w:color="auto" w:fill="auto"/>
            <w:vAlign w:val="center"/>
          </w:tcPr>
          <w:p w14:paraId="2023750D" w14:textId="77777777" w:rsidR="003D0E21" w:rsidRPr="00D52CAF" w:rsidRDefault="003D0E21" w:rsidP="009C34CB">
            <w:pPr>
              <w:spacing w:after="0" w:line="240" w:lineRule="auto"/>
              <w:jc w:val="right"/>
              <w:rPr>
                <w:rFonts w:ascii="Arial" w:eastAsia="Times New Roman" w:hAnsi="Arial" w:cs="Arial"/>
                <w:b/>
                <w:bCs/>
                <w:sz w:val="20"/>
                <w:szCs w:val="20"/>
              </w:rPr>
            </w:pPr>
          </w:p>
        </w:tc>
      </w:tr>
      <w:tr w:rsidR="006F78E0" w:rsidRPr="00D52CAF" w14:paraId="6AB8D611" w14:textId="77777777" w:rsidTr="00234FBF">
        <w:trPr>
          <w:trHeight w:val="981"/>
        </w:trPr>
        <w:tc>
          <w:tcPr>
            <w:tcW w:w="747" w:type="dxa"/>
            <w:tcBorders>
              <w:top w:val="single" w:sz="4" w:space="0" w:color="auto"/>
              <w:left w:val="single" w:sz="4" w:space="0" w:color="auto"/>
              <w:bottom w:val="single" w:sz="4" w:space="0" w:color="auto"/>
              <w:right w:val="single" w:sz="4" w:space="0" w:color="auto"/>
            </w:tcBorders>
          </w:tcPr>
          <w:p w14:paraId="5430B3EF" w14:textId="77777777" w:rsidR="006F78E0" w:rsidRPr="006F78E0" w:rsidRDefault="006F78E0" w:rsidP="006F78E0">
            <w:pPr>
              <w:widowControl w:val="0"/>
              <w:suppressAutoHyphens/>
              <w:autoSpaceDN w:val="0"/>
              <w:spacing w:after="0" w:line="240" w:lineRule="auto"/>
              <w:textAlignment w:val="baseline"/>
              <w:rPr>
                <w:rFonts w:ascii="Arial" w:hAnsi="Arial" w:cs="Arial"/>
                <w:bCs/>
                <w:sz w:val="20"/>
                <w:szCs w:val="20"/>
              </w:rPr>
            </w:pPr>
            <w:r>
              <w:rPr>
                <w:rFonts w:ascii="Arial" w:hAnsi="Arial" w:cs="Arial"/>
                <w:bCs/>
                <w:sz w:val="20"/>
                <w:szCs w:val="20"/>
              </w:rPr>
              <w:t>6.</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6B73C0A6" w14:textId="77777777" w:rsidR="00234FBF" w:rsidRPr="007E1F5E" w:rsidRDefault="006F78E0" w:rsidP="00234FBF">
            <w:pPr>
              <w:spacing w:after="0"/>
              <w:rPr>
                <w:rFonts w:ascii="Arial" w:hAnsi="Arial" w:cs="Arial"/>
                <w:b/>
                <w:sz w:val="20"/>
                <w:szCs w:val="20"/>
              </w:rPr>
            </w:pPr>
            <w:r w:rsidRPr="007E1F5E">
              <w:rPr>
                <w:rFonts w:ascii="Arial" w:hAnsi="Arial" w:cs="Arial"/>
                <w:b/>
                <w:sz w:val="20"/>
                <w:szCs w:val="20"/>
              </w:rPr>
              <w:t>Projektna dokumentacija za izvedbo (PZI) za notranjo opremo, izdelano na podlagi IDP za notranjo opremo</w:t>
            </w:r>
          </w:p>
        </w:tc>
        <w:tc>
          <w:tcPr>
            <w:tcW w:w="1276" w:type="dxa"/>
            <w:shd w:val="clear" w:color="auto" w:fill="auto"/>
            <w:noWrap/>
          </w:tcPr>
          <w:p w14:paraId="52B27E90" w14:textId="77777777" w:rsidR="006F78E0" w:rsidRPr="00D52CAF" w:rsidRDefault="006F78E0" w:rsidP="009C34CB">
            <w:pPr>
              <w:spacing w:after="0" w:line="240" w:lineRule="auto"/>
              <w:rPr>
                <w:rFonts w:ascii="Arial" w:eastAsia="Times New Roman" w:hAnsi="Arial" w:cs="Arial"/>
                <w:b/>
                <w:bCs/>
                <w:sz w:val="20"/>
                <w:szCs w:val="20"/>
              </w:rPr>
            </w:pPr>
          </w:p>
        </w:tc>
        <w:tc>
          <w:tcPr>
            <w:tcW w:w="1275" w:type="dxa"/>
            <w:shd w:val="clear" w:color="auto" w:fill="auto"/>
            <w:noWrap/>
          </w:tcPr>
          <w:p w14:paraId="24AE47A3" w14:textId="77777777" w:rsidR="006F78E0" w:rsidRPr="00D52CAF" w:rsidRDefault="006F78E0" w:rsidP="009C34CB">
            <w:pPr>
              <w:spacing w:after="0" w:line="240" w:lineRule="auto"/>
              <w:rPr>
                <w:rFonts w:ascii="Arial" w:eastAsia="Times New Roman" w:hAnsi="Arial" w:cs="Arial"/>
                <w:b/>
                <w:bCs/>
                <w:sz w:val="20"/>
                <w:szCs w:val="20"/>
              </w:rPr>
            </w:pPr>
          </w:p>
        </w:tc>
        <w:tc>
          <w:tcPr>
            <w:tcW w:w="1124" w:type="dxa"/>
            <w:shd w:val="clear" w:color="auto" w:fill="auto"/>
            <w:noWrap/>
          </w:tcPr>
          <w:p w14:paraId="4CFEEC37" w14:textId="77777777" w:rsidR="006F78E0" w:rsidRPr="00D52CAF" w:rsidRDefault="006F78E0" w:rsidP="009C34CB">
            <w:pPr>
              <w:spacing w:after="0" w:line="240" w:lineRule="auto"/>
              <w:rPr>
                <w:rFonts w:ascii="Arial" w:eastAsia="Times New Roman" w:hAnsi="Arial" w:cs="Arial"/>
                <w:b/>
                <w:bCs/>
                <w:sz w:val="20"/>
                <w:szCs w:val="20"/>
              </w:rPr>
            </w:pPr>
          </w:p>
        </w:tc>
      </w:tr>
      <w:tr w:rsidR="006F78E0" w:rsidRPr="00D52CAF" w14:paraId="7B4D9F52" w14:textId="77777777" w:rsidTr="00C57AF8">
        <w:trPr>
          <w:trHeight w:val="615"/>
        </w:trPr>
        <w:tc>
          <w:tcPr>
            <w:tcW w:w="747" w:type="dxa"/>
            <w:tcBorders>
              <w:top w:val="single" w:sz="4" w:space="0" w:color="auto"/>
              <w:left w:val="single" w:sz="4" w:space="0" w:color="auto"/>
              <w:bottom w:val="single" w:sz="4" w:space="0" w:color="auto"/>
              <w:right w:val="single" w:sz="4" w:space="0" w:color="auto"/>
            </w:tcBorders>
          </w:tcPr>
          <w:p w14:paraId="4FF92D15" w14:textId="77777777" w:rsidR="006F78E0" w:rsidRPr="00D52CAF" w:rsidRDefault="006F78E0" w:rsidP="006F78E0">
            <w:pPr>
              <w:rPr>
                <w:rFonts w:ascii="Arial" w:hAnsi="Arial" w:cs="Arial"/>
                <w:bCs/>
                <w:sz w:val="20"/>
                <w:szCs w:val="20"/>
              </w:rPr>
            </w:pPr>
            <w:r w:rsidRPr="00D52CAF">
              <w:rPr>
                <w:rFonts w:ascii="Arial" w:hAnsi="Arial" w:cs="Arial"/>
                <w:bCs/>
                <w:sz w:val="20"/>
                <w:szCs w:val="20"/>
              </w:rPr>
              <w:t>7.</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25434F7A" w14:textId="77777777" w:rsidR="006F78E0" w:rsidRDefault="006F78E0" w:rsidP="006F78E0">
            <w:pPr>
              <w:spacing w:after="0" w:line="240" w:lineRule="auto"/>
              <w:rPr>
                <w:rFonts w:ascii="Arial" w:hAnsi="Arial" w:cs="Arial"/>
                <w:b/>
                <w:sz w:val="20"/>
                <w:szCs w:val="20"/>
              </w:rPr>
            </w:pPr>
            <w:r w:rsidRPr="007E1F5E">
              <w:rPr>
                <w:rFonts w:ascii="Arial" w:hAnsi="Arial" w:cs="Arial"/>
                <w:b/>
                <w:sz w:val="20"/>
                <w:szCs w:val="20"/>
              </w:rPr>
              <w:t>Dokumentacija za razpis (DZR) za stavbo in za zunanjo, prometno in komunalno ureditev, sodelovanje pri razpisu za oddajo del in pripravi tehničnega dela dokumentacije za razpis (izdelane na osnovi PZI)</w:t>
            </w:r>
            <w:r w:rsidR="00234FBF">
              <w:rPr>
                <w:rFonts w:ascii="Arial" w:hAnsi="Arial" w:cs="Arial"/>
                <w:b/>
                <w:sz w:val="20"/>
                <w:szCs w:val="20"/>
              </w:rPr>
              <w:t xml:space="preserve"> </w:t>
            </w:r>
          </w:p>
          <w:p w14:paraId="224CD4C9" w14:textId="77777777" w:rsidR="00234FBF" w:rsidRPr="007E1F5E" w:rsidRDefault="00234FBF" w:rsidP="006F78E0">
            <w:pPr>
              <w:spacing w:after="0" w:line="240" w:lineRule="auto"/>
              <w:rPr>
                <w:rFonts w:ascii="Arial" w:eastAsia="Times New Roman" w:hAnsi="Arial" w:cs="Arial"/>
                <w:b/>
                <w:sz w:val="20"/>
                <w:szCs w:val="20"/>
              </w:rPr>
            </w:pPr>
          </w:p>
        </w:tc>
        <w:tc>
          <w:tcPr>
            <w:tcW w:w="1276" w:type="dxa"/>
            <w:shd w:val="clear" w:color="auto" w:fill="auto"/>
            <w:noWrap/>
          </w:tcPr>
          <w:p w14:paraId="788BF836" w14:textId="77777777" w:rsidR="006F78E0" w:rsidRPr="00D52CAF" w:rsidRDefault="006F78E0" w:rsidP="006F78E0">
            <w:pPr>
              <w:spacing w:after="0" w:line="240" w:lineRule="auto"/>
              <w:rPr>
                <w:rFonts w:ascii="Arial" w:eastAsia="Times New Roman" w:hAnsi="Arial" w:cs="Arial"/>
                <w:b/>
                <w:bCs/>
                <w:sz w:val="20"/>
                <w:szCs w:val="20"/>
              </w:rPr>
            </w:pPr>
          </w:p>
        </w:tc>
        <w:tc>
          <w:tcPr>
            <w:tcW w:w="1275" w:type="dxa"/>
            <w:shd w:val="clear" w:color="auto" w:fill="auto"/>
            <w:noWrap/>
          </w:tcPr>
          <w:p w14:paraId="2CBE1D9D" w14:textId="77777777" w:rsidR="006F78E0" w:rsidRPr="00D52CAF" w:rsidRDefault="006F78E0" w:rsidP="006F78E0">
            <w:pPr>
              <w:spacing w:after="0" w:line="240" w:lineRule="auto"/>
              <w:rPr>
                <w:rFonts w:ascii="Arial" w:eastAsia="Times New Roman" w:hAnsi="Arial" w:cs="Arial"/>
                <w:b/>
                <w:bCs/>
                <w:sz w:val="20"/>
                <w:szCs w:val="20"/>
              </w:rPr>
            </w:pPr>
          </w:p>
        </w:tc>
        <w:tc>
          <w:tcPr>
            <w:tcW w:w="1124" w:type="dxa"/>
            <w:shd w:val="clear" w:color="auto" w:fill="auto"/>
            <w:noWrap/>
          </w:tcPr>
          <w:p w14:paraId="1482DC64" w14:textId="77777777" w:rsidR="006F78E0" w:rsidRPr="00D52CAF" w:rsidRDefault="006F78E0" w:rsidP="006F78E0">
            <w:pPr>
              <w:spacing w:after="0" w:line="240" w:lineRule="auto"/>
              <w:rPr>
                <w:rFonts w:ascii="Arial" w:eastAsia="Times New Roman" w:hAnsi="Arial" w:cs="Arial"/>
                <w:b/>
                <w:bCs/>
                <w:sz w:val="20"/>
                <w:szCs w:val="20"/>
              </w:rPr>
            </w:pPr>
          </w:p>
        </w:tc>
      </w:tr>
      <w:tr w:rsidR="006F78E0" w:rsidRPr="00D52CAF" w14:paraId="6996B13E" w14:textId="77777777" w:rsidTr="00C57AF8">
        <w:trPr>
          <w:trHeight w:val="615"/>
        </w:trPr>
        <w:tc>
          <w:tcPr>
            <w:tcW w:w="747" w:type="dxa"/>
            <w:tcBorders>
              <w:top w:val="single" w:sz="4" w:space="0" w:color="auto"/>
              <w:left w:val="single" w:sz="4" w:space="0" w:color="auto"/>
              <w:bottom w:val="single" w:sz="4" w:space="0" w:color="auto"/>
              <w:right w:val="single" w:sz="4" w:space="0" w:color="auto"/>
            </w:tcBorders>
          </w:tcPr>
          <w:p w14:paraId="6BE6196D" w14:textId="77777777" w:rsidR="006F78E0" w:rsidRPr="00D52CAF" w:rsidRDefault="006F78E0" w:rsidP="006F78E0">
            <w:pPr>
              <w:rPr>
                <w:rFonts w:ascii="Arial" w:hAnsi="Arial" w:cs="Arial"/>
                <w:bCs/>
                <w:sz w:val="20"/>
                <w:szCs w:val="20"/>
              </w:rPr>
            </w:pPr>
            <w:r w:rsidRPr="006F78E0">
              <w:rPr>
                <w:rFonts w:ascii="Arial" w:hAnsi="Arial" w:cs="Arial"/>
                <w:bCs/>
                <w:sz w:val="20"/>
                <w:szCs w:val="20"/>
              </w:rPr>
              <w:t>8.</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756A688D" w14:textId="77777777" w:rsidR="006F78E0" w:rsidRDefault="006F78E0" w:rsidP="00234FBF">
            <w:pPr>
              <w:spacing w:after="0"/>
              <w:rPr>
                <w:rFonts w:ascii="Arial" w:hAnsi="Arial" w:cs="Arial"/>
                <w:b/>
                <w:sz w:val="20"/>
                <w:szCs w:val="20"/>
              </w:rPr>
            </w:pPr>
            <w:r w:rsidRPr="007E1F5E">
              <w:rPr>
                <w:rFonts w:ascii="Arial" w:hAnsi="Arial" w:cs="Arial"/>
                <w:b/>
                <w:sz w:val="20"/>
                <w:szCs w:val="20"/>
              </w:rPr>
              <w:t>Dokumentacija za razpis (DZR) za notranjo opremo, sodelovanje pri razpisu za oddajo del in pripravi tehničnega dela dokumentacije za razpis (izdelane na osnovi PZI)</w:t>
            </w:r>
          </w:p>
          <w:p w14:paraId="0E39D01A" w14:textId="77777777" w:rsidR="00234FBF" w:rsidRPr="007E1F5E" w:rsidRDefault="00234FBF" w:rsidP="00234FBF">
            <w:pPr>
              <w:spacing w:after="0"/>
              <w:rPr>
                <w:rFonts w:ascii="Arial" w:hAnsi="Arial" w:cs="Arial"/>
                <w:b/>
                <w:sz w:val="20"/>
                <w:szCs w:val="20"/>
              </w:rPr>
            </w:pPr>
          </w:p>
        </w:tc>
        <w:tc>
          <w:tcPr>
            <w:tcW w:w="1276" w:type="dxa"/>
            <w:shd w:val="clear" w:color="auto" w:fill="auto"/>
            <w:noWrap/>
            <w:vAlign w:val="bottom"/>
          </w:tcPr>
          <w:p w14:paraId="5AF1380E" w14:textId="77777777" w:rsidR="006F78E0" w:rsidRPr="00D52CAF" w:rsidRDefault="006F78E0" w:rsidP="006F78E0">
            <w:pPr>
              <w:spacing w:after="0" w:line="240" w:lineRule="auto"/>
              <w:rPr>
                <w:rFonts w:ascii="Arial" w:eastAsia="Times New Roman" w:hAnsi="Arial" w:cs="Arial"/>
                <w:b/>
                <w:bCs/>
                <w:sz w:val="20"/>
                <w:szCs w:val="20"/>
              </w:rPr>
            </w:pPr>
          </w:p>
        </w:tc>
        <w:tc>
          <w:tcPr>
            <w:tcW w:w="1275" w:type="dxa"/>
            <w:shd w:val="clear" w:color="auto" w:fill="auto"/>
            <w:noWrap/>
            <w:vAlign w:val="bottom"/>
          </w:tcPr>
          <w:p w14:paraId="73005D48" w14:textId="77777777" w:rsidR="006F78E0" w:rsidRPr="00D52CAF" w:rsidRDefault="006F78E0" w:rsidP="006F78E0">
            <w:pPr>
              <w:spacing w:after="0" w:line="240" w:lineRule="auto"/>
              <w:rPr>
                <w:rFonts w:ascii="Arial" w:eastAsia="Times New Roman" w:hAnsi="Arial" w:cs="Arial"/>
                <w:b/>
                <w:bCs/>
                <w:sz w:val="20"/>
                <w:szCs w:val="20"/>
              </w:rPr>
            </w:pPr>
          </w:p>
        </w:tc>
        <w:tc>
          <w:tcPr>
            <w:tcW w:w="1124" w:type="dxa"/>
            <w:shd w:val="clear" w:color="auto" w:fill="auto"/>
            <w:noWrap/>
            <w:vAlign w:val="bottom"/>
          </w:tcPr>
          <w:p w14:paraId="70077815" w14:textId="77777777" w:rsidR="006F78E0" w:rsidRPr="00D52CAF" w:rsidRDefault="006F78E0" w:rsidP="006F78E0">
            <w:pPr>
              <w:spacing w:after="0" w:line="240" w:lineRule="auto"/>
              <w:rPr>
                <w:rFonts w:ascii="Arial" w:eastAsia="Times New Roman" w:hAnsi="Arial" w:cs="Arial"/>
                <w:b/>
                <w:bCs/>
                <w:sz w:val="20"/>
                <w:szCs w:val="20"/>
              </w:rPr>
            </w:pPr>
          </w:p>
        </w:tc>
      </w:tr>
      <w:tr w:rsidR="003D0E21" w:rsidRPr="00D52CAF" w14:paraId="4B7A103B" w14:textId="77777777" w:rsidTr="00C57AF8">
        <w:trPr>
          <w:trHeight w:val="615"/>
        </w:trPr>
        <w:tc>
          <w:tcPr>
            <w:tcW w:w="747" w:type="dxa"/>
            <w:tcBorders>
              <w:top w:val="single" w:sz="4" w:space="0" w:color="auto"/>
              <w:left w:val="single" w:sz="4" w:space="0" w:color="auto"/>
              <w:bottom w:val="single" w:sz="4" w:space="0" w:color="auto"/>
              <w:right w:val="single" w:sz="4" w:space="0" w:color="auto"/>
            </w:tcBorders>
          </w:tcPr>
          <w:p w14:paraId="551A7BDA" w14:textId="77777777" w:rsidR="003D0E21" w:rsidRPr="00D52CAF" w:rsidRDefault="006F78E0" w:rsidP="009C34CB">
            <w:pPr>
              <w:rPr>
                <w:rFonts w:ascii="Arial" w:hAnsi="Arial" w:cs="Arial"/>
                <w:bCs/>
                <w:sz w:val="20"/>
                <w:szCs w:val="20"/>
              </w:rPr>
            </w:pPr>
            <w:r>
              <w:rPr>
                <w:rFonts w:ascii="Arial" w:hAnsi="Arial" w:cs="Arial"/>
                <w:bCs/>
                <w:sz w:val="20"/>
                <w:szCs w:val="20"/>
              </w:rPr>
              <w:t>9</w:t>
            </w:r>
            <w:r w:rsidR="003D0E21" w:rsidRPr="00D52CAF">
              <w:rPr>
                <w:rFonts w:ascii="Arial" w:hAnsi="Arial" w:cs="Arial"/>
                <w:bCs/>
                <w:sz w:val="20"/>
                <w:szCs w:val="20"/>
              </w:rPr>
              <w:t>.</w:t>
            </w:r>
          </w:p>
        </w:tc>
        <w:tc>
          <w:tcPr>
            <w:tcW w:w="4536" w:type="dxa"/>
            <w:tcBorders>
              <w:top w:val="single" w:sz="4" w:space="0" w:color="auto"/>
              <w:left w:val="single" w:sz="4" w:space="0" w:color="auto"/>
              <w:bottom w:val="single" w:sz="4" w:space="0" w:color="auto"/>
              <w:right w:val="single" w:sz="4" w:space="0" w:color="auto"/>
            </w:tcBorders>
            <w:shd w:val="clear" w:color="auto" w:fill="auto"/>
            <w:hideMark/>
          </w:tcPr>
          <w:p w14:paraId="740E3C59" w14:textId="77777777" w:rsidR="003D0E21" w:rsidRDefault="006F78E0" w:rsidP="00234FBF">
            <w:pPr>
              <w:spacing w:after="0"/>
              <w:rPr>
                <w:rFonts w:ascii="Arial" w:hAnsi="Arial" w:cs="Arial"/>
                <w:b/>
                <w:sz w:val="20"/>
                <w:szCs w:val="20"/>
              </w:rPr>
            </w:pPr>
            <w:r w:rsidRPr="007E1F5E">
              <w:rPr>
                <w:rFonts w:ascii="Arial" w:hAnsi="Arial" w:cs="Arial"/>
                <w:b/>
                <w:sz w:val="20"/>
                <w:szCs w:val="20"/>
              </w:rPr>
              <w:t xml:space="preserve">Projektantski nadzor v času gradnje, predviden čas gradnje je 24 mesecev (vsak mesec se zaračuna 1/24) </w:t>
            </w:r>
          </w:p>
          <w:p w14:paraId="612E2096" w14:textId="77777777" w:rsidR="00234FBF" w:rsidRPr="007E1F5E" w:rsidRDefault="00234FBF" w:rsidP="00234FBF">
            <w:pPr>
              <w:spacing w:after="0"/>
              <w:rPr>
                <w:rFonts w:ascii="Arial" w:eastAsia="Times New Roman" w:hAnsi="Arial" w:cs="Arial"/>
                <w:b/>
                <w:sz w:val="20"/>
                <w:szCs w:val="20"/>
              </w:rPr>
            </w:pPr>
          </w:p>
        </w:tc>
        <w:tc>
          <w:tcPr>
            <w:tcW w:w="1276" w:type="dxa"/>
            <w:shd w:val="clear" w:color="auto" w:fill="auto"/>
            <w:noWrap/>
            <w:vAlign w:val="bottom"/>
            <w:hideMark/>
          </w:tcPr>
          <w:p w14:paraId="41A4F6E1" w14:textId="77777777" w:rsidR="003D0E21" w:rsidRPr="00D52CAF" w:rsidRDefault="003D0E21" w:rsidP="009C34CB">
            <w:pPr>
              <w:spacing w:after="0" w:line="240" w:lineRule="auto"/>
              <w:rPr>
                <w:rFonts w:ascii="Arial" w:eastAsia="Times New Roman" w:hAnsi="Arial" w:cs="Arial"/>
                <w:b/>
                <w:bCs/>
                <w:sz w:val="20"/>
                <w:szCs w:val="20"/>
              </w:rPr>
            </w:pPr>
            <w:r w:rsidRPr="00D52CAF">
              <w:rPr>
                <w:rFonts w:ascii="Arial" w:eastAsia="Times New Roman" w:hAnsi="Arial" w:cs="Arial"/>
                <w:b/>
                <w:bCs/>
                <w:sz w:val="20"/>
                <w:szCs w:val="20"/>
              </w:rPr>
              <w:t> </w:t>
            </w:r>
          </w:p>
        </w:tc>
        <w:tc>
          <w:tcPr>
            <w:tcW w:w="1275" w:type="dxa"/>
            <w:shd w:val="clear" w:color="auto" w:fill="auto"/>
            <w:noWrap/>
            <w:vAlign w:val="bottom"/>
            <w:hideMark/>
          </w:tcPr>
          <w:p w14:paraId="709FEE27" w14:textId="77777777" w:rsidR="003D0E21" w:rsidRPr="00D52CAF" w:rsidRDefault="003D0E21" w:rsidP="009C34CB">
            <w:pPr>
              <w:spacing w:after="0" w:line="240" w:lineRule="auto"/>
              <w:rPr>
                <w:rFonts w:ascii="Arial" w:eastAsia="Times New Roman" w:hAnsi="Arial" w:cs="Arial"/>
                <w:b/>
                <w:bCs/>
                <w:sz w:val="20"/>
                <w:szCs w:val="20"/>
              </w:rPr>
            </w:pPr>
            <w:r w:rsidRPr="00D52CAF">
              <w:rPr>
                <w:rFonts w:ascii="Arial" w:eastAsia="Times New Roman" w:hAnsi="Arial" w:cs="Arial"/>
                <w:b/>
                <w:bCs/>
                <w:sz w:val="20"/>
                <w:szCs w:val="20"/>
              </w:rPr>
              <w:t> </w:t>
            </w:r>
          </w:p>
        </w:tc>
        <w:tc>
          <w:tcPr>
            <w:tcW w:w="1124" w:type="dxa"/>
            <w:shd w:val="clear" w:color="auto" w:fill="auto"/>
            <w:noWrap/>
            <w:vAlign w:val="bottom"/>
            <w:hideMark/>
          </w:tcPr>
          <w:p w14:paraId="428034E5" w14:textId="77777777" w:rsidR="003D0E21" w:rsidRPr="00D52CAF" w:rsidRDefault="003D0E21" w:rsidP="009C34CB">
            <w:pPr>
              <w:spacing w:after="0" w:line="240" w:lineRule="auto"/>
              <w:rPr>
                <w:rFonts w:ascii="Arial" w:eastAsia="Times New Roman" w:hAnsi="Arial" w:cs="Arial"/>
                <w:b/>
                <w:bCs/>
                <w:sz w:val="20"/>
                <w:szCs w:val="20"/>
              </w:rPr>
            </w:pPr>
            <w:r w:rsidRPr="00D52CAF">
              <w:rPr>
                <w:rFonts w:ascii="Arial" w:eastAsia="Times New Roman" w:hAnsi="Arial" w:cs="Arial"/>
                <w:b/>
                <w:bCs/>
                <w:sz w:val="20"/>
                <w:szCs w:val="20"/>
              </w:rPr>
              <w:t> </w:t>
            </w:r>
          </w:p>
        </w:tc>
      </w:tr>
      <w:tr w:rsidR="003D0E21" w:rsidRPr="00D52CAF" w14:paraId="17690280" w14:textId="77777777" w:rsidTr="00C57AF8">
        <w:trPr>
          <w:trHeight w:val="615"/>
        </w:trPr>
        <w:tc>
          <w:tcPr>
            <w:tcW w:w="747" w:type="dxa"/>
            <w:tcBorders>
              <w:top w:val="single" w:sz="4" w:space="0" w:color="auto"/>
              <w:left w:val="single" w:sz="4" w:space="0" w:color="auto"/>
              <w:bottom w:val="single" w:sz="4" w:space="0" w:color="auto"/>
              <w:right w:val="single" w:sz="4" w:space="0" w:color="auto"/>
            </w:tcBorders>
          </w:tcPr>
          <w:p w14:paraId="24CD7583" w14:textId="77777777" w:rsidR="003D0E21" w:rsidRPr="00D52CAF" w:rsidRDefault="006F78E0" w:rsidP="009C34CB">
            <w:pPr>
              <w:rPr>
                <w:rFonts w:ascii="Arial" w:hAnsi="Arial" w:cs="Arial"/>
                <w:bCs/>
                <w:sz w:val="20"/>
                <w:szCs w:val="20"/>
              </w:rPr>
            </w:pPr>
            <w:r>
              <w:rPr>
                <w:rFonts w:ascii="Arial" w:hAnsi="Arial" w:cs="Arial"/>
                <w:bCs/>
                <w:sz w:val="20"/>
                <w:szCs w:val="20"/>
              </w:rPr>
              <w:t>10</w:t>
            </w:r>
            <w:r w:rsidR="003D0E21" w:rsidRPr="00D52CAF">
              <w:rPr>
                <w:rFonts w:ascii="Arial" w:hAnsi="Arial" w:cs="Arial"/>
                <w:bCs/>
                <w:sz w:val="20"/>
                <w:szCs w:val="20"/>
              </w:rPr>
              <w:t>.</w:t>
            </w:r>
          </w:p>
        </w:tc>
        <w:tc>
          <w:tcPr>
            <w:tcW w:w="4536" w:type="dxa"/>
            <w:tcBorders>
              <w:top w:val="single" w:sz="4" w:space="0" w:color="auto"/>
              <w:left w:val="single" w:sz="4" w:space="0" w:color="auto"/>
              <w:bottom w:val="single" w:sz="4" w:space="0" w:color="auto"/>
              <w:right w:val="single" w:sz="4" w:space="0" w:color="auto"/>
            </w:tcBorders>
          </w:tcPr>
          <w:p w14:paraId="7921E067" w14:textId="77777777" w:rsidR="003D0E21" w:rsidRPr="007E1F5E" w:rsidRDefault="003D0E21" w:rsidP="009C34CB">
            <w:pPr>
              <w:rPr>
                <w:rFonts w:ascii="Arial" w:hAnsi="Arial" w:cs="Arial"/>
                <w:b/>
                <w:sz w:val="20"/>
                <w:szCs w:val="20"/>
              </w:rPr>
            </w:pPr>
            <w:r w:rsidRPr="007E1F5E">
              <w:rPr>
                <w:rFonts w:ascii="Arial" w:hAnsi="Arial" w:cs="Arial"/>
                <w:b/>
                <w:sz w:val="20"/>
                <w:szCs w:val="20"/>
              </w:rPr>
              <w:t>Projekt izvedenih del (PID)</w:t>
            </w:r>
          </w:p>
        </w:tc>
        <w:tc>
          <w:tcPr>
            <w:tcW w:w="1276" w:type="dxa"/>
            <w:shd w:val="clear" w:color="auto" w:fill="auto"/>
            <w:noWrap/>
            <w:vAlign w:val="bottom"/>
          </w:tcPr>
          <w:p w14:paraId="23AACA01" w14:textId="77777777" w:rsidR="003D0E21" w:rsidRPr="00D52CAF" w:rsidRDefault="003D0E21" w:rsidP="009C34CB">
            <w:pPr>
              <w:spacing w:after="0" w:line="240" w:lineRule="auto"/>
              <w:rPr>
                <w:rFonts w:ascii="Arial" w:eastAsia="Times New Roman" w:hAnsi="Arial" w:cs="Arial"/>
                <w:b/>
                <w:bCs/>
                <w:sz w:val="20"/>
                <w:szCs w:val="20"/>
              </w:rPr>
            </w:pPr>
          </w:p>
        </w:tc>
        <w:tc>
          <w:tcPr>
            <w:tcW w:w="1275" w:type="dxa"/>
            <w:shd w:val="clear" w:color="auto" w:fill="auto"/>
            <w:noWrap/>
            <w:vAlign w:val="bottom"/>
          </w:tcPr>
          <w:p w14:paraId="6A144221" w14:textId="77777777" w:rsidR="003D0E21" w:rsidRPr="00D52CAF" w:rsidRDefault="003D0E21" w:rsidP="009C34CB">
            <w:pPr>
              <w:spacing w:after="0" w:line="240" w:lineRule="auto"/>
              <w:rPr>
                <w:rFonts w:ascii="Arial" w:eastAsia="Times New Roman" w:hAnsi="Arial" w:cs="Arial"/>
                <w:b/>
                <w:bCs/>
                <w:sz w:val="20"/>
                <w:szCs w:val="20"/>
              </w:rPr>
            </w:pPr>
          </w:p>
        </w:tc>
        <w:tc>
          <w:tcPr>
            <w:tcW w:w="1124" w:type="dxa"/>
            <w:shd w:val="clear" w:color="auto" w:fill="auto"/>
            <w:noWrap/>
            <w:vAlign w:val="bottom"/>
          </w:tcPr>
          <w:p w14:paraId="2639EDEA" w14:textId="77777777" w:rsidR="003D0E21" w:rsidRPr="00D52CAF" w:rsidRDefault="003D0E21" w:rsidP="009C34CB">
            <w:pPr>
              <w:spacing w:after="0" w:line="240" w:lineRule="auto"/>
              <w:rPr>
                <w:rFonts w:ascii="Arial" w:eastAsia="Times New Roman" w:hAnsi="Arial" w:cs="Arial"/>
                <w:b/>
                <w:bCs/>
                <w:sz w:val="20"/>
                <w:szCs w:val="20"/>
              </w:rPr>
            </w:pPr>
          </w:p>
        </w:tc>
      </w:tr>
      <w:tr w:rsidR="003D0E21" w:rsidRPr="00D52CAF" w14:paraId="0C7F1588" w14:textId="77777777" w:rsidTr="00C57AF8">
        <w:trPr>
          <w:trHeight w:val="615"/>
        </w:trPr>
        <w:tc>
          <w:tcPr>
            <w:tcW w:w="747" w:type="dxa"/>
            <w:tcBorders>
              <w:top w:val="single" w:sz="4" w:space="0" w:color="auto"/>
              <w:left w:val="single" w:sz="4" w:space="0" w:color="auto"/>
              <w:bottom w:val="single" w:sz="4" w:space="0" w:color="auto"/>
              <w:right w:val="single" w:sz="4" w:space="0" w:color="auto"/>
            </w:tcBorders>
          </w:tcPr>
          <w:p w14:paraId="3291AFD5" w14:textId="77777777" w:rsidR="003D0E21" w:rsidRPr="00D52CAF" w:rsidRDefault="003D0E21" w:rsidP="009C34CB">
            <w:pPr>
              <w:rPr>
                <w:rFonts w:ascii="Arial" w:hAnsi="Arial" w:cs="Arial"/>
                <w:b/>
                <w:bCs/>
                <w:sz w:val="20"/>
                <w:szCs w:val="20"/>
              </w:rPr>
            </w:pPr>
          </w:p>
        </w:tc>
        <w:tc>
          <w:tcPr>
            <w:tcW w:w="4536" w:type="dxa"/>
            <w:tcBorders>
              <w:top w:val="single" w:sz="4" w:space="0" w:color="auto"/>
              <w:left w:val="single" w:sz="4" w:space="0" w:color="auto"/>
              <w:bottom w:val="single" w:sz="4" w:space="0" w:color="auto"/>
              <w:right w:val="single" w:sz="4" w:space="0" w:color="auto"/>
            </w:tcBorders>
          </w:tcPr>
          <w:p w14:paraId="1A135539" w14:textId="77777777" w:rsidR="003D0E21" w:rsidRPr="00D52CAF" w:rsidRDefault="003D0E21" w:rsidP="009C34CB">
            <w:pPr>
              <w:rPr>
                <w:rFonts w:ascii="Arial" w:hAnsi="Arial" w:cs="Arial"/>
                <w:b/>
                <w:bCs/>
                <w:sz w:val="20"/>
                <w:szCs w:val="20"/>
              </w:rPr>
            </w:pPr>
            <w:r w:rsidRPr="00D52CAF">
              <w:rPr>
                <w:rFonts w:ascii="Arial" w:hAnsi="Arial" w:cs="Arial"/>
                <w:b/>
                <w:bCs/>
                <w:sz w:val="20"/>
                <w:szCs w:val="20"/>
              </w:rPr>
              <w:t>SKUPAJ</w:t>
            </w:r>
          </w:p>
        </w:tc>
        <w:tc>
          <w:tcPr>
            <w:tcW w:w="1276" w:type="dxa"/>
            <w:shd w:val="clear" w:color="auto" w:fill="auto"/>
            <w:noWrap/>
            <w:vAlign w:val="bottom"/>
          </w:tcPr>
          <w:p w14:paraId="72B93330" w14:textId="77777777" w:rsidR="003D0E21" w:rsidRPr="00D52CAF" w:rsidRDefault="003D0E21" w:rsidP="009C34CB">
            <w:pPr>
              <w:spacing w:after="0" w:line="240" w:lineRule="auto"/>
              <w:rPr>
                <w:rFonts w:ascii="Arial" w:eastAsia="Times New Roman" w:hAnsi="Arial" w:cs="Arial"/>
                <w:b/>
                <w:bCs/>
                <w:sz w:val="20"/>
                <w:szCs w:val="20"/>
              </w:rPr>
            </w:pPr>
          </w:p>
        </w:tc>
        <w:tc>
          <w:tcPr>
            <w:tcW w:w="1275" w:type="dxa"/>
            <w:shd w:val="clear" w:color="auto" w:fill="auto"/>
            <w:noWrap/>
            <w:vAlign w:val="bottom"/>
          </w:tcPr>
          <w:p w14:paraId="45ED9D37" w14:textId="77777777" w:rsidR="003D0E21" w:rsidRPr="00D52CAF" w:rsidRDefault="003D0E21" w:rsidP="009C34CB">
            <w:pPr>
              <w:spacing w:after="0" w:line="240" w:lineRule="auto"/>
              <w:rPr>
                <w:rFonts w:ascii="Arial" w:eastAsia="Times New Roman" w:hAnsi="Arial" w:cs="Arial"/>
                <w:b/>
                <w:bCs/>
                <w:sz w:val="20"/>
                <w:szCs w:val="20"/>
              </w:rPr>
            </w:pPr>
          </w:p>
        </w:tc>
        <w:tc>
          <w:tcPr>
            <w:tcW w:w="1124" w:type="dxa"/>
            <w:shd w:val="clear" w:color="auto" w:fill="auto"/>
            <w:noWrap/>
            <w:vAlign w:val="bottom"/>
          </w:tcPr>
          <w:p w14:paraId="47B52CA8" w14:textId="77777777" w:rsidR="003D0E21" w:rsidRPr="00D52CAF" w:rsidRDefault="003D0E21" w:rsidP="009C34CB">
            <w:pPr>
              <w:spacing w:after="0" w:line="240" w:lineRule="auto"/>
              <w:rPr>
                <w:rFonts w:ascii="Arial" w:eastAsia="Times New Roman" w:hAnsi="Arial" w:cs="Arial"/>
                <w:b/>
                <w:bCs/>
                <w:sz w:val="20"/>
                <w:szCs w:val="20"/>
              </w:rPr>
            </w:pPr>
          </w:p>
        </w:tc>
      </w:tr>
    </w:tbl>
    <w:p w14:paraId="0269B67C" w14:textId="77777777" w:rsidR="006855EE" w:rsidRPr="00D52CAF" w:rsidRDefault="006855EE" w:rsidP="006855EE">
      <w:pPr>
        <w:widowControl w:val="0"/>
        <w:suppressAutoHyphens/>
        <w:spacing w:after="0" w:line="240" w:lineRule="auto"/>
        <w:jc w:val="both"/>
        <w:rPr>
          <w:rFonts w:ascii="Arial" w:eastAsia="Times New Roman" w:hAnsi="Arial" w:cs="Arial"/>
          <w:b/>
          <w:sz w:val="20"/>
          <w:szCs w:val="20"/>
          <w:lang w:eastAsia="ar-SA"/>
        </w:rPr>
      </w:pPr>
    </w:p>
    <w:p w14:paraId="2C8A6FBE" w14:textId="77777777" w:rsidR="006855EE" w:rsidRPr="00D52CAF" w:rsidRDefault="006855EE" w:rsidP="006855EE">
      <w:pPr>
        <w:rPr>
          <w:rFonts w:ascii="Arial" w:hAnsi="Arial" w:cs="Arial"/>
          <w:sz w:val="20"/>
          <w:szCs w:val="20"/>
          <w:lang w:eastAsia="sl-SI"/>
        </w:rPr>
      </w:pPr>
      <w:r w:rsidRPr="00D52CAF">
        <w:rPr>
          <w:rFonts w:ascii="Arial" w:eastAsia="Times New Roman" w:hAnsi="Arial" w:cs="Arial"/>
          <w:sz w:val="20"/>
          <w:szCs w:val="20"/>
          <w:lang w:eastAsia="ar-SA"/>
        </w:rPr>
        <w:t>(z besedo: ………………………………………………………………….... eurov in ……00/100)</w:t>
      </w:r>
    </w:p>
    <w:p w14:paraId="55ED8472" w14:textId="77777777" w:rsidR="006855EE" w:rsidRPr="00D52CAF" w:rsidRDefault="006855EE" w:rsidP="006855EE">
      <w:pPr>
        <w:pStyle w:val="Tablecaption0"/>
        <w:shd w:val="clear" w:color="auto" w:fill="auto"/>
        <w:spacing w:line="240" w:lineRule="auto"/>
        <w:jc w:val="both"/>
        <w:rPr>
          <w:rFonts w:eastAsia="Times New Roman"/>
          <w:b w:val="0"/>
          <w:sz w:val="20"/>
          <w:szCs w:val="20"/>
          <w:lang w:eastAsia="sl-SI"/>
        </w:rPr>
      </w:pPr>
    </w:p>
    <w:p w14:paraId="13FEF1A4" w14:textId="29DE1FF2" w:rsidR="009C34CB" w:rsidRDefault="00C04957" w:rsidP="00260C07">
      <w:pPr>
        <w:suppressAutoHyphens/>
        <w:autoSpaceDN w:val="0"/>
        <w:spacing w:line="240" w:lineRule="auto"/>
        <w:jc w:val="both"/>
        <w:textAlignment w:val="baseline"/>
        <w:rPr>
          <w:rFonts w:ascii="Arial" w:eastAsia="Times New Roman" w:hAnsi="Arial" w:cs="Arial"/>
          <w:kern w:val="3"/>
          <w:sz w:val="20"/>
          <w:szCs w:val="20"/>
          <w:lang w:eastAsia="zh-CN"/>
        </w:rPr>
      </w:pPr>
      <w:r w:rsidRPr="00D52CAF">
        <w:rPr>
          <w:rFonts w:ascii="Arial" w:eastAsia="Times New Roman" w:hAnsi="Arial" w:cs="Arial"/>
          <w:b/>
          <w:bCs/>
          <w:kern w:val="3"/>
          <w:sz w:val="20"/>
          <w:szCs w:val="20"/>
          <w:lang w:eastAsia="zh-CN"/>
        </w:rPr>
        <w:t>Ponudbena cena je po posameznih segmentih nespremenljiva in fiksna do dokončanja vseh del</w:t>
      </w:r>
      <w:r w:rsidRPr="00D52CAF">
        <w:rPr>
          <w:rFonts w:ascii="Arial" w:eastAsia="Times New Roman" w:hAnsi="Arial" w:cs="Arial"/>
          <w:kern w:val="3"/>
          <w:sz w:val="20"/>
          <w:szCs w:val="20"/>
          <w:lang w:eastAsia="zh-CN"/>
        </w:rPr>
        <w:t>,</w:t>
      </w:r>
      <w:r w:rsidR="00091DE4">
        <w:rPr>
          <w:rFonts w:ascii="Arial" w:eastAsia="Times New Roman" w:hAnsi="Arial" w:cs="Arial"/>
          <w:kern w:val="3"/>
          <w:sz w:val="20"/>
          <w:szCs w:val="20"/>
          <w:lang w:eastAsia="zh-CN"/>
        </w:rPr>
        <w:t xml:space="preserve"> razen cene za projektantski nadzor, kjer je </w:t>
      </w:r>
      <w:r w:rsidR="00A67723">
        <w:rPr>
          <w:rFonts w:ascii="Arial" w:eastAsia="Times New Roman" w:hAnsi="Arial" w:cs="Arial"/>
          <w:kern w:val="3"/>
          <w:sz w:val="20"/>
          <w:szCs w:val="20"/>
          <w:lang w:eastAsia="zh-CN"/>
        </w:rPr>
        <w:t>fiksna cena na mesec.</w:t>
      </w:r>
      <w:r w:rsidRPr="00D52CAF">
        <w:rPr>
          <w:rFonts w:ascii="Arial" w:eastAsia="Times New Roman" w:hAnsi="Arial" w:cs="Arial"/>
          <w:kern w:val="3"/>
          <w:sz w:val="20"/>
          <w:szCs w:val="20"/>
          <w:lang w:eastAsia="zh-CN"/>
        </w:rPr>
        <w:t xml:space="preserve"> V </w:t>
      </w:r>
      <w:r w:rsidR="00A67723">
        <w:rPr>
          <w:rFonts w:ascii="Arial" w:eastAsia="Times New Roman" w:hAnsi="Arial" w:cs="Arial"/>
          <w:kern w:val="3"/>
          <w:sz w:val="20"/>
          <w:szCs w:val="20"/>
          <w:lang w:eastAsia="zh-CN"/>
        </w:rPr>
        <w:t>ceni</w:t>
      </w:r>
      <w:r w:rsidR="00A67723" w:rsidRPr="00D52CAF">
        <w:rPr>
          <w:rFonts w:ascii="Arial" w:eastAsia="Times New Roman" w:hAnsi="Arial" w:cs="Arial"/>
          <w:kern w:val="3"/>
          <w:sz w:val="20"/>
          <w:szCs w:val="20"/>
          <w:lang w:eastAsia="zh-CN"/>
        </w:rPr>
        <w:t xml:space="preserve"> </w:t>
      </w:r>
      <w:r w:rsidRPr="00D52CAF">
        <w:rPr>
          <w:rFonts w:ascii="Arial" w:eastAsia="Times New Roman" w:hAnsi="Arial" w:cs="Arial"/>
          <w:kern w:val="3"/>
          <w:sz w:val="20"/>
          <w:szCs w:val="20"/>
          <w:lang w:eastAsia="zh-CN"/>
        </w:rPr>
        <w:t xml:space="preserve">so zajeti vsi stroški in morebitni popusti. </w:t>
      </w:r>
      <w:r w:rsidR="009C34CB" w:rsidRPr="00D52CAF">
        <w:rPr>
          <w:rFonts w:ascii="Arial" w:eastAsia="Times New Roman" w:hAnsi="Arial" w:cs="Arial"/>
          <w:kern w:val="3"/>
          <w:sz w:val="20"/>
          <w:szCs w:val="20"/>
          <w:lang w:eastAsia="zh-CN"/>
        </w:rPr>
        <w:t>Posamezni segment predstavlja opis obveznosti iz opisa predmeta  in obsega del iz 3. člena te pogodbe.</w:t>
      </w:r>
    </w:p>
    <w:p w14:paraId="12665E01" w14:textId="77777777" w:rsidR="00725AC0" w:rsidRDefault="00725AC0" w:rsidP="00725AC0">
      <w:pPr>
        <w:pStyle w:val="Tablecaption0"/>
        <w:shd w:val="clear" w:color="auto" w:fill="auto"/>
        <w:spacing w:line="240" w:lineRule="auto"/>
        <w:jc w:val="both"/>
        <w:rPr>
          <w:rFonts w:eastAsia="Times New Roman"/>
          <w:b w:val="0"/>
          <w:sz w:val="20"/>
          <w:szCs w:val="20"/>
          <w:lang w:eastAsia="sl-SI"/>
        </w:rPr>
      </w:pPr>
      <w:r w:rsidRPr="00EB145A">
        <w:rPr>
          <w:rFonts w:eastAsia="Times New Roman"/>
          <w:b w:val="0"/>
          <w:sz w:val="20"/>
          <w:szCs w:val="20"/>
          <w:lang w:eastAsia="sl-SI"/>
        </w:rPr>
        <w:t>Pogodbena cena za projektantski nadzor je podana za predviden čas trajanja gradnje 24 mesecev, in je kot taka okvirna, storitev projektantskega nadzora pa se obračunava v fiksnem mesečnem znesku, ki je enak 1/24 pogodbene cene, za vsak mesec dejanskega izvajanja storitve.</w:t>
      </w:r>
    </w:p>
    <w:p w14:paraId="7D29D094" w14:textId="77777777" w:rsidR="00725AC0" w:rsidRPr="00D52CAF" w:rsidRDefault="00725AC0" w:rsidP="00260C07">
      <w:pPr>
        <w:suppressAutoHyphens/>
        <w:autoSpaceDN w:val="0"/>
        <w:spacing w:line="240" w:lineRule="auto"/>
        <w:jc w:val="both"/>
        <w:textAlignment w:val="baseline"/>
        <w:rPr>
          <w:rFonts w:ascii="Arial" w:eastAsia="Times New Roman" w:hAnsi="Arial" w:cs="Arial"/>
          <w:kern w:val="3"/>
          <w:sz w:val="20"/>
          <w:szCs w:val="20"/>
          <w:lang w:eastAsia="zh-CN"/>
        </w:rPr>
      </w:pPr>
    </w:p>
    <w:p w14:paraId="3688ED75" w14:textId="77777777" w:rsidR="006855EE" w:rsidRPr="00D52CAF" w:rsidRDefault="006855EE" w:rsidP="006855EE">
      <w:pPr>
        <w:spacing w:after="0" w:line="240" w:lineRule="auto"/>
        <w:jc w:val="both"/>
        <w:rPr>
          <w:rFonts w:ascii="Arial" w:hAnsi="Arial" w:cs="Arial"/>
          <w:sz w:val="20"/>
          <w:szCs w:val="20"/>
        </w:rPr>
      </w:pPr>
      <w:r w:rsidRPr="00D52CAF">
        <w:rPr>
          <w:rFonts w:ascii="Arial" w:hAnsi="Arial" w:cs="Arial"/>
          <w:sz w:val="20"/>
          <w:szCs w:val="20"/>
        </w:rPr>
        <w:lastRenderedPageBreak/>
        <w:t xml:space="preserve">Pogodbeni stranki se dogovorita, da se v primeru spremembe davčnih predpisov v času trajanja te pogodbe, ki bi določali spremembo upoštevane stopnje DDV in ki bi posledično vplivala na dogovorjeno skupno pogodbeno ceno, neto skupna pogodbena cena ne spremeni, </w:t>
      </w:r>
      <w:r w:rsidR="005D27FB" w:rsidRPr="00D52CAF">
        <w:rPr>
          <w:rFonts w:ascii="Arial" w:hAnsi="Arial" w:cs="Arial"/>
          <w:sz w:val="20"/>
          <w:szCs w:val="20"/>
        </w:rPr>
        <w:t>izvajalc</w:t>
      </w:r>
      <w:r w:rsidRPr="00D52CAF">
        <w:rPr>
          <w:rFonts w:ascii="Arial" w:hAnsi="Arial" w:cs="Arial"/>
          <w:sz w:val="20"/>
          <w:szCs w:val="20"/>
        </w:rPr>
        <w:t>u pa se ne glede na določbo fiksne pogodbene cene prizna razlika v ceni zaradi spremenjenega DDV. Spremenjena davčna stopnja se v pogodbenem razmerju uporablja neposredno, brez vnovične sklenitve dodatka k pogodbi za ta namen.</w:t>
      </w:r>
    </w:p>
    <w:p w14:paraId="3E0A62EB" w14:textId="77777777" w:rsidR="00225911" w:rsidRPr="00D52CAF" w:rsidRDefault="00225911" w:rsidP="006734C7">
      <w:pPr>
        <w:numPr>
          <w:ilvl w:val="12"/>
          <w:numId w:val="0"/>
        </w:numPr>
        <w:tabs>
          <w:tab w:val="left" w:pos="6237"/>
        </w:tabs>
        <w:spacing w:after="0" w:line="240" w:lineRule="auto"/>
        <w:ind w:left="-9014"/>
        <w:jc w:val="center"/>
        <w:rPr>
          <w:rFonts w:ascii="Arial" w:eastAsia="Times New Roman" w:hAnsi="Arial" w:cs="Arial"/>
          <w:b/>
          <w:sz w:val="20"/>
          <w:szCs w:val="20"/>
          <w:lang w:eastAsia="sl-SI"/>
        </w:rPr>
      </w:pPr>
    </w:p>
    <w:p w14:paraId="2F819ACD" w14:textId="77777777" w:rsidR="00225911" w:rsidRPr="00D52CAF" w:rsidRDefault="00225911" w:rsidP="006734C7">
      <w:pPr>
        <w:numPr>
          <w:ilvl w:val="12"/>
          <w:numId w:val="0"/>
        </w:numPr>
        <w:tabs>
          <w:tab w:val="left" w:pos="6237"/>
        </w:tabs>
        <w:spacing w:after="0" w:line="240" w:lineRule="auto"/>
        <w:ind w:left="-9014"/>
        <w:jc w:val="center"/>
        <w:rPr>
          <w:rFonts w:ascii="Arial" w:eastAsia="Times New Roman" w:hAnsi="Arial" w:cs="Arial"/>
          <w:b/>
          <w:sz w:val="20"/>
          <w:szCs w:val="20"/>
          <w:lang w:eastAsia="sl-SI"/>
        </w:rPr>
      </w:pPr>
    </w:p>
    <w:p w14:paraId="1A1C849D" w14:textId="77777777" w:rsidR="006855EE" w:rsidRPr="00D52CAF" w:rsidRDefault="006855EE" w:rsidP="006855EE">
      <w:pPr>
        <w:spacing w:after="0" w:line="240" w:lineRule="auto"/>
        <w:jc w:val="center"/>
        <w:rPr>
          <w:rFonts w:ascii="Arial" w:hAnsi="Arial" w:cs="Arial"/>
          <w:sz w:val="20"/>
          <w:szCs w:val="20"/>
        </w:rPr>
      </w:pPr>
      <w:r w:rsidRPr="00D52CAF">
        <w:rPr>
          <w:rFonts w:ascii="Arial" w:hAnsi="Arial" w:cs="Arial"/>
          <w:sz w:val="20"/>
          <w:szCs w:val="20"/>
        </w:rPr>
        <w:t>NAČIN IN ROKI PLAČILA</w:t>
      </w:r>
    </w:p>
    <w:p w14:paraId="53184237" w14:textId="77777777" w:rsidR="006855EE" w:rsidRPr="00D52CAF" w:rsidRDefault="006855EE" w:rsidP="00F9040C">
      <w:pPr>
        <w:pStyle w:val="Odstavekseznama"/>
        <w:numPr>
          <w:ilvl w:val="0"/>
          <w:numId w:val="35"/>
        </w:numPr>
        <w:spacing w:after="0" w:line="276" w:lineRule="auto"/>
        <w:jc w:val="center"/>
        <w:rPr>
          <w:rFonts w:ascii="Arial" w:hAnsi="Arial" w:cs="Arial"/>
          <w:sz w:val="20"/>
          <w:szCs w:val="20"/>
        </w:rPr>
      </w:pPr>
      <w:r w:rsidRPr="00D52CAF">
        <w:rPr>
          <w:rFonts w:ascii="Arial" w:hAnsi="Arial" w:cs="Arial"/>
          <w:sz w:val="20"/>
          <w:szCs w:val="20"/>
        </w:rPr>
        <w:t>člen</w:t>
      </w:r>
    </w:p>
    <w:p w14:paraId="64B1273F" w14:textId="77777777" w:rsidR="006855EE" w:rsidRPr="00D52CAF" w:rsidRDefault="006855EE" w:rsidP="006855EE">
      <w:pPr>
        <w:spacing w:after="0" w:line="240" w:lineRule="auto"/>
        <w:jc w:val="both"/>
        <w:rPr>
          <w:rFonts w:ascii="Arial" w:hAnsi="Arial" w:cs="Arial"/>
          <w:color w:val="000000"/>
          <w:sz w:val="20"/>
          <w:szCs w:val="20"/>
          <w:lang w:eastAsia="sl-SI" w:bidi="sl-SI"/>
        </w:rPr>
      </w:pPr>
    </w:p>
    <w:p w14:paraId="7B3B91F8" w14:textId="77777777" w:rsidR="006855EE" w:rsidRPr="00D52CAF" w:rsidRDefault="006855EE" w:rsidP="006855EE">
      <w:pPr>
        <w:spacing w:after="0" w:line="240" w:lineRule="auto"/>
        <w:jc w:val="both"/>
        <w:rPr>
          <w:rFonts w:ascii="Arial" w:hAnsi="Arial" w:cs="Arial"/>
          <w:color w:val="000000"/>
          <w:sz w:val="20"/>
          <w:szCs w:val="20"/>
          <w:lang w:eastAsia="sl-SI" w:bidi="sl-SI"/>
        </w:rPr>
      </w:pPr>
      <w:r w:rsidRPr="00D52CAF">
        <w:rPr>
          <w:rFonts w:ascii="Arial" w:hAnsi="Arial" w:cs="Arial"/>
          <w:color w:val="000000"/>
          <w:sz w:val="20"/>
          <w:szCs w:val="20"/>
          <w:lang w:eastAsia="sl-SI" w:bidi="sl-SI"/>
        </w:rPr>
        <w:t xml:space="preserve">Naročnik bo poravnal pogodbeni znesek na osnovi opravljenih storitev na naslednji način in sicer: </w:t>
      </w:r>
    </w:p>
    <w:p w14:paraId="375BE17D" w14:textId="77777777" w:rsidR="00225911" w:rsidRPr="00D52CAF" w:rsidRDefault="00225911" w:rsidP="006734C7">
      <w:pPr>
        <w:numPr>
          <w:ilvl w:val="12"/>
          <w:numId w:val="0"/>
        </w:numPr>
        <w:tabs>
          <w:tab w:val="left" w:pos="6237"/>
        </w:tabs>
        <w:spacing w:after="0" w:line="240" w:lineRule="auto"/>
        <w:ind w:left="-9014"/>
        <w:jc w:val="center"/>
        <w:rPr>
          <w:rFonts w:ascii="Arial" w:eastAsia="Times New Roman" w:hAnsi="Arial" w:cs="Arial"/>
          <w:b/>
          <w:sz w:val="20"/>
          <w:szCs w:val="20"/>
          <w:lang w:eastAsia="sl-SI"/>
        </w:rPr>
      </w:pPr>
    </w:p>
    <w:p w14:paraId="5AE63EC4" w14:textId="77777777" w:rsidR="009C34CB" w:rsidRPr="00D52CAF" w:rsidRDefault="009C34CB" w:rsidP="00F9040C">
      <w:pPr>
        <w:numPr>
          <w:ilvl w:val="0"/>
          <w:numId w:val="38"/>
        </w:numPr>
        <w:tabs>
          <w:tab w:val="left" w:pos="142"/>
        </w:tabs>
        <w:spacing w:after="0" w:line="240" w:lineRule="auto"/>
        <w:ind w:left="360"/>
        <w:jc w:val="both"/>
        <w:rPr>
          <w:rFonts w:ascii="Arial" w:hAnsi="Arial" w:cs="Arial"/>
          <w:b/>
          <w:sz w:val="20"/>
          <w:szCs w:val="20"/>
          <w:lang w:eastAsia="zh-CN"/>
        </w:rPr>
      </w:pPr>
      <w:r w:rsidRPr="00D52CAF">
        <w:rPr>
          <w:rFonts w:ascii="Arial" w:hAnsi="Arial" w:cs="Arial"/>
          <w:b/>
          <w:sz w:val="20"/>
          <w:szCs w:val="20"/>
          <w:lang w:eastAsia="zh-CN"/>
        </w:rPr>
        <w:t xml:space="preserve">Idejna zasnova projekta (IZP) </w:t>
      </w:r>
    </w:p>
    <w:p w14:paraId="4E02D48C" w14:textId="0F91BF02" w:rsidR="009C34CB" w:rsidRPr="00D52CAF" w:rsidRDefault="009C34CB" w:rsidP="00F9040C">
      <w:pPr>
        <w:numPr>
          <w:ilvl w:val="0"/>
          <w:numId w:val="39"/>
        </w:numPr>
        <w:tabs>
          <w:tab w:val="left" w:pos="426"/>
        </w:tabs>
        <w:spacing w:after="0" w:line="240" w:lineRule="exact"/>
        <w:ind w:left="426" w:hanging="426"/>
        <w:contextualSpacing/>
        <w:jc w:val="both"/>
        <w:rPr>
          <w:rFonts w:ascii="Arial" w:hAnsi="Arial" w:cs="Arial"/>
          <w:sz w:val="20"/>
          <w:szCs w:val="20"/>
          <w:lang w:eastAsia="zh-CN"/>
        </w:rPr>
      </w:pPr>
      <w:r w:rsidRPr="00D52CAF">
        <w:rPr>
          <w:rFonts w:ascii="Arial" w:hAnsi="Arial" w:cs="Arial"/>
          <w:sz w:val="20"/>
          <w:szCs w:val="20"/>
          <w:lang w:eastAsia="zh-CN"/>
        </w:rPr>
        <w:t>30 dni od uradnega prejema računa, ki bo izdan po pregledu in pisni potrditvi IZP s strani naročnika.</w:t>
      </w:r>
    </w:p>
    <w:p w14:paraId="5DA0D58D" w14:textId="77777777" w:rsidR="009C34CB" w:rsidRPr="00D52CAF" w:rsidRDefault="009C34CB" w:rsidP="009C34CB">
      <w:pPr>
        <w:spacing w:after="0" w:line="240" w:lineRule="auto"/>
        <w:rPr>
          <w:rFonts w:ascii="Arial" w:hAnsi="Arial" w:cs="Arial"/>
          <w:sz w:val="20"/>
          <w:szCs w:val="20"/>
          <w:lang w:eastAsia="zh-CN"/>
        </w:rPr>
      </w:pPr>
    </w:p>
    <w:p w14:paraId="7E2D6221" w14:textId="77777777" w:rsidR="009C34CB" w:rsidRPr="00D52CAF" w:rsidRDefault="009C34CB" w:rsidP="009C34CB">
      <w:pPr>
        <w:spacing w:after="0" w:line="240" w:lineRule="auto"/>
        <w:rPr>
          <w:rFonts w:ascii="Arial" w:hAnsi="Arial" w:cs="Arial"/>
          <w:bCs/>
          <w:sz w:val="20"/>
          <w:szCs w:val="20"/>
        </w:rPr>
      </w:pPr>
      <w:r w:rsidRPr="00D52CAF">
        <w:rPr>
          <w:rFonts w:ascii="Arial" w:hAnsi="Arial" w:cs="Arial"/>
          <w:b/>
          <w:sz w:val="20"/>
          <w:szCs w:val="20"/>
        </w:rPr>
        <w:t>- Projektna dokumentacija za pridobitev projektnih in drugih pogojev</w:t>
      </w:r>
      <w:r w:rsidRPr="00D52CAF">
        <w:rPr>
          <w:rFonts w:ascii="Arial" w:hAnsi="Arial" w:cs="Arial"/>
          <w:bCs/>
          <w:sz w:val="20"/>
          <w:szCs w:val="20"/>
        </w:rPr>
        <w:t xml:space="preserve"> (</w:t>
      </w:r>
      <w:r w:rsidRPr="00D52CAF">
        <w:rPr>
          <w:rFonts w:ascii="Arial" w:hAnsi="Arial" w:cs="Arial"/>
          <w:b/>
          <w:sz w:val="20"/>
          <w:szCs w:val="20"/>
        </w:rPr>
        <w:t>DPP</w:t>
      </w:r>
      <w:r w:rsidRPr="00D52CAF">
        <w:rPr>
          <w:rFonts w:ascii="Arial" w:hAnsi="Arial" w:cs="Arial"/>
          <w:bCs/>
          <w:sz w:val="20"/>
          <w:szCs w:val="20"/>
        </w:rPr>
        <w:t xml:space="preserve">), usklajena s projektnimi in drugimi pogoji:  </w:t>
      </w:r>
    </w:p>
    <w:p w14:paraId="2E1A7903" w14:textId="332DFD52" w:rsidR="009C34CB" w:rsidRPr="00D52CAF" w:rsidRDefault="009C34CB" w:rsidP="009C34CB">
      <w:pPr>
        <w:numPr>
          <w:ilvl w:val="0"/>
          <w:numId w:val="12"/>
        </w:numPr>
        <w:spacing w:after="0" w:line="240" w:lineRule="auto"/>
        <w:ind w:left="397"/>
        <w:jc w:val="both"/>
        <w:rPr>
          <w:rFonts w:ascii="Arial" w:hAnsi="Arial" w:cs="Arial"/>
          <w:bCs/>
          <w:sz w:val="20"/>
          <w:szCs w:val="20"/>
        </w:rPr>
      </w:pPr>
      <w:r w:rsidRPr="00D52CAF">
        <w:rPr>
          <w:rFonts w:ascii="Arial" w:hAnsi="Arial" w:cs="Arial"/>
          <w:bCs/>
          <w:sz w:val="20"/>
          <w:szCs w:val="20"/>
        </w:rPr>
        <w:t>30 dni od uradnega prejema računa, ki bo izdan po pregledu in pisni potrditvi DPP s strani naročnika.</w:t>
      </w:r>
    </w:p>
    <w:p w14:paraId="48A126A8" w14:textId="77777777" w:rsidR="009C34CB" w:rsidRPr="00D52CAF" w:rsidRDefault="009C34CB" w:rsidP="009C34CB">
      <w:pPr>
        <w:spacing w:after="0" w:line="240" w:lineRule="auto"/>
        <w:ind w:left="397"/>
        <w:rPr>
          <w:rFonts w:ascii="Arial" w:hAnsi="Arial" w:cs="Arial"/>
          <w:bCs/>
          <w:sz w:val="20"/>
          <w:szCs w:val="20"/>
        </w:rPr>
      </w:pPr>
    </w:p>
    <w:p w14:paraId="6954C835" w14:textId="77777777" w:rsidR="009C34CB" w:rsidRPr="00D52CAF" w:rsidRDefault="009C34CB" w:rsidP="009C34CB">
      <w:pPr>
        <w:spacing w:after="0" w:line="240" w:lineRule="exact"/>
        <w:jc w:val="both"/>
        <w:rPr>
          <w:rFonts w:ascii="Arial" w:hAnsi="Arial" w:cs="Arial"/>
          <w:bCs/>
          <w:sz w:val="20"/>
          <w:szCs w:val="20"/>
        </w:rPr>
      </w:pPr>
      <w:r w:rsidRPr="00D52CAF">
        <w:rPr>
          <w:rFonts w:ascii="Arial" w:hAnsi="Arial" w:cs="Arial"/>
          <w:b/>
          <w:sz w:val="20"/>
          <w:szCs w:val="20"/>
        </w:rPr>
        <w:t>- Projektna dokumentacija za pridobitev mnenj in gradbenega dovoljenja za rekonstrukcijo (DGD)</w:t>
      </w:r>
      <w:r w:rsidRPr="00D52CAF">
        <w:rPr>
          <w:rFonts w:ascii="Arial" w:hAnsi="Arial" w:cs="Arial"/>
          <w:bCs/>
          <w:sz w:val="20"/>
          <w:szCs w:val="20"/>
        </w:rPr>
        <w:t xml:space="preserve">: </w:t>
      </w:r>
    </w:p>
    <w:p w14:paraId="74917689" w14:textId="118EAE7F" w:rsidR="009C34CB" w:rsidRPr="00D52CAF" w:rsidRDefault="009C34CB" w:rsidP="009C34CB">
      <w:pPr>
        <w:numPr>
          <w:ilvl w:val="0"/>
          <w:numId w:val="13"/>
        </w:numPr>
        <w:spacing w:after="0" w:line="240" w:lineRule="exact"/>
        <w:ind w:left="397"/>
        <w:contextualSpacing/>
        <w:jc w:val="both"/>
        <w:rPr>
          <w:rFonts w:ascii="Arial" w:hAnsi="Arial" w:cs="Arial"/>
          <w:sz w:val="20"/>
          <w:szCs w:val="20"/>
        </w:rPr>
      </w:pPr>
      <w:r w:rsidRPr="00D52CAF">
        <w:rPr>
          <w:rFonts w:ascii="Arial" w:hAnsi="Arial" w:cs="Arial"/>
          <w:sz w:val="20"/>
          <w:szCs w:val="20"/>
        </w:rPr>
        <w:t>60% pogodbene vrednosti za to dokumentacijo v roku 30 dni od uradnega prejema računa, ki bo izstavljen po predaji DGD za pridobitev mnenj,</w:t>
      </w:r>
    </w:p>
    <w:p w14:paraId="0B7D6B72" w14:textId="1C03F00E" w:rsidR="009C34CB" w:rsidRPr="00D52CAF" w:rsidRDefault="009C34CB" w:rsidP="009C34CB">
      <w:pPr>
        <w:numPr>
          <w:ilvl w:val="0"/>
          <w:numId w:val="13"/>
        </w:numPr>
        <w:spacing w:after="0" w:line="240" w:lineRule="auto"/>
        <w:ind w:left="397"/>
        <w:jc w:val="both"/>
        <w:rPr>
          <w:rFonts w:ascii="Arial" w:hAnsi="Arial" w:cs="Arial"/>
          <w:bCs/>
          <w:sz w:val="20"/>
          <w:szCs w:val="20"/>
        </w:rPr>
      </w:pPr>
      <w:r w:rsidRPr="00D52CAF">
        <w:rPr>
          <w:rFonts w:ascii="Arial" w:hAnsi="Arial" w:cs="Arial"/>
          <w:sz w:val="20"/>
          <w:szCs w:val="20"/>
        </w:rPr>
        <w:t>20% pogodbene vrednosti za to dokumentacijo v roku 30 dni od uradnega prejema računa, ki bo izstavljen po vložitvi vloge za izdajo GD na upravni organ</w:t>
      </w:r>
      <w:r w:rsidR="00B44BF6">
        <w:rPr>
          <w:rFonts w:ascii="Arial" w:hAnsi="Arial" w:cs="Arial"/>
          <w:sz w:val="20"/>
          <w:szCs w:val="20"/>
        </w:rPr>
        <w:t>,</w:t>
      </w:r>
    </w:p>
    <w:p w14:paraId="658FA9B0" w14:textId="1C6A8B73" w:rsidR="009C34CB" w:rsidRPr="00D52CAF" w:rsidRDefault="009C34CB" w:rsidP="009C34CB">
      <w:pPr>
        <w:numPr>
          <w:ilvl w:val="0"/>
          <w:numId w:val="13"/>
        </w:numPr>
        <w:spacing w:after="0" w:line="240" w:lineRule="auto"/>
        <w:ind w:left="397"/>
        <w:jc w:val="both"/>
        <w:rPr>
          <w:rFonts w:ascii="Arial" w:hAnsi="Arial" w:cs="Arial"/>
          <w:bCs/>
          <w:sz w:val="20"/>
          <w:szCs w:val="20"/>
        </w:rPr>
      </w:pPr>
      <w:r w:rsidRPr="00D52CAF">
        <w:rPr>
          <w:rFonts w:ascii="Arial" w:hAnsi="Arial" w:cs="Arial"/>
          <w:sz w:val="20"/>
          <w:szCs w:val="20"/>
        </w:rPr>
        <w:t>20% pogodbene vrednosti za to dokumentacijo v roku 30 dni od uradnega prejema računa, ki bo izstavljen po izdaji GD.</w:t>
      </w:r>
    </w:p>
    <w:p w14:paraId="536DA465" w14:textId="77777777" w:rsidR="009C34CB" w:rsidRPr="00D52CAF" w:rsidRDefault="009C34CB" w:rsidP="009C34CB">
      <w:pPr>
        <w:spacing w:after="0" w:line="240" w:lineRule="auto"/>
        <w:rPr>
          <w:rFonts w:ascii="Arial" w:hAnsi="Arial" w:cs="Arial"/>
          <w:bCs/>
          <w:sz w:val="20"/>
          <w:szCs w:val="20"/>
        </w:rPr>
      </w:pPr>
    </w:p>
    <w:p w14:paraId="3048A044" w14:textId="77777777" w:rsidR="009C34CB" w:rsidRPr="00D52CAF" w:rsidRDefault="009C34CB" w:rsidP="00B44BF6">
      <w:pPr>
        <w:spacing w:after="0" w:line="240" w:lineRule="auto"/>
        <w:jc w:val="both"/>
        <w:rPr>
          <w:rFonts w:ascii="Arial" w:hAnsi="Arial" w:cs="Arial"/>
          <w:b/>
          <w:sz w:val="20"/>
          <w:szCs w:val="20"/>
        </w:rPr>
      </w:pPr>
      <w:r w:rsidRPr="00D52CAF">
        <w:rPr>
          <w:rFonts w:ascii="Arial" w:hAnsi="Arial" w:cs="Arial"/>
          <w:b/>
          <w:sz w:val="20"/>
          <w:szCs w:val="20"/>
        </w:rPr>
        <w:t>- Projektna dokumentacija za izvedbo gradnje (PZI) za rekonstrukcijo in rušitve, zunanjo prometno in komunalno ureditev:</w:t>
      </w:r>
    </w:p>
    <w:p w14:paraId="6D3927EB" w14:textId="139406D7" w:rsidR="009C34CB" w:rsidRPr="00D52CAF" w:rsidRDefault="009C34CB" w:rsidP="009C34CB">
      <w:pPr>
        <w:numPr>
          <w:ilvl w:val="0"/>
          <w:numId w:val="14"/>
        </w:numPr>
        <w:spacing w:after="0" w:line="240" w:lineRule="exact"/>
        <w:ind w:left="417"/>
        <w:contextualSpacing/>
        <w:jc w:val="both"/>
        <w:rPr>
          <w:rFonts w:ascii="Arial" w:hAnsi="Arial" w:cs="Arial"/>
          <w:sz w:val="20"/>
          <w:szCs w:val="20"/>
        </w:rPr>
      </w:pPr>
      <w:r w:rsidRPr="00D52CAF">
        <w:rPr>
          <w:rFonts w:ascii="Arial" w:hAnsi="Arial" w:cs="Arial"/>
          <w:sz w:val="20"/>
          <w:szCs w:val="20"/>
        </w:rPr>
        <w:t>40% pogodbene vrednosti za to dokumentacijo v roku 30 dni od uradnega prejema računa, ki bo izstavljen po predaji osnutka PZI, usklajenega s projektno nalogo za PZI,</w:t>
      </w:r>
    </w:p>
    <w:p w14:paraId="44BD4CB2" w14:textId="48956870" w:rsidR="009C34CB" w:rsidRPr="00D52CAF" w:rsidRDefault="009C34CB" w:rsidP="009C34CB">
      <w:pPr>
        <w:numPr>
          <w:ilvl w:val="0"/>
          <w:numId w:val="14"/>
        </w:numPr>
        <w:spacing w:after="0" w:line="240" w:lineRule="auto"/>
        <w:ind w:left="417"/>
        <w:jc w:val="both"/>
        <w:rPr>
          <w:rFonts w:ascii="Arial" w:hAnsi="Arial" w:cs="Arial"/>
          <w:bCs/>
          <w:sz w:val="20"/>
          <w:szCs w:val="20"/>
        </w:rPr>
      </w:pPr>
      <w:r w:rsidRPr="00D52CAF">
        <w:rPr>
          <w:rFonts w:ascii="Arial" w:hAnsi="Arial" w:cs="Arial"/>
          <w:sz w:val="20"/>
          <w:szCs w:val="20"/>
        </w:rPr>
        <w:t xml:space="preserve">60% pogodbene vrednosti za to dokumentacijo v roku 30 dni od uradnega prejema računa, ki bo izstavljen po predaji </w:t>
      </w:r>
      <w:r w:rsidR="00A67723">
        <w:rPr>
          <w:rFonts w:ascii="Arial" w:hAnsi="Arial" w:cs="Arial"/>
          <w:sz w:val="20"/>
          <w:szCs w:val="20"/>
        </w:rPr>
        <w:t xml:space="preserve">in potrditvi </w:t>
      </w:r>
      <w:r w:rsidRPr="00D52CAF">
        <w:rPr>
          <w:rFonts w:ascii="Arial" w:hAnsi="Arial" w:cs="Arial"/>
          <w:sz w:val="20"/>
          <w:szCs w:val="20"/>
        </w:rPr>
        <w:t xml:space="preserve">končne verzije PZI. </w:t>
      </w:r>
    </w:p>
    <w:p w14:paraId="2D3418EA" w14:textId="77777777" w:rsidR="009C34CB" w:rsidRPr="00D52CAF" w:rsidRDefault="009C34CB" w:rsidP="009C34CB">
      <w:pPr>
        <w:spacing w:after="0" w:line="240" w:lineRule="auto"/>
        <w:jc w:val="both"/>
        <w:rPr>
          <w:rFonts w:ascii="Arial" w:hAnsi="Arial" w:cs="Arial"/>
          <w:sz w:val="20"/>
          <w:szCs w:val="20"/>
        </w:rPr>
      </w:pPr>
    </w:p>
    <w:p w14:paraId="42AC9117" w14:textId="77777777" w:rsidR="009C34CB" w:rsidRPr="00D52CAF" w:rsidRDefault="009C34CB" w:rsidP="009C34CB">
      <w:pPr>
        <w:spacing w:after="0" w:line="240" w:lineRule="auto"/>
        <w:jc w:val="both"/>
        <w:rPr>
          <w:rFonts w:ascii="Arial" w:hAnsi="Arial" w:cs="Arial"/>
          <w:b/>
          <w:sz w:val="20"/>
          <w:szCs w:val="20"/>
        </w:rPr>
      </w:pPr>
      <w:r w:rsidRPr="00D52CAF">
        <w:rPr>
          <w:rFonts w:ascii="Arial" w:hAnsi="Arial" w:cs="Arial"/>
          <w:b/>
          <w:sz w:val="20"/>
          <w:szCs w:val="20"/>
        </w:rPr>
        <w:t>- Projektna naloga PN in projektna dokumentacija IDP za notranjo opremo:</w:t>
      </w:r>
    </w:p>
    <w:p w14:paraId="7146EF27" w14:textId="3C80A04E" w:rsidR="009C34CB" w:rsidRPr="00D52CAF" w:rsidRDefault="009C34CB" w:rsidP="009C34CB">
      <w:pPr>
        <w:numPr>
          <w:ilvl w:val="0"/>
          <w:numId w:val="15"/>
        </w:numPr>
        <w:spacing w:after="0" w:line="240" w:lineRule="auto"/>
        <w:ind w:left="417"/>
        <w:jc w:val="both"/>
        <w:rPr>
          <w:rFonts w:ascii="Arial" w:hAnsi="Arial" w:cs="Arial"/>
          <w:sz w:val="20"/>
          <w:szCs w:val="20"/>
        </w:rPr>
      </w:pPr>
      <w:r w:rsidRPr="00D52CAF">
        <w:rPr>
          <w:rFonts w:ascii="Arial" w:hAnsi="Arial" w:cs="Arial"/>
          <w:sz w:val="20"/>
          <w:szCs w:val="20"/>
        </w:rPr>
        <w:t>30 dni od uradnega prejema računa, ki bo izdan po pregledu in pisni potrditvi PN in IDP za notranjo opremo s strani naročnika.</w:t>
      </w:r>
    </w:p>
    <w:p w14:paraId="4951962A" w14:textId="77777777" w:rsidR="009C34CB" w:rsidRPr="00D52CAF" w:rsidRDefault="009C34CB" w:rsidP="009C34CB">
      <w:pPr>
        <w:spacing w:after="0" w:line="240" w:lineRule="auto"/>
        <w:jc w:val="both"/>
        <w:rPr>
          <w:rFonts w:ascii="Arial" w:hAnsi="Arial" w:cs="Arial"/>
          <w:bCs/>
          <w:sz w:val="20"/>
          <w:szCs w:val="20"/>
        </w:rPr>
      </w:pPr>
    </w:p>
    <w:p w14:paraId="59FAB1C8" w14:textId="77777777" w:rsidR="009C34CB" w:rsidRPr="00D52CAF" w:rsidRDefault="009C34CB" w:rsidP="00B44BF6">
      <w:pPr>
        <w:spacing w:after="0" w:line="240" w:lineRule="exact"/>
        <w:rPr>
          <w:rFonts w:ascii="Arial" w:hAnsi="Arial" w:cs="Arial"/>
          <w:b/>
          <w:sz w:val="20"/>
          <w:szCs w:val="20"/>
        </w:rPr>
      </w:pPr>
      <w:r w:rsidRPr="00D52CAF">
        <w:rPr>
          <w:rFonts w:ascii="Arial" w:hAnsi="Arial" w:cs="Arial"/>
          <w:b/>
          <w:sz w:val="20"/>
          <w:szCs w:val="20"/>
        </w:rPr>
        <w:t xml:space="preserve">- Projektna dokumentacija za izvedbo (PZI) za notranjo opremo, izdelano na podlagi IDP za notranjo opremo: </w:t>
      </w:r>
    </w:p>
    <w:p w14:paraId="01832E69" w14:textId="6C472CA9" w:rsidR="009C34CB" w:rsidRPr="00D52CAF" w:rsidRDefault="009C34CB" w:rsidP="009C34CB">
      <w:pPr>
        <w:numPr>
          <w:ilvl w:val="0"/>
          <w:numId w:val="16"/>
        </w:numPr>
        <w:spacing w:after="0" w:line="240" w:lineRule="exact"/>
        <w:ind w:left="473"/>
        <w:contextualSpacing/>
        <w:jc w:val="both"/>
        <w:rPr>
          <w:rFonts w:ascii="Arial" w:hAnsi="Arial" w:cs="Arial"/>
          <w:sz w:val="20"/>
          <w:szCs w:val="20"/>
        </w:rPr>
      </w:pPr>
      <w:r w:rsidRPr="00D52CAF">
        <w:rPr>
          <w:rFonts w:ascii="Arial" w:hAnsi="Arial" w:cs="Arial"/>
          <w:sz w:val="20"/>
          <w:szCs w:val="20"/>
        </w:rPr>
        <w:t xml:space="preserve">40% pogodbene vrednosti za to dokumentacijo v roku 30 dni od uradnega prejema računa, ki bo izstavljen po predaji naročniku v pregled, </w:t>
      </w:r>
    </w:p>
    <w:p w14:paraId="20982313" w14:textId="06AC2CCA" w:rsidR="009C34CB" w:rsidRPr="00D52CAF" w:rsidRDefault="009C34CB" w:rsidP="009C34CB">
      <w:pPr>
        <w:numPr>
          <w:ilvl w:val="0"/>
          <w:numId w:val="16"/>
        </w:numPr>
        <w:spacing w:after="0" w:line="240" w:lineRule="auto"/>
        <w:ind w:left="473"/>
        <w:jc w:val="both"/>
        <w:rPr>
          <w:rFonts w:ascii="Arial" w:hAnsi="Arial" w:cs="Arial"/>
          <w:bCs/>
          <w:sz w:val="20"/>
          <w:szCs w:val="20"/>
        </w:rPr>
      </w:pPr>
      <w:r w:rsidRPr="00D52CAF">
        <w:rPr>
          <w:rFonts w:ascii="Arial" w:hAnsi="Arial" w:cs="Arial"/>
          <w:sz w:val="20"/>
          <w:szCs w:val="20"/>
        </w:rPr>
        <w:t>60% pogodbene vrednosti za to dokumentacijo v roku 30 dni od uradnega prejema računa, ki bo izstavljen po predaji</w:t>
      </w:r>
      <w:r w:rsidR="00A67723">
        <w:rPr>
          <w:rFonts w:ascii="Arial" w:hAnsi="Arial" w:cs="Arial"/>
          <w:sz w:val="20"/>
          <w:szCs w:val="20"/>
        </w:rPr>
        <w:t xml:space="preserve"> in potrditvi</w:t>
      </w:r>
      <w:r w:rsidRPr="00D52CAF">
        <w:rPr>
          <w:rFonts w:ascii="Arial" w:hAnsi="Arial" w:cs="Arial"/>
          <w:sz w:val="20"/>
          <w:szCs w:val="20"/>
        </w:rPr>
        <w:t xml:space="preserve"> končne verzije PZI</w:t>
      </w:r>
    </w:p>
    <w:p w14:paraId="07865AD6" w14:textId="77777777" w:rsidR="009C34CB" w:rsidRPr="00D52CAF" w:rsidRDefault="009C34CB" w:rsidP="009C34CB">
      <w:pPr>
        <w:spacing w:after="0" w:line="240" w:lineRule="auto"/>
        <w:jc w:val="both"/>
        <w:rPr>
          <w:rFonts w:ascii="Arial" w:hAnsi="Arial" w:cs="Arial"/>
          <w:bCs/>
          <w:sz w:val="20"/>
          <w:szCs w:val="20"/>
        </w:rPr>
      </w:pPr>
    </w:p>
    <w:p w14:paraId="485774EF" w14:textId="77777777" w:rsidR="009C34CB" w:rsidRPr="00D52CAF" w:rsidRDefault="009C34CB" w:rsidP="009C34CB">
      <w:pPr>
        <w:spacing w:after="0" w:line="240" w:lineRule="exact"/>
        <w:jc w:val="both"/>
        <w:rPr>
          <w:rFonts w:ascii="Arial" w:hAnsi="Arial" w:cs="Arial"/>
          <w:b/>
          <w:sz w:val="20"/>
          <w:szCs w:val="20"/>
        </w:rPr>
      </w:pPr>
      <w:r w:rsidRPr="00D52CAF">
        <w:rPr>
          <w:rFonts w:ascii="Arial" w:hAnsi="Arial" w:cs="Arial"/>
          <w:b/>
          <w:sz w:val="20"/>
          <w:szCs w:val="20"/>
        </w:rPr>
        <w:t xml:space="preserve">- Dokumentacija za razpis (DZR), sodelovanje pri razpisu za oddajo del in pripravi tehničnega dela dokumentacije za razpis (izdelane na osnovi PZI) za rekonstrukcijo in rušitve, zunanjo, prometno in komunalno ureditev ter za notranjo opremo:  </w:t>
      </w:r>
    </w:p>
    <w:p w14:paraId="5E2DC4F5" w14:textId="06AF2B55" w:rsidR="009C34CB" w:rsidRPr="00D52CAF" w:rsidRDefault="009C34CB" w:rsidP="00F9040C">
      <w:pPr>
        <w:numPr>
          <w:ilvl w:val="0"/>
          <w:numId w:val="42"/>
        </w:numPr>
        <w:spacing w:after="0" w:line="240" w:lineRule="exact"/>
        <w:contextualSpacing/>
        <w:jc w:val="both"/>
        <w:rPr>
          <w:rFonts w:ascii="Arial" w:hAnsi="Arial" w:cs="Arial"/>
          <w:sz w:val="20"/>
          <w:szCs w:val="20"/>
        </w:rPr>
      </w:pPr>
      <w:r w:rsidRPr="00D52CAF">
        <w:rPr>
          <w:rFonts w:ascii="Arial" w:hAnsi="Arial" w:cs="Arial"/>
          <w:sz w:val="20"/>
          <w:szCs w:val="20"/>
        </w:rPr>
        <w:t>90% pogodbene vrednosti za to dokumentacijo v roku 30 dni od uradnega prejema računa, ki bo izstavljen po predaji osnutka DZR v pregled,</w:t>
      </w:r>
    </w:p>
    <w:p w14:paraId="1CE9E224" w14:textId="64383586" w:rsidR="009C34CB" w:rsidRPr="00D52CAF" w:rsidRDefault="009C34CB" w:rsidP="00B44BF6">
      <w:pPr>
        <w:numPr>
          <w:ilvl w:val="0"/>
          <w:numId w:val="17"/>
        </w:numPr>
        <w:spacing w:after="0" w:line="240" w:lineRule="auto"/>
        <w:ind w:left="360"/>
        <w:jc w:val="both"/>
        <w:rPr>
          <w:rFonts w:ascii="Arial" w:hAnsi="Arial" w:cs="Arial"/>
          <w:sz w:val="20"/>
          <w:szCs w:val="20"/>
        </w:rPr>
      </w:pPr>
      <w:r w:rsidRPr="00D52CAF">
        <w:rPr>
          <w:rFonts w:ascii="Arial" w:hAnsi="Arial" w:cs="Arial"/>
          <w:sz w:val="20"/>
          <w:szCs w:val="20"/>
        </w:rPr>
        <w:t xml:space="preserve">10% pogodbene vrednosti za to dokumentacijo v roku 30 dni od uradnega prejema računa, ki bo izstavljen po </w:t>
      </w:r>
      <w:r w:rsidR="00A67723">
        <w:rPr>
          <w:rFonts w:ascii="Arial" w:hAnsi="Arial" w:cs="Arial"/>
          <w:sz w:val="20"/>
          <w:szCs w:val="20"/>
        </w:rPr>
        <w:t xml:space="preserve">sprejemu odločitve </w:t>
      </w:r>
      <w:r w:rsidRPr="00D52CAF">
        <w:rPr>
          <w:rFonts w:ascii="Arial" w:hAnsi="Arial" w:cs="Arial"/>
          <w:sz w:val="20"/>
          <w:szCs w:val="20"/>
        </w:rPr>
        <w:t>o oddaji naročila za GOI dela in opremo.</w:t>
      </w:r>
    </w:p>
    <w:p w14:paraId="53955193" w14:textId="77777777" w:rsidR="009C34CB" w:rsidRPr="00D52CAF" w:rsidRDefault="009C34CB" w:rsidP="009C34CB">
      <w:pPr>
        <w:spacing w:after="0" w:line="240" w:lineRule="auto"/>
        <w:rPr>
          <w:rFonts w:ascii="Arial" w:hAnsi="Arial" w:cs="Arial"/>
          <w:sz w:val="20"/>
          <w:szCs w:val="20"/>
        </w:rPr>
      </w:pPr>
    </w:p>
    <w:p w14:paraId="78E62242" w14:textId="77777777" w:rsidR="00775FA2" w:rsidRPr="00775FA2" w:rsidRDefault="009C34CB" w:rsidP="00775FA2">
      <w:pPr>
        <w:jc w:val="both"/>
        <w:rPr>
          <w:rFonts w:ascii="Arial" w:hAnsi="Arial" w:cs="Arial"/>
          <w:bCs/>
          <w:sz w:val="20"/>
          <w:szCs w:val="20"/>
        </w:rPr>
      </w:pPr>
      <w:r w:rsidRPr="00D52CAF">
        <w:rPr>
          <w:rFonts w:ascii="Arial" w:eastAsia="Times New Roman" w:hAnsi="Arial" w:cs="Arial"/>
          <w:color w:val="000000"/>
          <w:kern w:val="3"/>
          <w:sz w:val="20"/>
          <w:szCs w:val="20"/>
          <w:lang w:eastAsia="zh-CN"/>
        </w:rPr>
        <w:lastRenderedPageBreak/>
        <w:t xml:space="preserve">- </w:t>
      </w:r>
      <w:r w:rsidRPr="00D52CAF">
        <w:rPr>
          <w:rFonts w:ascii="Arial" w:eastAsia="Times New Roman" w:hAnsi="Arial" w:cs="Arial"/>
          <w:b/>
          <w:bCs/>
          <w:color w:val="000000"/>
          <w:kern w:val="3"/>
          <w:sz w:val="20"/>
          <w:szCs w:val="20"/>
          <w:lang w:eastAsia="zh-CN"/>
        </w:rPr>
        <w:t>za projektantski nadzor v času gradnje</w:t>
      </w:r>
      <w:r w:rsidRPr="00D52CAF">
        <w:rPr>
          <w:rFonts w:ascii="Arial" w:eastAsia="Times New Roman" w:hAnsi="Arial" w:cs="Arial"/>
          <w:color w:val="000000"/>
          <w:kern w:val="3"/>
          <w:sz w:val="20"/>
          <w:szCs w:val="20"/>
          <w:lang w:eastAsia="zh-CN"/>
        </w:rPr>
        <w:t xml:space="preserve"> bo naročnik plačeval po mesečnih </w:t>
      </w:r>
      <w:r w:rsidR="00A67723">
        <w:rPr>
          <w:rFonts w:ascii="Arial" w:eastAsia="Times New Roman" w:hAnsi="Arial" w:cs="Arial"/>
          <w:color w:val="000000"/>
          <w:kern w:val="3"/>
          <w:sz w:val="20"/>
          <w:szCs w:val="20"/>
          <w:lang w:eastAsia="zh-CN"/>
        </w:rPr>
        <w:t>računih</w:t>
      </w:r>
      <w:r w:rsidRPr="00D52CAF">
        <w:rPr>
          <w:rFonts w:ascii="Arial" w:eastAsia="Times New Roman" w:hAnsi="Arial" w:cs="Arial"/>
          <w:color w:val="000000"/>
          <w:kern w:val="3"/>
          <w:sz w:val="20"/>
          <w:szCs w:val="20"/>
          <w:lang w:eastAsia="zh-CN"/>
        </w:rPr>
        <w:t>.</w:t>
      </w:r>
      <w:r w:rsidRPr="00D52CAF">
        <w:rPr>
          <w:rFonts w:ascii="Arial" w:eastAsia="Times New Roman" w:hAnsi="Arial" w:cs="Arial"/>
          <w:color w:val="000000"/>
          <w:sz w:val="20"/>
          <w:szCs w:val="20"/>
        </w:rPr>
        <w:t xml:space="preserve"> </w:t>
      </w:r>
      <w:r w:rsidR="00775FA2" w:rsidRPr="00775FA2">
        <w:rPr>
          <w:rFonts w:ascii="Arial" w:hAnsi="Arial" w:cs="Arial"/>
          <w:bCs/>
          <w:sz w:val="20"/>
          <w:szCs w:val="20"/>
        </w:rPr>
        <w:t>Izvajalec bo račun za posamezen mesec v višini 1/24 okvirnega pogodbenega zneska</w:t>
      </w:r>
      <w:bookmarkStart w:id="32" w:name="_Hlk173500244"/>
      <w:r w:rsidR="00775FA2" w:rsidRPr="00775FA2">
        <w:rPr>
          <w:rFonts w:ascii="Arial" w:hAnsi="Arial" w:cs="Arial"/>
          <w:bCs/>
          <w:sz w:val="20"/>
          <w:szCs w:val="20"/>
          <w:vertAlign w:val="superscript"/>
        </w:rPr>
        <w:footnoteReference w:id="6"/>
      </w:r>
      <w:bookmarkEnd w:id="32"/>
      <w:r w:rsidR="00775FA2" w:rsidRPr="00775FA2">
        <w:rPr>
          <w:rFonts w:ascii="Arial" w:hAnsi="Arial" w:cs="Arial"/>
          <w:bCs/>
          <w:sz w:val="20"/>
          <w:szCs w:val="20"/>
        </w:rPr>
        <w:t xml:space="preserve"> za projektantski nadzor v času gradnje </w:t>
      </w:r>
      <w:r w:rsidR="00775FA2" w:rsidRPr="00775FA2">
        <w:rPr>
          <w:rFonts w:ascii="Arial" w:hAnsi="Arial" w:cs="Arial"/>
          <w:sz w:val="20"/>
          <w:szCs w:val="20"/>
        </w:rPr>
        <w:t xml:space="preserve">dostavil naročniku najpozneje do 15. dne v mesecu za pretekli mesec. </w:t>
      </w:r>
      <w:r w:rsidR="00775FA2" w:rsidRPr="00775FA2">
        <w:rPr>
          <w:rFonts w:ascii="Arial" w:hAnsi="Arial" w:cs="Arial"/>
          <w:bCs/>
          <w:sz w:val="20"/>
          <w:szCs w:val="20"/>
        </w:rPr>
        <w:t>Naročnik bo po pregledu in potrditvi s strani pooblaščenega predstavnika naročnika mesečne račune plačeval v roku 30 dni od uradnega prejetja računa.</w:t>
      </w:r>
    </w:p>
    <w:p w14:paraId="701D5319" w14:textId="2FBD271A" w:rsidR="009C34CB" w:rsidRPr="00D52CAF" w:rsidRDefault="009C34CB" w:rsidP="00775FA2">
      <w:pPr>
        <w:spacing w:after="0" w:line="240" w:lineRule="exact"/>
        <w:jc w:val="both"/>
        <w:rPr>
          <w:rFonts w:ascii="Arial" w:hAnsi="Arial" w:cs="Arial"/>
          <w:sz w:val="20"/>
          <w:szCs w:val="20"/>
        </w:rPr>
      </w:pPr>
    </w:p>
    <w:p w14:paraId="3009DC52" w14:textId="7334CD86" w:rsidR="009C34CB" w:rsidRPr="00D52CAF" w:rsidRDefault="009C34CB" w:rsidP="009C34CB">
      <w:pPr>
        <w:spacing w:after="0" w:line="240" w:lineRule="auto"/>
        <w:jc w:val="both"/>
        <w:rPr>
          <w:rFonts w:ascii="Arial" w:eastAsia="Times New Roman" w:hAnsi="Arial" w:cs="Arial"/>
          <w:bCs/>
          <w:color w:val="000000"/>
          <w:kern w:val="3"/>
          <w:sz w:val="20"/>
          <w:szCs w:val="20"/>
          <w:lang w:eastAsia="zh-CN"/>
        </w:rPr>
      </w:pPr>
      <w:r w:rsidRPr="00D52CAF">
        <w:rPr>
          <w:rFonts w:ascii="Arial" w:eastAsia="Times New Roman" w:hAnsi="Arial" w:cs="Arial"/>
          <w:color w:val="000000"/>
          <w:kern w:val="3"/>
          <w:sz w:val="20"/>
          <w:szCs w:val="20"/>
          <w:lang w:eastAsia="zh-CN"/>
        </w:rPr>
        <w:t xml:space="preserve">- </w:t>
      </w:r>
      <w:r w:rsidRPr="00D52CAF">
        <w:rPr>
          <w:rFonts w:ascii="Arial" w:eastAsia="Times New Roman" w:hAnsi="Arial" w:cs="Arial"/>
          <w:b/>
          <w:bCs/>
          <w:color w:val="000000"/>
          <w:kern w:val="3"/>
          <w:sz w:val="20"/>
          <w:szCs w:val="20"/>
          <w:lang w:eastAsia="zh-CN"/>
        </w:rPr>
        <w:t>za izdelano PID dokumentacijo</w:t>
      </w:r>
      <w:r w:rsidRPr="00D52CAF">
        <w:rPr>
          <w:rFonts w:ascii="Arial" w:eastAsia="Times New Roman" w:hAnsi="Arial" w:cs="Arial"/>
          <w:bCs/>
          <w:color w:val="000000"/>
          <w:kern w:val="3"/>
          <w:sz w:val="20"/>
          <w:szCs w:val="20"/>
          <w:lang w:eastAsia="zh-CN"/>
        </w:rPr>
        <w:t xml:space="preserve"> bo naročnik plačal po uspešno opravljenem tehničnem pregledu v roku 30 dni od uradnega prejema računa.</w:t>
      </w:r>
    </w:p>
    <w:p w14:paraId="0556018C" w14:textId="77777777" w:rsidR="00225911" w:rsidRPr="00D52CAF" w:rsidRDefault="00225911" w:rsidP="006734C7">
      <w:pPr>
        <w:numPr>
          <w:ilvl w:val="12"/>
          <w:numId w:val="0"/>
        </w:numPr>
        <w:tabs>
          <w:tab w:val="left" w:pos="6237"/>
        </w:tabs>
        <w:spacing w:after="0" w:line="240" w:lineRule="auto"/>
        <w:ind w:left="-9014"/>
        <w:jc w:val="center"/>
        <w:rPr>
          <w:rFonts w:ascii="Arial" w:eastAsia="Times New Roman" w:hAnsi="Arial" w:cs="Arial"/>
          <w:b/>
          <w:sz w:val="20"/>
          <w:szCs w:val="20"/>
          <w:lang w:eastAsia="sl-SI"/>
        </w:rPr>
      </w:pPr>
    </w:p>
    <w:p w14:paraId="4F85FD79" w14:textId="77777777" w:rsidR="00FE7E78" w:rsidRPr="00D52CAF" w:rsidRDefault="00FE7E78" w:rsidP="00FE7E78">
      <w:pPr>
        <w:suppressAutoHyphens/>
        <w:autoSpaceDE w:val="0"/>
        <w:autoSpaceDN w:val="0"/>
        <w:spacing w:after="0" w:line="240" w:lineRule="auto"/>
        <w:jc w:val="both"/>
        <w:textAlignment w:val="baseline"/>
        <w:rPr>
          <w:rFonts w:ascii="Arial" w:eastAsia="Times New Roman" w:hAnsi="Arial" w:cs="Arial"/>
          <w:color w:val="000000"/>
          <w:kern w:val="3"/>
          <w:sz w:val="20"/>
          <w:szCs w:val="20"/>
          <w:lang w:eastAsia="zh-CN"/>
        </w:rPr>
      </w:pPr>
      <w:r w:rsidRPr="00D52CAF">
        <w:rPr>
          <w:rFonts w:ascii="Arial" w:eastAsia="Times New Roman" w:hAnsi="Arial" w:cs="Arial"/>
          <w:color w:val="000000"/>
          <w:kern w:val="3"/>
          <w:sz w:val="20"/>
          <w:szCs w:val="20"/>
          <w:lang w:eastAsia="zh-CN"/>
        </w:rPr>
        <w:t>V primeru plačilne zamude naročnika, izvajalcu pripadajo zakonite zamudne obresti.</w:t>
      </w:r>
    </w:p>
    <w:p w14:paraId="6259EBD6" w14:textId="77777777" w:rsidR="00FE7E78" w:rsidRPr="00D52CAF" w:rsidRDefault="00FE7E78" w:rsidP="00FE7E78">
      <w:pPr>
        <w:suppressAutoHyphens/>
        <w:autoSpaceDN w:val="0"/>
        <w:spacing w:after="0" w:line="240" w:lineRule="auto"/>
        <w:textAlignment w:val="baseline"/>
        <w:rPr>
          <w:rFonts w:ascii="Arial" w:eastAsia="Times New Roman" w:hAnsi="Arial" w:cs="Arial"/>
          <w:kern w:val="3"/>
          <w:sz w:val="20"/>
          <w:szCs w:val="20"/>
          <w:lang w:eastAsia="zh-CN"/>
        </w:rPr>
      </w:pPr>
    </w:p>
    <w:p w14:paraId="2EB96BA0" w14:textId="77777777" w:rsidR="00FE7E78" w:rsidRPr="00D52CAF" w:rsidRDefault="00FE7E78" w:rsidP="00B44BF6">
      <w:pPr>
        <w:suppressAutoHyphens/>
        <w:autoSpaceDN w:val="0"/>
        <w:spacing w:after="0" w:line="240" w:lineRule="auto"/>
        <w:jc w:val="both"/>
        <w:textAlignment w:val="baseline"/>
        <w:rPr>
          <w:rFonts w:ascii="Arial" w:eastAsia="Times New Roman" w:hAnsi="Arial" w:cs="Arial"/>
          <w:kern w:val="3"/>
          <w:sz w:val="20"/>
          <w:szCs w:val="20"/>
          <w:lang w:eastAsia="zh-CN"/>
        </w:rPr>
      </w:pPr>
      <w:r w:rsidRPr="00D52CAF">
        <w:rPr>
          <w:rFonts w:ascii="Arial" w:eastAsia="Times New Roman" w:hAnsi="Arial" w:cs="Arial"/>
          <w:kern w:val="3"/>
          <w:sz w:val="20"/>
          <w:szCs w:val="20"/>
          <w:lang w:eastAsia="zh-CN"/>
        </w:rPr>
        <w:t>Izvajalec se zaveže, da bo vse nastale stroške v računih prikazal ločeno glede na vir financiranja, v skladu z navodili naročnika.</w:t>
      </w:r>
    </w:p>
    <w:p w14:paraId="1A62AEC5" w14:textId="77777777" w:rsidR="00225911" w:rsidRDefault="00225911" w:rsidP="006734C7">
      <w:pPr>
        <w:numPr>
          <w:ilvl w:val="12"/>
          <w:numId w:val="0"/>
        </w:numPr>
        <w:tabs>
          <w:tab w:val="left" w:pos="6237"/>
        </w:tabs>
        <w:spacing w:after="0" w:line="240" w:lineRule="auto"/>
        <w:ind w:left="-9014"/>
        <w:jc w:val="center"/>
        <w:rPr>
          <w:rFonts w:ascii="Arial" w:eastAsia="Times New Roman" w:hAnsi="Arial" w:cs="Arial"/>
          <w:b/>
          <w:sz w:val="20"/>
          <w:szCs w:val="20"/>
          <w:lang w:eastAsia="sl-SI"/>
        </w:rPr>
      </w:pPr>
    </w:p>
    <w:p w14:paraId="5849AEC8" w14:textId="77777777" w:rsidR="00725AC0" w:rsidRPr="00D52CAF" w:rsidRDefault="00725AC0" w:rsidP="006734C7">
      <w:pPr>
        <w:numPr>
          <w:ilvl w:val="12"/>
          <w:numId w:val="0"/>
        </w:numPr>
        <w:tabs>
          <w:tab w:val="left" w:pos="6237"/>
        </w:tabs>
        <w:spacing w:after="0" w:line="240" w:lineRule="auto"/>
        <w:ind w:left="-9014"/>
        <w:jc w:val="center"/>
        <w:rPr>
          <w:rFonts w:ascii="Arial" w:eastAsia="Times New Roman" w:hAnsi="Arial" w:cs="Arial"/>
          <w:b/>
          <w:sz w:val="20"/>
          <w:szCs w:val="20"/>
          <w:lang w:eastAsia="sl-SI"/>
        </w:rPr>
      </w:pPr>
    </w:p>
    <w:p w14:paraId="56D786A5" w14:textId="77777777" w:rsidR="00FE7E78" w:rsidRPr="00D52CAF" w:rsidRDefault="00FE7E78" w:rsidP="00FE7E78">
      <w:pPr>
        <w:pStyle w:val="Naslov4"/>
        <w:numPr>
          <w:ilvl w:val="0"/>
          <w:numId w:val="0"/>
        </w:numPr>
        <w:suppressAutoHyphens/>
        <w:spacing w:before="0" w:after="0"/>
        <w:ind w:left="-283"/>
        <w:jc w:val="center"/>
        <w:rPr>
          <w:rFonts w:ascii="Arial" w:hAnsi="Arial" w:cs="Arial"/>
          <w:sz w:val="20"/>
          <w:szCs w:val="20"/>
        </w:rPr>
      </w:pPr>
      <w:r w:rsidRPr="00D52CAF">
        <w:rPr>
          <w:rFonts w:ascii="Arial" w:hAnsi="Arial" w:cs="Arial"/>
          <w:b w:val="0"/>
          <w:sz w:val="20"/>
          <w:szCs w:val="20"/>
        </w:rPr>
        <w:t>DRUGE OBVEZNOSTI POGODBENIH STRANK</w:t>
      </w:r>
    </w:p>
    <w:p w14:paraId="255541EF" w14:textId="77777777" w:rsidR="00FE7E78" w:rsidRPr="00D52CAF" w:rsidRDefault="00FE7E78" w:rsidP="00F9040C">
      <w:pPr>
        <w:pStyle w:val="Odstavekseznama"/>
        <w:numPr>
          <w:ilvl w:val="0"/>
          <w:numId w:val="35"/>
        </w:numPr>
        <w:spacing w:after="0" w:line="276" w:lineRule="auto"/>
        <w:jc w:val="center"/>
        <w:rPr>
          <w:rFonts w:ascii="Arial" w:hAnsi="Arial" w:cs="Arial"/>
          <w:sz w:val="20"/>
          <w:szCs w:val="20"/>
        </w:rPr>
      </w:pPr>
      <w:r w:rsidRPr="00D52CAF">
        <w:rPr>
          <w:rFonts w:ascii="Arial" w:hAnsi="Arial" w:cs="Arial"/>
          <w:sz w:val="20"/>
          <w:szCs w:val="20"/>
        </w:rPr>
        <w:t>člen</w:t>
      </w:r>
    </w:p>
    <w:p w14:paraId="52CF2712" w14:textId="77777777" w:rsidR="00225911" w:rsidRPr="00D52CAF" w:rsidRDefault="00225911" w:rsidP="006734C7">
      <w:pPr>
        <w:numPr>
          <w:ilvl w:val="12"/>
          <w:numId w:val="0"/>
        </w:numPr>
        <w:tabs>
          <w:tab w:val="left" w:pos="6237"/>
        </w:tabs>
        <w:spacing w:after="0" w:line="240" w:lineRule="auto"/>
        <w:ind w:left="-9014"/>
        <w:jc w:val="center"/>
        <w:rPr>
          <w:rFonts w:ascii="Arial" w:eastAsia="Times New Roman" w:hAnsi="Arial" w:cs="Arial"/>
          <w:b/>
          <w:sz w:val="20"/>
          <w:szCs w:val="20"/>
          <w:lang w:eastAsia="sl-SI"/>
        </w:rPr>
      </w:pPr>
    </w:p>
    <w:p w14:paraId="701AAEAF" w14:textId="77777777" w:rsidR="00441FDD" w:rsidRPr="00D52CAF" w:rsidRDefault="00441FDD" w:rsidP="00441FDD">
      <w:pPr>
        <w:numPr>
          <w:ilvl w:val="12"/>
          <w:numId w:val="0"/>
        </w:numPr>
        <w:spacing w:after="0" w:line="240" w:lineRule="auto"/>
        <w:rPr>
          <w:rFonts w:ascii="Arial" w:eastAsia="Times New Roman" w:hAnsi="Arial" w:cs="Arial"/>
          <w:sz w:val="20"/>
          <w:szCs w:val="20"/>
          <w:lang w:eastAsia="sl-SI"/>
        </w:rPr>
      </w:pPr>
      <w:r w:rsidRPr="00D52CAF">
        <w:rPr>
          <w:rFonts w:ascii="Arial" w:eastAsia="Times New Roman" w:hAnsi="Arial" w:cs="Arial"/>
          <w:sz w:val="20"/>
          <w:szCs w:val="20"/>
          <w:lang w:eastAsia="sl-SI"/>
        </w:rPr>
        <w:t>Izvajalec se zaveže:</w:t>
      </w:r>
    </w:p>
    <w:p w14:paraId="4AAC64E9" w14:textId="77777777" w:rsidR="00441FDD" w:rsidRPr="00D52CAF" w:rsidRDefault="00441FDD" w:rsidP="00F9040C">
      <w:pPr>
        <w:widowControl w:val="0"/>
        <w:numPr>
          <w:ilvl w:val="0"/>
          <w:numId w:val="29"/>
        </w:numPr>
        <w:suppressAutoHyphens/>
        <w:autoSpaceDN w:val="0"/>
        <w:spacing w:after="0" w:line="240" w:lineRule="auto"/>
        <w:jc w:val="both"/>
        <w:textAlignment w:val="baseline"/>
        <w:rPr>
          <w:rFonts w:ascii="Arial" w:eastAsia="Times New Roman" w:hAnsi="Arial" w:cs="Arial"/>
          <w:kern w:val="3"/>
          <w:sz w:val="20"/>
          <w:szCs w:val="20"/>
          <w:lang w:eastAsia="zh-CN"/>
        </w:rPr>
      </w:pPr>
      <w:r w:rsidRPr="00D52CAF">
        <w:rPr>
          <w:rFonts w:ascii="Arial" w:eastAsia="Times New Roman" w:hAnsi="Arial" w:cs="Arial"/>
          <w:kern w:val="3"/>
          <w:sz w:val="20"/>
          <w:szCs w:val="20"/>
          <w:lang w:eastAsia="zh-CN"/>
        </w:rPr>
        <w:t>pogodbeno dogovorjena dela opraviti strokovno, vestno, in kvalitetno, v skladu s to pogodbo, razpisno dokumentacijo, veljavnim predpisi in pravili stroke;</w:t>
      </w:r>
    </w:p>
    <w:p w14:paraId="52A829DE" w14:textId="77777777" w:rsidR="00441FDD" w:rsidRPr="00D52CAF" w:rsidRDefault="00441FDD" w:rsidP="00F9040C">
      <w:pPr>
        <w:widowControl w:val="0"/>
        <w:numPr>
          <w:ilvl w:val="0"/>
          <w:numId w:val="29"/>
        </w:numPr>
        <w:suppressAutoHyphens/>
        <w:autoSpaceDN w:val="0"/>
        <w:spacing w:after="0" w:line="240" w:lineRule="auto"/>
        <w:jc w:val="both"/>
        <w:textAlignment w:val="baseline"/>
        <w:rPr>
          <w:rFonts w:ascii="Arial" w:eastAsia="Times New Roman" w:hAnsi="Arial" w:cs="Arial"/>
          <w:kern w:val="3"/>
          <w:sz w:val="20"/>
          <w:szCs w:val="20"/>
          <w:lang w:eastAsia="zh-CN"/>
        </w:rPr>
      </w:pPr>
      <w:r w:rsidRPr="00D52CAF">
        <w:rPr>
          <w:rFonts w:ascii="Arial" w:eastAsia="Times New Roman" w:hAnsi="Arial" w:cs="Arial"/>
          <w:kern w:val="3"/>
          <w:sz w:val="20"/>
          <w:szCs w:val="20"/>
          <w:lang w:eastAsia="zh-CN"/>
        </w:rPr>
        <w:t>da bo dela, prevzeta s to pogodbo, izvršil skrbno in prizadevno ter v korist naročnika;</w:t>
      </w:r>
    </w:p>
    <w:p w14:paraId="185B00B8" w14:textId="77777777" w:rsidR="00441FDD" w:rsidRPr="00D52CAF" w:rsidRDefault="00441FDD" w:rsidP="00F9040C">
      <w:pPr>
        <w:widowControl w:val="0"/>
        <w:numPr>
          <w:ilvl w:val="0"/>
          <w:numId w:val="29"/>
        </w:numPr>
        <w:suppressAutoHyphens/>
        <w:autoSpaceDN w:val="0"/>
        <w:spacing w:after="0" w:line="240" w:lineRule="auto"/>
        <w:jc w:val="both"/>
        <w:textAlignment w:val="baseline"/>
        <w:rPr>
          <w:rFonts w:ascii="Arial" w:eastAsia="Times New Roman" w:hAnsi="Arial" w:cs="Arial"/>
          <w:kern w:val="3"/>
          <w:sz w:val="20"/>
          <w:szCs w:val="20"/>
          <w:lang w:eastAsia="zh-CN"/>
        </w:rPr>
      </w:pPr>
      <w:r w:rsidRPr="00D52CAF">
        <w:rPr>
          <w:rFonts w:ascii="Arial" w:eastAsia="Times New Roman" w:hAnsi="Arial" w:cs="Arial"/>
          <w:kern w:val="3"/>
          <w:sz w:val="20"/>
          <w:szCs w:val="20"/>
          <w:lang w:eastAsia="zh-CN"/>
        </w:rPr>
        <w:t xml:space="preserve">da bo kot jamstvo za kvalitetno in pravočasno izvršitev del naročniku </w:t>
      </w:r>
      <w:r w:rsidR="00A25DB3">
        <w:rPr>
          <w:rFonts w:ascii="Arial" w:eastAsia="Times New Roman" w:hAnsi="Arial" w:cs="Arial"/>
          <w:kern w:val="3"/>
          <w:sz w:val="20"/>
          <w:szCs w:val="20"/>
          <w:lang w:eastAsia="zh-CN"/>
        </w:rPr>
        <w:t>izročil finančno zavarovanje za dobro izvedbo pogodbenih obveznosti, v obliki, vsebini in rokih, kot je določeno v 12. členu te pogodbe</w:t>
      </w:r>
      <w:r w:rsidRPr="00D52CAF">
        <w:rPr>
          <w:rFonts w:ascii="Arial" w:eastAsia="Times New Roman" w:hAnsi="Arial" w:cs="Arial"/>
          <w:kern w:val="3"/>
          <w:sz w:val="20"/>
          <w:szCs w:val="20"/>
          <w:lang w:eastAsia="zh-CN"/>
        </w:rPr>
        <w:t>;</w:t>
      </w:r>
    </w:p>
    <w:p w14:paraId="763748DD" w14:textId="77777777" w:rsidR="00441FDD" w:rsidRPr="00D52CAF" w:rsidRDefault="00441FDD" w:rsidP="00F9040C">
      <w:pPr>
        <w:widowControl w:val="0"/>
        <w:numPr>
          <w:ilvl w:val="0"/>
          <w:numId w:val="29"/>
        </w:numPr>
        <w:suppressAutoHyphens/>
        <w:autoSpaceDN w:val="0"/>
        <w:spacing w:after="0" w:line="240" w:lineRule="auto"/>
        <w:jc w:val="both"/>
        <w:textAlignment w:val="baseline"/>
        <w:rPr>
          <w:rFonts w:ascii="Arial" w:eastAsia="Times New Roman" w:hAnsi="Arial" w:cs="Arial"/>
          <w:kern w:val="3"/>
          <w:sz w:val="20"/>
          <w:szCs w:val="20"/>
          <w:lang w:eastAsia="zh-CN"/>
        </w:rPr>
      </w:pPr>
      <w:r w:rsidRPr="00D52CAF">
        <w:rPr>
          <w:rFonts w:ascii="Arial" w:eastAsia="Times New Roman" w:hAnsi="Arial" w:cs="Arial"/>
          <w:kern w:val="3"/>
          <w:sz w:val="20"/>
          <w:szCs w:val="20"/>
          <w:lang w:eastAsia="zh-CN"/>
        </w:rPr>
        <w:t xml:space="preserve">da bo v roku 20 dni po podpisu pogodbe naročniku predložil dokazilo o zavarovanju </w:t>
      </w:r>
      <w:r w:rsidR="009A77ED" w:rsidRPr="00D52CAF">
        <w:rPr>
          <w:rFonts w:ascii="Arial" w:eastAsia="Times New Roman" w:hAnsi="Arial" w:cs="Arial"/>
          <w:kern w:val="3"/>
          <w:sz w:val="20"/>
          <w:szCs w:val="20"/>
          <w:lang w:eastAsia="zh-CN"/>
        </w:rPr>
        <w:t>projektantske</w:t>
      </w:r>
      <w:r w:rsidRPr="00D52CAF">
        <w:rPr>
          <w:rFonts w:ascii="Arial" w:eastAsia="Times New Roman" w:hAnsi="Arial" w:cs="Arial"/>
          <w:kern w:val="3"/>
          <w:sz w:val="20"/>
          <w:szCs w:val="20"/>
          <w:lang w:eastAsia="zh-CN"/>
        </w:rPr>
        <w:t xml:space="preserve"> odgovornosti za škodo v skladu s 15. členom ZAID. Višina zavarovanja mora biti do višine skupne pogodbene vrednosti brez DDV.;</w:t>
      </w:r>
    </w:p>
    <w:p w14:paraId="41F34510" w14:textId="77777777" w:rsidR="00441FDD" w:rsidRPr="00D52CAF" w:rsidRDefault="00441FDD" w:rsidP="00F9040C">
      <w:pPr>
        <w:widowControl w:val="0"/>
        <w:numPr>
          <w:ilvl w:val="0"/>
          <w:numId w:val="29"/>
        </w:numPr>
        <w:suppressAutoHyphens/>
        <w:autoSpaceDN w:val="0"/>
        <w:spacing w:after="0" w:line="240" w:lineRule="auto"/>
        <w:jc w:val="both"/>
        <w:textAlignment w:val="baseline"/>
        <w:rPr>
          <w:rFonts w:ascii="Arial" w:eastAsia="Times New Roman" w:hAnsi="Arial" w:cs="Arial"/>
          <w:kern w:val="3"/>
          <w:sz w:val="20"/>
          <w:szCs w:val="20"/>
          <w:lang w:eastAsia="zh-CN"/>
        </w:rPr>
      </w:pPr>
      <w:r w:rsidRPr="00D52CAF">
        <w:rPr>
          <w:rFonts w:ascii="Arial" w:eastAsia="Times New Roman" w:hAnsi="Arial" w:cs="Arial"/>
          <w:kern w:val="3"/>
          <w:sz w:val="20"/>
          <w:szCs w:val="20"/>
          <w:lang w:eastAsia="zh-CN"/>
        </w:rPr>
        <w:t>da bo dela izvedel v sodelovanju z naslednjimi izvajalci v skupnem nastopu, navedenimi v ponudbi, in sicer:</w:t>
      </w:r>
    </w:p>
    <w:p w14:paraId="2CAD5D8A" w14:textId="77777777" w:rsidR="00441FDD" w:rsidRPr="00D52CAF" w:rsidRDefault="00441FDD" w:rsidP="00441FDD">
      <w:pPr>
        <w:suppressAutoHyphens/>
        <w:autoSpaceDN w:val="0"/>
        <w:spacing w:after="0" w:line="240" w:lineRule="auto"/>
        <w:ind w:left="720"/>
        <w:textAlignment w:val="baseline"/>
        <w:rPr>
          <w:rFonts w:ascii="Arial" w:eastAsia="Times New Roman" w:hAnsi="Arial" w:cs="Arial"/>
          <w:kern w:val="3"/>
          <w:sz w:val="20"/>
          <w:szCs w:val="20"/>
          <w:lang w:eastAsia="zh-CN"/>
        </w:rPr>
      </w:pPr>
      <w:bookmarkStart w:id="33" w:name="_Hlk41383834"/>
      <w:r w:rsidRPr="00D52CAF">
        <w:rPr>
          <w:rFonts w:ascii="Arial" w:eastAsia="Times New Roman" w:hAnsi="Arial" w:cs="Arial"/>
          <w:kern w:val="3"/>
          <w:sz w:val="20"/>
          <w:szCs w:val="20"/>
          <w:lang w:eastAsia="zh-CN"/>
        </w:rPr>
        <w:t xml:space="preserve">Izvajalec v skupnem nastopu: </w:t>
      </w:r>
      <w:bookmarkEnd w:id="33"/>
      <w:r w:rsidRPr="00D52CAF">
        <w:rPr>
          <w:rFonts w:ascii="Arial" w:eastAsia="Times New Roman" w:hAnsi="Arial" w:cs="Arial"/>
          <w:kern w:val="3"/>
          <w:sz w:val="20"/>
          <w:szCs w:val="20"/>
          <w:lang w:eastAsia="zh-CN"/>
        </w:rPr>
        <w:t>________________________</w:t>
      </w:r>
    </w:p>
    <w:p w14:paraId="11EA5219" w14:textId="77777777" w:rsidR="00441FDD" w:rsidRPr="00D52CAF" w:rsidRDefault="00441FDD" w:rsidP="00F9040C">
      <w:pPr>
        <w:widowControl w:val="0"/>
        <w:numPr>
          <w:ilvl w:val="0"/>
          <w:numId w:val="30"/>
        </w:numPr>
        <w:suppressAutoHyphens/>
        <w:autoSpaceDN w:val="0"/>
        <w:spacing w:after="0" w:line="276" w:lineRule="auto"/>
        <w:textAlignment w:val="baseline"/>
        <w:rPr>
          <w:rFonts w:ascii="Arial" w:eastAsia="Times New Roman" w:hAnsi="Arial" w:cs="Arial"/>
          <w:kern w:val="3"/>
          <w:sz w:val="20"/>
          <w:szCs w:val="20"/>
          <w:lang w:eastAsia="zh-CN"/>
        </w:rPr>
      </w:pPr>
      <w:r w:rsidRPr="00D52CAF">
        <w:rPr>
          <w:rFonts w:ascii="Arial" w:eastAsia="Times New Roman" w:hAnsi="Arial" w:cs="Arial"/>
          <w:kern w:val="3"/>
          <w:sz w:val="20"/>
          <w:szCs w:val="20"/>
          <w:lang w:eastAsia="zh-CN"/>
        </w:rPr>
        <w:t>da bo pogodbene obveznosti izvajal s strokovno usposobljenimi delavci; zagotovil strokovno vodstvo projekta in zadostno število strokovno usposobljenih delavcev za pravočasno izvršitev pogodbenih obveznosti;</w:t>
      </w:r>
    </w:p>
    <w:p w14:paraId="655C5030" w14:textId="77777777" w:rsidR="00C931EF" w:rsidRPr="00D52CAF" w:rsidRDefault="00C931EF" w:rsidP="00F9040C">
      <w:pPr>
        <w:pStyle w:val="Telobesedila"/>
        <w:numPr>
          <w:ilvl w:val="0"/>
          <w:numId w:val="30"/>
        </w:numPr>
        <w:rPr>
          <w:sz w:val="20"/>
          <w:szCs w:val="20"/>
        </w:rPr>
      </w:pPr>
      <w:r w:rsidRPr="00D52CAF">
        <w:rPr>
          <w:sz w:val="20"/>
          <w:szCs w:val="20"/>
        </w:rPr>
        <w:t xml:space="preserve">da bo pogodbeno dogovorjena dela opravil </w:t>
      </w:r>
      <w:r w:rsidR="00C04957" w:rsidRPr="00D52CAF">
        <w:rPr>
          <w:sz w:val="20"/>
          <w:szCs w:val="20"/>
        </w:rPr>
        <w:t>:</w:t>
      </w:r>
      <w:r w:rsidRPr="00D52CAF">
        <w:rPr>
          <w:sz w:val="20"/>
          <w:szCs w:val="20"/>
        </w:rPr>
        <w:t xml:space="preserve">strokovno, vestno, in kvalitetno, v skladu s to pogodbo, veljavnimi predpisi in pravili stroke; </w:t>
      </w:r>
    </w:p>
    <w:p w14:paraId="217D29BD" w14:textId="77777777" w:rsidR="00441FDD" w:rsidRPr="00D52CAF" w:rsidRDefault="00441FDD" w:rsidP="00F9040C">
      <w:pPr>
        <w:widowControl w:val="0"/>
        <w:numPr>
          <w:ilvl w:val="0"/>
          <w:numId w:val="29"/>
        </w:numPr>
        <w:suppressAutoHyphens/>
        <w:autoSpaceDN w:val="0"/>
        <w:spacing w:after="0" w:line="240" w:lineRule="auto"/>
        <w:jc w:val="both"/>
        <w:textAlignment w:val="baseline"/>
        <w:rPr>
          <w:rFonts w:ascii="Arial" w:eastAsia="Times New Roman" w:hAnsi="Arial" w:cs="Arial"/>
          <w:kern w:val="3"/>
          <w:sz w:val="20"/>
          <w:szCs w:val="20"/>
          <w:lang w:eastAsia="zh-CN"/>
        </w:rPr>
      </w:pPr>
      <w:r w:rsidRPr="00D52CAF">
        <w:rPr>
          <w:rFonts w:ascii="Arial" w:eastAsia="Times New Roman" w:hAnsi="Arial" w:cs="Arial"/>
          <w:kern w:val="3"/>
          <w:sz w:val="20"/>
          <w:szCs w:val="20"/>
          <w:lang w:eastAsia="zh-CN"/>
        </w:rPr>
        <w:t>storiti vse, kar spada v obseg prevzetih obveznosti, da bodo po tej pogodbi dogovorjeni roki izpolnjeni;</w:t>
      </w:r>
    </w:p>
    <w:p w14:paraId="59B70B81" w14:textId="77777777" w:rsidR="00441FDD" w:rsidRPr="00D52CAF" w:rsidRDefault="00441FDD" w:rsidP="00F9040C">
      <w:pPr>
        <w:widowControl w:val="0"/>
        <w:numPr>
          <w:ilvl w:val="0"/>
          <w:numId w:val="29"/>
        </w:numPr>
        <w:suppressAutoHyphens/>
        <w:autoSpaceDN w:val="0"/>
        <w:spacing w:after="0" w:line="240" w:lineRule="auto"/>
        <w:jc w:val="both"/>
        <w:textAlignment w:val="baseline"/>
        <w:rPr>
          <w:rFonts w:ascii="Arial" w:eastAsia="Times New Roman" w:hAnsi="Arial" w:cs="Arial"/>
          <w:kern w:val="3"/>
          <w:sz w:val="20"/>
          <w:szCs w:val="20"/>
          <w:lang w:eastAsia="zh-CN"/>
        </w:rPr>
      </w:pPr>
      <w:r w:rsidRPr="00D52CAF">
        <w:rPr>
          <w:rFonts w:ascii="Arial" w:eastAsia="Times New Roman" w:hAnsi="Arial" w:cs="Arial"/>
          <w:kern w:val="3"/>
          <w:sz w:val="20"/>
          <w:szCs w:val="20"/>
          <w:lang w:eastAsia="zh-CN"/>
        </w:rPr>
        <w:t>da bo na lastne stroške pridobil projektne pogoje in mnenja v zvezi s predmetom pogodbe;</w:t>
      </w:r>
    </w:p>
    <w:p w14:paraId="5E413784" w14:textId="77777777" w:rsidR="00441FDD" w:rsidRPr="00D52CAF" w:rsidRDefault="00441FDD" w:rsidP="00F9040C">
      <w:pPr>
        <w:widowControl w:val="0"/>
        <w:numPr>
          <w:ilvl w:val="0"/>
          <w:numId w:val="29"/>
        </w:numPr>
        <w:suppressAutoHyphens/>
        <w:autoSpaceDN w:val="0"/>
        <w:spacing w:after="0" w:line="240" w:lineRule="auto"/>
        <w:jc w:val="both"/>
        <w:textAlignment w:val="baseline"/>
        <w:rPr>
          <w:rFonts w:ascii="Arial" w:eastAsia="Times New Roman" w:hAnsi="Arial" w:cs="Arial"/>
          <w:kern w:val="3"/>
          <w:sz w:val="20"/>
          <w:szCs w:val="20"/>
          <w:lang w:eastAsia="zh-CN"/>
        </w:rPr>
      </w:pPr>
      <w:r w:rsidRPr="00D52CAF">
        <w:rPr>
          <w:rFonts w:ascii="Arial" w:eastAsia="Times New Roman" w:hAnsi="Arial" w:cs="Arial"/>
          <w:kern w:val="3"/>
          <w:sz w:val="20"/>
          <w:szCs w:val="20"/>
          <w:lang w:eastAsia="zh-CN"/>
        </w:rPr>
        <w:t>upoštevati predloge naročnika glede racionalne in ekonomsko ugodne izvedbe objekta;</w:t>
      </w:r>
    </w:p>
    <w:p w14:paraId="06FBB320" w14:textId="77777777" w:rsidR="00441FDD" w:rsidRPr="00D52CAF" w:rsidRDefault="00441FDD" w:rsidP="00F9040C">
      <w:pPr>
        <w:widowControl w:val="0"/>
        <w:numPr>
          <w:ilvl w:val="0"/>
          <w:numId w:val="29"/>
        </w:numPr>
        <w:suppressAutoHyphens/>
        <w:autoSpaceDN w:val="0"/>
        <w:spacing w:after="0" w:line="240" w:lineRule="auto"/>
        <w:jc w:val="both"/>
        <w:textAlignment w:val="baseline"/>
        <w:rPr>
          <w:rFonts w:ascii="Arial" w:eastAsia="Times New Roman" w:hAnsi="Arial" w:cs="Arial"/>
          <w:kern w:val="3"/>
          <w:sz w:val="20"/>
          <w:szCs w:val="20"/>
          <w:lang w:eastAsia="zh-CN"/>
        </w:rPr>
      </w:pPr>
      <w:r w:rsidRPr="00D52CAF">
        <w:rPr>
          <w:rFonts w:ascii="Arial" w:eastAsia="Times New Roman" w:hAnsi="Arial" w:cs="Arial"/>
          <w:kern w:val="3"/>
          <w:sz w:val="20"/>
          <w:szCs w:val="20"/>
          <w:lang w:eastAsia="zh-CN"/>
        </w:rPr>
        <w:t>tolmačiti naročniku vse nejasnosti iz obsega pogodbenih storitev;</w:t>
      </w:r>
    </w:p>
    <w:p w14:paraId="011382E2" w14:textId="77777777" w:rsidR="00C931EF" w:rsidRPr="00D52CAF" w:rsidRDefault="00C931EF" w:rsidP="00F9040C">
      <w:pPr>
        <w:pStyle w:val="Telobesedila"/>
        <w:numPr>
          <w:ilvl w:val="0"/>
          <w:numId w:val="29"/>
        </w:numPr>
        <w:rPr>
          <w:sz w:val="20"/>
          <w:szCs w:val="20"/>
        </w:rPr>
      </w:pPr>
      <w:r w:rsidRPr="00D52CAF">
        <w:rPr>
          <w:sz w:val="20"/>
          <w:szCs w:val="20"/>
        </w:rPr>
        <w:t>da bo na poziv naročnika v roku, ki ga bosta sporazumno določila, sproti popravljal in dopolnjeval projektne rešitve ter odpravil vse pomanjkljivosti v projektni dokumentaciji, ki bodo ugotovljene v fazi izvedbe del, v kolikor se izkaže, da so le-te pomanjkljive ali nepravilne,</w:t>
      </w:r>
    </w:p>
    <w:p w14:paraId="6490CAAD" w14:textId="77777777" w:rsidR="00C931EF" w:rsidRPr="00D52CAF" w:rsidRDefault="00C931EF" w:rsidP="00F9040C">
      <w:pPr>
        <w:pStyle w:val="Telobesedila"/>
        <w:numPr>
          <w:ilvl w:val="0"/>
          <w:numId w:val="29"/>
        </w:numPr>
        <w:rPr>
          <w:sz w:val="20"/>
          <w:szCs w:val="20"/>
        </w:rPr>
      </w:pPr>
      <w:r w:rsidRPr="00D52CAF">
        <w:rPr>
          <w:sz w:val="20"/>
          <w:szCs w:val="20"/>
        </w:rPr>
        <w:t>kril morebitne stroške, ki bi jih izvajalec GOI del in opreme naslovil na naročnika v primeru, da se ugotovi, da je prišlo do napak pri teh delih zaradi napake pri projektiranju;</w:t>
      </w:r>
    </w:p>
    <w:p w14:paraId="21BC3FFE" w14:textId="77777777" w:rsidR="00441FDD" w:rsidRPr="00D52CAF" w:rsidRDefault="00441FDD" w:rsidP="00F9040C">
      <w:pPr>
        <w:widowControl w:val="0"/>
        <w:numPr>
          <w:ilvl w:val="0"/>
          <w:numId w:val="29"/>
        </w:numPr>
        <w:suppressAutoHyphens/>
        <w:autoSpaceDN w:val="0"/>
        <w:spacing w:after="0" w:line="240" w:lineRule="auto"/>
        <w:jc w:val="both"/>
        <w:textAlignment w:val="baseline"/>
        <w:rPr>
          <w:rFonts w:ascii="Arial" w:eastAsia="Times New Roman" w:hAnsi="Arial" w:cs="Arial"/>
          <w:kern w:val="3"/>
          <w:sz w:val="20"/>
          <w:szCs w:val="20"/>
          <w:lang w:eastAsia="zh-CN"/>
        </w:rPr>
      </w:pPr>
      <w:r w:rsidRPr="00D52CAF">
        <w:rPr>
          <w:rFonts w:ascii="Arial" w:eastAsia="Times New Roman" w:hAnsi="Arial" w:cs="Arial"/>
          <w:kern w:val="3"/>
          <w:sz w:val="20"/>
          <w:szCs w:val="20"/>
          <w:lang w:eastAsia="zh-CN"/>
        </w:rPr>
        <w:t>sproti pisno obveščati naročnika o tekoči problematiki in nastalih situacijah, ki bi lahko vplivale na izvršitev prevzetih obveznosti;</w:t>
      </w:r>
    </w:p>
    <w:p w14:paraId="4DEFBCDA" w14:textId="77777777" w:rsidR="00441FDD" w:rsidRPr="00D52CAF" w:rsidRDefault="00441FDD" w:rsidP="00F9040C">
      <w:pPr>
        <w:widowControl w:val="0"/>
        <w:numPr>
          <w:ilvl w:val="0"/>
          <w:numId w:val="29"/>
        </w:numPr>
        <w:suppressAutoHyphens/>
        <w:autoSpaceDN w:val="0"/>
        <w:spacing w:after="0" w:line="240" w:lineRule="auto"/>
        <w:jc w:val="both"/>
        <w:textAlignment w:val="baseline"/>
        <w:rPr>
          <w:rFonts w:ascii="Arial" w:eastAsia="Times New Roman" w:hAnsi="Arial" w:cs="Arial"/>
          <w:kern w:val="3"/>
          <w:sz w:val="20"/>
          <w:szCs w:val="20"/>
          <w:lang w:eastAsia="zh-CN"/>
        </w:rPr>
      </w:pPr>
      <w:r w:rsidRPr="00D52CAF">
        <w:rPr>
          <w:rFonts w:ascii="Arial" w:eastAsia="Times New Roman" w:hAnsi="Arial" w:cs="Arial"/>
          <w:kern w:val="3"/>
          <w:sz w:val="20"/>
          <w:szCs w:val="20"/>
          <w:lang w:eastAsia="zh-CN"/>
        </w:rPr>
        <w:t>redno udeleževati se sestankov na zahtevo naročnika ali izvajalca tehničnega svetovanja glede izdelave projektne dokumentacije in ostalih zadev v zvezi s pogodbenimi deli,</w:t>
      </w:r>
    </w:p>
    <w:p w14:paraId="012CDF46" w14:textId="77777777" w:rsidR="00C931EF" w:rsidRPr="00D52CAF" w:rsidRDefault="00C931EF" w:rsidP="00F9040C">
      <w:pPr>
        <w:pStyle w:val="Telobesedila"/>
        <w:numPr>
          <w:ilvl w:val="0"/>
          <w:numId w:val="29"/>
        </w:numPr>
        <w:rPr>
          <w:sz w:val="20"/>
          <w:szCs w:val="20"/>
        </w:rPr>
      </w:pPr>
      <w:r w:rsidRPr="00D52CAF">
        <w:rPr>
          <w:sz w:val="20"/>
          <w:szCs w:val="20"/>
        </w:rPr>
        <w:t>sproti popravlja</w:t>
      </w:r>
      <w:r w:rsidR="009603EE" w:rsidRPr="00D52CAF">
        <w:rPr>
          <w:sz w:val="20"/>
          <w:szCs w:val="20"/>
        </w:rPr>
        <w:t>ti</w:t>
      </w:r>
      <w:r w:rsidRPr="00D52CAF">
        <w:rPr>
          <w:sz w:val="20"/>
          <w:szCs w:val="20"/>
        </w:rPr>
        <w:t xml:space="preserve"> in dopolnjeva</w:t>
      </w:r>
      <w:r w:rsidR="009603EE" w:rsidRPr="00D52CAF">
        <w:rPr>
          <w:sz w:val="20"/>
          <w:szCs w:val="20"/>
        </w:rPr>
        <w:t>ti</w:t>
      </w:r>
      <w:r w:rsidRPr="00D52CAF">
        <w:rPr>
          <w:sz w:val="20"/>
          <w:szCs w:val="20"/>
        </w:rPr>
        <w:t xml:space="preserve"> projektne rešitve v kolikor se pri gradnji izkaže, da so le-te pomanjkljive ali nepravilne;</w:t>
      </w:r>
    </w:p>
    <w:p w14:paraId="317E3F5F" w14:textId="77777777" w:rsidR="00441FDD" w:rsidRPr="00D52CAF" w:rsidRDefault="00441FDD" w:rsidP="00F9040C">
      <w:pPr>
        <w:widowControl w:val="0"/>
        <w:numPr>
          <w:ilvl w:val="0"/>
          <w:numId w:val="29"/>
        </w:numPr>
        <w:suppressAutoHyphens/>
        <w:autoSpaceDN w:val="0"/>
        <w:spacing w:after="0" w:line="240" w:lineRule="auto"/>
        <w:jc w:val="both"/>
        <w:textAlignment w:val="baseline"/>
        <w:rPr>
          <w:rFonts w:ascii="Arial" w:eastAsia="Times New Roman" w:hAnsi="Arial" w:cs="Arial"/>
          <w:kern w:val="3"/>
          <w:sz w:val="20"/>
          <w:szCs w:val="20"/>
          <w:lang w:eastAsia="zh-CN"/>
        </w:rPr>
      </w:pPr>
      <w:r w:rsidRPr="00D52CAF">
        <w:rPr>
          <w:rFonts w:ascii="Arial" w:eastAsia="Times New Roman" w:hAnsi="Arial" w:cs="Arial"/>
          <w:kern w:val="3"/>
          <w:sz w:val="20"/>
          <w:szCs w:val="20"/>
          <w:lang w:eastAsia="zh-CN"/>
        </w:rPr>
        <w:t>da bo poročal o napredku pri izvajanju del na vsak pisni poziv naročnika v vsebini in obsegu, ki jo določi naročnik;</w:t>
      </w:r>
    </w:p>
    <w:p w14:paraId="5351E92B" w14:textId="77777777" w:rsidR="00441FDD" w:rsidRPr="00D52CAF" w:rsidRDefault="00441FDD" w:rsidP="00F9040C">
      <w:pPr>
        <w:widowControl w:val="0"/>
        <w:numPr>
          <w:ilvl w:val="0"/>
          <w:numId w:val="29"/>
        </w:numPr>
        <w:suppressAutoHyphens/>
        <w:autoSpaceDN w:val="0"/>
        <w:spacing w:after="0" w:line="240" w:lineRule="auto"/>
        <w:jc w:val="both"/>
        <w:textAlignment w:val="baseline"/>
        <w:rPr>
          <w:rFonts w:ascii="Arial" w:eastAsia="Times New Roman" w:hAnsi="Arial" w:cs="Arial"/>
          <w:kern w:val="3"/>
          <w:sz w:val="20"/>
          <w:szCs w:val="20"/>
          <w:lang w:eastAsia="zh-CN"/>
        </w:rPr>
      </w:pPr>
      <w:r w:rsidRPr="00D52CAF">
        <w:rPr>
          <w:rFonts w:ascii="Arial" w:eastAsia="Times New Roman" w:hAnsi="Arial" w:cs="Arial"/>
          <w:kern w:val="3"/>
          <w:sz w:val="20"/>
          <w:szCs w:val="20"/>
          <w:lang w:eastAsia="zh-CN"/>
        </w:rPr>
        <w:t>pri izdelavi projektne dokumentacije upošteva</w:t>
      </w:r>
      <w:r w:rsidR="009603EE" w:rsidRPr="00D52CAF">
        <w:rPr>
          <w:rFonts w:ascii="Arial" w:eastAsia="Times New Roman" w:hAnsi="Arial" w:cs="Arial"/>
          <w:kern w:val="3"/>
          <w:sz w:val="20"/>
          <w:szCs w:val="20"/>
          <w:lang w:eastAsia="zh-CN"/>
        </w:rPr>
        <w:t>ti</w:t>
      </w:r>
      <w:r w:rsidRPr="00D52CAF">
        <w:rPr>
          <w:rFonts w:ascii="Arial" w:eastAsia="Times New Roman" w:hAnsi="Arial" w:cs="Arial"/>
          <w:kern w:val="3"/>
          <w:sz w:val="20"/>
          <w:szCs w:val="20"/>
          <w:lang w:eastAsia="zh-CN"/>
        </w:rPr>
        <w:t xml:space="preserve"> upravičene pripombe naročnika in njegovega pooblaščenca;</w:t>
      </w:r>
    </w:p>
    <w:p w14:paraId="086AEACF" w14:textId="77777777" w:rsidR="00441FDD" w:rsidRPr="00D52CAF" w:rsidRDefault="00441FDD" w:rsidP="00F9040C">
      <w:pPr>
        <w:widowControl w:val="0"/>
        <w:numPr>
          <w:ilvl w:val="0"/>
          <w:numId w:val="29"/>
        </w:numPr>
        <w:suppressAutoHyphens/>
        <w:autoSpaceDN w:val="0"/>
        <w:spacing w:after="0" w:line="240" w:lineRule="auto"/>
        <w:jc w:val="both"/>
        <w:textAlignment w:val="baseline"/>
        <w:rPr>
          <w:rFonts w:ascii="Arial" w:eastAsia="Times New Roman" w:hAnsi="Arial" w:cs="Arial"/>
          <w:kern w:val="3"/>
          <w:sz w:val="20"/>
          <w:szCs w:val="20"/>
          <w:lang w:eastAsia="zh-CN"/>
        </w:rPr>
      </w:pPr>
      <w:bookmarkStart w:id="34" w:name="_Hlk46409637"/>
      <w:r w:rsidRPr="00D52CAF">
        <w:rPr>
          <w:rFonts w:ascii="Arial" w:eastAsia="Times New Roman" w:hAnsi="Arial" w:cs="Arial"/>
          <w:kern w:val="3"/>
          <w:sz w:val="20"/>
          <w:szCs w:val="20"/>
          <w:lang w:eastAsia="zh-CN"/>
        </w:rPr>
        <w:t>sodelova</w:t>
      </w:r>
      <w:r w:rsidR="009603EE" w:rsidRPr="00D52CAF">
        <w:rPr>
          <w:rFonts w:ascii="Arial" w:eastAsia="Times New Roman" w:hAnsi="Arial" w:cs="Arial"/>
          <w:kern w:val="3"/>
          <w:sz w:val="20"/>
          <w:szCs w:val="20"/>
          <w:lang w:eastAsia="zh-CN"/>
        </w:rPr>
        <w:t>ti</w:t>
      </w:r>
      <w:r w:rsidRPr="00D52CAF">
        <w:rPr>
          <w:rFonts w:ascii="Arial" w:eastAsia="Times New Roman" w:hAnsi="Arial" w:cs="Arial"/>
          <w:kern w:val="3"/>
          <w:sz w:val="20"/>
          <w:szCs w:val="20"/>
          <w:lang w:eastAsia="zh-CN"/>
        </w:rPr>
        <w:t xml:space="preserve"> z izvajalci</w:t>
      </w:r>
      <w:r w:rsidR="005D27FB" w:rsidRPr="00D52CAF">
        <w:rPr>
          <w:rFonts w:ascii="Arial" w:eastAsia="Times New Roman" w:hAnsi="Arial" w:cs="Arial"/>
          <w:kern w:val="3"/>
          <w:sz w:val="20"/>
          <w:szCs w:val="20"/>
          <w:lang w:eastAsia="zh-CN"/>
        </w:rPr>
        <w:t xml:space="preserve"> GOI del, </w:t>
      </w:r>
      <w:r w:rsidRPr="00D52CAF">
        <w:rPr>
          <w:rFonts w:ascii="Arial" w:eastAsia="Times New Roman" w:hAnsi="Arial" w:cs="Arial"/>
          <w:kern w:val="3"/>
          <w:sz w:val="20"/>
          <w:szCs w:val="20"/>
          <w:lang w:eastAsia="zh-CN"/>
        </w:rPr>
        <w:t>predstavniki naročnika in drugimi udeleženimi v projektu;</w:t>
      </w:r>
    </w:p>
    <w:bookmarkEnd w:id="34"/>
    <w:p w14:paraId="08BEAA45" w14:textId="77777777" w:rsidR="00441FDD" w:rsidRPr="00D52CAF" w:rsidRDefault="00441FDD" w:rsidP="00F9040C">
      <w:pPr>
        <w:widowControl w:val="0"/>
        <w:numPr>
          <w:ilvl w:val="0"/>
          <w:numId w:val="29"/>
        </w:numPr>
        <w:suppressAutoHyphens/>
        <w:autoSpaceDN w:val="0"/>
        <w:spacing w:after="0" w:line="240" w:lineRule="auto"/>
        <w:jc w:val="both"/>
        <w:textAlignment w:val="baseline"/>
        <w:rPr>
          <w:rFonts w:ascii="Arial" w:eastAsia="Times New Roman" w:hAnsi="Arial" w:cs="Arial"/>
          <w:kern w:val="3"/>
          <w:sz w:val="20"/>
          <w:szCs w:val="20"/>
          <w:lang w:eastAsia="zh-CN"/>
        </w:rPr>
      </w:pPr>
      <w:r w:rsidRPr="00D52CAF">
        <w:rPr>
          <w:rFonts w:ascii="Arial" w:eastAsia="Times New Roman" w:hAnsi="Arial" w:cs="Arial"/>
          <w:kern w:val="3"/>
          <w:sz w:val="20"/>
          <w:szCs w:val="20"/>
          <w:lang w:eastAsia="zh-CN"/>
        </w:rPr>
        <w:lastRenderedPageBreak/>
        <w:t>redno spremljati gradnjo objekta in sodelovati na operativnih sestankih na gradbišču;</w:t>
      </w:r>
    </w:p>
    <w:p w14:paraId="1596CCD8" w14:textId="77777777" w:rsidR="00C931EF" w:rsidRPr="00D52CAF" w:rsidRDefault="00C931EF" w:rsidP="00F9040C">
      <w:pPr>
        <w:pStyle w:val="Telobesedila"/>
        <w:numPr>
          <w:ilvl w:val="0"/>
          <w:numId w:val="29"/>
        </w:numPr>
        <w:rPr>
          <w:sz w:val="20"/>
          <w:szCs w:val="20"/>
        </w:rPr>
      </w:pPr>
      <w:r w:rsidRPr="00D52CAF">
        <w:rPr>
          <w:sz w:val="20"/>
          <w:szCs w:val="20"/>
        </w:rPr>
        <w:t>v pisni obliki potrjeva</w:t>
      </w:r>
      <w:r w:rsidR="009603EE" w:rsidRPr="00D52CAF">
        <w:rPr>
          <w:sz w:val="20"/>
          <w:szCs w:val="20"/>
        </w:rPr>
        <w:t>ti</w:t>
      </w:r>
      <w:r w:rsidRPr="00D52CAF">
        <w:rPr>
          <w:sz w:val="20"/>
          <w:szCs w:val="20"/>
        </w:rPr>
        <w:t xml:space="preserve"> predvidene materiale za vgradnjo, delavniške načrte, detajle kot tudi vso opremo izvajalcev del in njihovih podizvajalcev, tako iz gradbeno-arhitektonskega vidika kot tudi iz vidika instalacijskih del; soglasje mora podati tudi predstavnik naročnika;</w:t>
      </w:r>
    </w:p>
    <w:p w14:paraId="553D41A6" w14:textId="77777777" w:rsidR="00441FDD" w:rsidRPr="00D52CAF" w:rsidRDefault="00441FDD" w:rsidP="00F9040C">
      <w:pPr>
        <w:widowControl w:val="0"/>
        <w:numPr>
          <w:ilvl w:val="0"/>
          <w:numId w:val="29"/>
        </w:numPr>
        <w:suppressAutoHyphens/>
        <w:autoSpaceDN w:val="0"/>
        <w:spacing w:after="0" w:line="240" w:lineRule="auto"/>
        <w:jc w:val="both"/>
        <w:textAlignment w:val="baseline"/>
        <w:rPr>
          <w:rFonts w:ascii="Arial" w:eastAsia="Times New Roman" w:hAnsi="Arial" w:cs="Arial"/>
          <w:kern w:val="3"/>
          <w:sz w:val="20"/>
          <w:szCs w:val="20"/>
          <w:lang w:eastAsia="zh-CN"/>
        </w:rPr>
      </w:pPr>
      <w:r w:rsidRPr="00D52CAF">
        <w:rPr>
          <w:rFonts w:ascii="Arial" w:eastAsia="Times New Roman" w:hAnsi="Arial" w:cs="Arial"/>
          <w:kern w:val="3"/>
          <w:sz w:val="20"/>
          <w:szCs w:val="20"/>
          <w:lang w:eastAsia="zh-CN"/>
        </w:rPr>
        <w:t>na zahtevo naročnika iskati ali proučiti posredovane nove racionalnejše rešitve detajlov v fazi projektiranja;</w:t>
      </w:r>
    </w:p>
    <w:p w14:paraId="2A0C6C93" w14:textId="77777777" w:rsidR="00441FDD" w:rsidRPr="00D52CAF" w:rsidRDefault="00441FDD" w:rsidP="00F9040C">
      <w:pPr>
        <w:widowControl w:val="0"/>
        <w:numPr>
          <w:ilvl w:val="0"/>
          <w:numId w:val="29"/>
        </w:numPr>
        <w:suppressAutoHyphens/>
        <w:autoSpaceDN w:val="0"/>
        <w:spacing w:after="0" w:line="240" w:lineRule="auto"/>
        <w:jc w:val="both"/>
        <w:textAlignment w:val="baseline"/>
        <w:rPr>
          <w:rFonts w:ascii="Arial" w:eastAsia="Times New Roman" w:hAnsi="Arial" w:cs="Arial"/>
          <w:kern w:val="3"/>
          <w:sz w:val="20"/>
          <w:szCs w:val="20"/>
          <w:lang w:eastAsia="zh-CN"/>
        </w:rPr>
      </w:pPr>
      <w:r w:rsidRPr="00D52CAF">
        <w:rPr>
          <w:rFonts w:ascii="Arial" w:eastAsia="Times New Roman" w:hAnsi="Arial" w:cs="Arial"/>
          <w:kern w:val="3"/>
          <w:sz w:val="20"/>
          <w:szCs w:val="20"/>
          <w:lang w:eastAsia="zh-CN"/>
        </w:rPr>
        <w:t>varovati poslovno skrivnost naročnika in njegovih poslovnih partnerjev ter tudi tajnost vseh tehničnih podlag, tehnoloških postopkov in ostalih informacij;</w:t>
      </w:r>
    </w:p>
    <w:p w14:paraId="39AE1320" w14:textId="77777777" w:rsidR="00441FDD" w:rsidRPr="00D52CAF" w:rsidRDefault="00441FDD" w:rsidP="00F9040C">
      <w:pPr>
        <w:widowControl w:val="0"/>
        <w:numPr>
          <w:ilvl w:val="0"/>
          <w:numId w:val="29"/>
        </w:numPr>
        <w:suppressAutoHyphens/>
        <w:autoSpaceDN w:val="0"/>
        <w:spacing w:after="0" w:line="240" w:lineRule="auto"/>
        <w:jc w:val="both"/>
        <w:textAlignment w:val="baseline"/>
        <w:rPr>
          <w:rFonts w:ascii="Arial" w:eastAsia="Times New Roman" w:hAnsi="Arial" w:cs="Arial"/>
          <w:kern w:val="3"/>
          <w:sz w:val="20"/>
          <w:szCs w:val="20"/>
          <w:lang w:eastAsia="zh-CN"/>
        </w:rPr>
      </w:pPr>
      <w:r w:rsidRPr="00D52CAF">
        <w:rPr>
          <w:rFonts w:ascii="Arial" w:eastAsia="Times New Roman" w:hAnsi="Arial" w:cs="Arial"/>
          <w:kern w:val="3"/>
          <w:sz w:val="20"/>
          <w:szCs w:val="20"/>
          <w:lang w:eastAsia="zh-CN"/>
        </w:rPr>
        <w:t>sodelovati pri kvalitativnih in tehničnem pregledu ter uporabnem dovoljenju;</w:t>
      </w:r>
    </w:p>
    <w:p w14:paraId="662096A7" w14:textId="77777777" w:rsidR="00C931EF" w:rsidRPr="00D52CAF" w:rsidRDefault="00C931EF" w:rsidP="00F9040C">
      <w:pPr>
        <w:pStyle w:val="Telobesedila"/>
        <w:numPr>
          <w:ilvl w:val="0"/>
          <w:numId w:val="29"/>
        </w:numPr>
        <w:rPr>
          <w:sz w:val="20"/>
          <w:szCs w:val="20"/>
        </w:rPr>
      </w:pPr>
      <w:r w:rsidRPr="00D52CAF">
        <w:rPr>
          <w:sz w:val="20"/>
          <w:szCs w:val="20"/>
        </w:rPr>
        <w:t xml:space="preserve">da ne bo zamenjal katerega od podizvajalcev brez predhodnega pisnega soglasja naročnika in ob pogoju, da novi podizvajalec izpolnjuje pogoje za podizvajalce iz povabila in natečajnih pogojev. Zamenjavo predlaga  </w:t>
      </w:r>
      <w:r w:rsidR="005D27FB" w:rsidRPr="00D52CAF">
        <w:rPr>
          <w:sz w:val="20"/>
          <w:szCs w:val="20"/>
        </w:rPr>
        <w:t>izvajalec</w:t>
      </w:r>
      <w:r w:rsidRPr="00D52CAF">
        <w:rPr>
          <w:sz w:val="20"/>
          <w:szCs w:val="20"/>
        </w:rPr>
        <w:t xml:space="preserve"> s pisno vlogo, kateri morajo biti priložena tudi vsa dokazila o tem, da podizvajalec izpolnjuje razpisne pogoje za podizvajalca;</w:t>
      </w:r>
    </w:p>
    <w:p w14:paraId="0B407151" w14:textId="26DBDC51" w:rsidR="00097223" w:rsidRPr="00D52CAF" w:rsidRDefault="00441FDD" w:rsidP="00F9040C">
      <w:pPr>
        <w:pStyle w:val="Telobesedila"/>
        <w:numPr>
          <w:ilvl w:val="0"/>
          <w:numId w:val="31"/>
        </w:numPr>
        <w:rPr>
          <w:sz w:val="20"/>
          <w:szCs w:val="20"/>
          <w:lang w:val="sl-SI"/>
        </w:rPr>
      </w:pPr>
      <w:r w:rsidRPr="00D52CAF">
        <w:rPr>
          <w:sz w:val="20"/>
          <w:szCs w:val="20"/>
        </w:rPr>
        <w:t>priprav</w:t>
      </w:r>
      <w:r w:rsidR="009603EE" w:rsidRPr="00D52CAF">
        <w:rPr>
          <w:sz w:val="20"/>
          <w:szCs w:val="20"/>
        </w:rPr>
        <w:t>ljati</w:t>
      </w:r>
      <w:r w:rsidRPr="00D52CAF">
        <w:rPr>
          <w:sz w:val="20"/>
          <w:szCs w:val="20"/>
        </w:rPr>
        <w:t xml:space="preserve"> pisne odgovore na tehnična/strokovna vprašanja mogočih ponudnikov, ko bo naročnik objavil razpis za izbor izvajalca gradbenih, obrtniških in inštalacijskih del in opreme</w:t>
      </w:r>
      <w:r w:rsidR="00097223" w:rsidRPr="00D52CAF">
        <w:rPr>
          <w:sz w:val="20"/>
          <w:szCs w:val="20"/>
        </w:rPr>
        <w:t xml:space="preserve"> </w:t>
      </w:r>
      <w:r w:rsidR="00097223" w:rsidRPr="00D52CAF">
        <w:rPr>
          <w:color w:val="000000"/>
          <w:sz w:val="20"/>
          <w:szCs w:val="20"/>
          <w:lang w:val="sl-SI"/>
        </w:rPr>
        <w:t>in ustrezno dopolnjeva</w:t>
      </w:r>
      <w:r w:rsidR="009603EE" w:rsidRPr="00D52CAF">
        <w:rPr>
          <w:color w:val="000000"/>
          <w:sz w:val="20"/>
          <w:szCs w:val="20"/>
          <w:lang w:val="sl-SI"/>
        </w:rPr>
        <w:t>ti</w:t>
      </w:r>
      <w:r w:rsidR="00097223" w:rsidRPr="00D52CAF">
        <w:rPr>
          <w:color w:val="000000"/>
          <w:sz w:val="20"/>
          <w:szCs w:val="20"/>
          <w:lang w:val="sl-SI"/>
        </w:rPr>
        <w:t xml:space="preserve"> dokumentacijo za razpis (</w:t>
      </w:r>
      <w:r w:rsidR="00C15139">
        <w:rPr>
          <w:color w:val="000000"/>
          <w:sz w:val="20"/>
          <w:szCs w:val="20"/>
          <w:lang w:val="sl-SI"/>
        </w:rPr>
        <w:t>D</w:t>
      </w:r>
      <w:r w:rsidR="00097223" w:rsidRPr="00D52CAF">
        <w:rPr>
          <w:color w:val="000000"/>
          <w:sz w:val="20"/>
          <w:szCs w:val="20"/>
          <w:lang w:val="sl-SI"/>
        </w:rPr>
        <w:t>ZR);</w:t>
      </w:r>
    </w:p>
    <w:p w14:paraId="4247F270" w14:textId="77777777" w:rsidR="00441FDD" w:rsidRPr="00D52CAF" w:rsidRDefault="00441FDD" w:rsidP="00F9040C">
      <w:pPr>
        <w:widowControl w:val="0"/>
        <w:numPr>
          <w:ilvl w:val="0"/>
          <w:numId w:val="29"/>
        </w:numPr>
        <w:suppressAutoHyphens/>
        <w:autoSpaceDN w:val="0"/>
        <w:spacing w:after="0" w:line="240" w:lineRule="auto"/>
        <w:jc w:val="both"/>
        <w:textAlignment w:val="baseline"/>
        <w:rPr>
          <w:rFonts w:ascii="Arial" w:eastAsia="Times New Roman" w:hAnsi="Arial" w:cs="Arial"/>
          <w:kern w:val="3"/>
          <w:sz w:val="20"/>
          <w:szCs w:val="20"/>
          <w:lang w:eastAsia="zh-CN"/>
        </w:rPr>
      </w:pPr>
      <w:r w:rsidRPr="00D52CAF">
        <w:rPr>
          <w:rFonts w:ascii="Arial" w:eastAsia="Times New Roman" w:hAnsi="Arial" w:cs="Arial"/>
          <w:kern w:val="3"/>
          <w:sz w:val="20"/>
          <w:szCs w:val="20"/>
          <w:lang w:eastAsia="zh-CN"/>
        </w:rPr>
        <w:t>da bo vodil vse s predpisi določene evidence in listine transparentno in pregledno ter zagotovil evidentiranje in hrambo dokumentov na način, ki zagotavlja ustrezno revizijsko sled</w:t>
      </w:r>
      <w:r w:rsidR="009768ED">
        <w:rPr>
          <w:rFonts w:ascii="Arial" w:eastAsia="Times New Roman" w:hAnsi="Arial" w:cs="Arial"/>
          <w:kern w:val="3"/>
          <w:sz w:val="20"/>
          <w:szCs w:val="20"/>
          <w:lang w:eastAsia="zh-CN"/>
        </w:rPr>
        <w:t>.</w:t>
      </w:r>
    </w:p>
    <w:p w14:paraId="5D2C8D80" w14:textId="77777777" w:rsidR="00225911" w:rsidRPr="00D52CAF" w:rsidRDefault="00225911" w:rsidP="006734C7">
      <w:pPr>
        <w:numPr>
          <w:ilvl w:val="12"/>
          <w:numId w:val="0"/>
        </w:numPr>
        <w:tabs>
          <w:tab w:val="left" w:pos="6237"/>
        </w:tabs>
        <w:spacing w:after="0" w:line="240" w:lineRule="auto"/>
        <w:ind w:left="-9014"/>
        <w:jc w:val="center"/>
        <w:rPr>
          <w:rFonts w:ascii="Arial" w:eastAsia="Times New Roman" w:hAnsi="Arial" w:cs="Arial"/>
          <w:b/>
          <w:sz w:val="20"/>
          <w:szCs w:val="20"/>
          <w:lang w:eastAsia="sl-SI"/>
        </w:rPr>
      </w:pPr>
    </w:p>
    <w:p w14:paraId="113D4709" w14:textId="77777777" w:rsidR="005E490B" w:rsidRPr="00D52CAF" w:rsidRDefault="0063624B" w:rsidP="00F9040C">
      <w:pPr>
        <w:pStyle w:val="Odstavekseznama"/>
        <w:numPr>
          <w:ilvl w:val="0"/>
          <w:numId w:val="35"/>
        </w:numPr>
        <w:spacing w:after="0" w:line="276" w:lineRule="auto"/>
        <w:jc w:val="center"/>
        <w:rPr>
          <w:rFonts w:ascii="Arial" w:hAnsi="Arial" w:cs="Arial"/>
          <w:sz w:val="20"/>
          <w:szCs w:val="20"/>
        </w:rPr>
      </w:pPr>
      <w:r w:rsidRPr="00D52CAF">
        <w:rPr>
          <w:rFonts w:ascii="Arial" w:hAnsi="Arial" w:cs="Arial"/>
          <w:sz w:val="20"/>
          <w:szCs w:val="20"/>
        </w:rPr>
        <w:t xml:space="preserve"> </w:t>
      </w:r>
      <w:r w:rsidR="005E490B" w:rsidRPr="00D52CAF">
        <w:rPr>
          <w:rFonts w:ascii="Arial" w:hAnsi="Arial" w:cs="Arial"/>
          <w:sz w:val="20"/>
          <w:szCs w:val="20"/>
        </w:rPr>
        <w:t>člen</w:t>
      </w:r>
    </w:p>
    <w:p w14:paraId="76DAEE72" w14:textId="77777777" w:rsidR="006855EE" w:rsidRPr="00D52CAF" w:rsidRDefault="006855EE" w:rsidP="005E490B">
      <w:pPr>
        <w:spacing w:after="0" w:line="240" w:lineRule="auto"/>
        <w:jc w:val="center"/>
        <w:rPr>
          <w:rFonts w:ascii="Arial" w:eastAsia="Times New Roman" w:hAnsi="Arial" w:cs="Arial"/>
          <w:b/>
          <w:sz w:val="20"/>
          <w:szCs w:val="20"/>
          <w:lang w:eastAsia="sl-SI"/>
        </w:rPr>
      </w:pPr>
    </w:p>
    <w:p w14:paraId="47FA84DF" w14:textId="77777777" w:rsidR="005E490B" w:rsidRPr="00D52CAF" w:rsidRDefault="005E490B" w:rsidP="00FB6AC2">
      <w:pPr>
        <w:pStyle w:val="Telobesedila"/>
        <w:rPr>
          <w:sz w:val="20"/>
          <w:szCs w:val="20"/>
        </w:rPr>
      </w:pPr>
      <w:r w:rsidRPr="00D52CAF">
        <w:rPr>
          <w:sz w:val="20"/>
          <w:szCs w:val="20"/>
        </w:rPr>
        <w:t>Naročnik se zaveže:</w:t>
      </w:r>
    </w:p>
    <w:p w14:paraId="70C849C8" w14:textId="77777777" w:rsidR="005E490B" w:rsidRPr="00D52CAF" w:rsidRDefault="005E490B" w:rsidP="00F9040C">
      <w:pPr>
        <w:pStyle w:val="Telobesedila"/>
        <w:numPr>
          <w:ilvl w:val="0"/>
          <w:numId w:val="32"/>
        </w:numPr>
        <w:rPr>
          <w:sz w:val="20"/>
          <w:szCs w:val="20"/>
        </w:rPr>
      </w:pPr>
      <w:r w:rsidRPr="00D52CAF">
        <w:rPr>
          <w:sz w:val="20"/>
          <w:szCs w:val="20"/>
        </w:rPr>
        <w:t xml:space="preserve">sodelovati </w:t>
      </w:r>
      <w:r w:rsidR="009603EE" w:rsidRPr="00D52CAF">
        <w:rPr>
          <w:sz w:val="20"/>
          <w:szCs w:val="20"/>
        </w:rPr>
        <w:t>z</w:t>
      </w:r>
      <w:r w:rsidRPr="00D52CAF">
        <w:rPr>
          <w:sz w:val="20"/>
          <w:szCs w:val="20"/>
        </w:rPr>
        <w:t xml:space="preserve"> </w:t>
      </w:r>
      <w:r w:rsidR="005D27FB" w:rsidRPr="00D52CAF">
        <w:rPr>
          <w:sz w:val="20"/>
          <w:szCs w:val="20"/>
        </w:rPr>
        <w:t>izvajalc</w:t>
      </w:r>
      <w:r w:rsidR="009603EE" w:rsidRPr="00D52CAF">
        <w:rPr>
          <w:sz w:val="20"/>
          <w:szCs w:val="20"/>
        </w:rPr>
        <w:t>e</w:t>
      </w:r>
      <w:r w:rsidRPr="00D52CAF">
        <w:rPr>
          <w:sz w:val="20"/>
          <w:szCs w:val="20"/>
        </w:rPr>
        <w:t>m z namenom, da se prevzete storitve izvršijo pravočasno in v obojestransko zadovoljstvo;</w:t>
      </w:r>
    </w:p>
    <w:p w14:paraId="4EC377A4" w14:textId="77777777" w:rsidR="005E490B" w:rsidRPr="00D52CAF" w:rsidRDefault="005E490B" w:rsidP="00F9040C">
      <w:pPr>
        <w:pStyle w:val="Telobesedila"/>
        <w:numPr>
          <w:ilvl w:val="0"/>
          <w:numId w:val="32"/>
        </w:numPr>
        <w:rPr>
          <w:sz w:val="20"/>
          <w:szCs w:val="20"/>
        </w:rPr>
      </w:pPr>
      <w:r w:rsidRPr="00D52CAF">
        <w:rPr>
          <w:sz w:val="20"/>
          <w:szCs w:val="20"/>
        </w:rPr>
        <w:t xml:space="preserve">voditi glavne koordinacijske sestanke, ki se nanašajo na dela, določena s to pogodbo in preko teh sestankov in drugih oblik sodelovanja zagotavljal sodelovanje vseh sodelujočih v projektu,  </w:t>
      </w:r>
    </w:p>
    <w:p w14:paraId="3BD19D54" w14:textId="77777777" w:rsidR="005E490B" w:rsidRPr="00D52CAF" w:rsidRDefault="005E490B" w:rsidP="00F9040C">
      <w:pPr>
        <w:pStyle w:val="Telobesedila"/>
        <w:numPr>
          <w:ilvl w:val="0"/>
          <w:numId w:val="32"/>
        </w:numPr>
        <w:rPr>
          <w:sz w:val="20"/>
          <w:szCs w:val="20"/>
        </w:rPr>
      </w:pPr>
      <w:r w:rsidRPr="00D52CAF">
        <w:rPr>
          <w:sz w:val="20"/>
          <w:szCs w:val="20"/>
        </w:rPr>
        <w:t>pravočasno izročiti projektatnu vso dokumentacijo in informacije, s katerimi razpolaga in so za prevzeti obseg del potrebne,</w:t>
      </w:r>
    </w:p>
    <w:p w14:paraId="738D75AE" w14:textId="77777777" w:rsidR="005E490B" w:rsidRPr="00D52CAF" w:rsidRDefault="005E490B" w:rsidP="00F9040C">
      <w:pPr>
        <w:pStyle w:val="Telobesedila"/>
        <w:numPr>
          <w:ilvl w:val="0"/>
          <w:numId w:val="32"/>
        </w:numPr>
        <w:rPr>
          <w:sz w:val="20"/>
          <w:szCs w:val="20"/>
        </w:rPr>
      </w:pPr>
      <w:r w:rsidRPr="00D52CAF">
        <w:rPr>
          <w:sz w:val="20"/>
          <w:szCs w:val="20"/>
        </w:rPr>
        <w:t>tekoče obveščati izvajalca o vseh spremembah in novo nastalih situacijah, ki bi lahko imele vpliv na izvršitev del po pogodbi</w:t>
      </w:r>
      <w:r w:rsidR="006B011B" w:rsidRPr="00D52CAF">
        <w:rPr>
          <w:sz w:val="20"/>
          <w:szCs w:val="20"/>
        </w:rPr>
        <w:t>,</w:t>
      </w:r>
    </w:p>
    <w:p w14:paraId="14E89012" w14:textId="77777777" w:rsidR="006B011B" w:rsidRPr="00D52CAF" w:rsidRDefault="006B011B" w:rsidP="00F9040C">
      <w:pPr>
        <w:pStyle w:val="Telobesedila"/>
        <w:numPr>
          <w:ilvl w:val="0"/>
          <w:numId w:val="32"/>
        </w:numPr>
        <w:rPr>
          <w:sz w:val="20"/>
          <w:szCs w:val="20"/>
        </w:rPr>
      </w:pPr>
      <w:r w:rsidRPr="00D52CAF">
        <w:rPr>
          <w:sz w:val="20"/>
          <w:szCs w:val="20"/>
        </w:rPr>
        <w:t xml:space="preserve">da bo pogodbeno obvezal izvajalca GOI del in opreme, da bo </w:t>
      </w:r>
      <w:r w:rsidR="005D27FB" w:rsidRPr="00D52CAF">
        <w:rPr>
          <w:sz w:val="20"/>
          <w:szCs w:val="20"/>
        </w:rPr>
        <w:t>izvajalc</w:t>
      </w:r>
      <w:r w:rsidRPr="00D52CAF">
        <w:rPr>
          <w:sz w:val="20"/>
          <w:szCs w:val="20"/>
        </w:rPr>
        <w:t xml:space="preserve">u predal vse spremembe, ki so nastale kot posledica zamenjave materialov ali opreme v zahtevanem BIM formatu LOD 300-400 in skladno z BEP-om, na podlagi katerih bo </w:t>
      </w:r>
      <w:r w:rsidR="005D27FB" w:rsidRPr="00D52CAF">
        <w:rPr>
          <w:sz w:val="20"/>
          <w:szCs w:val="20"/>
        </w:rPr>
        <w:t>izvajalec</w:t>
      </w:r>
      <w:r w:rsidRPr="00D52CAF">
        <w:rPr>
          <w:sz w:val="20"/>
          <w:szCs w:val="20"/>
        </w:rPr>
        <w:t xml:space="preserve"> izdelal PID dokumentacijo;</w:t>
      </w:r>
    </w:p>
    <w:p w14:paraId="38EBBFC2" w14:textId="77777777" w:rsidR="006B011B" w:rsidRPr="00D52CAF" w:rsidRDefault="006B011B" w:rsidP="00F9040C">
      <w:pPr>
        <w:pStyle w:val="Telobesedila"/>
        <w:numPr>
          <w:ilvl w:val="0"/>
          <w:numId w:val="32"/>
        </w:numPr>
        <w:rPr>
          <w:sz w:val="20"/>
          <w:szCs w:val="20"/>
        </w:rPr>
      </w:pPr>
      <w:r w:rsidRPr="00D52CAF">
        <w:rPr>
          <w:sz w:val="20"/>
          <w:szCs w:val="20"/>
        </w:rPr>
        <w:t xml:space="preserve">da bo pogodbeno obvezal izvajalca GOI del, sproti predajati </w:t>
      </w:r>
      <w:r w:rsidR="005D27FB" w:rsidRPr="00D52CAF">
        <w:rPr>
          <w:sz w:val="20"/>
          <w:szCs w:val="20"/>
        </w:rPr>
        <w:t>izvajalc</w:t>
      </w:r>
      <w:r w:rsidRPr="00D52CAF">
        <w:rPr>
          <w:sz w:val="20"/>
          <w:szCs w:val="20"/>
        </w:rPr>
        <w:t xml:space="preserve">u po tej pogodbi v formatu .rfa družine elementov proizvajalcev vgrajenih elementov za časa gradnje z namenom izdelave končnega BIM modela PID. V kolikor izvajalec GOI del ne bo predal  </w:t>
      </w:r>
      <w:r w:rsidR="005D27FB" w:rsidRPr="00D52CAF">
        <w:rPr>
          <w:sz w:val="20"/>
          <w:szCs w:val="20"/>
        </w:rPr>
        <w:t>izvajalc</w:t>
      </w:r>
      <w:r w:rsidRPr="00D52CAF">
        <w:rPr>
          <w:sz w:val="20"/>
          <w:szCs w:val="20"/>
        </w:rPr>
        <w:t xml:space="preserve">u po tej pogodbi v formatu .rfa družine elementov proizvajalcev vgrajenih elementov za časa gradnje z namenom izdelave končnega BIM modela PID, lahko </w:t>
      </w:r>
      <w:r w:rsidR="005D27FB" w:rsidRPr="00D52CAF">
        <w:rPr>
          <w:sz w:val="20"/>
          <w:szCs w:val="20"/>
        </w:rPr>
        <w:t>izvajalec</w:t>
      </w:r>
      <w:r w:rsidRPr="00D52CAF">
        <w:rPr>
          <w:sz w:val="20"/>
          <w:szCs w:val="20"/>
        </w:rPr>
        <w:t xml:space="preserve"> po tej pogodbi uporabi elemente generične družine elementov z osnovnimi informacijami;</w:t>
      </w:r>
    </w:p>
    <w:p w14:paraId="47283850" w14:textId="77777777" w:rsidR="006B011B" w:rsidRPr="00D52CAF" w:rsidRDefault="006B011B" w:rsidP="00F9040C">
      <w:pPr>
        <w:pStyle w:val="Telobesedila"/>
        <w:numPr>
          <w:ilvl w:val="0"/>
          <w:numId w:val="32"/>
        </w:numPr>
        <w:rPr>
          <w:sz w:val="20"/>
          <w:szCs w:val="20"/>
        </w:rPr>
      </w:pPr>
      <w:r w:rsidRPr="00D52CAF">
        <w:rPr>
          <w:sz w:val="20"/>
          <w:szCs w:val="20"/>
        </w:rPr>
        <w:t xml:space="preserve">bo pogodbeno obvezal izvajalca GOI del, da bo nadzoru in </w:t>
      </w:r>
      <w:r w:rsidR="005D27FB" w:rsidRPr="00D52CAF">
        <w:rPr>
          <w:sz w:val="20"/>
          <w:szCs w:val="20"/>
        </w:rPr>
        <w:t>izvajalc</w:t>
      </w:r>
      <w:r w:rsidRPr="00D52CAF">
        <w:rPr>
          <w:sz w:val="20"/>
          <w:szCs w:val="20"/>
        </w:rPr>
        <w:t>u sproti predajal vrisane spremembe projekta v digitalni obliki s strani izvajalca GOI del in obvezal nadzor, da bo sproti potrjeval vrisane spremembe projekta za časa gradnje objekta.</w:t>
      </w:r>
    </w:p>
    <w:p w14:paraId="6D052FCC" w14:textId="77777777" w:rsidR="006855EE" w:rsidRPr="00D52CAF" w:rsidRDefault="006855EE" w:rsidP="006734C7">
      <w:pPr>
        <w:numPr>
          <w:ilvl w:val="12"/>
          <w:numId w:val="0"/>
        </w:numPr>
        <w:tabs>
          <w:tab w:val="left" w:pos="6237"/>
        </w:tabs>
        <w:spacing w:after="0" w:line="240" w:lineRule="auto"/>
        <w:ind w:left="-9014"/>
        <w:jc w:val="center"/>
        <w:rPr>
          <w:rFonts w:ascii="Arial" w:eastAsia="Times New Roman" w:hAnsi="Arial" w:cs="Arial"/>
          <w:b/>
          <w:sz w:val="20"/>
          <w:szCs w:val="20"/>
          <w:lang w:eastAsia="sl-SI"/>
        </w:rPr>
      </w:pPr>
    </w:p>
    <w:p w14:paraId="7B07A409" w14:textId="77777777" w:rsidR="006855EE" w:rsidRPr="00D52CAF" w:rsidRDefault="006855EE" w:rsidP="006734C7">
      <w:pPr>
        <w:numPr>
          <w:ilvl w:val="12"/>
          <w:numId w:val="0"/>
        </w:numPr>
        <w:tabs>
          <w:tab w:val="left" w:pos="6237"/>
        </w:tabs>
        <w:spacing w:after="0" w:line="240" w:lineRule="auto"/>
        <w:ind w:left="-9014"/>
        <w:jc w:val="center"/>
        <w:rPr>
          <w:rFonts w:ascii="Arial" w:eastAsia="Times New Roman" w:hAnsi="Arial" w:cs="Arial"/>
          <w:b/>
          <w:sz w:val="20"/>
          <w:szCs w:val="20"/>
          <w:lang w:eastAsia="sl-SI"/>
        </w:rPr>
      </w:pPr>
    </w:p>
    <w:p w14:paraId="6F2CE215" w14:textId="77777777" w:rsidR="006B011B" w:rsidRPr="00D52CAF" w:rsidRDefault="006B011B" w:rsidP="006B011B">
      <w:pPr>
        <w:pStyle w:val="Heading20"/>
        <w:keepNext/>
        <w:keepLines/>
        <w:shd w:val="clear" w:color="auto" w:fill="auto"/>
        <w:tabs>
          <w:tab w:val="left" w:pos="653"/>
        </w:tabs>
        <w:spacing w:after="0"/>
        <w:jc w:val="center"/>
        <w:rPr>
          <w:rFonts w:ascii="Arial" w:hAnsi="Arial" w:cs="Arial"/>
          <w:b w:val="0"/>
          <w:sz w:val="20"/>
          <w:szCs w:val="20"/>
        </w:rPr>
      </w:pPr>
      <w:bookmarkStart w:id="35" w:name="bookmark16"/>
      <w:r w:rsidRPr="00D52CAF">
        <w:rPr>
          <w:rFonts w:ascii="Arial" w:hAnsi="Arial" w:cs="Arial"/>
          <w:b w:val="0"/>
          <w:color w:val="000000"/>
          <w:sz w:val="20"/>
          <w:szCs w:val="20"/>
          <w:lang w:bidi="sl-SI"/>
        </w:rPr>
        <w:t>PREVZEM PROJEKTOV</w:t>
      </w:r>
      <w:bookmarkEnd w:id="35"/>
    </w:p>
    <w:p w14:paraId="27EA205D" w14:textId="77777777" w:rsidR="006B011B" w:rsidRPr="00D52CAF" w:rsidRDefault="0063624B" w:rsidP="00F9040C">
      <w:pPr>
        <w:pStyle w:val="Odstavekseznama"/>
        <w:numPr>
          <w:ilvl w:val="0"/>
          <w:numId w:val="35"/>
        </w:numPr>
        <w:spacing w:after="0" w:line="276" w:lineRule="auto"/>
        <w:jc w:val="center"/>
        <w:rPr>
          <w:rFonts w:ascii="Arial" w:hAnsi="Arial" w:cs="Arial"/>
          <w:sz w:val="20"/>
          <w:szCs w:val="20"/>
        </w:rPr>
      </w:pPr>
      <w:r w:rsidRPr="00D52CAF">
        <w:rPr>
          <w:rFonts w:ascii="Arial" w:hAnsi="Arial" w:cs="Arial"/>
          <w:sz w:val="20"/>
          <w:szCs w:val="20"/>
        </w:rPr>
        <w:t xml:space="preserve"> </w:t>
      </w:r>
      <w:r w:rsidR="006B011B" w:rsidRPr="00D52CAF">
        <w:rPr>
          <w:rFonts w:ascii="Arial" w:hAnsi="Arial" w:cs="Arial"/>
          <w:sz w:val="20"/>
          <w:szCs w:val="20"/>
        </w:rPr>
        <w:t>člen</w:t>
      </w:r>
    </w:p>
    <w:p w14:paraId="5BE85671" w14:textId="77777777" w:rsidR="006B011B" w:rsidRPr="00D52CAF" w:rsidRDefault="006B011B" w:rsidP="006B011B">
      <w:pPr>
        <w:pStyle w:val="Heading20"/>
        <w:keepNext/>
        <w:keepLines/>
        <w:shd w:val="clear" w:color="auto" w:fill="auto"/>
        <w:tabs>
          <w:tab w:val="left" w:pos="653"/>
        </w:tabs>
        <w:spacing w:after="0"/>
        <w:jc w:val="center"/>
        <w:rPr>
          <w:rFonts w:ascii="Arial" w:hAnsi="Arial" w:cs="Arial"/>
          <w:b w:val="0"/>
          <w:sz w:val="20"/>
          <w:szCs w:val="20"/>
        </w:rPr>
      </w:pPr>
    </w:p>
    <w:p w14:paraId="7B4911E7" w14:textId="77777777" w:rsidR="006B011B" w:rsidRDefault="006B011B" w:rsidP="00FB6AC2">
      <w:pPr>
        <w:pStyle w:val="Telobesedila"/>
        <w:rPr>
          <w:sz w:val="20"/>
          <w:szCs w:val="20"/>
        </w:rPr>
      </w:pPr>
      <w:r w:rsidRPr="00D52CAF">
        <w:rPr>
          <w:sz w:val="20"/>
          <w:szCs w:val="20"/>
        </w:rPr>
        <w:t xml:space="preserve">Ko bo  </w:t>
      </w:r>
      <w:r w:rsidR="005D27FB" w:rsidRPr="00D52CAF">
        <w:rPr>
          <w:sz w:val="20"/>
          <w:szCs w:val="20"/>
        </w:rPr>
        <w:t>izvajalec</w:t>
      </w:r>
      <w:r w:rsidRPr="00D52CAF">
        <w:rPr>
          <w:sz w:val="20"/>
          <w:szCs w:val="20"/>
        </w:rPr>
        <w:t xml:space="preserve"> zaključil izdelavo posamezne faze projektne dokumentacije, ki je predmet te pogodbe, bo skupaj s pooblaščenim predstavnikom naročnika naredil zapisnik o predaji in prevzemu projektne dokumentacije. </w:t>
      </w:r>
    </w:p>
    <w:p w14:paraId="3D132728" w14:textId="77777777" w:rsidR="00C15139" w:rsidRPr="00D52CAF" w:rsidRDefault="00C15139" w:rsidP="00FB6AC2">
      <w:pPr>
        <w:pStyle w:val="Telobesedila"/>
        <w:rPr>
          <w:sz w:val="20"/>
          <w:szCs w:val="20"/>
        </w:rPr>
      </w:pPr>
    </w:p>
    <w:p w14:paraId="3D40B77D" w14:textId="77777777" w:rsidR="006B011B" w:rsidRPr="00D52CAF" w:rsidRDefault="006B011B" w:rsidP="00FB6AC2">
      <w:pPr>
        <w:pStyle w:val="Telobesedila"/>
        <w:rPr>
          <w:sz w:val="20"/>
          <w:szCs w:val="20"/>
        </w:rPr>
      </w:pPr>
      <w:r w:rsidRPr="00D52CAF">
        <w:rPr>
          <w:sz w:val="20"/>
          <w:szCs w:val="20"/>
        </w:rPr>
        <w:t xml:space="preserve">Projektatnt s podpisom zapisnika o predaji in prevzemu dokumentacije zagotavlja, da je izdelana projektna dokumentacija popolna ter v skladu z veljavno zakonodajo, tehničnimi predpisi, standardi in normami, </w:t>
      </w:r>
      <w:r w:rsidR="004B4D00" w:rsidRPr="00D52CAF">
        <w:rPr>
          <w:sz w:val="20"/>
          <w:szCs w:val="20"/>
        </w:rPr>
        <w:t>in da</w:t>
      </w:r>
      <w:r w:rsidRPr="00D52CAF">
        <w:rPr>
          <w:sz w:val="20"/>
          <w:szCs w:val="20"/>
        </w:rPr>
        <w:t xml:space="preserve"> izvajalec gradbenih, obrtniških in inštalacijskih del ne bo mogel zahtevati plačila dodatnih del zaradi nepopolne in pomanjkljive projektne dokumentacije.</w:t>
      </w:r>
    </w:p>
    <w:p w14:paraId="76CC17E4" w14:textId="77777777" w:rsidR="006B011B" w:rsidRPr="00D52CAF" w:rsidRDefault="006B011B" w:rsidP="00FB6AC2">
      <w:pPr>
        <w:pStyle w:val="Telobesedila"/>
        <w:rPr>
          <w:sz w:val="20"/>
          <w:szCs w:val="20"/>
        </w:rPr>
      </w:pPr>
      <w:r w:rsidRPr="00D52CAF">
        <w:rPr>
          <w:sz w:val="20"/>
          <w:szCs w:val="20"/>
        </w:rPr>
        <w:t xml:space="preserve">V nasprotnem primeru je </w:t>
      </w:r>
      <w:r w:rsidR="005D27FB" w:rsidRPr="00D52CAF">
        <w:rPr>
          <w:sz w:val="20"/>
          <w:szCs w:val="20"/>
        </w:rPr>
        <w:t>izvajalec</w:t>
      </w:r>
      <w:r w:rsidRPr="00D52CAF">
        <w:rPr>
          <w:sz w:val="20"/>
          <w:szCs w:val="20"/>
        </w:rPr>
        <w:t xml:space="preserve"> dolžan naročniku povrniti vso škodo, ki jo je povzročil naročniku. </w:t>
      </w:r>
    </w:p>
    <w:p w14:paraId="0EBD6BBC" w14:textId="77777777" w:rsidR="006B011B" w:rsidRPr="00D52CAF" w:rsidRDefault="006B011B" w:rsidP="00FB6AC2">
      <w:pPr>
        <w:pStyle w:val="Telobesedila"/>
        <w:rPr>
          <w:sz w:val="20"/>
          <w:szCs w:val="20"/>
        </w:rPr>
      </w:pPr>
    </w:p>
    <w:p w14:paraId="13DABFF9" w14:textId="77777777" w:rsidR="006B011B" w:rsidRPr="00D52CAF" w:rsidRDefault="006B011B" w:rsidP="00FB6AC2">
      <w:pPr>
        <w:pStyle w:val="Telobesedila"/>
        <w:rPr>
          <w:sz w:val="20"/>
          <w:szCs w:val="20"/>
        </w:rPr>
      </w:pPr>
      <w:r w:rsidRPr="00D52CAF">
        <w:rPr>
          <w:sz w:val="20"/>
          <w:szCs w:val="20"/>
        </w:rPr>
        <w:t xml:space="preserve">Če </w:t>
      </w:r>
      <w:r w:rsidR="005D27FB" w:rsidRPr="00D52CAF">
        <w:rPr>
          <w:sz w:val="20"/>
          <w:szCs w:val="20"/>
        </w:rPr>
        <w:t>izvajalec</w:t>
      </w:r>
      <w:r w:rsidRPr="00D52CAF">
        <w:rPr>
          <w:sz w:val="20"/>
          <w:szCs w:val="20"/>
        </w:rPr>
        <w:t xml:space="preserve"> škode ne poravna na poziv naročnika v roku 8 dni, je naročnik upravičen unovčiti finačno zavarovanje, zaračunati pogodbeno kazen in celotno škodo izterjati preko sodišča. </w:t>
      </w:r>
    </w:p>
    <w:p w14:paraId="4A038188" w14:textId="77777777" w:rsidR="008D4936" w:rsidRDefault="008D4936" w:rsidP="00FB6AC2">
      <w:pPr>
        <w:pStyle w:val="Telobesedila"/>
        <w:rPr>
          <w:sz w:val="20"/>
          <w:szCs w:val="20"/>
        </w:rPr>
      </w:pPr>
    </w:p>
    <w:p w14:paraId="0846CAA5" w14:textId="77777777" w:rsidR="00725AC0" w:rsidRPr="00D52CAF" w:rsidRDefault="00725AC0" w:rsidP="00FB6AC2">
      <w:pPr>
        <w:pStyle w:val="Telobesedila"/>
        <w:rPr>
          <w:sz w:val="20"/>
          <w:szCs w:val="20"/>
        </w:rPr>
      </w:pPr>
    </w:p>
    <w:p w14:paraId="038D2297" w14:textId="77777777" w:rsidR="006B011B" w:rsidRPr="00D52CAF" w:rsidRDefault="006B011B" w:rsidP="00FB6AC2">
      <w:pPr>
        <w:pStyle w:val="Telobesedila"/>
        <w:rPr>
          <w:sz w:val="20"/>
          <w:szCs w:val="20"/>
        </w:rPr>
      </w:pPr>
      <w:r w:rsidRPr="00D52CAF">
        <w:rPr>
          <w:sz w:val="20"/>
          <w:szCs w:val="20"/>
        </w:rPr>
        <w:lastRenderedPageBreak/>
        <w:t>FINANČNO ZAVAROVANJE</w:t>
      </w:r>
    </w:p>
    <w:p w14:paraId="5874A8B6" w14:textId="77777777" w:rsidR="006B011B" w:rsidRPr="00D52CAF" w:rsidRDefault="0063624B" w:rsidP="00F9040C">
      <w:pPr>
        <w:pStyle w:val="Odstavekseznama"/>
        <w:numPr>
          <w:ilvl w:val="0"/>
          <w:numId w:val="35"/>
        </w:numPr>
        <w:spacing w:after="0" w:line="276" w:lineRule="auto"/>
        <w:jc w:val="center"/>
        <w:rPr>
          <w:rFonts w:ascii="Arial" w:hAnsi="Arial" w:cs="Arial"/>
          <w:sz w:val="20"/>
          <w:szCs w:val="20"/>
        </w:rPr>
      </w:pPr>
      <w:r w:rsidRPr="00D52CAF">
        <w:rPr>
          <w:rFonts w:ascii="Arial" w:hAnsi="Arial" w:cs="Arial"/>
          <w:sz w:val="20"/>
          <w:szCs w:val="20"/>
        </w:rPr>
        <w:t xml:space="preserve"> </w:t>
      </w:r>
      <w:r w:rsidR="006B011B" w:rsidRPr="00D52CAF">
        <w:rPr>
          <w:rFonts w:ascii="Arial" w:hAnsi="Arial" w:cs="Arial"/>
          <w:sz w:val="20"/>
          <w:szCs w:val="20"/>
        </w:rPr>
        <w:t>člen</w:t>
      </w:r>
    </w:p>
    <w:p w14:paraId="0E792E41" w14:textId="77777777" w:rsidR="006B011B" w:rsidRPr="00D52CAF" w:rsidRDefault="006B011B" w:rsidP="006B011B">
      <w:pPr>
        <w:spacing w:after="0" w:line="240" w:lineRule="auto"/>
        <w:jc w:val="both"/>
        <w:rPr>
          <w:rFonts w:ascii="Arial" w:hAnsi="Arial" w:cs="Arial"/>
          <w:sz w:val="20"/>
          <w:szCs w:val="20"/>
        </w:rPr>
      </w:pPr>
    </w:p>
    <w:p w14:paraId="59F028D0" w14:textId="77777777" w:rsidR="00A25DB3" w:rsidRPr="00A25DB3" w:rsidRDefault="00E12F18" w:rsidP="00A25DB3">
      <w:pPr>
        <w:spacing w:after="0"/>
        <w:jc w:val="both"/>
        <w:rPr>
          <w:rFonts w:ascii="Arial" w:eastAsia="Times New Roman" w:hAnsi="Arial" w:cs="Arial"/>
          <w:sz w:val="20"/>
          <w:szCs w:val="20"/>
          <w:lang w:eastAsia="sl-SI"/>
        </w:rPr>
      </w:pPr>
      <w:r w:rsidRPr="00E12F18">
        <w:rPr>
          <w:rFonts w:ascii="Arial" w:hAnsi="Arial" w:cs="Arial"/>
          <w:sz w:val="20"/>
          <w:szCs w:val="20"/>
        </w:rPr>
        <w:t xml:space="preserve">Izbrani ponudnik mora najkasneje v 20 dneh po podpisu pogodbe, kot pogoj za njeno veljavnost, naročniku izročiti finančno zavarovanje za dobro izvedbo pogodbenih obveznosti: </w:t>
      </w:r>
      <w:r w:rsidR="00A25DB3" w:rsidRPr="00A25DB3">
        <w:rPr>
          <w:rFonts w:ascii="Arial" w:hAnsi="Arial" w:cs="Arial"/>
          <w:sz w:val="20"/>
          <w:szCs w:val="20"/>
        </w:rPr>
        <w:t>nepreklicno in brezpogojno bančno garancijo prvovrstne banke ali kavcijsko zavarovanje pri zavarovalnici za dobro izvedbo pogodbenih obveznosti, v višini 10</w:t>
      </w:r>
      <w:r w:rsidR="00A25DB3" w:rsidRPr="00A25DB3">
        <w:rPr>
          <w:rFonts w:ascii="Arial" w:eastAsia="Times New Roman" w:hAnsi="Arial" w:cs="Arial"/>
          <w:sz w:val="20"/>
          <w:szCs w:val="20"/>
          <w:lang w:eastAsia="sl-SI"/>
        </w:rPr>
        <w:t>%</w:t>
      </w:r>
      <w:r w:rsidR="00A25DB3" w:rsidRPr="00A25DB3">
        <w:rPr>
          <w:rFonts w:ascii="Arial" w:hAnsi="Arial" w:cs="Arial"/>
          <w:sz w:val="20"/>
          <w:szCs w:val="20"/>
        </w:rPr>
        <w:t xml:space="preserve"> pogodbene vrednosti del (z </w:t>
      </w:r>
      <w:proofErr w:type="spellStart"/>
      <w:r w:rsidR="00A25DB3" w:rsidRPr="00A25DB3">
        <w:rPr>
          <w:rFonts w:ascii="Arial" w:hAnsi="Arial" w:cs="Arial"/>
          <w:sz w:val="20"/>
          <w:szCs w:val="20"/>
        </w:rPr>
        <w:t>ddv</w:t>
      </w:r>
      <w:proofErr w:type="spellEnd"/>
      <w:r w:rsidR="00A25DB3" w:rsidRPr="00A25DB3">
        <w:rPr>
          <w:rFonts w:ascii="Arial" w:hAnsi="Arial" w:cs="Arial"/>
          <w:sz w:val="20"/>
          <w:szCs w:val="20"/>
        </w:rPr>
        <w:t xml:space="preserve">) za postavke od 1. do </w:t>
      </w:r>
      <w:r w:rsidR="0022355A">
        <w:rPr>
          <w:rFonts w:ascii="Arial" w:hAnsi="Arial" w:cs="Arial"/>
          <w:sz w:val="20"/>
          <w:szCs w:val="20"/>
        </w:rPr>
        <w:t>8</w:t>
      </w:r>
      <w:r w:rsidR="00A25DB3" w:rsidRPr="00A25DB3">
        <w:rPr>
          <w:rFonts w:ascii="Arial" w:hAnsi="Arial" w:cs="Arial"/>
          <w:sz w:val="20"/>
          <w:szCs w:val="20"/>
        </w:rPr>
        <w:t xml:space="preserve"> tabele iz ponudbe (OBR – 4), torej brez upoštevanja vrednosti projektantskega nadzora in PID, unovčljivo na prvi pisni poziv, z </w:t>
      </w:r>
      <w:r w:rsidR="00A25DB3" w:rsidRPr="00A67723">
        <w:rPr>
          <w:rFonts w:ascii="Arial" w:hAnsi="Arial" w:cs="Arial"/>
          <w:sz w:val="20"/>
          <w:szCs w:val="20"/>
        </w:rPr>
        <w:t>veljavnostjo 12 mesecev po podpisu pogodbe, z možnostjo podaljšanja</w:t>
      </w:r>
      <w:r w:rsidR="00A25DB3" w:rsidRPr="00A25DB3">
        <w:rPr>
          <w:rFonts w:ascii="Arial" w:hAnsi="Arial" w:cs="Arial"/>
          <w:sz w:val="20"/>
          <w:szCs w:val="20"/>
        </w:rPr>
        <w:t xml:space="preserve">. Garancijo bo potrebno podaljševati do izreka 30 dni po zaključku sodelovanja </w:t>
      </w:r>
      <w:r w:rsidR="00A25DB3" w:rsidRPr="00A25DB3">
        <w:rPr>
          <w:rFonts w:ascii="Arial" w:eastAsia="Times New Roman" w:hAnsi="Arial" w:cs="Arial"/>
          <w:sz w:val="20"/>
          <w:szCs w:val="20"/>
          <w:lang w:eastAsia="sl-SI"/>
        </w:rPr>
        <w:t xml:space="preserve"> projektanta v prvi fazi razpisa za oddajo del (postavka </w:t>
      </w:r>
      <w:r w:rsidR="0022355A">
        <w:rPr>
          <w:rFonts w:ascii="Arial" w:eastAsia="Times New Roman" w:hAnsi="Arial" w:cs="Arial"/>
          <w:sz w:val="20"/>
          <w:szCs w:val="20"/>
          <w:lang w:eastAsia="sl-SI"/>
        </w:rPr>
        <w:t>8</w:t>
      </w:r>
      <w:r w:rsidR="00A25DB3" w:rsidRPr="00A25DB3">
        <w:rPr>
          <w:rFonts w:ascii="Arial" w:eastAsia="Times New Roman" w:hAnsi="Arial" w:cs="Arial"/>
          <w:sz w:val="20"/>
          <w:szCs w:val="20"/>
          <w:lang w:eastAsia="sl-SI"/>
        </w:rPr>
        <w:t>).</w:t>
      </w:r>
    </w:p>
    <w:p w14:paraId="18DD5C49" w14:textId="77777777" w:rsidR="00725AC0" w:rsidRDefault="00725AC0" w:rsidP="00A25DB3">
      <w:pPr>
        <w:spacing w:after="0" w:line="240" w:lineRule="exact"/>
        <w:jc w:val="both"/>
        <w:rPr>
          <w:rFonts w:ascii="Arial" w:hAnsi="Arial" w:cs="Arial"/>
          <w:sz w:val="20"/>
          <w:szCs w:val="20"/>
        </w:rPr>
      </w:pPr>
    </w:p>
    <w:p w14:paraId="6D5A8C0D" w14:textId="0B0D50B1" w:rsidR="00A25DB3" w:rsidRPr="00A25DB3" w:rsidRDefault="00A25DB3" w:rsidP="00A25DB3">
      <w:pPr>
        <w:spacing w:after="0" w:line="240" w:lineRule="exact"/>
        <w:jc w:val="both"/>
        <w:rPr>
          <w:rFonts w:ascii="Arial" w:hAnsi="Arial" w:cs="Arial"/>
          <w:sz w:val="20"/>
          <w:szCs w:val="20"/>
        </w:rPr>
      </w:pPr>
      <w:r w:rsidRPr="00A25DB3">
        <w:rPr>
          <w:rFonts w:ascii="Arial" w:hAnsi="Arial" w:cs="Arial"/>
          <w:sz w:val="20"/>
          <w:szCs w:val="20"/>
        </w:rPr>
        <w:t xml:space="preserve">Prvovrstnost se presoja na podlagi zadnje razpoložljive ocene bonitete banke, ki so jo opravili </w:t>
      </w:r>
      <w:proofErr w:type="spellStart"/>
      <w:r w:rsidRPr="00A25DB3">
        <w:rPr>
          <w:rFonts w:ascii="Arial" w:hAnsi="Arial" w:cs="Arial"/>
          <w:sz w:val="20"/>
          <w:szCs w:val="20"/>
        </w:rPr>
        <w:t>Moody's</w:t>
      </w:r>
      <w:proofErr w:type="spellEnd"/>
      <w:r w:rsidRPr="00A25DB3">
        <w:rPr>
          <w:rFonts w:ascii="Arial" w:hAnsi="Arial" w:cs="Arial"/>
          <w:sz w:val="20"/>
          <w:szCs w:val="20"/>
        </w:rPr>
        <w:t xml:space="preserve">, Standard &amp; </w:t>
      </w:r>
      <w:proofErr w:type="spellStart"/>
      <w:r w:rsidRPr="00A25DB3">
        <w:rPr>
          <w:rFonts w:ascii="Arial" w:hAnsi="Arial" w:cs="Arial"/>
          <w:sz w:val="20"/>
          <w:szCs w:val="20"/>
        </w:rPr>
        <w:t>Poor's</w:t>
      </w:r>
      <w:proofErr w:type="spellEnd"/>
      <w:r w:rsidRPr="00A25DB3">
        <w:rPr>
          <w:rFonts w:ascii="Arial" w:hAnsi="Arial" w:cs="Arial"/>
          <w:sz w:val="20"/>
          <w:szCs w:val="20"/>
        </w:rPr>
        <w:t xml:space="preserve"> in </w:t>
      </w:r>
      <w:proofErr w:type="spellStart"/>
      <w:r w:rsidRPr="00A25DB3">
        <w:rPr>
          <w:rFonts w:ascii="Arial" w:hAnsi="Arial" w:cs="Arial"/>
          <w:sz w:val="20"/>
          <w:szCs w:val="20"/>
        </w:rPr>
        <w:t>Fitch</w:t>
      </w:r>
      <w:proofErr w:type="spellEnd"/>
      <w:r w:rsidRPr="00A25DB3">
        <w:rPr>
          <w:rFonts w:ascii="Arial" w:hAnsi="Arial" w:cs="Arial"/>
          <w:sz w:val="20"/>
          <w:szCs w:val="20"/>
        </w:rPr>
        <w:t xml:space="preserve"> oziroma primerljiva inštitucija. Banka mora za izpolnjevanje kriterija prvovrstnosti dosegati bonitetno oceno, ki je primerljiva bonitetni oceni najmanj BBB- ustanove Standard &amp; </w:t>
      </w:r>
      <w:proofErr w:type="spellStart"/>
      <w:r w:rsidRPr="00A25DB3">
        <w:rPr>
          <w:rFonts w:ascii="Arial" w:hAnsi="Arial" w:cs="Arial"/>
          <w:sz w:val="20"/>
          <w:szCs w:val="20"/>
        </w:rPr>
        <w:t>Poor's</w:t>
      </w:r>
      <w:proofErr w:type="spellEnd"/>
      <w:r w:rsidRPr="00A25DB3">
        <w:rPr>
          <w:rFonts w:ascii="Arial" w:hAnsi="Arial" w:cs="Arial"/>
          <w:sz w:val="20"/>
          <w:szCs w:val="20"/>
        </w:rPr>
        <w:t xml:space="preserve"> ali </w:t>
      </w:r>
      <w:proofErr w:type="spellStart"/>
      <w:r w:rsidRPr="00A25DB3">
        <w:rPr>
          <w:rFonts w:ascii="Arial" w:hAnsi="Arial" w:cs="Arial"/>
          <w:sz w:val="20"/>
          <w:szCs w:val="20"/>
        </w:rPr>
        <w:t>Fitch</w:t>
      </w:r>
      <w:proofErr w:type="spellEnd"/>
      <w:r w:rsidRPr="00A25DB3">
        <w:rPr>
          <w:rFonts w:ascii="Arial" w:hAnsi="Arial" w:cs="Arial"/>
          <w:sz w:val="20"/>
          <w:szCs w:val="20"/>
        </w:rPr>
        <w:t xml:space="preserve"> oziroma Baa3ustanove </w:t>
      </w:r>
      <w:proofErr w:type="spellStart"/>
      <w:r w:rsidRPr="00A25DB3">
        <w:rPr>
          <w:rFonts w:ascii="Arial" w:hAnsi="Arial" w:cs="Arial"/>
          <w:sz w:val="20"/>
          <w:szCs w:val="20"/>
        </w:rPr>
        <w:t>Moody's</w:t>
      </w:r>
      <w:proofErr w:type="spellEnd"/>
      <w:r w:rsidRPr="00A25DB3">
        <w:rPr>
          <w:rFonts w:ascii="Arial" w:hAnsi="Arial" w:cs="Arial"/>
          <w:sz w:val="20"/>
          <w:szCs w:val="20"/>
        </w:rPr>
        <w:t xml:space="preserve"> ali drugo primerljivo oceno. Finančno zavarovanje mora biti brezpogojno in plačljivo na prvi poziv.</w:t>
      </w:r>
    </w:p>
    <w:p w14:paraId="45BBBC6B" w14:textId="77777777" w:rsidR="00E12F18" w:rsidRPr="00E12F18" w:rsidRDefault="00E12F18" w:rsidP="00A25DB3">
      <w:pPr>
        <w:spacing w:after="0" w:line="240" w:lineRule="exact"/>
        <w:jc w:val="both"/>
        <w:rPr>
          <w:rFonts w:ascii="Arial" w:hAnsi="Arial"/>
          <w:sz w:val="20"/>
          <w:szCs w:val="20"/>
          <w:lang w:eastAsia="sl-SI"/>
        </w:rPr>
      </w:pPr>
    </w:p>
    <w:p w14:paraId="4E382BB6" w14:textId="77777777" w:rsidR="00E12F18" w:rsidRPr="00E12F18" w:rsidRDefault="00E12F18" w:rsidP="00E12F18">
      <w:pPr>
        <w:suppressAutoHyphens/>
        <w:autoSpaceDN w:val="0"/>
        <w:spacing w:after="0" w:line="276" w:lineRule="auto"/>
        <w:jc w:val="both"/>
        <w:textAlignment w:val="baseline"/>
        <w:rPr>
          <w:rFonts w:ascii="Arial" w:hAnsi="Arial" w:cs="Arial"/>
          <w:kern w:val="3"/>
          <w:sz w:val="20"/>
          <w:szCs w:val="20"/>
          <w:lang w:eastAsia="zh-CN"/>
        </w:rPr>
      </w:pPr>
      <w:r w:rsidRPr="00E12F18">
        <w:rPr>
          <w:rFonts w:ascii="Arial" w:hAnsi="Arial" w:cs="Arial"/>
          <w:sz w:val="20"/>
          <w:szCs w:val="20"/>
          <w:lang w:eastAsia="sl-SI"/>
        </w:rPr>
        <w:t xml:space="preserve">Izvajalec bo kot jamstvo </w:t>
      </w:r>
      <w:r w:rsidR="00FE216E">
        <w:rPr>
          <w:rFonts w:ascii="Arial" w:hAnsi="Arial" w:cs="Arial"/>
          <w:sz w:val="20"/>
          <w:szCs w:val="20"/>
          <w:lang w:eastAsia="sl-SI"/>
        </w:rPr>
        <w:t xml:space="preserve">za </w:t>
      </w:r>
      <w:r w:rsidRPr="00E12F18">
        <w:rPr>
          <w:rFonts w:ascii="Arial" w:hAnsi="Arial" w:cs="Arial"/>
          <w:kern w:val="3"/>
          <w:sz w:val="20"/>
          <w:szCs w:val="20"/>
          <w:lang w:eastAsia="zh-CN"/>
        </w:rPr>
        <w:t xml:space="preserve">kvalitetno in pravočasno izvršitev del v 20 dneh po podpisu gradbene pogodbe med naročnikom in izvajalcem GOI del, izročil naročniku novo garancijo banke oz. zavarovalnice za dobro izvedbo pogodbenih obveznosti v višini 10% pogodbene vrednosti (z DDV) </w:t>
      </w:r>
      <w:r w:rsidRPr="00E12F18">
        <w:rPr>
          <w:rFonts w:ascii="Arial" w:hAnsi="Arial" w:cs="Arial"/>
          <w:sz w:val="20"/>
          <w:szCs w:val="20"/>
        </w:rPr>
        <w:t>projektantskega nadzora in PID</w:t>
      </w:r>
      <w:r w:rsidRPr="00E12F18">
        <w:rPr>
          <w:rFonts w:ascii="Arial" w:hAnsi="Arial" w:cs="Arial"/>
          <w:kern w:val="3"/>
          <w:sz w:val="20"/>
          <w:szCs w:val="20"/>
          <w:lang w:eastAsia="zh-CN"/>
        </w:rPr>
        <w:t>, unovčljivo na prvi pisni poziv, z veljavnostjo 30 dni po pravnomočnosti uporabnega dovoljenja, z možnostjo podaljšanj.</w:t>
      </w:r>
    </w:p>
    <w:p w14:paraId="5BF1D2F6" w14:textId="77777777" w:rsidR="006B011B" w:rsidRPr="00D52CAF" w:rsidRDefault="006B011B" w:rsidP="006B011B">
      <w:pPr>
        <w:spacing w:after="0" w:line="240" w:lineRule="auto"/>
        <w:jc w:val="both"/>
        <w:rPr>
          <w:rFonts w:ascii="Arial" w:hAnsi="Arial" w:cs="Arial"/>
          <w:sz w:val="20"/>
          <w:szCs w:val="20"/>
        </w:rPr>
      </w:pPr>
      <w:r w:rsidRPr="00D52CAF">
        <w:rPr>
          <w:rFonts w:ascii="Arial" w:hAnsi="Arial" w:cs="Arial"/>
          <w:sz w:val="20"/>
          <w:szCs w:val="20"/>
        </w:rPr>
        <w:t xml:space="preserve"> </w:t>
      </w:r>
    </w:p>
    <w:p w14:paraId="67370C25" w14:textId="48EC1742" w:rsidR="006B011B" w:rsidRPr="00D52CAF" w:rsidRDefault="006B011B" w:rsidP="006B011B">
      <w:pPr>
        <w:pStyle w:val="Pripombabesedilo"/>
        <w:ind w:left="0"/>
        <w:rPr>
          <w:rFonts w:ascii="Arial" w:hAnsi="Arial" w:cs="Arial"/>
        </w:rPr>
      </w:pPr>
      <w:r w:rsidRPr="00D52CAF">
        <w:rPr>
          <w:rFonts w:ascii="Arial" w:hAnsi="Arial" w:cs="Arial"/>
        </w:rPr>
        <w:t>Pogodba je veljavna pod</w:t>
      </w:r>
      <w:r w:rsidR="00A67723">
        <w:rPr>
          <w:rFonts w:ascii="Arial" w:hAnsi="Arial" w:cs="Arial"/>
        </w:rPr>
        <w:t xml:space="preserve"> </w:t>
      </w:r>
      <w:proofErr w:type="spellStart"/>
      <w:r w:rsidR="00A67723">
        <w:rPr>
          <w:rFonts w:ascii="Arial" w:hAnsi="Arial" w:cs="Arial"/>
        </w:rPr>
        <w:t>odložnim</w:t>
      </w:r>
      <w:proofErr w:type="spellEnd"/>
      <w:r w:rsidRPr="00D52CAF">
        <w:rPr>
          <w:rFonts w:ascii="Arial" w:hAnsi="Arial" w:cs="Arial"/>
        </w:rPr>
        <w:t xml:space="preserve"> pogojem, da </w:t>
      </w:r>
      <w:r w:rsidR="005D27FB" w:rsidRPr="00D52CAF">
        <w:rPr>
          <w:rFonts w:ascii="Arial" w:hAnsi="Arial" w:cs="Arial"/>
        </w:rPr>
        <w:t>izvajalec</w:t>
      </w:r>
      <w:r w:rsidRPr="00D52CAF">
        <w:rPr>
          <w:rFonts w:ascii="Arial" w:hAnsi="Arial" w:cs="Arial"/>
        </w:rPr>
        <w:t xml:space="preserve">  predloži  zahtevano finančno zavarovanje, kot je določeno</w:t>
      </w:r>
      <w:r w:rsidR="00A67723">
        <w:rPr>
          <w:rFonts w:ascii="Arial" w:hAnsi="Arial" w:cs="Arial"/>
        </w:rPr>
        <w:t xml:space="preserve"> v prvem odstavku</w:t>
      </w:r>
      <w:r w:rsidRPr="00D52CAF">
        <w:rPr>
          <w:rFonts w:ascii="Arial" w:hAnsi="Arial" w:cs="Arial"/>
        </w:rPr>
        <w:t xml:space="preserve">  te</w:t>
      </w:r>
      <w:r w:rsidR="00A67723">
        <w:rPr>
          <w:rFonts w:ascii="Arial" w:hAnsi="Arial" w:cs="Arial"/>
        </w:rPr>
        <w:t>ga</w:t>
      </w:r>
      <w:r w:rsidRPr="00D52CAF">
        <w:rPr>
          <w:rFonts w:ascii="Arial" w:hAnsi="Arial" w:cs="Arial"/>
        </w:rPr>
        <w:t xml:space="preserve"> člen</w:t>
      </w:r>
      <w:r w:rsidR="00A67723">
        <w:rPr>
          <w:rFonts w:ascii="Arial" w:hAnsi="Arial" w:cs="Arial"/>
        </w:rPr>
        <w:t>a</w:t>
      </w:r>
      <w:r w:rsidR="00774B09">
        <w:rPr>
          <w:rFonts w:ascii="Arial" w:hAnsi="Arial" w:cs="Arial"/>
        </w:rPr>
        <w:t xml:space="preserve">. </w:t>
      </w:r>
      <w:r w:rsidR="00A67723">
        <w:rPr>
          <w:rFonts w:ascii="Arial" w:hAnsi="Arial" w:cs="Arial"/>
        </w:rPr>
        <w:t>V primeru, da izvajalec ne predloži ustreznega finančnega zavarovanja skladno s tretjim odstavkom tega člena</w:t>
      </w:r>
      <w:r w:rsidR="001B1D79">
        <w:rPr>
          <w:rFonts w:ascii="Arial" w:hAnsi="Arial" w:cs="Arial"/>
        </w:rPr>
        <w:t>, pogodba preneha veljati (razvezni pogoj).</w:t>
      </w:r>
    </w:p>
    <w:p w14:paraId="45D9CD0B" w14:textId="77777777" w:rsidR="006B011B" w:rsidRPr="00D52CAF" w:rsidRDefault="006B011B" w:rsidP="006B011B">
      <w:pPr>
        <w:spacing w:after="0" w:line="240" w:lineRule="auto"/>
        <w:jc w:val="both"/>
        <w:rPr>
          <w:rFonts w:ascii="Arial" w:hAnsi="Arial" w:cs="Arial"/>
          <w:sz w:val="20"/>
          <w:szCs w:val="20"/>
        </w:rPr>
      </w:pPr>
    </w:p>
    <w:p w14:paraId="4F9C0486" w14:textId="77777777" w:rsidR="006B011B" w:rsidRPr="00D52CAF" w:rsidRDefault="006B011B" w:rsidP="006B011B">
      <w:pPr>
        <w:spacing w:after="0" w:line="240" w:lineRule="auto"/>
        <w:jc w:val="both"/>
        <w:rPr>
          <w:rFonts w:ascii="Arial" w:hAnsi="Arial" w:cs="Arial"/>
          <w:sz w:val="20"/>
          <w:szCs w:val="20"/>
        </w:rPr>
      </w:pPr>
      <w:r w:rsidRPr="00D52CAF">
        <w:rPr>
          <w:rFonts w:ascii="Arial" w:hAnsi="Arial" w:cs="Arial"/>
          <w:sz w:val="20"/>
          <w:szCs w:val="20"/>
        </w:rPr>
        <w:t xml:space="preserve">Finančno zavarovanje za dobro izvedbo pogodbenih obveznosti naročnik unovči, če </w:t>
      </w:r>
      <w:r w:rsidR="005D27FB" w:rsidRPr="00D52CAF">
        <w:rPr>
          <w:rFonts w:ascii="Arial" w:hAnsi="Arial" w:cs="Arial"/>
          <w:sz w:val="20"/>
          <w:szCs w:val="20"/>
        </w:rPr>
        <w:t>izvajalec</w:t>
      </w:r>
      <w:r w:rsidRPr="00D52CAF">
        <w:rPr>
          <w:rFonts w:ascii="Arial" w:hAnsi="Arial" w:cs="Arial"/>
          <w:sz w:val="20"/>
          <w:szCs w:val="20"/>
        </w:rPr>
        <w:t xml:space="preserve"> ne izpolni svoje obveznosti skladno s pogodbo v dogovorjeni kvaliteti, količini ali roku. </w:t>
      </w:r>
    </w:p>
    <w:p w14:paraId="2F66673E" w14:textId="77777777" w:rsidR="006B011B" w:rsidRPr="00D52CAF" w:rsidRDefault="006B011B" w:rsidP="00FB6AC2">
      <w:pPr>
        <w:pStyle w:val="Telobesedila"/>
        <w:rPr>
          <w:sz w:val="20"/>
          <w:szCs w:val="20"/>
        </w:rPr>
      </w:pPr>
    </w:p>
    <w:p w14:paraId="069371D8" w14:textId="77777777" w:rsidR="005F41CA" w:rsidRPr="00D52CAF" w:rsidRDefault="005F41CA" w:rsidP="005F41CA">
      <w:pPr>
        <w:spacing w:after="0" w:line="240" w:lineRule="auto"/>
        <w:jc w:val="both"/>
        <w:rPr>
          <w:rFonts w:ascii="Arial" w:hAnsi="Arial" w:cs="Arial"/>
          <w:sz w:val="20"/>
          <w:szCs w:val="20"/>
        </w:rPr>
      </w:pPr>
      <w:r w:rsidRPr="00D52CAF">
        <w:rPr>
          <w:rFonts w:ascii="Arial" w:hAnsi="Arial" w:cs="Arial"/>
          <w:sz w:val="20"/>
          <w:szCs w:val="20"/>
        </w:rPr>
        <w:t>Naročnik unovči finančno zavarovanje v naslednjih primerih:</w:t>
      </w:r>
    </w:p>
    <w:p w14:paraId="61832769" w14:textId="77777777" w:rsidR="005F41CA" w:rsidRPr="00D52CAF" w:rsidRDefault="005F41CA" w:rsidP="00F9040C">
      <w:pPr>
        <w:pStyle w:val="Odstavekseznama"/>
        <w:numPr>
          <w:ilvl w:val="0"/>
          <w:numId w:val="33"/>
        </w:numPr>
        <w:suppressAutoHyphens/>
        <w:spacing w:after="0" w:line="240" w:lineRule="auto"/>
        <w:contextualSpacing w:val="0"/>
        <w:jc w:val="both"/>
        <w:rPr>
          <w:rFonts w:ascii="Arial" w:hAnsi="Arial" w:cs="Arial"/>
          <w:sz w:val="20"/>
          <w:szCs w:val="20"/>
        </w:rPr>
      </w:pPr>
      <w:r w:rsidRPr="00D52CAF">
        <w:rPr>
          <w:rFonts w:ascii="Arial" w:hAnsi="Arial" w:cs="Arial"/>
          <w:sz w:val="20"/>
          <w:szCs w:val="20"/>
        </w:rPr>
        <w:t>če izvajalec svojih obveznosti do naročnika ne izpolnjuje skladno s Pogodbo, razpisno dokumentacijo in prilogami ali</w:t>
      </w:r>
    </w:p>
    <w:p w14:paraId="7F8BCCF8" w14:textId="77777777" w:rsidR="005F41CA" w:rsidRPr="00D52CAF" w:rsidRDefault="005F41CA" w:rsidP="00F9040C">
      <w:pPr>
        <w:pStyle w:val="Odstavekseznama"/>
        <w:numPr>
          <w:ilvl w:val="0"/>
          <w:numId w:val="33"/>
        </w:numPr>
        <w:suppressAutoHyphens/>
        <w:spacing w:after="0" w:line="240" w:lineRule="auto"/>
        <w:contextualSpacing w:val="0"/>
        <w:jc w:val="both"/>
        <w:rPr>
          <w:rFonts w:ascii="Arial" w:hAnsi="Arial" w:cs="Arial"/>
          <w:sz w:val="20"/>
          <w:szCs w:val="20"/>
        </w:rPr>
      </w:pPr>
      <w:r w:rsidRPr="00D52CAF">
        <w:rPr>
          <w:rFonts w:ascii="Arial" w:hAnsi="Arial" w:cs="Arial"/>
          <w:sz w:val="20"/>
          <w:szCs w:val="20"/>
        </w:rPr>
        <w:t>če bo naročnik  odstopil od Pogodbe zaradi kršitev na strani izvajalca ali</w:t>
      </w:r>
    </w:p>
    <w:p w14:paraId="31434087" w14:textId="77777777" w:rsidR="005F41CA" w:rsidRPr="00D52CAF" w:rsidRDefault="005F41CA" w:rsidP="00F9040C">
      <w:pPr>
        <w:pStyle w:val="Odstavekseznama"/>
        <w:numPr>
          <w:ilvl w:val="0"/>
          <w:numId w:val="33"/>
        </w:numPr>
        <w:suppressAutoHyphens/>
        <w:spacing w:after="0" w:line="240" w:lineRule="auto"/>
        <w:contextualSpacing w:val="0"/>
        <w:jc w:val="both"/>
        <w:rPr>
          <w:rFonts w:ascii="Arial" w:hAnsi="Arial" w:cs="Arial"/>
          <w:sz w:val="20"/>
          <w:szCs w:val="20"/>
        </w:rPr>
      </w:pPr>
      <w:r w:rsidRPr="00D52CAF">
        <w:rPr>
          <w:rFonts w:ascii="Arial" w:hAnsi="Arial" w:cs="Arial"/>
          <w:sz w:val="20"/>
          <w:szCs w:val="20"/>
        </w:rPr>
        <w:t xml:space="preserve">če izvajalec v fazi izvedbe pogodbenih del ne upošteva </w:t>
      </w:r>
      <w:r w:rsidRPr="00D52CAF">
        <w:rPr>
          <w:rFonts w:ascii="Arial" w:hAnsi="Arial" w:cs="Arial"/>
          <w:color w:val="000000"/>
          <w:sz w:val="20"/>
          <w:szCs w:val="20"/>
          <w:lang w:eastAsia="sl-SI" w:bidi="sl-SI"/>
        </w:rPr>
        <w:t xml:space="preserve">upravičenih priporočil </w:t>
      </w:r>
      <w:r w:rsidRPr="00D52CAF">
        <w:rPr>
          <w:rFonts w:ascii="Arial" w:hAnsi="Arial" w:cs="Arial"/>
          <w:sz w:val="20"/>
          <w:szCs w:val="20"/>
        </w:rPr>
        <w:t>naročnika ali</w:t>
      </w:r>
    </w:p>
    <w:p w14:paraId="7C0F4D63" w14:textId="77777777" w:rsidR="005F41CA" w:rsidRPr="00D52CAF" w:rsidRDefault="005F41CA" w:rsidP="00F9040C">
      <w:pPr>
        <w:pStyle w:val="Odstavekseznama"/>
        <w:numPr>
          <w:ilvl w:val="0"/>
          <w:numId w:val="33"/>
        </w:numPr>
        <w:suppressAutoHyphens/>
        <w:spacing w:after="0" w:line="240" w:lineRule="auto"/>
        <w:contextualSpacing w:val="0"/>
        <w:jc w:val="both"/>
        <w:rPr>
          <w:rFonts w:ascii="Arial" w:hAnsi="Arial" w:cs="Arial"/>
          <w:sz w:val="20"/>
          <w:szCs w:val="20"/>
        </w:rPr>
      </w:pPr>
      <w:r w:rsidRPr="00D52CAF">
        <w:rPr>
          <w:rFonts w:ascii="Arial" w:hAnsi="Arial" w:cs="Arial"/>
          <w:sz w:val="20"/>
          <w:szCs w:val="20"/>
        </w:rPr>
        <w:t>če izvajalec objavi insolventnost, prisilno poravnavo ali stečaj ali</w:t>
      </w:r>
    </w:p>
    <w:p w14:paraId="7218C0B4" w14:textId="77777777" w:rsidR="005F41CA" w:rsidRPr="00D52CAF" w:rsidRDefault="005F41CA" w:rsidP="00F9040C">
      <w:pPr>
        <w:pStyle w:val="Odstavekseznama"/>
        <w:numPr>
          <w:ilvl w:val="0"/>
          <w:numId w:val="33"/>
        </w:numPr>
        <w:suppressAutoHyphens/>
        <w:spacing w:after="0" w:line="240" w:lineRule="auto"/>
        <w:contextualSpacing w:val="0"/>
        <w:jc w:val="both"/>
        <w:rPr>
          <w:rFonts w:ascii="Arial" w:hAnsi="Arial" w:cs="Arial"/>
          <w:sz w:val="20"/>
          <w:szCs w:val="20"/>
        </w:rPr>
      </w:pPr>
      <w:r w:rsidRPr="00D52CAF">
        <w:rPr>
          <w:rFonts w:ascii="Arial" w:hAnsi="Arial" w:cs="Arial"/>
          <w:sz w:val="20"/>
          <w:szCs w:val="20"/>
        </w:rPr>
        <w:t>če izvajalec brez dogovora z naročnikom odstopi od pogodbe in razlogi za to niso na naročnikovi strani.</w:t>
      </w:r>
    </w:p>
    <w:p w14:paraId="3AA5AF67" w14:textId="77777777" w:rsidR="005F41CA" w:rsidRPr="00D52CAF" w:rsidRDefault="005F41CA" w:rsidP="006B011B">
      <w:pPr>
        <w:spacing w:after="0" w:line="240" w:lineRule="auto"/>
        <w:jc w:val="both"/>
        <w:rPr>
          <w:rFonts w:ascii="Arial" w:hAnsi="Arial" w:cs="Arial"/>
          <w:sz w:val="20"/>
          <w:szCs w:val="20"/>
          <w:highlight w:val="green"/>
        </w:rPr>
      </w:pPr>
    </w:p>
    <w:p w14:paraId="0146DF8F" w14:textId="4BDD46EF" w:rsidR="006B011B" w:rsidRPr="00D52CAF" w:rsidRDefault="006B011B" w:rsidP="00E12F18">
      <w:pPr>
        <w:spacing w:after="0" w:line="240" w:lineRule="auto"/>
        <w:jc w:val="both"/>
        <w:rPr>
          <w:rFonts w:ascii="Arial" w:hAnsi="Arial" w:cs="Arial"/>
          <w:sz w:val="20"/>
          <w:szCs w:val="20"/>
        </w:rPr>
      </w:pPr>
      <w:r w:rsidRPr="00D52CAF">
        <w:rPr>
          <w:rFonts w:ascii="Arial" w:hAnsi="Arial" w:cs="Arial"/>
          <w:sz w:val="20"/>
          <w:szCs w:val="20"/>
        </w:rPr>
        <w:t xml:space="preserve">Če se med trajanjem izvedbe pogodbe spremeni rok za izvedbo pogodbenih del ali kakovost ali količina, mora </w:t>
      </w:r>
      <w:r w:rsidR="005D27FB" w:rsidRPr="00D52CAF">
        <w:rPr>
          <w:rFonts w:ascii="Arial" w:hAnsi="Arial" w:cs="Arial"/>
          <w:sz w:val="20"/>
          <w:szCs w:val="20"/>
        </w:rPr>
        <w:t>izvajalec</w:t>
      </w:r>
      <w:r w:rsidRPr="00D52CAF">
        <w:rPr>
          <w:rFonts w:ascii="Arial" w:hAnsi="Arial" w:cs="Arial"/>
          <w:sz w:val="20"/>
          <w:szCs w:val="20"/>
        </w:rPr>
        <w:t xml:space="preserve"> predložiti v roku </w:t>
      </w:r>
      <w:r w:rsidR="00725AC0">
        <w:rPr>
          <w:rFonts w:ascii="Arial" w:hAnsi="Arial" w:cs="Arial"/>
          <w:sz w:val="20"/>
          <w:szCs w:val="20"/>
        </w:rPr>
        <w:t>20</w:t>
      </w:r>
      <w:r w:rsidR="00725AC0" w:rsidRPr="00D52CAF">
        <w:rPr>
          <w:rFonts w:ascii="Arial" w:hAnsi="Arial" w:cs="Arial"/>
          <w:sz w:val="20"/>
          <w:szCs w:val="20"/>
        </w:rPr>
        <w:t xml:space="preserve"> </w:t>
      </w:r>
      <w:r w:rsidRPr="00D52CAF">
        <w:rPr>
          <w:rFonts w:ascii="Arial" w:hAnsi="Arial" w:cs="Arial"/>
          <w:sz w:val="20"/>
          <w:szCs w:val="20"/>
        </w:rPr>
        <w:t xml:space="preserve">dni od sklenitve dodatka k tej pogodbi novo finančno zavarovanje z novim rokom trajanja le-tega, v skladu s spremembo pogodbenega roka za izvedbo del, oziroma novo finančno zavarovanje s spremenjeno višino garantiranega zneska, v skladu s spremembo pogodbene vrednosti. </w:t>
      </w:r>
    </w:p>
    <w:p w14:paraId="16FB1BF6" w14:textId="77777777" w:rsidR="006B011B" w:rsidRPr="00D52CAF" w:rsidRDefault="006B011B" w:rsidP="00E12F18">
      <w:pPr>
        <w:spacing w:after="0" w:line="240" w:lineRule="auto"/>
        <w:jc w:val="both"/>
        <w:rPr>
          <w:rFonts w:ascii="Arial" w:hAnsi="Arial" w:cs="Arial"/>
          <w:sz w:val="20"/>
          <w:szCs w:val="20"/>
        </w:rPr>
      </w:pPr>
    </w:p>
    <w:p w14:paraId="3A6C69E3" w14:textId="77777777" w:rsidR="006B011B" w:rsidRPr="00D52CAF" w:rsidRDefault="006B011B" w:rsidP="00E12F18">
      <w:pPr>
        <w:spacing w:after="0" w:line="240" w:lineRule="auto"/>
        <w:jc w:val="both"/>
        <w:rPr>
          <w:rFonts w:ascii="Arial" w:hAnsi="Arial" w:cs="Arial"/>
          <w:sz w:val="20"/>
          <w:szCs w:val="20"/>
        </w:rPr>
      </w:pPr>
      <w:r w:rsidRPr="00D52CAF">
        <w:rPr>
          <w:rFonts w:ascii="Arial" w:hAnsi="Arial" w:cs="Arial"/>
          <w:sz w:val="20"/>
          <w:szCs w:val="20"/>
        </w:rPr>
        <w:t>Finančno zavarovanje za dobro izvedbo pogodbenih obveznosti mora biti izdelano po Enotnih pravilih za garancije na poziv (EPGP), revizija iz leta 2010, izdana pri MTZ pod št. 758. Finančno zavarovanje mora biti enako vzorcu finančnega zavarovanja iz razpisne dokumentacije.</w:t>
      </w:r>
    </w:p>
    <w:p w14:paraId="6C26ED4F" w14:textId="77777777" w:rsidR="006B011B" w:rsidRPr="00D52CAF" w:rsidRDefault="006B011B" w:rsidP="006B011B">
      <w:pPr>
        <w:spacing w:line="240" w:lineRule="auto"/>
        <w:jc w:val="both"/>
        <w:rPr>
          <w:rFonts w:ascii="Arial" w:hAnsi="Arial" w:cs="Arial"/>
          <w:sz w:val="20"/>
          <w:szCs w:val="20"/>
        </w:rPr>
      </w:pPr>
      <w:r w:rsidRPr="00D52CAF">
        <w:rPr>
          <w:rFonts w:ascii="Arial" w:hAnsi="Arial" w:cs="Arial"/>
          <w:sz w:val="20"/>
          <w:szCs w:val="20"/>
        </w:rPr>
        <w:t xml:space="preserve">Če se med izvajanjem Pogodbe podaljša Rok za dokončanje, mora </w:t>
      </w:r>
      <w:r w:rsidR="005D27FB" w:rsidRPr="00D52CAF">
        <w:rPr>
          <w:rFonts w:ascii="Arial" w:hAnsi="Arial" w:cs="Arial"/>
          <w:sz w:val="20"/>
          <w:szCs w:val="20"/>
        </w:rPr>
        <w:t>izvajalec</w:t>
      </w:r>
      <w:r w:rsidRPr="00D52CAF">
        <w:rPr>
          <w:rFonts w:ascii="Arial" w:hAnsi="Arial" w:cs="Arial"/>
          <w:sz w:val="20"/>
          <w:szCs w:val="20"/>
        </w:rPr>
        <w:t xml:space="preserve"> ustrezno podaljšati zavarovanje za dobro izvedbo pogodbenih obveznosti, sicer sme naročnik unovčiti obstoječe finančno zavarovanje v celotnem znesku, ne glede na to, ali mu je zaradi tega nastala ali mu bo nastala kakršna koli škoda, in ne glede na siceršnja določila Pogodbe glede pogodbenih kazni. </w:t>
      </w:r>
    </w:p>
    <w:p w14:paraId="2C6AEEEE" w14:textId="77777777" w:rsidR="006B011B" w:rsidRPr="00D52CAF" w:rsidRDefault="006B011B" w:rsidP="006B011B">
      <w:pPr>
        <w:spacing w:line="240" w:lineRule="auto"/>
        <w:jc w:val="both"/>
        <w:rPr>
          <w:rFonts w:ascii="Arial" w:hAnsi="Arial" w:cs="Arial"/>
          <w:sz w:val="20"/>
          <w:szCs w:val="20"/>
        </w:rPr>
      </w:pPr>
      <w:bookmarkStart w:id="36" w:name="_Hlk88828053"/>
      <w:r w:rsidRPr="00D52CAF">
        <w:rPr>
          <w:rFonts w:ascii="Arial" w:hAnsi="Arial" w:cs="Arial"/>
          <w:sz w:val="20"/>
          <w:szCs w:val="20"/>
        </w:rPr>
        <w:t xml:space="preserve">Naročnik lahko finančno zavarovanje uveljavi brez predhodnega opomina, mora pa </w:t>
      </w:r>
      <w:r w:rsidR="005D27FB" w:rsidRPr="00D52CAF">
        <w:rPr>
          <w:rFonts w:ascii="Arial" w:hAnsi="Arial" w:cs="Arial"/>
          <w:sz w:val="20"/>
          <w:szCs w:val="20"/>
        </w:rPr>
        <w:t>izvajalc</w:t>
      </w:r>
      <w:r w:rsidR="0028254D" w:rsidRPr="00D52CAF">
        <w:rPr>
          <w:rFonts w:ascii="Arial" w:hAnsi="Arial" w:cs="Arial"/>
          <w:sz w:val="20"/>
          <w:szCs w:val="20"/>
        </w:rPr>
        <w:t>a</w:t>
      </w:r>
      <w:r w:rsidRPr="00D52CAF">
        <w:rPr>
          <w:rFonts w:ascii="Arial" w:hAnsi="Arial" w:cs="Arial"/>
          <w:sz w:val="20"/>
          <w:szCs w:val="20"/>
        </w:rPr>
        <w:t xml:space="preserve"> o tem, da ga je uveljavil, obvestiti elektronsko ali pisno po pošti, najkasneje tri dni po dnevu, ko ga je predložil v izplačilo.</w:t>
      </w:r>
    </w:p>
    <w:bookmarkEnd w:id="36"/>
    <w:p w14:paraId="1D5CE46C" w14:textId="1A39359A" w:rsidR="006B011B" w:rsidRPr="00D52CAF" w:rsidRDefault="006B011B" w:rsidP="006B011B">
      <w:pPr>
        <w:spacing w:line="240" w:lineRule="auto"/>
        <w:jc w:val="both"/>
        <w:rPr>
          <w:rFonts w:ascii="Arial" w:hAnsi="Arial" w:cs="Arial"/>
          <w:sz w:val="20"/>
          <w:szCs w:val="20"/>
        </w:rPr>
      </w:pPr>
      <w:r w:rsidRPr="00D52CAF">
        <w:rPr>
          <w:rFonts w:ascii="Arial" w:hAnsi="Arial" w:cs="Arial"/>
          <w:sz w:val="20"/>
          <w:szCs w:val="20"/>
        </w:rPr>
        <w:t xml:space="preserve">V primeru, da bo naročnik unovčil finančno zavarovanje, je </w:t>
      </w:r>
      <w:r w:rsidR="005D27FB" w:rsidRPr="00D52CAF">
        <w:rPr>
          <w:rFonts w:ascii="Arial" w:hAnsi="Arial" w:cs="Arial"/>
          <w:sz w:val="20"/>
          <w:szCs w:val="20"/>
        </w:rPr>
        <w:t>izvajalec</w:t>
      </w:r>
      <w:r w:rsidRPr="00D52CAF">
        <w:rPr>
          <w:rFonts w:ascii="Arial" w:hAnsi="Arial" w:cs="Arial"/>
          <w:sz w:val="20"/>
          <w:szCs w:val="20"/>
        </w:rPr>
        <w:t xml:space="preserve"> nemudoma, najkasneje pa v roku </w:t>
      </w:r>
      <w:r w:rsidR="00725AC0">
        <w:rPr>
          <w:rFonts w:ascii="Arial" w:hAnsi="Arial" w:cs="Arial"/>
          <w:sz w:val="20"/>
          <w:szCs w:val="20"/>
        </w:rPr>
        <w:t>2</w:t>
      </w:r>
      <w:r w:rsidRPr="00D52CAF">
        <w:rPr>
          <w:rFonts w:ascii="Arial" w:hAnsi="Arial" w:cs="Arial"/>
          <w:sz w:val="20"/>
          <w:szCs w:val="20"/>
        </w:rPr>
        <w:t xml:space="preserve">0 dni dolžan naročniku dostaviti novo in vsebinsko enako finančno zavarovanje. V primeru kršitve te </w:t>
      </w:r>
      <w:r w:rsidRPr="00D52CAF">
        <w:rPr>
          <w:rFonts w:ascii="Arial" w:hAnsi="Arial" w:cs="Arial"/>
          <w:sz w:val="20"/>
          <w:szCs w:val="20"/>
        </w:rPr>
        <w:lastRenderedPageBreak/>
        <w:t>določbe lahko naročnik odstopi od Pogodbe in zahteva povrnitev vse škode, ki mu je s tem nastala. Tudi sama unovčitev finančnega zavarovanja je po presoji naročnika lahko razlog za odstop od Pogodbe.</w:t>
      </w:r>
    </w:p>
    <w:p w14:paraId="0FB3D369" w14:textId="77777777" w:rsidR="008D4936" w:rsidRPr="00D52CAF" w:rsidRDefault="008D4936" w:rsidP="004A47FE">
      <w:pPr>
        <w:spacing w:after="0" w:line="240" w:lineRule="auto"/>
        <w:jc w:val="center"/>
        <w:rPr>
          <w:rFonts w:ascii="Arial" w:hAnsi="Arial" w:cs="Arial"/>
          <w:sz w:val="20"/>
          <w:szCs w:val="20"/>
        </w:rPr>
      </w:pPr>
    </w:p>
    <w:p w14:paraId="00C22443" w14:textId="77777777" w:rsidR="005F41CA" w:rsidRPr="00D52CAF" w:rsidRDefault="005F41CA" w:rsidP="005F41CA">
      <w:pPr>
        <w:spacing w:after="0" w:line="240" w:lineRule="auto"/>
        <w:jc w:val="center"/>
        <w:rPr>
          <w:rFonts w:ascii="Arial" w:hAnsi="Arial" w:cs="Arial"/>
          <w:sz w:val="20"/>
          <w:szCs w:val="20"/>
        </w:rPr>
      </w:pPr>
      <w:r w:rsidRPr="00D52CAF">
        <w:rPr>
          <w:rFonts w:ascii="Arial" w:hAnsi="Arial" w:cs="Arial"/>
          <w:sz w:val="20"/>
          <w:szCs w:val="20"/>
        </w:rPr>
        <w:t>POGODBENA KAZEN</w:t>
      </w:r>
    </w:p>
    <w:p w14:paraId="32F5CBE6" w14:textId="77777777" w:rsidR="005F41CA" w:rsidRPr="00D52CAF" w:rsidRDefault="0063624B" w:rsidP="00F9040C">
      <w:pPr>
        <w:pStyle w:val="Odstavekseznama"/>
        <w:numPr>
          <w:ilvl w:val="0"/>
          <w:numId w:val="35"/>
        </w:numPr>
        <w:spacing w:after="0" w:line="276" w:lineRule="auto"/>
        <w:jc w:val="center"/>
        <w:rPr>
          <w:rFonts w:ascii="Arial" w:hAnsi="Arial" w:cs="Arial"/>
          <w:sz w:val="20"/>
          <w:szCs w:val="20"/>
        </w:rPr>
      </w:pPr>
      <w:r w:rsidRPr="00D52CAF">
        <w:rPr>
          <w:rFonts w:ascii="Arial" w:hAnsi="Arial" w:cs="Arial"/>
          <w:sz w:val="20"/>
          <w:szCs w:val="20"/>
        </w:rPr>
        <w:t xml:space="preserve"> </w:t>
      </w:r>
      <w:r w:rsidR="005F41CA" w:rsidRPr="00D52CAF">
        <w:rPr>
          <w:rFonts w:ascii="Arial" w:hAnsi="Arial" w:cs="Arial"/>
          <w:sz w:val="20"/>
          <w:szCs w:val="20"/>
        </w:rPr>
        <w:t>člen</w:t>
      </w:r>
    </w:p>
    <w:p w14:paraId="1A9BFAD1" w14:textId="77777777" w:rsidR="005F41CA" w:rsidRPr="00D52CAF" w:rsidRDefault="005F41CA" w:rsidP="005F41CA">
      <w:pPr>
        <w:spacing w:after="0" w:line="240" w:lineRule="auto"/>
        <w:ind w:left="720"/>
        <w:jc w:val="both"/>
        <w:rPr>
          <w:rFonts w:ascii="Arial" w:hAnsi="Arial" w:cs="Arial"/>
          <w:sz w:val="20"/>
          <w:szCs w:val="20"/>
        </w:rPr>
      </w:pPr>
    </w:p>
    <w:p w14:paraId="6CF1F51C" w14:textId="0EEAE4E0" w:rsidR="005F41CA" w:rsidRPr="00D52CAF" w:rsidRDefault="005F41CA" w:rsidP="005F41CA">
      <w:pPr>
        <w:spacing w:after="0" w:line="240" w:lineRule="auto"/>
        <w:jc w:val="both"/>
        <w:rPr>
          <w:rFonts w:ascii="Arial" w:hAnsi="Arial" w:cs="Arial"/>
          <w:sz w:val="20"/>
          <w:szCs w:val="20"/>
        </w:rPr>
      </w:pPr>
      <w:r w:rsidRPr="00D52CAF">
        <w:rPr>
          <w:rFonts w:ascii="Arial" w:hAnsi="Arial" w:cs="Arial"/>
          <w:sz w:val="20"/>
          <w:szCs w:val="20"/>
        </w:rPr>
        <w:t xml:space="preserve">Če </w:t>
      </w:r>
      <w:r w:rsidR="005D27FB" w:rsidRPr="00D52CAF">
        <w:rPr>
          <w:rFonts w:ascii="Arial" w:hAnsi="Arial" w:cs="Arial"/>
          <w:sz w:val="20"/>
          <w:szCs w:val="20"/>
        </w:rPr>
        <w:t>izvajalec</w:t>
      </w:r>
      <w:r w:rsidRPr="00D52CAF">
        <w:rPr>
          <w:rFonts w:ascii="Arial" w:hAnsi="Arial" w:cs="Arial"/>
          <w:sz w:val="20"/>
          <w:szCs w:val="20"/>
        </w:rPr>
        <w:t xml:space="preserve"> iz razlogov, za katere je odgovoren, svoje obveznosti ne izpolni v pogodbeno določenem roku, ima naročnik pravico zaračunati </w:t>
      </w:r>
      <w:r w:rsidR="005D27FB" w:rsidRPr="00D52CAF">
        <w:rPr>
          <w:rFonts w:ascii="Arial" w:hAnsi="Arial" w:cs="Arial"/>
          <w:sz w:val="20"/>
          <w:szCs w:val="20"/>
        </w:rPr>
        <w:t>izvajalc</w:t>
      </w:r>
      <w:r w:rsidRPr="00D52CAF">
        <w:rPr>
          <w:rFonts w:ascii="Arial" w:hAnsi="Arial" w:cs="Arial"/>
          <w:sz w:val="20"/>
          <w:szCs w:val="20"/>
        </w:rPr>
        <w:t>u za vsak koledarski dan zamude pogodbeno kazen, ki znaša 2‰ (dva promila) cene pogodbenih del brez DDV za izdelavo posamezne projektne dokumentacije, s katere izdelavo je v zamudi. Znesek pogodbene kazni lahko znaša skupaj največ 10 % (deset odstotkov) od cene pogodbenih del brez DDV.</w:t>
      </w:r>
    </w:p>
    <w:p w14:paraId="195518D1" w14:textId="77777777" w:rsidR="005F41CA" w:rsidRPr="00D52CAF" w:rsidRDefault="005F41CA" w:rsidP="005F41CA">
      <w:pPr>
        <w:spacing w:after="0" w:line="240" w:lineRule="auto"/>
        <w:jc w:val="both"/>
        <w:rPr>
          <w:rFonts w:ascii="Arial" w:hAnsi="Arial" w:cs="Arial"/>
          <w:sz w:val="20"/>
          <w:szCs w:val="20"/>
        </w:rPr>
      </w:pPr>
    </w:p>
    <w:p w14:paraId="70A5B981" w14:textId="77777777" w:rsidR="005F41CA" w:rsidRPr="00D52CAF" w:rsidRDefault="005F41CA" w:rsidP="005F41CA">
      <w:pPr>
        <w:spacing w:after="0" w:line="240" w:lineRule="auto"/>
        <w:ind w:right="-81"/>
        <w:jc w:val="both"/>
        <w:rPr>
          <w:rFonts w:ascii="Arial" w:hAnsi="Arial" w:cs="Arial"/>
          <w:sz w:val="20"/>
          <w:szCs w:val="20"/>
        </w:rPr>
      </w:pPr>
      <w:r w:rsidRPr="00D52CAF">
        <w:rPr>
          <w:rFonts w:ascii="Arial" w:hAnsi="Arial" w:cs="Arial"/>
          <w:sz w:val="20"/>
          <w:szCs w:val="20"/>
        </w:rPr>
        <w:t xml:space="preserve">Pogodbena kazen se obračuna po nastanku zamude, in sicer kot odbitek v računu za izvedeno storitev, s katero je bil </w:t>
      </w:r>
      <w:r w:rsidR="005D27FB" w:rsidRPr="00D52CAF">
        <w:rPr>
          <w:rFonts w:ascii="Arial" w:hAnsi="Arial" w:cs="Arial"/>
          <w:sz w:val="20"/>
          <w:szCs w:val="20"/>
        </w:rPr>
        <w:t>izvajalec</w:t>
      </w:r>
      <w:r w:rsidRPr="00D52CAF">
        <w:rPr>
          <w:rFonts w:ascii="Arial" w:hAnsi="Arial" w:cs="Arial"/>
          <w:sz w:val="20"/>
          <w:szCs w:val="20"/>
        </w:rPr>
        <w:t xml:space="preserve"> v zamudi kot znižanje realizacije v ugotovljenem odstotku. Pogodbena kazen se obračuna najkasneje pri končnem obračunu del.</w:t>
      </w:r>
    </w:p>
    <w:p w14:paraId="20CA70D1" w14:textId="77777777" w:rsidR="005F41CA" w:rsidRPr="00D52CAF" w:rsidRDefault="005F41CA" w:rsidP="005F41CA">
      <w:pPr>
        <w:spacing w:after="0" w:line="240" w:lineRule="auto"/>
        <w:jc w:val="both"/>
        <w:rPr>
          <w:rFonts w:ascii="Arial" w:hAnsi="Arial" w:cs="Arial"/>
          <w:sz w:val="20"/>
          <w:szCs w:val="20"/>
        </w:rPr>
      </w:pPr>
    </w:p>
    <w:p w14:paraId="1156CB95" w14:textId="77777777" w:rsidR="005F41CA" w:rsidRPr="00D52CAF" w:rsidRDefault="005F41CA" w:rsidP="005F41CA">
      <w:pPr>
        <w:spacing w:line="240" w:lineRule="auto"/>
        <w:jc w:val="both"/>
        <w:rPr>
          <w:rFonts w:ascii="Arial" w:hAnsi="Arial" w:cs="Arial"/>
          <w:sz w:val="20"/>
          <w:szCs w:val="20"/>
        </w:rPr>
      </w:pPr>
      <w:r w:rsidRPr="00D52CAF">
        <w:rPr>
          <w:rFonts w:ascii="Arial" w:hAnsi="Arial" w:cs="Arial"/>
          <w:sz w:val="20"/>
          <w:szCs w:val="20"/>
        </w:rPr>
        <w:t xml:space="preserve">Naročnik in </w:t>
      </w:r>
      <w:r w:rsidR="008D4936" w:rsidRPr="00D52CAF">
        <w:rPr>
          <w:rFonts w:ascii="Arial" w:hAnsi="Arial" w:cs="Arial"/>
          <w:sz w:val="20"/>
          <w:szCs w:val="20"/>
        </w:rPr>
        <w:t>izvajalec</w:t>
      </w:r>
      <w:r w:rsidRPr="00D52CAF">
        <w:rPr>
          <w:rFonts w:ascii="Arial" w:hAnsi="Arial" w:cs="Arial"/>
          <w:sz w:val="20"/>
          <w:szCs w:val="20"/>
        </w:rPr>
        <w:t xml:space="preserve"> soglašata, da pravica zaračunati pogodbeno kazen ni pogojena z nastankom škode naročniku in </w:t>
      </w:r>
      <w:r w:rsidR="005D27FB" w:rsidRPr="00D52CAF">
        <w:rPr>
          <w:rFonts w:ascii="Arial" w:hAnsi="Arial" w:cs="Arial"/>
          <w:sz w:val="20"/>
          <w:szCs w:val="20"/>
        </w:rPr>
        <w:t>izvajalc</w:t>
      </w:r>
      <w:r w:rsidRPr="00D52CAF">
        <w:rPr>
          <w:rFonts w:ascii="Arial" w:hAnsi="Arial" w:cs="Arial"/>
          <w:sz w:val="20"/>
          <w:szCs w:val="20"/>
        </w:rPr>
        <w:t>a ne odvezuje k izpolnitvi pogodbenih obveznosti, prav tako pa ne vpliva na druge pogodbene ali zakonske pravice naročnika (npr. unovčitev zavarovanj, odstop od Pogodbe itd.).</w:t>
      </w:r>
      <w:r w:rsidR="008D4936" w:rsidRPr="00D52CAF">
        <w:rPr>
          <w:rFonts w:ascii="Arial" w:hAnsi="Arial" w:cs="Arial"/>
          <w:sz w:val="20"/>
          <w:szCs w:val="20"/>
        </w:rPr>
        <w:t xml:space="preserve"> </w:t>
      </w:r>
    </w:p>
    <w:p w14:paraId="49CCDBCF" w14:textId="77777777" w:rsidR="008D4936" w:rsidRPr="00D52CAF" w:rsidRDefault="008D4936" w:rsidP="004A47FE">
      <w:pPr>
        <w:spacing w:after="0" w:line="240" w:lineRule="auto"/>
        <w:jc w:val="both"/>
        <w:rPr>
          <w:rFonts w:ascii="Arial" w:hAnsi="Arial" w:cs="Arial"/>
          <w:sz w:val="20"/>
          <w:szCs w:val="20"/>
        </w:rPr>
      </w:pPr>
    </w:p>
    <w:p w14:paraId="53197561" w14:textId="77777777" w:rsidR="009A77ED" w:rsidRPr="00D52CAF" w:rsidRDefault="009A77ED" w:rsidP="009A77ED">
      <w:pPr>
        <w:spacing w:after="0" w:line="240" w:lineRule="auto"/>
        <w:jc w:val="center"/>
        <w:rPr>
          <w:rFonts w:ascii="Arial" w:hAnsi="Arial" w:cs="Arial"/>
          <w:sz w:val="20"/>
          <w:szCs w:val="20"/>
        </w:rPr>
      </w:pPr>
      <w:r w:rsidRPr="00D52CAF">
        <w:rPr>
          <w:rFonts w:ascii="Arial" w:hAnsi="Arial" w:cs="Arial"/>
          <w:sz w:val="20"/>
          <w:szCs w:val="20"/>
        </w:rPr>
        <w:t>LASTNIŠTVO IN AVTORSTVO PROJEKTNE DOKUMENTACIJE</w:t>
      </w:r>
    </w:p>
    <w:p w14:paraId="12B8FAA2" w14:textId="77777777" w:rsidR="009A77ED" w:rsidRPr="00D52CAF" w:rsidRDefault="009A77ED" w:rsidP="00F9040C">
      <w:pPr>
        <w:pStyle w:val="Odstavekseznama"/>
        <w:numPr>
          <w:ilvl w:val="0"/>
          <w:numId w:val="35"/>
        </w:numPr>
        <w:spacing w:after="0" w:line="276" w:lineRule="auto"/>
        <w:jc w:val="center"/>
        <w:rPr>
          <w:rFonts w:ascii="Arial" w:hAnsi="Arial" w:cs="Arial"/>
          <w:sz w:val="20"/>
          <w:szCs w:val="20"/>
        </w:rPr>
      </w:pPr>
      <w:r w:rsidRPr="00D52CAF">
        <w:rPr>
          <w:rFonts w:ascii="Arial" w:hAnsi="Arial" w:cs="Arial"/>
          <w:sz w:val="20"/>
          <w:szCs w:val="20"/>
        </w:rPr>
        <w:t xml:space="preserve"> člen</w:t>
      </w:r>
    </w:p>
    <w:p w14:paraId="5D73DE02" w14:textId="77777777" w:rsidR="009A77ED" w:rsidRPr="00D52CAF" w:rsidRDefault="009A77ED" w:rsidP="004A47FE">
      <w:pPr>
        <w:spacing w:after="0" w:line="240" w:lineRule="auto"/>
        <w:jc w:val="both"/>
        <w:rPr>
          <w:rFonts w:ascii="Arial" w:hAnsi="Arial" w:cs="Arial"/>
          <w:sz w:val="20"/>
          <w:szCs w:val="20"/>
        </w:rPr>
      </w:pPr>
    </w:p>
    <w:p w14:paraId="4118E5AB" w14:textId="06CB4FAF" w:rsidR="009A77ED" w:rsidRPr="00D52CAF" w:rsidRDefault="009A77ED" w:rsidP="009A77ED">
      <w:pPr>
        <w:jc w:val="both"/>
        <w:rPr>
          <w:rFonts w:ascii="Arial" w:hAnsi="Arial" w:cs="Arial"/>
          <w:sz w:val="20"/>
          <w:szCs w:val="20"/>
        </w:rPr>
      </w:pPr>
      <w:r w:rsidRPr="00D52CAF">
        <w:rPr>
          <w:rFonts w:ascii="Arial" w:hAnsi="Arial" w:cs="Arial"/>
          <w:sz w:val="20"/>
          <w:szCs w:val="20"/>
        </w:rPr>
        <w:t>Vsi materiali, predlogi, rešitve, skice in načrti, ki jih izvajalec od faze ponudbe do prenehanja pogodbenih obveznosti izroči naročniku so, če ni dogovorjeno drugače, izključno last naročnika in ima na njih neomejene materialne avtorske pravice za enkratno uporabo, to je le za enkratno izgradnjo objekta po obsegu in vsebini, kot določa ta pogodba. Moralne avtorske pravice so izključna last izvajalca. Pogodbeni stranki sta sporazumni, da materialne avtorske pravice preidejo na naročnika z izročitvijo dela, kar posledično pomeni, da izvajalec ne more več uveljavljati materialnih avtorskih pravic na že izročenem delu in lahko delo na predmetnem projektu v primeru prenehanja sodelovanja z izvajalcem nadaljuje drugi projektant</w:t>
      </w:r>
      <w:r w:rsidR="00725AC0">
        <w:rPr>
          <w:rFonts w:ascii="Arial" w:hAnsi="Arial" w:cs="Arial"/>
          <w:sz w:val="20"/>
          <w:szCs w:val="20"/>
        </w:rPr>
        <w:t>,</w:t>
      </w:r>
      <w:r w:rsidRPr="00D52CAF">
        <w:rPr>
          <w:rFonts w:ascii="Arial" w:hAnsi="Arial" w:cs="Arial"/>
          <w:sz w:val="20"/>
          <w:szCs w:val="20"/>
        </w:rPr>
        <w:t xml:space="preserve"> izbran s strani naročnika brez omejitev. </w:t>
      </w:r>
    </w:p>
    <w:p w14:paraId="732F9D05" w14:textId="77777777" w:rsidR="009A77ED" w:rsidRPr="00D52CAF" w:rsidRDefault="009A77ED" w:rsidP="009A77ED">
      <w:pPr>
        <w:jc w:val="both"/>
        <w:rPr>
          <w:rFonts w:ascii="Arial" w:hAnsi="Arial" w:cs="Arial"/>
          <w:sz w:val="20"/>
          <w:szCs w:val="20"/>
        </w:rPr>
      </w:pPr>
      <w:r w:rsidRPr="00D52CAF">
        <w:rPr>
          <w:rFonts w:ascii="Arial" w:hAnsi="Arial" w:cs="Arial"/>
          <w:sz w:val="20"/>
          <w:szCs w:val="20"/>
        </w:rPr>
        <w:t xml:space="preserve">Izvajalec je seznanjen s tem, da ima neizpolnitev izročitve del po 103. členu Obligacijskega zakonika za posledico, da lahko naročnik zahteva izpolnitev obveznosti ali pa odstopi od pogodbe, v vsakem primeru pa ima pravico do odškodnine. Odškodninska odgovornost je tudi v tem primeru enaka škodi, ki naročniku nastane zaradi </w:t>
      </w:r>
      <w:r w:rsidR="0028254D" w:rsidRPr="00D52CAF">
        <w:rPr>
          <w:rFonts w:ascii="Arial" w:hAnsi="Arial" w:cs="Arial"/>
          <w:sz w:val="20"/>
          <w:szCs w:val="20"/>
        </w:rPr>
        <w:t>ne realizacije</w:t>
      </w:r>
      <w:r w:rsidRPr="00D52CAF">
        <w:rPr>
          <w:rFonts w:ascii="Arial" w:hAnsi="Arial" w:cs="Arial"/>
          <w:sz w:val="20"/>
          <w:szCs w:val="20"/>
        </w:rPr>
        <w:t xml:space="preserve"> projekta. </w:t>
      </w:r>
    </w:p>
    <w:p w14:paraId="04A7C919" w14:textId="77777777" w:rsidR="009A77ED" w:rsidRPr="00D52CAF" w:rsidRDefault="009A77ED" w:rsidP="009A77ED">
      <w:pPr>
        <w:jc w:val="both"/>
        <w:rPr>
          <w:rFonts w:ascii="Arial" w:hAnsi="Arial" w:cs="Arial"/>
          <w:sz w:val="20"/>
          <w:szCs w:val="20"/>
        </w:rPr>
      </w:pPr>
      <w:r w:rsidRPr="00D52CAF">
        <w:rPr>
          <w:rFonts w:ascii="Arial" w:hAnsi="Arial" w:cs="Arial"/>
          <w:sz w:val="20"/>
          <w:szCs w:val="20"/>
        </w:rPr>
        <w:t xml:space="preserve">Skladno z določbo 108. člena Obligacijskega zakonika, ki določa, da lahko pogodbi zvesta stranka odstopi od pogodbe tudi v primeru zaporednih obveznosti, če je iz danih okoliščin očitno, da pogodbi nezvesta stranka teh ne bo izpolnila v celoti. Glede na navedeno si naročnik pridržuje pravico, da odstopi ne le glede bodočih obveznosti, temveč tudi glede že izpolnjenih obveznosti, če njihova izpolnitev odstopa od naročila naročnika ali če brez manjkajočih izpolnitev zanj nima pomena. V konkretnem primeru tako lahko naročnik zahteva vračilo vseh že plačanih zneskov za projekte skupaj z obrestmi, če projekti niso uporabljivi samostojno in na njih ni mogoče nadaljevati upravnih postopkov. </w:t>
      </w:r>
    </w:p>
    <w:p w14:paraId="33DA765C" w14:textId="77777777" w:rsidR="009A77ED" w:rsidRPr="00D52CAF" w:rsidRDefault="009A77ED" w:rsidP="009A77ED">
      <w:pPr>
        <w:jc w:val="both"/>
        <w:rPr>
          <w:rFonts w:ascii="Arial" w:hAnsi="Arial" w:cs="Arial"/>
          <w:sz w:val="20"/>
          <w:szCs w:val="20"/>
        </w:rPr>
      </w:pPr>
      <w:r w:rsidRPr="00D52CAF">
        <w:rPr>
          <w:rFonts w:ascii="Arial" w:hAnsi="Arial" w:cs="Arial"/>
          <w:sz w:val="20"/>
          <w:szCs w:val="20"/>
        </w:rPr>
        <w:t xml:space="preserve">Pogodbeni stranki soglašata, da določila o prenosu materialnih avtorskih pravic, kot je opredeljeno s to pogodbo, ne pomenijo kakršnekoli prednostne pravice avtorja / soavtorjev glede izvajanja nadaljnjih opravil predelave ter z ničemer ne omejuje naročnika, da nadaljnja opravila (npr. predelava, izdelava PZI, PID) izvede sam ali izvedbo prepusti tretji osebi. </w:t>
      </w:r>
    </w:p>
    <w:p w14:paraId="5EFB7CB0" w14:textId="13DFABCF" w:rsidR="009A77ED" w:rsidRPr="00D52CAF" w:rsidRDefault="009A77ED" w:rsidP="009A77ED">
      <w:pPr>
        <w:jc w:val="both"/>
        <w:rPr>
          <w:rFonts w:ascii="Arial" w:hAnsi="Arial" w:cs="Arial"/>
          <w:sz w:val="20"/>
          <w:szCs w:val="20"/>
        </w:rPr>
      </w:pPr>
      <w:r w:rsidRPr="00D52CAF">
        <w:rPr>
          <w:rFonts w:ascii="Arial" w:hAnsi="Arial" w:cs="Arial"/>
          <w:sz w:val="20"/>
          <w:szCs w:val="20"/>
        </w:rPr>
        <w:t xml:space="preserve">Izvajalec s to pogodbo dovoljuje, da lahko naročnik izključno za svoj račun v skladu z obstoječo zakonodajo brez omejitev in posamičnih dovoljenj izvajalca izvede vse potrebne adaptacije, obnovitve ali druge posege iz naslova posodobitve in investicijskega vzdrževanja, ki bi lahko vplivale na izgled stavbe. </w:t>
      </w:r>
    </w:p>
    <w:p w14:paraId="70EB60E6" w14:textId="77777777" w:rsidR="009A77ED" w:rsidRPr="00D52CAF" w:rsidRDefault="009A77ED" w:rsidP="00B52337">
      <w:pPr>
        <w:spacing w:after="0"/>
        <w:jc w:val="both"/>
        <w:rPr>
          <w:rFonts w:ascii="Arial" w:hAnsi="Arial" w:cs="Arial"/>
          <w:sz w:val="20"/>
          <w:szCs w:val="20"/>
        </w:rPr>
      </w:pPr>
      <w:r w:rsidRPr="00D52CAF">
        <w:rPr>
          <w:rFonts w:ascii="Arial" w:hAnsi="Arial" w:cs="Arial"/>
          <w:sz w:val="20"/>
          <w:szCs w:val="20"/>
        </w:rPr>
        <w:t xml:space="preserve">Izvajalec lahko zadrži kopijo projektne in druge dokumentacije kot referenčno gradivo. Naročnik ne sme razmnoževati ali spreminjati prevzete projektne dokumentacije brez pisnega soglasja izvajalca izven okvira tega projekta. </w:t>
      </w:r>
    </w:p>
    <w:p w14:paraId="10F14627" w14:textId="77777777" w:rsidR="009A77ED" w:rsidRPr="00D52CAF" w:rsidRDefault="009A77ED" w:rsidP="00B52337">
      <w:pPr>
        <w:spacing w:after="0"/>
        <w:jc w:val="both"/>
        <w:rPr>
          <w:rFonts w:ascii="Arial" w:hAnsi="Arial" w:cs="Arial"/>
          <w:sz w:val="20"/>
          <w:szCs w:val="20"/>
        </w:rPr>
      </w:pPr>
    </w:p>
    <w:p w14:paraId="131CFD8B" w14:textId="77777777" w:rsidR="005F41CA" w:rsidRPr="00D52CAF" w:rsidRDefault="005F41CA" w:rsidP="005F41CA">
      <w:pPr>
        <w:spacing w:after="0" w:line="240" w:lineRule="auto"/>
        <w:jc w:val="center"/>
        <w:rPr>
          <w:rFonts w:ascii="Arial" w:hAnsi="Arial" w:cs="Arial"/>
          <w:sz w:val="20"/>
          <w:szCs w:val="20"/>
        </w:rPr>
      </w:pPr>
      <w:r w:rsidRPr="00D52CAF">
        <w:rPr>
          <w:rFonts w:ascii="Arial" w:hAnsi="Arial" w:cs="Arial"/>
          <w:sz w:val="20"/>
          <w:szCs w:val="20"/>
        </w:rPr>
        <w:lastRenderedPageBreak/>
        <w:t>ODSTOP OD POGODBE</w:t>
      </w:r>
    </w:p>
    <w:p w14:paraId="5A3779E3" w14:textId="77777777" w:rsidR="005F41CA" w:rsidRPr="00D52CAF" w:rsidRDefault="005F41CA" w:rsidP="00F9040C">
      <w:pPr>
        <w:pStyle w:val="Odstavekseznama"/>
        <w:numPr>
          <w:ilvl w:val="0"/>
          <w:numId w:val="35"/>
        </w:numPr>
        <w:spacing w:after="0" w:line="276" w:lineRule="auto"/>
        <w:jc w:val="center"/>
        <w:rPr>
          <w:rFonts w:ascii="Arial" w:hAnsi="Arial" w:cs="Arial"/>
          <w:sz w:val="20"/>
          <w:szCs w:val="20"/>
        </w:rPr>
      </w:pPr>
      <w:r w:rsidRPr="00D52CAF">
        <w:rPr>
          <w:rFonts w:ascii="Arial" w:hAnsi="Arial" w:cs="Arial"/>
          <w:sz w:val="20"/>
          <w:szCs w:val="20"/>
        </w:rPr>
        <w:t xml:space="preserve"> člen </w:t>
      </w:r>
    </w:p>
    <w:p w14:paraId="1D4BE2BE" w14:textId="77777777" w:rsidR="005F41CA" w:rsidRPr="00D52CAF" w:rsidRDefault="005F41CA" w:rsidP="005F41CA">
      <w:pPr>
        <w:spacing w:after="0" w:line="240" w:lineRule="auto"/>
        <w:rPr>
          <w:rFonts w:ascii="Arial" w:hAnsi="Arial" w:cs="Arial"/>
          <w:sz w:val="20"/>
          <w:szCs w:val="20"/>
          <w:lang w:val="de-DE"/>
        </w:rPr>
      </w:pPr>
      <w:r w:rsidRPr="00D52CAF">
        <w:rPr>
          <w:rFonts w:ascii="Arial" w:hAnsi="Arial" w:cs="Arial"/>
          <w:sz w:val="20"/>
          <w:szCs w:val="20"/>
        </w:rPr>
        <w:t xml:space="preserve">V primeru, da </w:t>
      </w:r>
      <w:r w:rsidR="008D4936" w:rsidRPr="00D52CAF">
        <w:rPr>
          <w:rFonts w:ascii="Arial" w:hAnsi="Arial" w:cs="Arial"/>
          <w:sz w:val="20"/>
          <w:szCs w:val="20"/>
        </w:rPr>
        <w:t>izvajalec</w:t>
      </w:r>
      <w:r w:rsidRPr="00D52CAF">
        <w:rPr>
          <w:rFonts w:ascii="Arial" w:hAnsi="Arial" w:cs="Arial"/>
          <w:sz w:val="20"/>
          <w:szCs w:val="20"/>
        </w:rPr>
        <w:t>:</w:t>
      </w:r>
    </w:p>
    <w:p w14:paraId="03464E5F" w14:textId="77777777" w:rsidR="005F41CA" w:rsidRPr="00D52CAF" w:rsidRDefault="005F41CA" w:rsidP="00F9040C">
      <w:pPr>
        <w:pStyle w:val="Odstavekseznama"/>
        <w:numPr>
          <w:ilvl w:val="0"/>
          <w:numId w:val="28"/>
        </w:numPr>
        <w:tabs>
          <w:tab w:val="clear" w:pos="360"/>
        </w:tabs>
        <w:spacing w:after="0" w:line="240" w:lineRule="auto"/>
        <w:ind w:left="426"/>
        <w:contextualSpacing w:val="0"/>
        <w:jc w:val="both"/>
        <w:rPr>
          <w:rFonts w:ascii="Arial" w:hAnsi="Arial" w:cs="Arial"/>
          <w:sz w:val="20"/>
          <w:szCs w:val="20"/>
        </w:rPr>
      </w:pPr>
      <w:r w:rsidRPr="00D52CAF">
        <w:rPr>
          <w:rFonts w:ascii="Arial" w:hAnsi="Arial" w:cs="Arial"/>
          <w:sz w:val="20"/>
          <w:szCs w:val="20"/>
        </w:rPr>
        <w:t>postane insolventen oz. je zoper njega uveden postopek zaradi insolventnosti ali prisilnega prenehanja po ZFPPIPP ali mu je na podlagi izvršljive sodne ali upravne odločbe izrečen ukrep prepovedi opravljanja dejavnosti,</w:t>
      </w:r>
    </w:p>
    <w:p w14:paraId="3B394098" w14:textId="77777777" w:rsidR="005F41CA" w:rsidRPr="00D52CAF" w:rsidRDefault="005F41CA" w:rsidP="00F9040C">
      <w:pPr>
        <w:pStyle w:val="Odstavekseznama"/>
        <w:numPr>
          <w:ilvl w:val="0"/>
          <w:numId w:val="28"/>
        </w:numPr>
        <w:tabs>
          <w:tab w:val="clear" w:pos="360"/>
        </w:tabs>
        <w:spacing w:after="0" w:line="240" w:lineRule="auto"/>
        <w:ind w:left="426"/>
        <w:contextualSpacing w:val="0"/>
        <w:jc w:val="both"/>
        <w:rPr>
          <w:rFonts w:ascii="Arial" w:hAnsi="Arial" w:cs="Arial"/>
          <w:sz w:val="20"/>
          <w:szCs w:val="20"/>
        </w:rPr>
      </w:pPr>
      <w:r w:rsidRPr="00D52CAF">
        <w:rPr>
          <w:rFonts w:ascii="Arial" w:hAnsi="Arial" w:cs="Arial"/>
          <w:sz w:val="20"/>
          <w:szCs w:val="20"/>
        </w:rPr>
        <w:t>ne dosega pogodbeno dogovorjene kvalitete in te ni vzpostavil niti v naknadnem roku, ki ga določi naročnik,</w:t>
      </w:r>
    </w:p>
    <w:p w14:paraId="1E6FD5E6" w14:textId="77777777" w:rsidR="005F41CA" w:rsidRPr="00D52CAF" w:rsidRDefault="005F41CA" w:rsidP="00F9040C">
      <w:pPr>
        <w:pStyle w:val="Odstavekseznama"/>
        <w:numPr>
          <w:ilvl w:val="0"/>
          <w:numId w:val="28"/>
        </w:numPr>
        <w:tabs>
          <w:tab w:val="clear" w:pos="360"/>
        </w:tabs>
        <w:spacing w:after="0" w:line="240" w:lineRule="auto"/>
        <w:ind w:left="426"/>
        <w:contextualSpacing w:val="0"/>
        <w:jc w:val="both"/>
        <w:rPr>
          <w:rFonts w:ascii="Arial" w:hAnsi="Arial" w:cs="Arial"/>
          <w:sz w:val="20"/>
          <w:szCs w:val="20"/>
        </w:rPr>
      </w:pPr>
      <w:r w:rsidRPr="00D52CAF">
        <w:rPr>
          <w:rFonts w:ascii="Arial" w:hAnsi="Arial" w:cs="Arial"/>
          <w:sz w:val="20"/>
          <w:szCs w:val="20"/>
        </w:rPr>
        <w:t>prekine z deli brez pisnega soglasja naročnika,</w:t>
      </w:r>
    </w:p>
    <w:p w14:paraId="436D9865" w14:textId="77777777" w:rsidR="005F41CA" w:rsidRPr="00D52CAF" w:rsidRDefault="005F41CA" w:rsidP="00F9040C">
      <w:pPr>
        <w:pStyle w:val="Odstavekseznama"/>
        <w:numPr>
          <w:ilvl w:val="0"/>
          <w:numId w:val="28"/>
        </w:numPr>
        <w:tabs>
          <w:tab w:val="clear" w:pos="360"/>
        </w:tabs>
        <w:spacing w:after="0" w:line="240" w:lineRule="auto"/>
        <w:ind w:left="426"/>
        <w:contextualSpacing w:val="0"/>
        <w:jc w:val="both"/>
        <w:rPr>
          <w:rFonts w:ascii="Arial" w:hAnsi="Arial" w:cs="Arial"/>
          <w:sz w:val="20"/>
          <w:szCs w:val="20"/>
        </w:rPr>
      </w:pPr>
      <w:r w:rsidRPr="00D52CAF">
        <w:rPr>
          <w:rFonts w:ascii="Arial" w:hAnsi="Arial" w:cs="Arial"/>
          <w:sz w:val="20"/>
          <w:szCs w:val="20"/>
        </w:rPr>
        <w:t>zamuja z rokom izvedbe pogodbenih obveznosti in te zamude ne nadoknadi niti v naknadnem roku, ki ga določi naročnik,</w:t>
      </w:r>
    </w:p>
    <w:p w14:paraId="5E7C2B3D" w14:textId="77777777" w:rsidR="005F41CA" w:rsidRPr="00D52CAF" w:rsidRDefault="005F41CA" w:rsidP="00F9040C">
      <w:pPr>
        <w:pStyle w:val="Odstavekseznama"/>
        <w:numPr>
          <w:ilvl w:val="0"/>
          <w:numId w:val="28"/>
        </w:numPr>
        <w:tabs>
          <w:tab w:val="clear" w:pos="360"/>
        </w:tabs>
        <w:spacing w:after="0" w:line="240" w:lineRule="auto"/>
        <w:ind w:left="426"/>
        <w:contextualSpacing w:val="0"/>
        <w:jc w:val="both"/>
        <w:rPr>
          <w:rFonts w:ascii="Arial" w:hAnsi="Arial" w:cs="Arial"/>
          <w:sz w:val="20"/>
          <w:szCs w:val="20"/>
        </w:rPr>
      </w:pPr>
      <w:r w:rsidRPr="00D52CAF">
        <w:rPr>
          <w:rFonts w:ascii="Arial" w:hAnsi="Arial" w:cs="Arial"/>
          <w:sz w:val="20"/>
          <w:szCs w:val="20"/>
        </w:rPr>
        <w:t xml:space="preserve">če </w:t>
      </w:r>
      <w:r w:rsidR="008D4936" w:rsidRPr="00D52CAF">
        <w:rPr>
          <w:rFonts w:ascii="Arial" w:hAnsi="Arial" w:cs="Arial"/>
          <w:sz w:val="20"/>
          <w:szCs w:val="20"/>
        </w:rPr>
        <w:t>izvajalec</w:t>
      </w:r>
      <w:r w:rsidRPr="00D52CAF">
        <w:rPr>
          <w:rFonts w:ascii="Arial" w:hAnsi="Arial" w:cs="Arial"/>
          <w:sz w:val="20"/>
          <w:szCs w:val="20"/>
        </w:rPr>
        <w:t xml:space="preserve"> dela izvaja s podizvajalcem, ki ni dogovorjen s to pogodbo,</w:t>
      </w:r>
    </w:p>
    <w:p w14:paraId="5C93A71D" w14:textId="77777777" w:rsidR="005F41CA" w:rsidRPr="00D52CAF" w:rsidRDefault="005F41CA" w:rsidP="00F9040C">
      <w:pPr>
        <w:pStyle w:val="Odstavekseznama"/>
        <w:numPr>
          <w:ilvl w:val="0"/>
          <w:numId w:val="28"/>
        </w:numPr>
        <w:tabs>
          <w:tab w:val="clear" w:pos="360"/>
        </w:tabs>
        <w:spacing w:after="0" w:line="240" w:lineRule="auto"/>
        <w:ind w:left="426"/>
        <w:contextualSpacing w:val="0"/>
        <w:jc w:val="both"/>
        <w:rPr>
          <w:rFonts w:ascii="Arial" w:hAnsi="Arial" w:cs="Arial"/>
          <w:sz w:val="20"/>
          <w:szCs w:val="20"/>
        </w:rPr>
      </w:pPr>
      <w:r w:rsidRPr="00D52CAF">
        <w:rPr>
          <w:rFonts w:ascii="Arial" w:hAnsi="Arial" w:cs="Arial"/>
          <w:sz w:val="20"/>
          <w:szCs w:val="20"/>
        </w:rPr>
        <w:t xml:space="preserve">če </w:t>
      </w:r>
      <w:r w:rsidR="008D4936" w:rsidRPr="00D52CAF">
        <w:rPr>
          <w:rFonts w:ascii="Arial" w:hAnsi="Arial" w:cs="Arial"/>
          <w:sz w:val="20"/>
          <w:szCs w:val="20"/>
        </w:rPr>
        <w:t>izvajalec</w:t>
      </w:r>
      <w:r w:rsidRPr="00D52CAF">
        <w:rPr>
          <w:rFonts w:ascii="Arial" w:hAnsi="Arial" w:cs="Arial"/>
          <w:sz w:val="20"/>
          <w:szCs w:val="20"/>
        </w:rPr>
        <w:t xml:space="preserve"> naročniku ne predloži finančnega zavarovanja, kot je določeno s to pogodbo,</w:t>
      </w:r>
    </w:p>
    <w:p w14:paraId="277EE937" w14:textId="77777777" w:rsidR="005F41CA" w:rsidRPr="00D52CAF" w:rsidRDefault="005F41CA" w:rsidP="00F9040C">
      <w:pPr>
        <w:pStyle w:val="Odstavekseznama"/>
        <w:numPr>
          <w:ilvl w:val="0"/>
          <w:numId w:val="28"/>
        </w:numPr>
        <w:tabs>
          <w:tab w:val="clear" w:pos="360"/>
        </w:tabs>
        <w:spacing w:after="0" w:line="240" w:lineRule="auto"/>
        <w:ind w:left="426"/>
        <w:contextualSpacing w:val="0"/>
        <w:jc w:val="both"/>
        <w:rPr>
          <w:rFonts w:ascii="Arial" w:hAnsi="Arial" w:cs="Arial"/>
          <w:sz w:val="20"/>
          <w:szCs w:val="20"/>
        </w:rPr>
      </w:pPr>
      <w:r w:rsidRPr="00D52CAF">
        <w:rPr>
          <w:rFonts w:ascii="Arial" w:hAnsi="Arial" w:cs="Arial"/>
          <w:sz w:val="20"/>
          <w:szCs w:val="20"/>
        </w:rPr>
        <w:t xml:space="preserve">če </w:t>
      </w:r>
      <w:r w:rsidR="008D4936" w:rsidRPr="00D52CAF">
        <w:rPr>
          <w:rFonts w:ascii="Arial" w:hAnsi="Arial" w:cs="Arial"/>
          <w:sz w:val="20"/>
          <w:szCs w:val="20"/>
        </w:rPr>
        <w:t>izvajalec</w:t>
      </w:r>
      <w:r w:rsidRPr="00D52CAF">
        <w:rPr>
          <w:rFonts w:ascii="Arial" w:hAnsi="Arial" w:cs="Arial"/>
          <w:sz w:val="20"/>
          <w:szCs w:val="20"/>
        </w:rPr>
        <w:t xml:space="preserve"> ali njegov podizvajalec krši delovno, </w:t>
      </w:r>
      <w:proofErr w:type="spellStart"/>
      <w:r w:rsidRPr="00D52CAF">
        <w:rPr>
          <w:rFonts w:ascii="Arial" w:hAnsi="Arial" w:cs="Arial"/>
          <w:sz w:val="20"/>
          <w:szCs w:val="20"/>
        </w:rPr>
        <w:t>okoljsko</w:t>
      </w:r>
      <w:proofErr w:type="spellEnd"/>
      <w:r w:rsidRPr="00D52CAF">
        <w:rPr>
          <w:rFonts w:ascii="Arial" w:hAnsi="Arial" w:cs="Arial"/>
          <w:sz w:val="20"/>
          <w:szCs w:val="20"/>
        </w:rPr>
        <w:t xml:space="preserve"> ali socialno zakonodajo, kot je določeno v 67. členu ZJN-3,</w:t>
      </w:r>
    </w:p>
    <w:p w14:paraId="4AC5A91D" w14:textId="77777777" w:rsidR="005F41CA" w:rsidRPr="00D52CAF" w:rsidRDefault="005F41CA" w:rsidP="00F9040C">
      <w:pPr>
        <w:pStyle w:val="Odstavekseznama"/>
        <w:numPr>
          <w:ilvl w:val="0"/>
          <w:numId w:val="28"/>
        </w:numPr>
        <w:tabs>
          <w:tab w:val="clear" w:pos="360"/>
        </w:tabs>
        <w:spacing w:after="0" w:line="240" w:lineRule="auto"/>
        <w:ind w:left="426"/>
        <w:contextualSpacing w:val="0"/>
        <w:jc w:val="both"/>
        <w:rPr>
          <w:rFonts w:ascii="Arial" w:hAnsi="Arial" w:cs="Arial"/>
          <w:sz w:val="20"/>
          <w:szCs w:val="20"/>
        </w:rPr>
      </w:pPr>
      <w:r w:rsidRPr="00D52CAF">
        <w:rPr>
          <w:rFonts w:ascii="Arial" w:hAnsi="Arial" w:cs="Arial"/>
          <w:sz w:val="20"/>
          <w:szCs w:val="20"/>
        </w:rPr>
        <w:t xml:space="preserve">iz krivdnih razlogov na strani </w:t>
      </w:r>
      <w:r w:rsidR="008D4936" w:rsidRPr="00D52CAF">
        <w:rPr>
          <w:rFonts w:ascii="Arial" w:hAnsi="Arial" w:cs="Arial"/>
          <w:sz w:val="20"/>
          <w:szCs w:val="20"/>
        </w:rPr>
        <w:t>izvajalca</w:t>
      </w:r>
      <w:r w:rsidRPr="00D52CAF">
        <w:rPr>
          <w:rFonts w:ascii="Arial" w:hAnsi="Arial" w:cs="Arial"/>
          <w:sz w:val="20"/>
          <w:szCs w:val="20"/>
        </w:rPr>
        <w:t>,</w:t>
      </w:r>
    </w:p>
    <w:p w14:paraId="1BF597FA" w14:textId="77777777" w:rsidR="005F41CA" w:rsidRPr="00D52CAF" w:rsidRDefault="005F41CA" w:rsidP="005F41CA">
      <w:pPr>
        <w:pStyle w:val="Odstavekseznama"/>
        <w:spacing w:after="0" w:line="240" w:lineRule="auto"/>
        <w:ind w:left="0"/>
        <w:jc w:val="both"/>
        <w:rPr>
          <w:rFonts w:ascii="Arial" w:hAnsi="Arial" w:cs="Arial"/>
          <w:sz w:val="20"/>
          <w:szCs w:val="20"/>
        </w:rPr>
      </w:pPr>
    </w:p>
    <w:p w14:paraId="37D40E83" w14:textId="77777777" w:rsidR="005F41CA" w:rsidRPr="00D52CAF" w:rsidRDefault="005F41CA" w:rsidP="005F41CA">
      <w:pPr>
        <w:pStyle w:val="Odstavekseznama"/>
        <w:spacing w:after="0" w:line="240" w:lineRule="auto"/>
        <w:ind w:left="0"/>
        <w:jc w:val="both"/>
        <w:rPr>
          <w:rFonts w:ascii="Arial" w:hAnsi="Arial" w:cs="Arial"/>
          <w:sz w:val="20"/>
          <w:szCs w:val="20"/>
        </w:rPr>
      </w:pPr>
      <w:r w:rsidRPr="00D52CAF">
        <w:rPr>
          <w:rFonts w:ascii="Arial" w:hAnsi="Arial" w:cs="Arial"/>
          <w:sz w:val="20"/>
          <w:szCs w:val="20"/>
        </w:rPr>
        <w:t>lahko naročnik odstopi od te pogodbe. Izjava o odstopu mora biti pisna.</w:t>
      </w:r>
    </w:p>
    <w:p w14:paraId="5D3D965F" w14:textId="77777777" w:rsidR="005F41CA" w:rsidRPr="00D52CAF" w:rsidRDefault="005F41CA" w:rsidP="005F41CA">
      <w:pPr>
        <w:spacing w:after="0" w:line="240" w:lineRule="auto"/>
        <w:jc w:val="both"/>
        <w:rPr>
          <w:rFonts w:ascii="Arial" w:hAnsi="Arial" w:cs="Arial"/>
          <w:sz w:val="20"/>
          <w:szCs w:val="20"/>
        </w:rPr>
      </w:pPr>
    </w:p>
    <w:p w14:paraId="1EBEB21A" w14:textId="77777777" w:rsidR="005F41CA" w:rsidRPr="00D52CAF" w:rsidRDefault="005F41CA" w:rsidP="005F41CA">
      <w:pPr>
        <w:spacing w:after="0" w:line="240" w:lineRule="auto"/>
        <w:jc w:val="both"/>
        <w:rPr>
          <w:rFonts w:ascii="Arial" w:hAnsi="Arial" w:cs="Arial"/>
          <w:b/>
          <w:sz w:val="20"/>
          <w:szCs w:val="20"/>
        </w:rPr>
      </w:pPr>
      <w:r w:rsidRPr="00D52CAF">
        <w:rPr>
          <w:rFonts w:ascii="Arial" w:hAnsi="Arial" w:cs="Arial"/>
          <w:sz w:val="20"/>
          <w:szCs w:val="20"/>
        </w:rPr>
        <w:t xml:space="preserve">V primeru neplačila s pogodbo določenega pogodbenega zneska, lahko </w:t>
      </w:r>
      <w:r w:rsidR="005D27FB" w:rsidRPr="00D52CAF">
        <w:rPr>
          <w:rFonts w:ascii="Arial" w:hAnsi="Arial" w:cs="Arial"/>
          <w:sz w:val="20"/>
          <w:szCs w:val="20"/>
        </w:rPr>
        <w:t>izvajalec</w:t>
      </w:r>
      <w:r w:rsidRPr="00D52CAF">
        <w:rPr>
          <w:rFonts w:ascii="Arial" w:hAnsi="Arial" w:cs="Arial"/>
          <w:sz w:val="20"/>
          <w:szCs w:val="20"/>
        </w:rPr>
        <w:t xml:space="preserve"> od pogodbe odstopi šele, po predhodnem pozivu naročniku, da ga plača v roku 30 dni od prejema poziva.  </w:t>
      </w:r>
    </w:p>
    <w:p w14:paraId="14C33F07" w14:textId="77777777" w:rsidR="005F41CA" w:rsidRPr="00D52CAF" w:rsidRDefault="005F41CA" w:rsidP="005F41CA">
      <w:pPr>
        <w:spacing w:after="0" w:line="240" w:lineRule="auto"/>
        <w:jc w:val="both"/>
        <w:rPr>
          <w:rFonts w:ascii="Arial" w:hAnsi="Arial" w:cs="Arial"/>
          <w:b/>
          <w:sz w:val="20"/>
          <w:szCs w:val="20"/>
        </w:rPr>
      </w:pPr>
    </w:p>
    <w:p w14:paraId="2155B022" w14:textId="77777777" w:rsidR="005F41CA" w:rsidRPr="00D52CAF" w:rsidRDefault="005F41CA" w:rsidP="005F41CA">
      <w:pPr>
        <w:spacing w:after="0" w:line="240" w:lineRule="auto"/>
        <w:jc w:val="both"/>
        <w:rPr>
          <w:rFonts w:ascii="Arial" w:hAnsi="Arial" w:cs="Arial"/>
          <w:sz w:val="20"/>
          <w:szCs w:val="20"/>
        </w:rPr>
      </w:pPr>
      <w:r w:rsidRPr="00D52CAF">
        <w:rPr>
          <w:rFonts w:ascii="Arial" w:hAnsi="Arial" w:cs="Arial"/>
          <w:sz w:val="20"/>
          <w:szCs w:val="20"/>
        </w:rPr>
        <w:t xml:space="preserve">V primeru  prekinitve pogodbenega razmerja je </w:t>
      </w:r>
      <w:r w:rsidR="005D27FB" w:rsidRPr="00D52CAF">
        <w:rPr>
          <w:rFonts w:ascii="Arial" w:hAnsi="Arial" w:cs="Arial"/>
          <w:sz w:val="20"/>
          <w:szCs w:val="20"/>
        </w:rPr>
        <w:t>izvajalec</w:t>
      </w:r>
      <w:r w:rsidRPr="00D52CAF">
        <w:rPr>
          <w:rFonts w:ascii="Arial" w:hAnsi="Arial" w:cs="Arial"/>
          <w:sz w:val="20"/>
          <w:szCs w:val="20"/>
        </w:rPr>
        <w:t xml:space="preserve"> upravičen do dogovorjenega plačila za tiste dele naročila, ki jih je do prekinitve naročnik potrdil, kot tudi do sorazmernega plačila za tiste dele naročila, s katerih izpolnitvijo je pred prekinitvijo začel.</w:t>
      </w:r>
    </w:p>
    <w:p w14:paraId="6F52D1DB" w14:textId="77777777" w:rsidR="008D4936" w:rsidRPr="00D52CAF" w:rsidRDefault="008D4936" w:rsidP="005F41CA">
      <w:pPr>
        <w:spacing w:after="0" w:line="240" w:lineRule="auto"/>
        <w:jc w:val="both"/>
        <w:rPr>
          <w:rFonts w:ascii="Arial" w:hAnsi="Arial" w:cs="Arial"/>
          <w:b/>
          <w:sz w:val="20"/>
          <w:szCs w:val="20"/>
        </w:rPr>
      </w:pPr>
    </w:p>
    <w:p w14:paraId="57499FAA" w14:textId="77777777" w:rsidR="005F41CA" w:rsidRPr="00D52CAF" w:rsidRDefault="005F41CA" w:rsidP="005F41CA">
      <w:pPr>
        <w:spacing w:after="0" w:line="240" w:lineRule="auto"/>
        <w:jc w:val="both"/>
        <w:rPr>
          <w:rFonts w:ascii="Arial" w:hAnsi="Arial" w:cs="Arial"/>
          <w:b/>
          <w:sz w:val="20"/>
          <w:szCs w:val="20"/>
        </w:rPr>
      </w:pPr>
    </w:p>
    <w:p w14:paraId="3E7F262F" w14:textId="77777777" w:rsidR="005F41CA" w:rsidRPr="00D52CAF" w:rsidRDefault="005F41CA" w:rsidP="005F41CA">
      <w:pPr>
        <w:spacing w:after="0" w:line="240" w:lineRule="auto"/>
        <w:jc w:val="center"/>
        <w:rPr>
          <w:rFonts w:ascii="Arial" w:hAnsi="Arial" w:cs="Arial"/>
          <w:sz w:val="20"/>
          <w:szCs w:val="20"/>
        </w:rPr>
      </w:pPr>
      <w:r w:rsidRPr="00D52CAF">
        <w:rPr>
          <w:rFonts w:ascii="Arial" w:hAnsi="Arial" w:cs="Arial"/>
          <w:sz w:val="20"/>
          <w:szCs w:val="20"/>
        </w:rPr>
        <w:t>PREDSTAVNIKI PO POGODBI</w:t>
      </w:r>
    </w:p>
    <w:p w14:paraId="2EE8A25B" w14:textId="77777777" w:rsidR="005F41CA" w:rsidRPr="00D52CAF" w:rsidRDefault="0063624B" w:rsidP="00F9040C">
      <w:pPr>
        <w:pStyle w:val="Odstavekseznama"/>
        <w:numPr>
          <w:ilvl w:val="0"/>
          <w:numId w:val="35"/>
        </w:numPr>
        <w:spacing w:after="0" w:line="276" w:lineRule="auto"/>
        <w:jc w:val="center"/>
        <w:rPr>
          <w:rFonts w:ascii="Arial" w:hAnsi="Arial" w:cs="Arial"/>
          <w:sz w:val="20"/>
          <w:szCs w:val="20"/>
        </w:rPr>
      </w:pPr>
      <w:r w:rsidRPr="00D52CAF">
        <w:rPr>
          <w:rFonts w:ascii="Arial" w:hAnsi="Arial" w:cs="Arial"/>
          <w:sz w:val="20"/>
          <w:szCs w:val="20"/>
        </w:rPr>
        <w:t xml:space="preserve"> </w:t>
      </w:r>
      <w:r w:rsidR="005F41CA" w:rsidRPr="00D52CAF">
        <w:rPr>
          <w:rFonts w:ascii="Arial" w:hAnsi="Arial" w:cs="Arial"/>
          <w:sz w:val="20"/>
          <w:szCs w:val="20"/>
        </w:rPr>
        <w:t>člen</w:t>
      </w:r>
    </w:p>
    <w:p w14:paraId="2DA94943" w14:textId="77777777" w:rsidR="005F41CA" w:rsidRPr="00D52CAF" w:rsidRDefault="005F41CA" w:rsidP="005F41CA">
      <w:pPr>
        <w:pStyle w:val="Glava"/>
        <w:jc w:val="both"/>
        <w:rPr>
          <w:rFonts w:ascii="Arial" w:hAnsi="Arial" w:cs="Arial"/>
          <w:b/>
          <w:sz w:val="20"/>
          <w:szCs w:val="20"/>
        </w:rPr>
      </w:pPr>
    </w:p>
    <w:p w14:paraId="526C5EC3" w14:textId="77777777" w:rsidR="005F41CA" w:rsidRPr="00D52CAF" w:rsidRDefault="005F41CA" w:rsidP="005F41CA">
      <w:pPr>
        <w:spacing w:after="0" w:line="240" w:lineRule="auto"/>
        <w:jc w:val="both"/>
        <w:rPr>
          <w:rFonts w:ascii="Arial" w:hAnsi="Arial" w:cs="Arial"/>
          <w:color w:val="000000" w:themeColor="text1"/>
          <w:sz w:val="20"/>
          <w:szCs w:val="20"/>
        </w:rPr>
      </w:pPr>
      <w:r w:rsidRPr="00D52CAF">
        <w:rPr>
          <w:rFonts w:ascii="Arial" w:hAnsi="Arial" w:cs="Arial"/>
          <w:color w:val="000000" w:themeColor="text1"/>
          <w:sz w:val="20"/>
          <w:szCs w:val="20"/>
        </w:rPr>
        <w:t xml:space="preserve">Naročnik za svojega pooblaščenega predstavnika določa </w:t>
      </w:r>
      <w:r w:rsidR="00F11B9F" w:rsidRPr="00D52CAF">
        <w:rPr>
          <w:rFonts w:ascii="Arial" w:hAnsi="Arial" w:cs="Arial"/>
          <w:color w:val="000000" w:themeColor="text1"/>
          <w:sz w:val="20"/>
          <w:szCs w:val="20"/>
        </w:rPr>
        <w:t xml:space="preserve">_________________________ </w:t>
      </w:r>
      <w:r w:rsidRPr="00D52CAF">
        <w:rPr>
          <w:rFonts w:ascii="Arial" w:hAnsi="Arial" w:cs="Arial"/>
          <w:color w:val="000000" w:themeColor="text1"/>
          <w:sz w:val="20"/>
          <w:szCs w:val="20"/>
        </w:rPr>
        <w:t xml:space="preserve">(vpisati ime in naziv ter kontaktne podatke, vključno z e-naslovom), ki je pooblaščen/a, da zastopa naročnika v vseh vprašanjih, ki zadevajo izvrševanje ali uveljavitev te pogodbe. </w:t>
      </w:r>
    </w:p>
    <w:p w14:paraId="227C4D5C" w14:textId="77777777" w:rsidR="005F41CA" w:rsidRPr="00D52CAF" w:rsidRDefault="005F41CA" w:rsidP="005F41CA">
      <w:pPr>
        <w:spacing w:after="0" w:line="240" w:lineRule="auto"/>
        <w:jc w:val="both"/>
        <w:rPr>
          <w:rFonts w:ascii="Arial" w:hAnsi="Arial" w:cs="Arial"/>
          <w:color w:val="000000" w:themeColor="text1"/>
          <w:sz w:val="20"/>
          <w:szCs w:val="20"/>
        </w:rPr>
      </w:pPr>
    </w:p>
    <w:p w14:paraId="15B09931" w14:textId="77777777" w:rsidR="005F41CA" w:rsidRPr="00D52CAF" w:rsidRDefault="005D27FB" w:rsidP="005F41CA">
      <w:pPr>
        <w:spacing w:after="0" w:line="240" w:lineRule="auto"/>
        <w:jc w:val="both"/>
        <w:rPr>
          <w:rFonts w:ascii="Arial" w:hAnsi="Arial" w:cs="Arial"/>
          <w:color w:val="000000" w:themeColor="text1"/>
          <w:sz w:val="20"/>
          <w:szCs w:val="20"/>
        </w:rPr>
      </w:pPr>
      <w:r w:rsidRPr="00D52CAF">
        <w:rPr>
          <w:rFonts w:ascii="Arial" w:hAnsi="Arial" w:cs="Arial"/>
          <w:color w:val="000000" w:themeColor="text1"/>
          <w:sz w:val="20"/>
          <w:szCs w:val="20"/>
        </w:rPr>
        <w:t>Izvajalec</w:t>
      </w:r>
      <w:r w:rsidR="005F41CA" w:rsidRPr="00D52CAF">
        <w:rPr>
          <w:rFonts w:ascii="Arial" w:hAnsi="Arial" w:cs="Arial"/>
          <w:color w:val="000000" w:themeColor="text1"/>
          <w:sz w:val="20"/>
          <w:szCs w:val="20"/>
        </w:rPr>
        <w:t xml:space="preserve"> za svojega pooblaščenega predstavnika določa </w:t>
      </w:r>
      <w:r w:rsidR="00F11B9F" w:rsidRPr="00D52CAF">
        <w:rPr>
          <w:rFonts w:ascii="Arial" w:hAnsi="Arial" w:cs="Arial"/>
          <w:color w:val="000000" w:themeColor="text1"/>
          <w:sz w:val="20"/>
          <w:szCs w:val="20"/>
        </w:rPr>
        <w:t xml:space="preserve">_________________________ </w:t>
      </w:r>
      <w:r w:rsidR="005F41CA" w:rsidRPr="00D52CAF">
        <w:rPr>
          <w:rFonts w:ascii="Arial" w:hAnsi="Arial" w:cs="Arial"/>
          <w:color w:val="000000" w:themeColor="text1"/>
          <w:sz w:val="20"/>
          <w:szCs w:val="20"/>
        </w:rPr>
        <w:t xml:space="preserve">(vpisati ime in naziv ter kontaktne podatke, vključno z e-naslovom), ki je pooblaščen/a, da kot vodja projekta zastopa </w:t>
      </w:r>
      <w:r w:rsidRPr="00D52CAF">
        <w:rPr>
          <w:rFonts w:ascii="Arial" w:hAnsi="Arial" w:cs="Arial"/>
          <w:color w:val="000000" w:themeColor="text1"/>
          <w:sz w:val="20"/>
          <w:szCs w:val="20"/>
        </w:rPr>
        <w:t>izvajalc</w:t>
      </w:r>
      <w:r w:rsidR="005F41CA" w:rsidRPr="00D52CAF">
        <w:rPr>
          <w:rFonts w:ascii="Arial" w:hAnsi="Arial" w:cs="Arial"/>
          <w:color w:val="000000" w:themeColor="text1"/>
          <w:sz w:val="20"/>
          <w:szCs w:val="20"/>
        </w:rPr>
        <w:t xml:space="preserve">a v vseh vprašanjih, ki zadevajo izvrševanje ali uveljavitev te pogodbe. </w:t>
      </w:r>
    </w:p>
    <w:p w14:paraId="32F1AD51" w14:textId="77777777" w:rsidR="005F41CA" w:rsidRPr="00D52CAF" w:rsidRDefault="005F41CA" w:rsidP="005F41CA">
      <w:pPr>
        <w:spacing w:after="0" w:line="240" w:lineRule="auto"/>
        <w:jc w:val="both"/>
        <w:rPr>
          <w:rFonts w:ascii="Arial" w:hAnsi="Arial" w:cs="Arial"/>
          <w:sz w:val="20"/>
          <w:szCs w:val="20"/>
        </w:rPr>
      </w:pPr>
    </w:p>
    <w:p w14:paraId="7C92BEF5" w14:textId="77777777" w:rsidR="005F41CA" w:rsidRPr="00D52CAF" w:rsidRDefault="005F41CA" w:rsidP="005F41CA">
      <w:pPr>
        <w:spacing w:after="0" w:line="240" w:lineRule="auto"/>
        <w:jc w:val="both"/>
        <w:rPr>
          <w:rFonts w:ascii="Arial" w:hAnsi="Arial" w:cs="Arial"/>
          <w:sz w:val="20"/>
          <w:szCs w:val="20"/>
        </w:rPr>
      </w:pPr>
      <w:r w:rsidRPr="00D52CAF">
        <w:rPr>
          <w:rFonts w:ascii="Arial" w:hAnsi="Arial" w:cs="Arial"/>
          <w:sz w:val="20"/>
          <w:szCs w:val="20"/>
        </w:rPr>
        <w:t xml:space="preserve">Pooblaščeni predstavnik </w:t>
      </w:r>
      <w:r w:rsidR="005D27FB" w:rsidRPr="00D52CAF">
        <w:rPr>
          <w:rFonts w:ascii="Arial" w:hAnsi="Arial" w:cs="Arial"/>
          <w:sz w:val="20"/>
          <w:szCs w:val="20"/>
        </w:rPr>
        <w:t>izvajalc</w:t>
      </w:r>
      <w:r w:rsidRPr="00D52CAF">
        <w:rPr>
          <w:rFonts w:ascii="Arial" w:hAnsi="Arial" w:cs="Arial"/>
          <w:sz w:val="20"/>
          <w:szCs w:val="20"/>
        </w:rPr>
        <w:t xml:space="preserve">a je dolžan ves čas trajanja pogodbe neposredno in tvorno sodelovati s predstavnikom naročnika. </w:t>
      </w:r>
    </w:p>
    <w:p w14:paraId="24B4C899" w14:textId="77777777" w:rsidR="003E240A" w:rsidRPr="00D52CAF" w:rsidRDefault="003E240A" w:rsidP="005F41CA">
      <w:pPr>
        <w:spacing w:after="0" w:line="240" w:lineRule="auto"/>
        <w:jc w:val="both"/>
        <w:rPr>
          <w:rFonts w:ascii="Arial" w:hAnsi="Arial" w:cs="Arial"/>
          <w:b/>
          <w:sz w:val="20"/>
          <w:szCs w:val="20"/>
        </w:rPr>
      </w:pPr>
    </w:p>
    <w:p w14:paraId="46805858" w14:textId="77777777" w:rsidR="003E240A" w:rsidRPr="00D52CAF" w:rsidRDefault="003E240A" w:rsidP="003E240A">
      <w:pPr>
        <w:spacing w:after="0" w:line="240" w:lineRule="auto"/>
        <w:jc w:val="center"/>
        <w:rPr>
          <w:rFonts w:ascii="Arial" w:hAnsi="Arial" w:cs="Arial"/>
          <w:sz w:val="20"/>
          <w:szCs w:val="20"/>
        </w:rPr>
      </w:pPr>
      <w:r w:rsidRPr="00D52CAF">
        <w:rPr>
          <w:rFonts w:ascii="Arial" w:hAnsi="Arial" w:cs="Arial"/>
          <w:sz w:val="20"/>
          <w:szCs w:val="20"/>
        </w:rPr>
        <w:t>STROKOVNI KADER</w:t>
      </w:r>
    </w:p>
    <w:p w14:paraId="44C9FBBD" w14:textId="77777777" w:rsidR="003E240A" w:rsidRPr="00D52CAF" w:rsidRDefault="0063624B" w:rsidP="00F9040C">
      <w:pPr>
        <w:pStyle w:val="Odstavekseznama"/>
        <w:numPr>
          <w:ilvl w:val="0"/>
          <w:numId w:val="35"/>
        </w:numPr>
        <w:spacing w:after="0" w:line="276" w:lineRule="auto"/>
        <w:jc w:val="center"/>
        <w:rPr>
          <w:rFonts w:ascii="Arial" w:hAnsi="Arial" w:cs="Arial"/>
          <w:sz w:val="20"/>
          <w:szCs w:val="20"/>
        </w:rPr>
      </w:pPr>
      <w:r w:rsidRPr="00D52CAF">
        <w:rPr>
          <w:rFonts w:ascii="Arial" w:hAnsi="Arial" w:cs="Arial"/>
          <w:sz w:val="20"/>
          <w:szCs w:val="20"/>
        </w:rPr>
        <w:t xml:space="preserve"> </w:t>
      </w:r>
      <w:r w:rsidR="003E240A" w:rsidRPr="00D52CAF">
        <w:rPr>
          <w:rFonts w:ascii="Arial" w:hAnsi="Arial" w:cs="Arial"/>
          <w:sz w:val="20"/>
          <w:szCs w:val="20"/>
        </w:rPr>
        <w:t>člen</w:t>
      </w:r>
    </w:p>
    <w:p w14:paraId="13CB5E59" w14:textId="77777777" w:rsidR="003E240A" w:rsidRPr="00D52CAF" w:rsidRDefault="003E240A" w:rsidP="003E240A">
      <w:pPr>
        <w:spacing w:after="0" w:line="240" w:lineRule="auto"/>
        <w:jc w:val="both"/>
        <w:rPr>
          <w:rFonts w:ascii="Arial" w:hAnsi="Arial" w:cs="Arial"/>
          <w:sz w:val="20"/>
          <w:szCs w:val="20"/>
        </w:rPr>
      </w:pPr>
    </w:p>
    <w:p w14:paraId="7BEF4A41" w14:textId="77777777" w:rsidR="003E240A" w:rsidRPr="00D52CAF" w:rsidRDefault="003E240A" w:rsidP="003E240A">
      <w:pPr>
        <w:spacing w:after="0" w:line="240" w:lineRule="auto"/>
        <w:jc w:val="both"/>
        <w:rPr>
          <w:rFonts w:ascii="Arial" w:hAnsi="Arial" w:cs="Arial"/>
          <w:sz w:val="20"/>
          <w:szCs w:val="20"/>
        </w:rPr>
      </w:pPr>
      <w:r w:rsidRPr="00D52CAF">
        <w:rPr>
          <w:rFonts w:ascii="Arial" w:hAnsi="Arial" w:cs="Arial"/>
          <w:sz w:val="20"/>
          <w:szCs w:val="20"/>
        </w:rPr>
        <w:t xml:space="preserve">Strokovni kader </w:t>
      </w:r>
      <w:r w:rsidR="008D4936" w:rsidRPr="00D52CAF">
        <w:rPr>
          <w:rFonts w:ascii="Arial" w:hAnsi="Arial" w:cs="Arial"/>
          <w:sz w:val="20"/>
          <w:szCs w:val="20"/>
        </w:rPr>
        <w:t>izvajalca</w:t>
      </w:r>
      <w:r w:rsidRPr="00D52CAF">
        <w:rPr>
          <w:rFonts w:ascii="Arial" w:hAnsi="Arial" w:cs="Arial"/>
          <w:sz w:val="20"/>
          <w:szCs w:val="20"/>
        </w:rPr>
        <w:t>:</w:t>
      </w:r>
    </w:p>
    <w:tbl>
      <w:tblPr>
        <w:tblOverlap w:val="never"/>
        <w:tblW w:w="0" w:type="auto"/>
        <w:tblInd w:w="10" w:type="dxa"/>
        <w:tblLayout w:type="fixed"/>
        <w:tblCellMar>
          <w:left w:w="10" w:type="dxa"/>
          <w:right w:w="10" w:type="dxa"/>
        </w:tblCellMar>
        <w:tblLook w:val="0000" w:firstRow="0" w:lastRow="0" w:firstColumn="0" w:lastColumn="0" w:noHBand="0" w:noVBand="0"/>
      </w:tblPr>
      <w:tblGrid>
        <w:gridCol w:w="4208"/>
        <w:gridCol w:w="4151"/>
      </w:tblGrid>
      <w:tr w:rsidR="003E240A" w:rsidRPr="00D52CAF" w14:paraId="470D5A17" w14:textId="77777777" w:rsidTr="003E240A">
        <w:trPr>
          <w:trHeight w:hRule="exact" w:val="580"/>
        </w:trPr>
        <w:tc>
          <w:tcPr>
            <w:tcW w:w="4208" w:type="dxa"/>
            <w:tcBorders>
              <w:top w:val="single" w:sz="4" w:space="0" w:color="auto"/>
              <w:left w:val="single" w:sz="4" w:space="0" w:color="auto"/>
              <w:bottom w:val="single" w:sz="4" w:space="0" w:color="auto"/>
            </w:tcBorders>
            <w:shd w:val="clear" w:color="auto" w:fill="FFFFFF"/>
            <w:vAlign w:val="center"/>
          </w:tcPr>
          <w:p w14:paraId="26009C39" w14:textId="77777777" w:rsidR="003E240A" w:rsidRPr="00D52CAF" w:rsidRDefault="003E240A">
            <w:pPr>
              <w:pStyle w:val="Other0"/>
              <w:shd w:val="clear" w:color="auto" w:fill="auto"/>
              <w:spacing w:after="0" w:line="240" w:lineRule="auto"/>
              <w:rPr>
                <w:rFonts w:ascii="Arial" w:hAnsi="Arial" w:cs="Arial"/>
                <w:sz w:val="20"/>
                <w:szCs w:val="20"/>
              </w:rPr>
            </w:pPr>
            <w:r w:rsidRPr="00D52CAF">
              <w:rPr>
                <w:rFonts w:ascii="Arial" w:eastAsia="Arial Narrow" w:hAnsi="Arial" w:cs="Arial"/>
                <w:color w:val="000000"/>
                <w:sz w:val="20"/>
                <w:szCs w:val="20"/>
                <w:lang w:bidi="sl-SI"/>
              </w:rPr>
              <w:t>Pooblaščeni arhitekt – vodja projekt</w:t>
            </w:r>
            <w:r w:rsidR="00F11B9F" w:rsidRPr="00D52CAF">
              <w:rPr>
                <w:rFonts w:ascii="Arial" w:eastAsia="Arial Narrow" w:hAnsi="Arial" w:cs="Arial"/>
                <w:color w:val="000000"/>
                <w:sz w:val="20"/>
                <w:szCs w:val="20"/>
                <w:lang w:bidi="sl-SI"/>
              </w:rPr>
              <w:t>iranja</w:t>
            </w:r>
          </w:p>
        </w:tc>
        <w:tc>
          <w:tcPr>
            <w:tcW w:w="4151" w:type="dxa"/>
            <w:tcBorders>
              <w:top w:val="single" w:sz="4" w:space="0" w:color="auto"/>
              <w:left w:val="single" w:sz="4" w:space="0" w:color="auto"/>
              <w:bottom w:val="single" w:sz="4" w:space="0" w:color="auto"/>
              <w:right w:val="single" w:sz="4" w:space="0" w:color="auto"/>
            </w:tcBorders>
            <w:shd w:val="clear" w:color="auto" w:fill="FFFFFF"/>
            <w:vAlign w:val="center"/>
          </w:tcPr>
          <w:p w14:paraId="0075ECE2" w14:textId="77777777" w:rsidR="003E240A" w:rsidRPr="00D52CAF" w:rsidRDefault="003E240A" w:rsidP="00BC1417">
            <w:pPr>
              <w:pStyle w:val="Other0"/>
              <w:shd w:val="clear" w:color="auto" w:fill="auto"/>
              <w:spacing w:after="0" w:line="240" w:lineRule="auto"/>
              <w:rPr>
                <w:rFonts w:ascii="Arial" w:hAnsi="Arial" w:cs="Arial"/>
                <w:sz w:val="20"/>
                <w:szCs w:val="20"/>
              </w:rPr>
            </w:pPr>
          </w:p>
        </w:tc>
      </w:tr>
      <w:tr w:rsidR="003613AA" w:rsidRPr="00D52CAF" w14:paraId="27877D91" w14:textId="77777777" w:rsidTr="003E240A">
        <w:trPr>
          <w:trHeight w:hRule="exact" w:val="580"/>
        </w:trPr>
        <w:tc>
          <w:tcPr>
            <w:tcW w:w="4208" w:type="dxa"/>
            <w:tcBorders>
              <w:top w:val="single" w:sz="4" w:space="0" w:color="auto"/>
              <w:left w:val="single" w:sz="4" w:space="0" w:color="auto"/>
              <w:bottom w:val="single" w:sz="4" w:space="0" w:color="auto"/>
            </w:tcBorders>
            <w:shd w:val="clear" w:color="auto" w:fill="FFFFFF"/>
            <w:vAlign w:val="center"/>
          </w:tcPr>
          <w:p w14:paraId="664602D7" w14:textId="77777777" w:rsidR="003613AA" w:rsidRPr="00D52CAF" w:rsidRDefault="003613AA" w:rsidP="003613AA">
            <w:pPr>
              <w:pStyle w:val="Other0"/>
              <w:shd w:val="clear" w:color="auto" w:fill="auto"/>
              <w:spacing w:after="0" w:line="240" w:lineRule="auto"/>
              <w:rPr>
                <w:rFonts w:ascii="Arial" w:eastAsia="Arial Narrow" w:hAnsi="Arial" w:cs="Arial"/>
                <w:color w:val="000000"/>
                <w:sz w:val="20"/>
                <w:szCs w:val="20"/>
                <w:lang w:bidi="sl-SI"/>
              </w:rPr>
            </w:pPr>
            <w:r w:rsidRPr="00D52CAF">
              <w:rPr>
                <w:rFonts w:ascii="Arial" w:eastAsia="Arial Narrow" w:hAnsi="Arial" w:cs="Arial"/>
                <w:color w:val="000000"/>
                <w:sz w:val="20"/>
                <w:szCs w:val="20"/>
                <w:lang w:bidi="sl-SI"/>
              </w:rPr>
              <w:t xml:space="preserve">Pooblaščeni arhitekt </w:t>
            </w:r>
          </w:p>
        </w:tc>
        <w:tc>
          <w:tcPr>
            <w:tcW w:w="4151" w:type="dxa"/>
            <w:tcBorders>
              <w:top w:val="single" w:sz="4" w:space="0" w:color="auto"/>
              <w:left w:val="single" w:sz="4" w:space="0" w:color="auto"/>
              <w:bottom w:val="single" w:sz="4" w:space="0" w:color="auto"/>
              <w:right w:val="single" w:sz="4" w:space="0" w:color="auto"/>
            </w:tcBorders>
            <w:shd w:val="clear" w:color="auto" w:fill="FFFFFF"/>
            <w:vAlign w:val="center"/>
          </w:tcPr>
          <w:p w14:paraId="26E7D949" w14:textId="77777777" w:rsidR="003613AA" w:rsidRPr="00D52CAF" w:rsidRDefault="003613AA" w:rsidP="00BC1417">
            <w:pPr>
              <w:pStyle w:val="Other0"/>
              <w:shd w:val="clear" w:color="auto" w:fill="auto"/>
              <w:spacing w:after="0" w:line="240" w:lineRule="auto"/>
              <w:rPr>
                <w:rFonts w:ascii="Arial" w:hAnsi="Arial" w:cs="Arial"/>
                <w:sz w:val="20"/>
                <w:szCs w:val="20"/>
              </w:rPr>
            </w:pPr>
          </w:p>
        </w:tc>
      </w:tr>
      <w:tr w:rsidR="003E240A" w:rsidRPr="00D52CAF" w14:paraId="69B5ECF2" w14:textId="77777777" w:rsidTr="003E240A">
        <w:trPr>
          <w:trHeight w:hRule="exact" w:val="580"/>
        </w:trPr>
        <w:tc>
          <w:tcPr>
            <w:tcW w:w="4208" w:type="dxa"/>
            <w:tcBorders>
              <w:top w:val="single" w:sz="4" w:space="0" w:color="auto"/>
              <w:left w:val="single" w:sz="4" w:space="0" w:color="auto"/>
              <w:bottom w:val="single" w:sz="4" w:space="0" w:color="auto"/>
            </w:tcBorders>
            <w:shd w:val="clear" w:color="auto" w:fill="FFFFFF"/>
            <w:vAlign w:val="center"/>
          </w:tcPr>
          <w:p w14:paraId="13E8F86C" w14:textId="77777777" w:rsidR="003E240A" w:rsidRPr="00D52CAF" w:rsidRDefault="003E240A" w:rsidP="00BC1417">
            <w:pPr>
              <w:pStyle w:val="Other0"/>
              <w:shd w:val="clear" w:color="auto" w:fill="auto"/>
              <w:spacing w:after="0" w:line="240" w:lineRule="auto"/>
              <w:rPr>
                <w:rFonts w:ascii="Arial" w:eastAsia="Arial Narrow" w:hAnsi="Arial" w:cs="Arial"/>
                <w:color w:val="000000"/>
                <w:sz w:val="20"/>
                <w:szCs w:val="20"/>
                <w:lang w:bidi="sl-SI"/>
              </w:rPr>
            </w:pPr>
            <w:r w:rsidRPr="00D52CAF">
              <w:rPr>
                <w:rFonts w:ascii="Arial" w:eastAsia="Arial Narrow" w:hAnsi="Arial" w:cs="Arial"/>
                <w:color w:val="000000"/>
                <w:sz w:val="20"/>
                <w:szCs w:val="20"/>
                <w:lang w:bidi="sl-SI"/>
              </w:rPr>
              <w:t>Pooblaščeni inženir gradbeništva</w:t>
            </w:r>
          </w:p>
        </w:tc>
        <w:tc>
          <w:tcPr>
            <w:tcW w:w="4151" w:type="dxa"/>
            <w:tcBorders>
              <w:top w:val="single" w:sz="4" w:space="0" w:color="auto"/>
              <w:left w:val="single" w:sz="4" w:space="0" w:color="auto"/>
              <w:bottom w:val="single" w:sz="4" w:space="0" w:color="auto"/>
              <w:right w:val="single" w:sz="4" w:space="0" w:color="auto"/>
            </w:tcBorders>
            <w:shd w:val="clear" w:color="auto" w:fill="FFFFFF"/>
            <w:vAlign w:val="center"/>
          </w:tcPr>
          <w:p w14:paraId="6B8F0B6B" w14:textId="77777777" w:rsidR="003E240A" w:rsidRPr="00D52CAF" w:rsidRDefault="003E240A" w:rsidP="00BC1417">
            <w:pPr>
              <w:pStyle w:val="Other0"/>
              <w:shd w:val="clear" w:color="auto" w:fill="auto"/>
              <w:spacing w:after="0" w:line="240" w:lineRule="auto"/>
              <w:rPr>
                <w:rFonts w:ascii="Arial" w:hAnsi="Arial" w:cs="Arial"/>
                <w:sz w:val="20"/>
                <w:szCs w:val="20"/>
              </w:rPr>
            </w:pPr>
          </w:p>
        </w:tc>
      </w:tr>
      <w:tr w:rsidR="00AF584E" w:rsidRPr="00D52CAF" w14:paraId="6D103C76" w14:textId="77777777" w:rsidTr="003E240A">
        <w:trPr>
          <w:trHeight w:hRule="exact" w:val="580"/>
        </w:trPr>
        <w:tc>
          <w:tcPr>
            <w:tcW w:w="4208" w:type="dxa"/>
            <w:tcBorders>
              <w:top w:val="single" w:sz="4" w:space="0" w:color="auto"/>
              <w:left w:val="single" w:sz="4" w:space="0" w:color="auto"/>
              <w:bottom w:val="single" w:sz="4" w:space="0" w:color="auto"/>
            </w:tcBorders>
            <w:shd w:val="clear" w:color="auto" w:fill="FFFFFF"/>
            <w:vAlign w:val="center"/>
          </w:tcPr>
          <w:p w14:paraId="03500178" w14:textId="77777777" w:rsidR="00AF584E" w:rsidRPr="00D52CAF" w:rsidRDefault="00AF584E" w:rsidP="00BC1417">
            <w:pPr>
              <w:pStyle w:val="Other0"/>
              <w:shd w:val="clear" w:color="auto" w:fill="auto"/>
              <w:spacing w:after="0" w:line="240" w:lineRule="auto"/>
              <w:rPr>
                <w:rFonts w:ascii="Arial" w:eastAsia="Arial Narrow" w:hAnsi="Arial" w:cs="Arial"/>
                <w:color w:val="000000"/>
                <w:sz w:val="20"/>
                <w:szCs w:val="20"/>
                <w:lang w:bidi="sl-SI"/>
              </w:rPr>
            </w:pPr>
            <w:r w:rsidRPr="00D52CAF">
              <w:rPr>
                <w:rFonts w:ascii="Arial" w:eastAsia="Arial Narrow" w:hAnsi="Arial" w:cs="Arial"/>
                <w:color w:val="000000"/>
                <w:sz w:val="20"/>
                <w:szCs w:val="20"/>
                <w:lang w:bidi="sl-SI"/>
              </w:rPr>
              <w:t>Pooblaščeni inženir strojništva</w:t>
            </w:r>
          </w:p>
        </w:tc>
        <w:tc>
          <w:tcPr>
            <w:tcW w:w="4151" w:type="dxa"/>
            <w:tcBorders>
              <w:top w:val="single" w:sz="4" w:space="0" w:color="auto"/>
              <w:left w:val="single" w:sz="4" w:space="0" w:color="auto"/>
              <w:bottom w:val="single" w:sz="4" w:space="0" w:color="auto"/>
              <w:right w:val="single" w:sz="4" w:space="0" w:color="auto"/>
            </w:tcBorders>
            <w:shd w:val="clear" w:color="auto" w:fill="FFFFFF"/>
            <w:vAlign w:val="center"/>
          </w:tcPr>
          <w:p w14:paraId="2F550E3E" w14:textId="77777777" w:rsidR="00AF584E" w:rsidRPr="00D52CAF" w:rsidRDefault="00AF584E" w:rsidP="00BC1417">
            <w:pPr>
              <w:pStyle w:val="Other0"/>
              <w:shd w:val="clear" w:color="auto" w:fill="auto"/>
              <w:spacing w:after="0" w:line="240" w:lineRule="auto"/>
              <w:rPr>
                <w:rFonts w:ascii="Arial" w:hAnsi="Arial" w:cs="Arial"/>
                <w:sz w:val="20"/>
                <w:szCs w:val="20"/>
              </w:rPr>
            </w:pPr>
          </w:p>
        </w:tc>
      </w:tr>
      <w:tr w:rsidR="00AF584E" w:rsidRPr="00D52CAF" w14:paraId="368AA966" w14:textId="77777777" w:rsidTr="003E240A">
        <w:trPr>
          <w:trHeight w:hRule="exact" w:val="580"/>
        </w:trPr>
        <w:tc>
          <w:tcPr>
            <w:tcW w:w="4208" w:type="dxa"/>
            <w:tcBorders>
              <w:top w:val="single" w:sz="4" w:space="0" w:color="auto"/>
              <w:left w:val="single" w:sz="4" w:space="0" w:color="auto"/>
              <w:bottom w:val="single" w:sz="4" w:space="0" w:color="auto"/>
            </w:tcBorders>
            <w:shd w:val="clear" w:color="auto" w:fill="FFFFFF"/>
            <w:vAlign w:val="center"/>
          </w:tcPr>
          <w:p w14:paraId="22EC66D7" w14:textId="77777777" w:rsidR="00AF584E" w:rsidRPr="00D52CAF" w:rsidRDefault="00AF584E" w:rsidP="00AF584E">
            <w:pPr>
              <w:pStyle w:val="Other0"/>
              <w:shd w:val="clear" w:color="auto" w:fill="auto"/>
              <w:spacing w:after="0" w:line="240" w:lineRule="auto"/>
              <w:rPr>
                <w:rFonts w:ascii="Arial" w:eastAsia="Arial Narrow" w:hAnsi="Arial" w:cs="Arial"/>
                <w:color w:val="000000"/>
                <w:sz w:val="20"/>
                <w:szCs w:val="20"/>
                <w:lang w:bidi="sl-SI"/>
              </w:rPr>
            </w:pPr>
            <w:r w:rsidRPr="00D52CAF">
              <w:rPr>
                <w:rFonts w:ascii="Arial" w:eastAsia="Arial Narrow" w:hAnsi="Arial" w:cs="Arial"/>
                <w:color w:val="000000"/>
                <w:sz w:val="20"/>
                <w:szCs w:val="20"/>
                <w:lang w:bidi="sl-SI"/>
              </w:rPr>
              <w:t>Pooblaščeni inženir elektrotehnike</w:t>
            </w:r>
          </w:p>
        </w:tc>
        <w:tc>
          <w:tcPr>
            <w:tcW w:w="4151" w:type="dxa"/>
            <w:tcBorders>
              <w:top w:val="single" w:sz="4" w:space="0" w:color="auto"/>
              <w:left w:val="single" w:sz="4" w:space="0" w:color="auto"/>
              <w:bottom w:val="single" w:sz="4" w:space="0" w:color="auto"/>
              <w:right w:val="single" w:sz="4" w:space="0" w:color="auto"/>
            </w:tcBorders>
            <w:shd w:val="clear" w:color="auto" w:fill="FFFFFF"/>
            <w:vAlign w:val="center"/>
          </w:tcPr>
          <w:p w14:paraId="62321634" w14:textId="77777777" w:rsidR="00AF584E" w:rsidRPr="00D52CAF" w:rsidRDefault="00AF584E" w:rsidP="00BC1417">
            <w:pPr>
              <w:pStyle w:val="Other0"/>
              <w:shd w:val="clear" w:color="auto" w:fill="auto"/>
              <w:spacing w:after="0" w:line="240" w:lineRule="auto"/>
              <w:rPr>
                <w:rFonts w:ascii="Arial" w:hAnsi="Arial" w:cs="Arial"/>
                <w:sz w:val="20"/>
                <w:szCs w:val="20"/>
              </w:rPr>
            </w:pPr>
          </w:p>
        </w:tc>
      </w:tr>
      <w:tr w:rsidR="00B52337" w:rsidRPr="00D52CAF" w14:paraId="3FAD634D" w14:textId="77777777" w:rsidTr="003E240A">
        <w:trPr>
          <w:trHeight w:hRule="exact" w:val="580"/>
        </w:trPr>
        <w:tc>
          <w:tcPr>
            <w:tcW w:w="4208" w:type="dxa"/>
            <w:tcBorders>
              <w:top w:val="single" w:sz="4" w:space="0" w:color="auto"/>
              <w:left w:val="single" w:sz="4" w:space="0" w:color="auto"/>
              <w:bottom w:val="single" w:sz="4" w:space="0" w:color="auto"/>
            </w:tcBorders>
            <w:shd w:val="clear" w:color="auto" w:fill="FFFFFF"/>
            <w:vAlign w:val="center"/>
          </w:tcPr>
          <w:p w14:paraId="0091861A" w14:textId="77777777" w:rsidR="00B52337" w:rsidRPr="00D52CAF" w:rsidRDefault="00B52337" w:rsidP="00BC1417">
            <w:pPr>
              <w:pStyle w:val="Other0"/>
              <w:shd w:val="clear" w:color="auto" w:fill="auto"/>
              <w:spacing w:after="0" w:line="240" w:lineRule="auto"/>
              <w:rPr>
                <w:rFonts w:ascii="Arial" w:eastAsia="Arial Narrow" w:hAnsi="Arial" w:cs="Arial"/>
                <w:color w:val="000000"/>
                <w:sz w:val="20"/>
                <w:szCs w:val="20"/>
                <w:lang w:bidi="sl-SI"/>
              </w:rPr>
            </w:pPr>
            <w:r w:rsidRPr="00D52CAF">
              <w:rPr>
                <w:rFonts w:ascii="Arial" w:eastAsia="Arial Narrow" w:hAnsi="Arial" w:cs="Arial"/>
                <w:color w:val="000000"/>
                <w:sz w:val="20"/>
                <w:szCs w:val="20"/>
                <w:lang w:bidi="sl-SI"/>
              </w:rPr>
              <w:t>BIM koordinator</w:t>
            </w:r>
          </w:p>
        </w:tc>
        <w:tc>
          <w:tcPr>
            <w:tcW w:w="4151" w:type="dxa"/>
            <w:tcBorders>
              <w:top w:val="single" w:sz="4" w:space="0" w:color="auto"/>
              <w:left w:val="single" w:sz="4" w:space="0" w:color="auto"/>
              <w:bottom w:val="single" w:sz="4" w:space="0" w:color="auto"/>
              <w:right w:val="single" w:sz="4" w:space="0" w:color="auto"/>
            </w:tcBorders>
            <w:shd w:val="clear" w:color="auto" w:fill="FFFFFF"/>
            <w:vAlign w:val="center"/>
          </w:tcPr>
          <w:p w14:paraId="69D230F7" w14:textId="77777777" w:rsidR="00B52337" w:rsidRPr="00D52CAF" w:rsidRDefault="00B52337" w:rsidP="00BC1417">
            <w:pPr>
              <w:pStyle w:val="Other0"/>
              <w:shd w:val="clear" w:color="auto" w:fill="auto"/>
              <w:spacing w:after="0" w:line="240" w:lineRule="auto"/>
              <w:rPr>
                <w:rFonts w:ascii="Arial" w:hAnsi="Arial" w:cs="Arial"/>
                <w:sz w:val="20"/>
                <w:szCs w:val="20"/>
              </w:rPr>
            </w:pPr>
          </w:p>
        </w:tc>
      </w:tr>
    </w:tbl>
    <w:p w14:paraId="79C751AB" w14:textId="77777777" w:rsidR="003E240A" w:rsidRPr="00D52CAF" w:rsidRDefault="003E240A" w:rsidP="00FB6AC2">
      <w:pPr>
        <w:pStyle w:val="Telobesedila"/>
        <w:rPr>
          <w:sz w:val="20"/>
          <w:szCs w:val="20"/>
        </w:rPr>
      </w:pPr>
    </w:p>
    <w:p w14:paraId="6E94FF02" w14:textId="77777777" w:rsidR="003E240A" w:rsidRPr="00D52CAF" w:rsidRDefault="003E240A" w:rsidP="00FB6AC2">
      <w:pPr>
        <w:pStyle w:val="Telobesedila"/>
        <w:rPr>
          <w:sz w:val="20"/>
          <w:szCs w:val="20"/>
        </w:rPr>
      </w:pPr>
      <w:r w:rsidRPr="00D52CAF">
        <w:rPr>
          <w:sz w:val="20"/>
          <w:szCs w:val="20"/>
        </w:rPr>
        <w:lastRenderedPageBreak/>
        <w:t xml:space="preserve">Strokovni kader mora poklicne naloge opravljati v eni od predpisanih oblik v okviru </w:t>
      </w:r>
      <w:r w:rsidR="00B52337" w:rsidRPr="00D52CAF">
        <w:rPr>
          <w:sz w:val="20"/>
          <w:szCs w:val="20"/>
        </w:rPr>
        <w:t xml:space="preserve">projektanta </w:t>
      </w:r>
      <w:r w:rsidRPr="00D52CAF">
        <w:rPr>
          <w:sz w:val="20"/>
          <w:szCs w:val="20"/>
        </w:rPr>
        <w:t>(5. in 14. člen ZAID) oziroma mora v postopku javnega naročila nastopati v okviru skupne ponudbe ali kot podizvajalec izvajalca.</w:t>
      </w:r>
    </w:p>
    <w:p w14:paraId="6507F386" w14:textId="77777777" w:rsidR="0063624B" w:rsidRPr="00D52CAF" w:rsidRDefault="0063624B" w:rsidP="003E240A">
      <w:pPr>
        <w:spacing w:after="0" w:line="240" w:lineRule="auto"/>
        <w:jc w:val="both"/>
        <w:rPr>
          <w:rFonts w:ascii="Arial" w:hAnsi="Arial" w:cs="Arial"/>
          <w:sz w:val="20"/>
          <w:szCs w:val="20"/>
        </w:rPr>
      </w:pPr>
    </w:p>
    <w:p w14:paraId="7D1648FF" w14:textId="77777777" w:rsidR="003E240A" w:rsidRPr="00D52CAF" w:rsidRDefault="003E240A" w:rsidP="003E240A">
      <w:pPr>
        <w:spacing w:after="0" w:line="240" w:lineRule="auto"/>
        <w:jc w:val="center"/>
        <w:rPr>
          <w:rFonts w:ascii="Arial" w:hAnsi="Arial" w:cs="Arial"/>
          <w:sz w:val="20"/>
          <w:szCs w:val="20"/>
        </w:rPr>
      </w:pPr>
      <w:r w:rsidRPr="00D52CAF">
        <w:rPr>
          <w:rFonts w:ascii="Arial" w:hAnsi="Arial" w:cs="Arial"/>
          <w:sz w:val="20"/>
          <w:szCs w:val="20"/>
        </w:rPr>
        <w:t>PODIZVAJALCI</w:t>
      </w:r>
    </w:p>
    <w:p w14:paraId="5AFB5F5D" w14:textId="77777777" w:rsidR="003E240A" w:rsidRPr="00D52CAF" w:rsidRDefault="0063624B" w:rsidP="00F9040C">
      <w:pPr>
        <w:pStyle w:val="Odstavekseznama"/>
        <w:numPr>
          <w:ilvl w:val="0"/>
          <w:numId w:val="35"/>
        </w:numPr>
        <w:spacing w:after="0" w:line="276" w:lineRule="auto"/>
        <w:jc w:val="center"/>
        <w:rPr>
          <w:rFonts w:ascii="Arial" w:hAnsi="Arial" w:cs="Arial"/>
          <w:sz w:val="20"/>
          <w:szCs w:val="20"/>
        </w:rPr>
      </w:pPr>
      <w:r w:rsidRPr="00D52CAF">
        <w:rPr>
          <w:rFonts w:ascii="Arial" w:hAnsi="Arial" w:cs="Arial"/>
          <w:sz w:val="20"/>
          <w:szCs w:val="20"/>
        </w:rPr>
        <w:t>č</w:t>
      </w:r>
      <w:r w:rsidR="003E240A" w:rsidRPr="00D52CAF">
        <w:rPr>
          <w:rFonts w:ascii="Arial" w:hAnsi="Arial" w:cs="Arial"/>
          <w:sz w:val="20"/>
          <w:szCs w:val="20"/>
        </w:rPr>
        <w:t>len</w:t>
      </w:r>
    </w:p>
    <w:p w14:paraId="78864F05" w14:textId="77777777" w:rsidR="0063624B" w:rsidRPr="00D52CAF" w:rsidRDefault="0063624B" w:rsidP="0063624B">
      <w:pPr>
        <w:spacing w:after="0" w:line="276" w:lineRule="auto"/>
        <w:jc w:val="center"/>
        <w:rPr>
          <w:rFonts w:ascii="Arial" w:hAnsi="Arial" w:cs="Arial"/>
          <w:sz w:val="20"/>
          <w:szCs w:val="20"/>
        </w:rPr>
      </w:pPr>
    </w:p>
    <w:p w14:paraId="539263A8" w14:textId="77777777" w:rsidR="003E240A" w:rsidRPr="00D52CAF" w:rsidRDefault="003E240A" w:rsidP="003E240A">
      <w:pPr>
        <w:spacing w:after="0" w:line="240" w:lineRule="auto"/>
        <w:jc w:val="center"/>
        <w:rPr>
          <w:rFonts w:ascii="Arial" w:hAnsi="Arial" w:cs="Arial"/>
          <w:sz w:val="20"/>
          <w:szCs w:val="20"/>
        </w:rPr>
      </w:pPr>
      <w:r w:rsidRPr="00D52CAF">
        <w:rPr>
          <w:rFonts w:ascii="Arial" w:hAnsi="Arial" w:cs="Arial"/>
          <w:sz w:val="20"/>
          <w:szCs w:val="20"/>
        </w:rPr>
        <w:t xml:space="preserve"> (v primeru nastopa s</w:t>
      </w:r>
      <w:r w:rsidR="0063624B" w:rsidRPr="00D52CAF">
        <w:rPr>
          <w:rFonts w:ascii="Arial" w:hAnsi="Arial" w:cs="Arial"/>
          <w:sz w:val="20"/>
          <w:szCs w:val="20"/>
        </w:rPr>
        <w:t xml:space="preserve"> </w:t>
      </w:r>
      <w:r w:rsidRPr="00D52CAF">
        <w:rPr>
          <w:rFonts w:ascii="Arial" w:hAnsi="Arial" w:cs="Arial"/>
          <w:sz w:val="20"/>
          <w:szCs w:val="20"/>
        </w:rPr>
        <w:t>podizvajalci)</w:t>
      </w:r>
    </w:p>
    <w:p w14:paraId="32061327" w14:textId="77777777" w:rsidR="003E240A" w:rsidRPr="00D52CAF" w:rsidRDefault="003E240A" w:rsidP="003E240A">
      <w:pPr>
        <w:spacing w:after="0" w:line="240" w:lineRule="auto"/>
        <w:jc w:val="center"/>
        <w:rPr>
          <w:rFonts w:ascii="Arial" w:hAnsi="Arial" w:cs="Arial"/>
          <w:color w:val="0070C0"/>
          <w:sz w:val="20"/>
          <w:szCs w:val="20"/>
        </w:rPr>
      </w:pPr>
    </w:p>
    <w:p w14:paraId="2E1980F5" w14:textId="77777777" w:rsidR="003E240A" w:rsidRPr="00D52CAF" w:rsidRDefault="003E240A" w:rsidP="003E240A">
      <w:pPr>
        <w:spacing w:line="240" w:lineRule="auto"/>
        <w:jc w:val="both"/>
        <w:rPr>
          <w:rFonts w:ascii="Arial" w:hAnsi="Arial" w:cs="Arial"/>
          <w:sz w:val="20"/>
          <w:szCs w:val="20"/>
        </w:rPr>
      </w:pPr>
      <w:r w:rsidRPr="00D52CAF">
        <w:rPr>
          <w:rFonts w:ascii="Arial" w:hAnsi="Arial" w:cs="Arial"/>
          <w:sz w:val="20"/>
          <w:szCs w:val="20"/>
        </w:rPr>
        <w:t xml:space="preserve">V primeru, da podizvajalec v skladu in na način, določen v drugem in tretjem odstavku 94. člena ZJN-3, zahteva neposredno plačilo, se šteje, da je neposredno plačilo podizvajalcu obvezno v skladu z ZJN-3 in obveznost zavezuje naročnika in </w:t>
      </w:r>
      <w:r w:rsidR="005D27FB" w:rsidRPr="00D52CAF">
        <w:rPr>
          <w:rFonts w:ascii="Arial" w:hAnsi="Arial" w:cs="Arial"/>
          <w:sz w:val="20"/>
          <w:szCs w:val="20"/>
        </w:rPr>
        <w:t>izvajalc</w:t>
      </w:r>
      <w:r w:rsidRPr="00D52CAF">
        <w:rPr>
          <w:rFonts w:ascii="Arial" w:hAnsi="Arial" w:cs="Arial"/>
          <w:sz w:val="20"/>
          <w:szCs w:val="20"/>
        </w:rPr>
        <w:t xml:space="preserve">a. </w:t>
      </w:r>
    </w:p>
    <w:p w14:paraId="2374FCEA" w14:textId="77777777" w:rsidR="003E240A" w:rsidRPr="00D52CAF" w:rsidRDefault="003E240A" w:rsidP="003E240A">
      <w:pPr>
        <w:spacing w:line="240" w:lineRule="auto"/>
        <w:jc w:val="both"/>
        <w:rPr>
          <w:rFonts w:ascii="Arial" w:hAnsi="Arial" w:cs="Arial"/>
          <w:sz w:val="20"/>
          <w:szCs w:val="20"/>
        </w:rPr>
      </w:pPr>
      <w:r w:rsidRPr="00D52CAF">
        <w:rPr>
          <w:rFonts w:ascii="Arial" w:hAnsi="Arial" w:cs="Arial"/>
          <w:sz w:val="20"/>
          <w:szCs w:val="20"/>
        </w:rPr>
        <w:t xml:space="preserve">Kadar </w:t>
      </w:r>
      <w:r w:rsidR="005D27FB" w:rsidRPr="00D52CAF">
        <w:rPr>
          <w:rFonts w:ascii="Arial" w:hAnsi="Arial" w:cs="Arial"/>
          <w:sz w:val="20"/>
          <w:szCs w:val="20"/>
        </w:rPr>
        <w:t>izvajalec</w:t>
      </w:r>
      <w:r w:rsidRPr="00D52CAF">
        <w:rPr>
          <w:rFonts w:ascii="Arial" w:hAnsi="Arial" w:cs="Arial"/>
          <w:sz w:val="20"/>
          <w:szCs w:val="20"/>
        </w:rPr>
        <w:t xml:space="preserve"> izvaja javno naročilo s podizvajalcem, ki zahteva neposredno plačilo, mora v skladu s 94. členom ZJN-3:</w:t>
      </w:r>
    </w:p>
    <w:p w14:paraId="5A17628A" w14:textId="77777777" w:rsidR="003E240A" w:rsidRPr="00D52CAF" w:rsidRDefault="003E240A" w:rsidP="00F9040C">
      <w:pPr>
        <w:numPr>
          <w:ilvl w:val="0"/>
          <w:numId w:val="34"/>
        </w:numPr>
        <w:spacing w:after="0" w:line="240" w:lineRule="auto"/>
        <w:ind w:left="284" w:hanging="284"/>
        <w:contextualSpacing/>
        <w:jc w:val="both"/>
        <w:rPr>
          <w:rFonts w:ascii="Arial" w:hAnsi="Arial" w:cs="Arial"/>
          <w:sz w:val="20"/>
          <w:szCs w:val="20"/>
        </w:rPr>
      </w:pPr>
      <w:r w:rsidRPr="00D52CAF">
        <w:rPr>
          <w:rFonts w:ascii="Arial" w:hAnsi="Arial" w:cs="Arial"/>
          <w:sz w:val="20"/>
          <w:szCs w:val="20"/>
        </w:rPr>
        <w:t xml:space="preserve">pooblastiti naročnika, da na podlagi potrjenega računa s strani </w:t>
      </w:r>
      <w:r w:rsidR="008D4936" w:rsidRPr="00D52CAF">
        <w:rPr>
          <w:rFonts w:ascii="Arial" w:hAnsi="Arial" w:cs="Arial"/>
          <w:sz w:val="20"/>
          <w:szCs w:val="20"/>
        </w:rPr>
        <w:t>izvajalca</w:t>
      </w:r>
      <w:r w:rsidRPr="00D52CAF">
        <w:rPr>
          <w:rFonts w:ascii="Arial" w:hAnsi="Arial" w:cs="Arial"/>
          <w:sz w:val="20"/>
          <w:szCs w:val="20"/>
        </w:rPr>
        <w:t xml:space="preserve"> neposredno plačuje podizvajalcu,</w:t>
      </w:r>
    </w:p>
    <w:p w14:paraId="4E2C378D" w14:textId="77777777" w:rsidR="003E240A" w:rsidRPr="00D52CAF" w:rsidRDefault="003E240A" w:rsidP="00F9040C">
      <w:pPr>
        <w:numPr>
          <w:ilvl w:val="0"/>
          <w:numId w:val="34"/>
        </w:numPr>
        <w:spacing w:after="0" w:line="240" w:lineRule="auto"/>
        <w:ind w:left="284" w:hanging="284"/>
        <w:contextualSpacing/>
        <w:jc w:val="both"/>
        <w:rPr>
          <w:rFonts w:ascii="Arial" w:hAnsi="Arial" w:cs="Arial"/>
          <w:sz w:val="20"/>
          <w:szCs w:val="20"/>
        </w:rPr>
      </w:pPr>
      <w:r w:rsidRPr="00D52CAF">
        <w:rPr>
          <w:rFonts w:ascii="Arial" w:hAnsi="Arial" w:cs="Arial"/>
          <w:sz w:val="20"/>
          <w:szCs w:val="20"/>
        </w:rPr>
        <w:t xml:space="preserve">predložiti soglasje podizvajalca, na podlagi katerega naročnik namesto </w:t>
      </w:r>
      <w:r w:rsidR="005D27FB" w:rsidRPr="00D52CAF">
        <w:rPr>
          <w:rFonts w:ascii="Arial" w:hAnsi="Arial" w:cs="Arial"/>
          <w:sz w:val="20"/>
          <w:szCs w:val="20"/>
        </w:rPr>
        <w:t>izvajalc</w:t>
      </w:r>
      <w:r w:rsidRPr="00D52CAF">
        <w:rPr>
          <w:rFonts w:ascii="Arial" w:hAnsi="Arial" w:cs="Arial"/>
          <w:sz w:val="20"/>
          <w:szCs w:val="20"/>
        </w:rPr>
        <w:t xml:space="preserve">a poravna podizvajalčevo terjatev do </w:t>
      </w:r>
      <w:r w:rsidR="005D27FB" w:rsidRPr="00D52CAF">
        <w:rPr>
          <w:rFonts w:ascii="Arial" w:hAnsi="Arial" w:cs="Arial"/>
          <w:sz w:val="20"/>
          <w:szCs w:val="20"/>
        </w:rPr>
        <w:t>izvajalc</w:t>
      </w:r>
      <w:r w:rsidRPr="00D52CAF">
        <w:rPr>
          <w:rFonts w:ascii="Arial" w:hAnsi="Arial" w:cs="Arial"/>
          <w:sz w:val="20"/>
          <w:szCs w:val="20"/>
        </w:rPr>
        <w:t>a,</w:t>
      </w:r>
    </w:p>
    <w:p w14:paraId="115BF9E3" w14:textId="77777777" w:rsidR="003E240A" w:rsidRPr="00D52CAF" w:rsidRDefault="003E240A" w:rsidP="00F9040C">
      <w:pPr>
        <w:numPr>
          <w:ilvl w:val="0"/>
          <w:numId w:val="34"/>
        </w:numPr>
        <w:spacing w:after="0" w:line="240" w:lineRule="auto"/>
        <w:ind w:left="284" w:hanging="284"/>
        <w:contextualSpacing/>
        <w:jc w:val="both"/>
        <w:rPr>
          <w:rFonts w:ascii="Arial" w:hAnsi="Arial" w:cs="Arial"/>
          <w:sz w:val="20"/>
          <w:szCs w:val="20"/>
        </w:rPr>
      </w:pPr>
      <w:r w:rsidRPr="00D52CAF">
        <w:rPr>
          <w:rFonts w:ascii="Arial" w:hAnsi="Arial" w:cs="Arial"/>
          <w:sz w:val="20"/>
          <w:szCs w:val="20"/>
        </w:rPr>
        <w:t>svojemu računu priložiti račun podizvajalca, ki ga je predhodno potrdil.</w:t>
      </w:r>
    </w:p>
    <w:p w14:paraId="108E2EE4" w14:textId="77777777" w:rsidR="003613AA" w:rsidRPr="00D52CAF" w:rsidRDefault="003613AA" w:rsidP="003E240A">
      <w:pPr>
        <w:spacing w:line="240" w:lineRule="auto"/>
        <w:jc w:val="both"/>
        <w:rPr>
          <w:rFonts w:ascii="Arial" w:hAnsi="Arial" w:cs="Arial"/>
          <w:sz w:val="20"/>
          <w:szCs w:val="20"/>
        </w:rPr>
      </w:pPr>
    </w:p>
    <w:p w14:paraId="39A9A7DC" w14:textId="77777777" w:rsidR="003E240A" w:rsidRPr="00D52CAF" w:rsidRDefault="003E240A" w:rsidP="003E240A">
      <w:pPr>
        <w:spacing w:line="240" w:lineRule="auto"/>
        <w:jc w:val="both"/>
        <w:rPr>
          <w:rFonts w:ascii="Arial" w:hAnsi="Arial" w:cs="Arial"/>
          <w:sz w:val="20"/>
          <w:szCs w:val="20"/>
        </w:rPr>
      </w:pPr>
      <w:r w:rsidRPr="00D52CAF">
        <w:rPr>
          <w:rFonts w:ascii="Arial" w:hAnsi="Arial" w:cs="Arial"/>
          <w:sz w:val="20"/>
          <w:szCs w:val="20"/>
        </w:rPr>
        <w:t xml:space="preserve">Naročnik bo potrjene račune podizvajalcev poravnal neposredno podizvajalcem na način in v roku kot je dogovorjeno za plačilo </w:t>
      </w:r>
      <w:r w:rsidR="005D27FB" w:rsidRPr="00D52CAF">
        <w:rPr>
          <w:rFonts w:ascii="Arial" w:hAnsi="Arial" w:cs="Arial"/>
          <w:sz w:val="20"/>
          <w:szCs w:val="20"/>
        </w:rPr>
        <w:t>izvajalc</w:t>
      </w:r>
      <w:r w:rsidRPr="00D52CAF">
        <w:rPr>
          <w:rFonts w:ascii="Arial" w:hAnsi="Arial" w:cs="Arial"/>
          <w:sz w:val="20"/>
          <w:szCs w:val="20"/>
        </w:rPr>
        <w:t xml:space="preserve">u . </w:t>
      </w:r>
    </w:p>
    <w:p w14:paraId="3C998441" w14:textId="77777777" w:rsidR="003E240A" w:rsidRPr="00D52CAF" w:rsidRDefault="005D27FB" w:rsidP="003E240A">
      <w:pPr>
        <w:keepNext/>
        <w:keepLines/>
        <w:tabs>
          <w:tab w:val="left" w:pos="720"/>
        </w:tabs>
        <w:spacing w:line="240" w:lineRule="auto"/>
        <w:jc w:val="both"/>
        <w:rPr>
          <w:rFonts w:ascii="Arial" w:hAnsi="Arial" w:cs="Arial"/>
          <w:sz w:val="20"/>
          <w:szCs w:val="20"/>
        </w:rPr>
      </w:pPr>
      <w:r w:rsidRPr="00D52CAF">
        <w:rPr>
          <w:rFonts w:ascii="Arial" w:hAnsi="Arial" w:cs="Arial"/>
          <w:sz w:val="20"/>
          <w:szCs w:val="20"/>
        </w:rPr>
        <w:t>Izvajalec</w:t>
      </w:r>
      <w:r w:rsidR="003E240A" w:rsidRPr="00D52CAF">
        <w:rPr>
          <w:rFonts w:ascii="Arial" w:hAnsi="Arial" w:cs="Arial"/>
          <w:sz w:val="20"/>
          <w:szCs w:val="20"/>
        </w:rPr>
        <w:t xml:space="preserve"> mora med izvajanjem te pogodbe naročnika obvestiti o morebitnih spremembah informacij iz drugega odstavka 94. člena ZJN-3 in poslati informacije o novih podizvajalcih, ki jih namerava vključiti v izvajanje in zahtevajo neposredno plačilo in sicer najkasneje v petih (5) dneh po spremembi. V primeru vključitve novih podizvajalcev mora </w:t>
      </w:r>
      <w:r w:rsidRPr="00D52CAF">
        <w:rPr>
          <w:rFonts w:ascii="Arial" w:hAnsi="Arial" w:cs="Arial"/>
          <w:sz w:val="20"/>
          <w:szCs w:val="20"/>
        </w:rPr>
        <w:t>izvajalec</w:t>
      </w:r>
      <w:r w:rsidR="003E240A" w:rsidRPr="00D52CAF">
        <w:rPr>
          <w:rFonts w:ascii="Arial" w:hAnsi="Arial" w:cs="Arial"/>
          <w:sz w:val="20"/>
          <w:szCs w:val="20"/>
        </w:rPr>
        <w:t xml:space="preserve"> skupaj z obvestilom posredovati tudi podatke in dokumente iz druge, tretje in četrte alineje 94. člena ZJN-3. </w:t>
      </w:r>
    </w:p>
    <w:p w14:paraId="68738994" w14:textId="77777777" w:rsidR="003E240A" w:rsidRPr="00D52CAF" w:rsidRDefault="003E240A" w:rsidP="003E240A">
      <w:pPr>
        <w:spacing w:after="0" w:line="240" w:lineRule="auto"/>
        <w:rPr>
          <w:rFonts w:ascii="Arial" w:hAnsi="Arial" w:cs="Arial"/>
          <w:sz w:val="20"/>
          <w:szCs w:val="20"/>
        </w:rPr>
      </w:pPr>
      <w:r w:rsidRPr="00D52CAF">
        <w:rPr>
          <w:rFonts w:ascii="Arial" w:hAnsi="Arial" w:cs="Arial"/>
          <w:sz w:val="20"/>
          <w:szCs w:val="20"/>
        </w:rPr>
        <w:t xml:space="preserve">V razmerju do naročnika </w:t>
      </w:r>
      <w:r w:rsidR="005D27FB" w:rsidRPr="00D52CAF">
        <w:rPr>
          <w:rFonts w:ascii="Arial" w:hAnsi="Arial" w:cs="Arial"/>
          <w:sz w:val="20"/>
          <w:szCs w:val="20"/>
        </w:rPr>
        <w:t>izvajalec</w:t>
      </w:r>
      <w:r w:rsidRPr="00D52CAF">
        <w:rPr>
          <w:rFonts w:ascii="Arial" w:hAnsi="Arial" w:cs="Arial"/>
          <w:sz w:val="20"/>
          <w:szCs w:val="20"/>
        </w:rPr>
        <w:t xml:space="preserve"> v celoti odgovarja za izvedbo del, ki so predmet te pogodbe. Če naročnik ugotovi, da dela izvaja podizvajalec, ki ni dogovorjen s to pogodbo, ima pravico odstopiti od pogodbe. Naročnik si pridržuje pravico, da lahko kadarkoli preveri kateri podizvajalci opravljajo dela. </w:t>
      </w:r>
    </w:p>
    <w:p w14:paraId="3371D60C" w14:textId="77777777" w:rsidR="003E240A" w:rsidRPr="00D52CAF" w:rsidRDefault="003E240A" w:rsidP="003E240A">
      <w:pPr>
        <w:spacing w:after="0" w:line="240" w:lineRule="auto"/>
        <w:rPr>
          <w:rFonts w:ascii="Arial" w:hAnsi="Arial" w:cs="Arial"/>
          <w:sz w:val="20"/>
          <w:szCs w:val="20"/>
        </w:rPr>
      </w:pPr>
    </w:p>
    <w:p w14:paraId="312D57B0" w14:textId="77777777" w:rsidR="003E240A" w:rsidRPr="00D52CAF" w:rsidRDefault="003E240A" w:rsidP="003E240A">
      <w:pPr>
        <w:spacing w:line="240" w:lineRule="auto"/>
        <w:jc w:val="center"/>
        <w:rPr>
          <w:rFonts w:ascii="Arial" w:hAnsi="Arial" w:cs="Arial"/>
          <w:bCs/>
          <w:i/>
          <w:color w:val="808080"/>
          <w:sz w:val="20"/>
          <w:szCs w:val="20"/>
        </w:rPr>
      </w:pPr>
      <w:r w:rsidRPr="00D52CAF">
        <w:rPr>
          <w:rFonts w:ascii="Arial" w:hAnsi="Arial" w:cs="Arial"/>
          <w:bCs/>
          <w:i/>
          <w:color w:val="808080"/>
          <w:sz w:val="20"/>
          <w:szCs w:val="20"/>
        </w:rPr>
        <w:t xml:space="preserve">(se upošteva, če </w:t>
      </w:r>
      <w:r w:rsidR="005D27FB" w:rsidRPr="00D52CAF">
        <w:rPr>
          <w:rFonts w:ascii="Arial" w:hAnsi="Arial" w:cs="Arial"/>
          <w:bCs/>
          <w:i/>
          <w:color w:val="808080"/>
          <w:sz w:val="20"/>
          <w:szCs w:val="20"/>
        </w:rPr>
        <w:t>izvajalec</w:t>
      </w:r>
      <w:r w:rsidRPr="00D52CAF">
        <w:rPr>
          <w:rFonts w:ascii="Arial" w:hAnsi="Arial" w:cs="Arial"/>
          <w:bCs/>
          <w:i/>
          <w:color w:val="808080"/>
          <w:sz w:val="20"/>
          <w:szCs w:val="20"/>
        </w:rPr>
        <w:t xml:space="preserve"> ne nastopa s podizvajalci)</w:t>
      </w:r>
    </w:p>
    <w:p w14:paraId="3389BFCC" w14:textId="77777777" w:rsidR="003E240A" w:rsidRPr="00D52CAF" w:rsidRDefault="008D4936" w:rsidP="003E240A">
      <w:pPr>
        <w:spacing w:line="240" w:lineRule="auto"/>
        <w:jc w:val="both"/>
        <w:rPr>
          <w:rFonts w:ascii="Arial" w:hAnsi="Arial" w:cs="Arial"/>
          <w:sz w:val="20"/>
          <w:szCs w:val="20"/>
        </w:rPr>
      </w:pPr>
      <w:r w:rsidRPr="00D52CAF">
        <w:rPr>
          <w:rFonts w:ascii="Arial" w:hAnsi="Arial" w:cs="Arial"/>
          <w:sz w:val="20"/>
          <w:szCs w:val="20"/>
        </w:rPr>
        <w:t>Izvajalec</w:t>
      </w:r>
      <w:r w:rsidR="003E240A" w:rsidRPr="00D52CAF">
        <w:rPr>
          <w:rFonts w:ascii="Arial" w:hAnsi="Arial" w:cs="Arial"/>
          <w:sz w:val="20"/>
          <w:szCs w:val="20"/>
        </w:rPr>
        <w:t xml:space="preserve"> ob predložitvi ponudbe in ob sklenitvi te pogodbe nima vključenih podizvajalcev za izvedbo predmeta te pogodbe. </w:t>
      </w:r>
    </w:p>
    <w:p w14:paraId="468FCC2D" w14:textId="77777777" w:rsidR="003E240A" w:rsidRPr="00D52CAF" w:rsidRDefault="008D4936" w:rsidP="003E240A">
      <w:pPr>
        <w:spacing w:line="240" w:lineRule="auto"/>
        <w:jc w:val="both"/>
        <w:rPr>
          <w:rFonts w:ascii="Arial" w:hAnsi="Arial" w:cs="Arial"/>
          <w:sz w:val="20"/>
          <w:szCs w:val="20"/>
        </w:rPr>
      </w:pPr>
      <w:r w:rsidRPr="00D52CAF">
        <w:rPr>
          <w:rFonts w:ascii="Arial" w:hAnsi="Arial" w:cs="Arial"/>
          <w:sz w:val="20"/>
          <w:szCs w:val="20"/>
        </w:rPr>
        <w:t>Izvajalec</w:t>
      </w:r>
      <w:r w:rsidR="003E240A" w:rsidRPr="00D52CAF">
        <w:rPr>
          <w:rFonts w:ascii="Arial" w:hAnsi="Arial" w:cs="Arial"/>
          <w:sz w:val="20"/>
          <w:szCs w:val="20"/>
        </w:rPr>
        <w:t xml:space="preserve"> mora med izvajanjem te pogodbe naročnika obvestiti o morebitnih spremembah informacij iz drugega odstavka 94. člena ZJN-3 in poslati informacije o podizvajalcih, ki  jih namerava vključiti v izvajanje in zahtevajo neposredno plačilo, in sicer najkasneje v petih (5) dneh po spremembi. V primeru vključitve podizvajalcev mora </w:t>
      </w:r>
      <w:r w:rsidR="005D27FB" w:rsidRPr="00D52CAF">
        <w:rPr>
          <w:rFonts w:ascii="Arial" w:hAnsi="Arial" w:cs="Arial"/>
          <w:sz w:val="20"/>
          <w:szCs w:val="20"/>
        </w:rPr>
        <w:t>izvajalec</w:t>
      </w:r>
      <w:r w:rsidR="003E240A" w:rsidRPr="00D52CAF">
        <w:rPr>
          <w:rFonts w:ascii="Arial" w:hAnsi="Arial" w:cs="Arial"/>
          <w:sz w:val="20"/>
          <w:szCs w:val="20"/>
        </w:rPr>
        <w:t xml:space="preserve"> skupaj z obvestilom posredovati tudi podatke in dokumente iz druge, tretje in četrte alineje 94. člena ZJN-3. </w:t>
      </w:r>
    </w:p>
    <w:p w14:paraId="1598B6BD" w14:textId="77777777" w:rsidR="003E240A" w:rsidRPr="00D52CAF" w:rsidRDefault="003E240A" w:rsidP="003E240A">
      <w:pPr>
        <w:spacing w:after="0" w:line="240" w:lineRule="auto"/>
        <w:rPr>
          <w:rFonts w:ascii="Arial" w:hAnsi="Arial" w:cs="Arial"/>
          <w:sz w:val="20"/>
          <w:szCs w:val="20"/>
        </w:rPr>
      </w:pPr>
    </w:p>
    <w:p w14:paraId="1EA722B7" w14:textId="77777777" w:rsidR="0063624B" w:rsidRPr="00D52CAF" w:rsidRDefault="0063624B" w:rsidP="00FB6AC2">
      <w:pPr>
        <w:pStyle w:val="Telobesedila"/>
        <w:rPr>
          <w:sz w:val="20"/>
          <w:szCs w:val="20"/>
        </w:rPr>
      </w:pPr>
      <w:r w:rsidRPr="00D52CAF">
        <w:rPr>
          <w:sz w:val="20"/>
          <w:szCs w:val="20"/>
        </w:rPr>
        <w:t>OSTALA DOLOČILA</w:t>
      </w:r>
    </w:p>
    <w:p w14:paraId="0CEB86D9" w14:textId="77777777" w:rsidR="0063624B" w:rsidRDefault="0063624B" w:rsidP="00F9040C">
      <w:pPr>
        <w:pStyle w:val="Odstavekseznama"/>
        <w:numPr>
          <w:ilvl w:val="0"/>
          <w:numId w:val="35"/>
        </w:numPr>
        <w:spacing w:after="0" w:line="276" w:lineRule="auto"/>
        <w:jc w:val="center"/>
        <w:rPr>
          <w:rFonts w:ascii="Arial" w:hAnsi="Arial" w:cs="Arial"/>
          <w:sz w:val="20"/>
          <w:szCs w:val="20"/>
        </w:rPr>
      </w:pPr>
      <w:r w:rsidRPr="00D52CAF">
        <w:rPr>
          <w:rFonts w:ascii="Arial" w:hAnsi="Arial" w:cs="Arial"/>
          <w:sz w:val="20"/>
          <w:szCs w:val="20"/>
        </w:rPr>
        <w:t xml:space="preserve"> člen</w:t>
      </w:r>
      <w:r w:rsidR="007A0355">
        <w:rPr>
          <w:rFonts w:ascii="Arial" w:hAnsi="Arial" w:cs="Arial"/>
          <w:sz w:val="20"/>
          <w:szCs w:val="20"/>
        </w:rPr>
        <w:t xml:space="preserve"> </w:t>
      </w:r>
    </w:p>
    <w:p w14:paraId="42A0E76F" w14:textId="77777777" w:rsidR="007A0355" w:rsidRPr="007A0355" w:rsidRDefault="007A0355" w:rsidP="007A0355">
      <w:pPr>
        <w:spacing w:after="0" w:line="276" w:lineRule="auto"/>
        <w:jc w:val="center"/>
        <w:rPr>
          <w:rFonts w:ascii="Arial" w:hAnsi="Arial" w:cs="Arial"/>
          <w:sz w:val="20"/>
          <w:szCs w:val="20"/>
        </w:rPr>
      </w:pPr>
    </w:p>
    <w:p w14:paraId="31DB546F" w14:textId="77777777" w:rsidR="0063624B" w:rsidRPr="00D52CAF" w:rsidRDefault="0063624B" w:rsidP="00FB6AC2">
      <w:pPr>
        <w:pStyle w:val="Telobesedila"/>
        <w:rPr>
          <w:sz w:val="20"/>
          <w:szCs w:val="20"/>
        </w:rPr>
      </w:pPr>
      <w:r w:rsidRPr="00D52CAF">
        <w:rPr>
          <w:sz w:val="20"/>
          <w:szCs w:val="20"/>
        </w:rPr>
        <w:t>Za nično šteje pogodba, pri kateri kdo v imenu ali na račun druge pogodbene stranke, predstavniku ali posredniku organa ali organizacije iz javnega sektorja obljubi, ponudi ali da kakšno nedovoljeno korist za:</w:t>
      </w:r>
    </w:p>
    <w:p w14:paraId="4642E843" w14:textId="77777777" w:rsidR="0063624B" w:rsidRPr="00D52CAF" w:rsidRDefault="0063624B" w:rsidP="00F9040C">
      <w:pPr>
        <w:pStyle w:val="Telobesedila"/>
        <w:numPr>
          <w:ilvl w:val="0"/>
          <w:numId w:val="36"/>
        </w:numPr>
        <w:rPr>
          <w:sz w:val="20"/>
          <w:szCs w:val="20"/>
        </w:rPr>
      </w:pPr>
      <w:r w:rsidRPr="00D52CAF">
        <w:rPr>
          <w:sz w:val="20"/>
          <w:szCs w:val="20"/>
        </w:rPr>
        <w:t>pridobitev posla ali</w:t>
      </w:r>
    </w:p>
    <w:p w14:paraId="0FD52630" w14:textId="77777777" w:rsidR="0063624B" w:rsidRPr="00D52CAF" w:rsidRDefault="0063624B" w:rsidP="00F9040C">
      <w:pPr>
        <w:pStyle w:val="Telobesedila"/>
        <w:numPr>
          <w:ilvl w:val="0"/>
          <w:numId w:val="36"/>
        </w:numPr>
        <w:rPr>
          <w:sz w:val="20"/>
          <w:szCs w:val="20"/>
        </w:rPr>
      </w:pPr>
      <w:r w:rsidRPr="00D52CAF">
        <w:rPr>
          <w:sz w:val="20"/>
          <w:szCs w:val="20"/>
        </w:rPr>
        <w:t>za sklenitev posla pod ugodnejšimi pogoji ali</w:t>
      </w:r>
    </w:p>
    <w:p w14:paraId="7F26BCBA" w14:textId="77777777" w:rsidR="0063624B" w:rsidRPr="00D52CAF" w:rsidRDefault="0063624B" w:rsidP="00F9040C">
      <w:pPr>
        <w:pStyle w:val="Telobesedila"/>
        <w:numPr>
          <w:ilvl w:val="0"/>
          <w:numId w:val="36"/>
        </w:numPr>
        <w:rPr>
          <w:sz w:val="20"/>
          <w:szCs w:val="20"/>
        </w:rPr>
      </w:pPr>
      <w:r w:rsidRPr="00D52CAF">
        <w:rPr>
          <w:sz w:val="20"/>
          <w:szCs w:val="20"/>
        </w:rPr>
        <w:t>za opustitev dolžnega nadzora nad izvajanjem pogodbenih obveznosti ali</w:t>
      </w:r>
    </w:p>
    <w:p w14:paraId="0C231BBE" w14:textId="77777777" w:rsidR="0063624B" w:rsidRPr="00D52CAF" w:rsidRDefault="0063624B" w:rsidP="00F9040C">
      <w:pPr>
        <w:pStyle w:val="Telobesedila"/>
        <w:numPr>
          <w:ilvl w:val="0"/>
          <w:numId w:val="36"/>
        </w:numPr>
        <w:rPr>
          <w:sz w:val="20"/>
          <w:szCs w:val="20"/>
        </w:rPr>
      </w:pPr>
      <w:r w:rsidRPr="00D52CAF">
        <w:rPr>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39EBF85A" w14:textId="77777777" w:rsidR="008D4936" w:rsidRPr="00D52CAF" w:rsidRDefault="008D4936" w:rsidP="00FB6AC2">
      <w:pPr>
        <w:pStyle w:val="Telobesedila"/>
        <w:rPr>
          <w:sz w:val="20"/>
          <w:szCs w:val="20"/>
        </w:rPr>
      </w:pPr>
    </w:p>
    <w:p w14:paraId="2CA3749B" w14:textId="77777777" w:rsidR="0063624B" w:rsidRPr="00D52CAF" w:rsidRDefault="0063624B" w:rsidP="00F9040C">
      <w:pPr>
        <w:pStyle w:val="Odstavekseznama"/>
        <w:numPr>
          <w:ilvl w:val="0"/>
          <w:numId w:val="35"/>
        </w:numPr>
        <w:spacing w:after="0" w:line="276" w:lineRule="auto"/>
        <w:jc w:val="center"/>
        <w:rPr>
          <w:rFonts w:ascii="Arial" w:hAnsi="Arial" w:cs="Arial"/>
          <w:sz w:val="20"/>
          <w:szCs w:val="20"/>
        </w:rPr>
      </w:pPr>
      <w:bookmarkStart w:id="37" w:name="_Hlk167201525"/>
      <w:r w:rsidRPr="00D52CAF">
        <w:rPr>
          <w:rFonts w:ascii="Arial" w:hAnsi="Arial" w:cs="Arial"/>
          <w:sz w:val="20"/>
          <w:szCs w:val="20"/>
        </w:rPr>
        <w:t>člen</w:t>
      </w:r>
    </w:p>
    <w:bookmarkEnd w:id="37"/>
    <w:p w14:paraId="15BD24F8" w14:textId="77777777" w:rsidR="0063624B" w:rsidRPr="00D52CAF" w:rsidRDefault="0063624B" w:rsidP="0063624B">
      <w:pPr>
        <w:ind w:left="284"/>
        <w:rPr>
          <w:rFonts w:ascii="Arial" w:eastAsia="Times New Roman" w:hAnsi="Arial" w:cs="Arial"/>
          <w:sz w:val="20"/>
          <w:szCs w:val="20"/>
          <w:lang w:eastAsia="sl-SI"/>
        </w:rPr>
      </w:pPr>
    </w:p>
    <w:p w14:paraId="1B8AB776" w14:textId="3FEEED6B" w:rsidR="00C15139" w:rsidRPr="002D0323" w:rsidRDefault="0063624B" w:rsidP="008D4936">
      <w:pPr>
        <w:overflowPunct w:val="0"/>
        <w:spacing w:after="0"/>
        <w:jc w:val="both"/>
        <w:rPr>
          <w:rFonts w:ascii="Arial" w:hAnsi="Arial" w:cs="Arial"/>
          <w:bCs/>
          <w:sz w:val="20"/>
          <w:szCs w:val="20"/>
          <w:lang w:eastAsia="ar-SA"/>
        </w:rPr>
      </w:pPr>
      <w:r w:rsidRPr="002D0323">
        <w:rPr>
          <w:rFonts w:ascii="Arial" w:hAnsi="Arial" w:cs="Arial"/>
          <w:bCs/>
          <w:sz w:val="20"/>
          <w:szCs w:val="20"/>
          <w:lang w:eastAsia="ar-SA"/>
        </w:rPr>
        <w:t>Izvajalec se zaveže izvesti tudi vsa morebitna dodatna dela vezana na predmet te pogodbe, ki mu jih bo pisno naročil naročnik. Za ta dela se sklene ustrezen dodatek.</w:t>
      </w:r>
    </w:p>
    <w:p w14:paraId="271C59A4" w14:textId="77777777" w:rsidR="00C15139" w:rsidRPr="002D0323" w:rsidRDefault="00C15139" w:rsidP="008D4936">
      <w:pPr>
        <w:overflowPunct w:val="0"/>
        <w:spacing w:after="0"/>
        <w:jc w:val="both"/>
        <w:rPr>
          <w:rFonts w:ascii="Arial" w:hAnsi="Arial" w:cs="Arial"/>
          <w:bCs/>
          <w:sz w:val="20"/>
          <w:szCs w:val="20"/>
          <w:lang w:eastAsia="ar-SA"/>
        </w:rPr>
      </w:pPr>
    </w:p>
    <w:p w14:paraId="75C9CCB2" w14:textId="77777777" w:rsidR="0063624B" w:rsidRPr="002D0323" w:rsidRDefault="0063624B" w:rsidP="008D4936">
      <w:pPr>
        <w:overflowPunct w:val="0"/>
        <w:spacing w:after="0"/>
        <w:jc w:val="both"/>
        <w:rPr>
          <w:rFonts w:ascii="Arial" w:hAnsi="Arial" w:cs="Arial"/>
          <w:bCs/>
          <w:sz w:val="20"/>
          <w:szCs w:val="20"/>
          <w:lang w:eastAsia="ar-SA"/>
        </w:rPr>
      </w:pPr>
      <w:r w:rsidRPr="002D0323">
        <w:rPr>
          <w:rFonts w:ascii="Arial" w:hAnsi="Arial" w:cs="Arial"/>
          <w:bCs/>
          <w:sz w:val="20"/>
          <w:szCs w:val="20"/>
          <w:lang w:eastAsia="ar-SA"/>
        </w:rPr>
        <w:t>Vsa morebitna dodatna dela</w:t>
      </w:r>
      <w:r w:rsidR="00FE216E" w:rsidRPr="002D0323">
        <w:rPr>
          <w:rFonts w:ascii="Arial" w:hAnsi="Arial" w:cs="Arial"/>
          <w:bCs/>
          <w:sz w:val="20"/>
          <w:szCs w:val="20"/>
          <w:lang w:eastAsia="ar-SA"/>
        </w:rPr>
        <w:t>,</w:t>
      </w:r>
      <w:r w:rsidRPr="002D0323">
        <w:rPr>
          <w:rFonts w:ascii="Arial" w:hAnsi="Arial" w:cs="Arial"/>
          <w:bCs/>
          <w:sz w:val="20"/>
          <w:szCs w:val="20"/>
          <w:lang w:eastAsia="ar-SA"/>
        </w:rPr>
        <w:t xml:space="preserve"> vezana na predmet te pogodbe se bodo urejala po postopkih v skladu z Zakonom o javnih naročilih.</w:t>
      </w:r>
    </w:p>
    <w:p w14:paraId="3C0E131F" w14:textId="77777777" w:rsidR="00C15139" w:rsidRPr="00C15139" w:rsidRDefault="00C15139" w:rsidP="008D4936">
      <w:pPr>
        <w:overflowPunct w:val="0"/>
        <w:spacing w:after="0"/>
        <w:jc w:val="both"/>
        <w:rPr>
          <w:rFonts w:ascii="Arial" w:hAnsi="Arial" w:cs="Arial"/>
          <w:bCs/>
          <w:sz w:val="20"/>
          <w:szCs w:val="20"/>
          <w:highlight w:val="yellow"/>
          <w:lang w:eastAsia="ar-SA"/>
        </w:rPr>
      </w:pPr>
    </w:p>
    <w:p w14:paraId="65915D05" w14:textId="47D095B1" w:rsidR="00C15139" w:rsidRDefault="00E84FB8" w:rsidP="00C15139">
      <w:pPr>
        <w:spacing w:after="0" w:line="240" w:lineRule="auto"/>
        <w:jc w:val="both"/>
        <w:rPr>
          <w:rFonts w:ascii="Arial" w:eastAsia="Times New Roman" w:hAnsi="Arial" w:cs="Arial"/>
          <w:sz w:val="20"/>
          <w:szCs w:val="20"/>
          <w:lang w:eastAsia="en-GB"/>
        </w:rPr>
      </w:pPr>
      <w:r w:rsidRPr="00140638">
        <w:rPr>
          <w:rFonts w:ascii="Arial" w:eastAsia="Times New Roman" w:hAnsi="Arial" w:cs="Arial"/>
          <w:sz w:val="20"/>
          <w:szCs w:val="20"/>
          <w:lang w:eastAsia="en-GB"/>
        </w:rPr>
        <w:t>V</w:t>
      </w:r>
      <w:r w:rsidR="00C15139" w:rsidRPr="00140638">
        <w:rPr>
          <w:rFonts w:ascii="Arial" w:eastAsia="Times New Roman" w:hAnsi="Arial" w:cs="Arial"/>
          <w:sz w:val="20"/>
          <w:szCs w:val="20"/>
          <w:lang w:eastAsia="en-GB"/>
        </w:rPr>
        <w:t xml:space="preserve"> primeru dodatno naročenega dela, je izvajalec dolžan naročnika </w:t>
      </w:r>
      <w:r w:rsidR="00C15139" w:rsidRPr="00140638">
        <w:rPr>
          <w:rFonts w:ascii="Arial" w:eastAsia="Times New Roman" w:hAnsi="Arial" w:cs="Arial"/>
          <w:iCs/>
          <w:sz w:val="20"/>
          <w:szCs w:val="20"/>
          <w:lang w:eastAsia="en-GB"/>
        </w:rPr>
        <w:t>v roku 7 dni</w:t>
      </w:r>
      <w:r w:rsidR="00C15139" w:rsidRPr="00140638">
        <w:rPr>
          <w:rFonts w:ascii="Arial" w:eastAsia="Times New Roman" w:hAnsi="Arial" w:cs="Arial"/>
          <w:sz w:val="20"/>
          <w:szCs w:val="20"/>
          <w:lang w:eastAsia="en-GB"/>
        </w:rPr>
        <w:t xml:space="preserve"> seznaniti s tem, da </w:t>
      </w:r>
      <w:r w:rsidR="00C15139" w:rsidRPr="00140638">
        <w:rPr>
          <w:rFonts w:ascii="Arial" w:eastAsia="Times New Roman" w:hAnsi="Arial" w:cs="Arial"/>
          <w:iCs/>
          <w:sz w:val="20"/>
          <w:szCs w:val="20"/>
          <w:lang w:eastAsia="en-GB"/>
        </w:rPr>
        <w:t>spremembe / dodatno naročena</w:t>
      </w:r>
      <w:r w:rsidR="00C15139" w:rsidRPr="00140638">
        <w:rPr>
          <w:rFonts w:ascii="Arial" w:eastAsia="Times New Roman" w:hAnsi="Arial" w:cs="Arial"/>
          <w:sz w:val="20"/>
          <w:szCs w:val="20"/>
          <w:lang w:eastAsia="en-GB"/>
        </w:rPr>
        <w:t xml:space="preserve"> dela vplivajo na pogodbeno ceno in roke. V kolikor izvajalec tega ne stori, to pomeni, da </w:t>
      </w:r>
      <w:r w:rsidR="00C15139" w:rsidRPr="00140638">
        <w:rPr>
          <w:rFonts w:ascii="Arial" w:eastAsia="Times New Roman" w:hAnsi="Arial" w:cs="Arial"/>
          <w:iCs/>
          <w:sz w:val="20"/>
          <w:szCs w:val="20"/>
          <w:lang w:eastAsia="en-GB"/>
        </w:rPr>
        <w:t>sprememba projekta in/ali dodatno naročena dela</w:t>
      </w:r>
      <w:r w:rsidR="00C15139" w:rsidRPr="00140638">
        <w:rPr>
          <w:rFonts w:ascii="Arial" w:eastAsia="Times New Roman" w:hAnsi="Arial" w:cs="Arial"/>
          <w:sz w:val="20"/>
          <w:szCs w:val="20"/>
          <w:lang w:eastAsia="en-GB"/>
        </w:rPr>
        <w:t xml:space="preserve"> nimajo vpliva na pogodbeno ceno in roke za izvedbo del. Za ta dela pozneje ni mogoče zahtevati plačila.</w:t>
      </w:r>
    </w:p>
    <w:p w14:paraId="705FCAE4" w14:textId="77777777" w:rsidR="00C15139" w:rsidRPr="00D52CAF" w:rsidRDefault="00C15139" w:rsidP="00C15139">
      <w:pPr>
        <w:spacing w:after="0" w:line="240" w:lineRule="auto"/>
        <w:jc w:val="both"/>
        <w:rPr>
          <w:rFonts w:ascii="Arial" w:eastAsia="Times New Roman" w:hAnsi="Arial" w:cs="Arial"/>
          <w:sz w:val="20"/>
          <w:szCs w:val="20"/>
          <w:lang w:eastAsia="en-GB"/>
        </w:rPr>
      </w:pPr>
    </w:p>
    <w:p w14:paraId="14AA7AEF" w14:textId="77777777" w:rsidR="00C15139" w:rsidRPr="00D52CAF" w:rsidRDefault="00C15139" w:rsidP="00C15139">
      <w:pPr>
        <w:spacing w:line="240" w:lineRule="auto"/>
        <w:jc w:val="both"/>
        <w:rPr>
          <w:rFonts w:ascii="Arial" w:hAnsi="Arial" w:cs="Arial"/>
          <w:bCs/>
          <w:sz w:val="20"/>
          <w:szCs w:val="20"/>
        </w:rPr>
      </w:pPr>
      <w:r w:rsidRPr="00D52CAF">
        <w:rPr>
          <w:rFonts w:ascii="Arial" w:hAnsi="Arial" w:cs="Arial"/>
          <w:bCs/>
          <w:sz w:val="20"/>
          <w:szCs w:val="20"/>
        </w:rPr>
        <w:t>V primeru posebnega pisnega naročila naročnika se pozneje naročena dela, ki niso bila opuščena po krivdi izvajalca, obračunajo po predhodno izvedenih pogajanjih med pogodbenimi strankami in v sorazmerju s pogodbenimi cenami. Predhodno sklenjen Aneks k Pogodbi, je pogoj za plačilo, razen, če je treba izvesti nujna dela, ker vplivajo na stabilnosti objekta, ali pa zaradi tega, da se odvrne grozeča nevarnost.</w:t>
      </w:r>
    </w:p>
    <w:p w14:paraId="6B3AEECD" w14:textId="77777777" w:rsidR="00C15139" w:rsidRPr="00D52CAF" w:rsidRDefault="00C15139" w:rsidP="00C15139">
      <w:pPr>
        <w:pStyle w:val="Telobesedila"/>
        <w:rPr>
          <w:sz w:val="20"/>
          <w:szCs w:val="20"/>
        </w:rPr>
      </w:pPr>
      <w:r w:rsidRPr="00D52CAF">
        <w:rPr>
          <w:sz w:val="20"/>
          <w:szCs w:val="20"/>
        </w:rPr>
        <w:t xml:space="preserve">Če naročnik naroči izvajalcu storitev, s katero bi bili kršeni predpisi ali pa povzročena nesorazmerna škoda naročniku ali tretjemu, lahko izvajalec takšno naročilo odkloni, ne da bi kršil pogodbo, vendar mora razlog za odklonitev dokazati. Če naročilo ne omogoča strokovno optimalne izvedbe storitve ali zahteva rešitve, ki niso v skladu s pravili stroke, mora izvajalec naročnika na to opozoriti in mu svetovati primernejšo rešitev. </w:t>
      </w:r>
    </w:p>
    <w:p w14:paraId="7D7ED652" w14:textId="77777777" w:rsidR="00C15139" w:rsidRDefault="00C15139" w:rsidP="008D4936">
      <w:pPr>
        <w:overflowPunct w:val="0"/>
        <w:spacing w:after="0"/>
        <w:jc w:val="both"/>
        <w:rPr>
          <w:rFonts w:ascii="Arial" w:hAnsi="Arial" w:cs="Arial"/>
          <w:bCs/>
          <w:sz w:val="20"/>
          <w:szCs w:val="20"/>
          <w:lang w:eastAsia="ar-SA"/>
        </w:rPr>
      </w:pPr>
    </w:p>
    <w:p w14:paraId="5540699F" w14:textId="77777777" w:rsidR="00C15139" w:rsidRPr="00D52CAF" w:rsidRDefault="00C15139" w:rsidP="008D4936">
      <w:pPr>
        <w:overflowPunct w:val="0"/>
        <w:spacing w:after="0"/>
        <w:jc w:val="both"/>
        <w:rPr>
          <w:rFonts w:ascii="Arial" w:hAnsi="Arial" w:cs="Arial"/>
          <w:bCs/>
          <w:sz w:val="20"/>
          <w:szCs w:val="20"/>
          <w:lang w:eastAsia="ar-SA"/>
        </w:rPr>
      </w:pPr>
    </w:p>
    <w:p w14:paraId="59BED06F" w14:textId="77777777" w:rsidR="0063624B" w:rsidRPr="00D52CAF" w:rsidRDefault="0063624B" w:rsidP="00F9040C">
      <w:pPr>
        <w:pStyle w:val="Odstavekseznama"/>
        <w:numPr>
          <w:ilvl w:val="0"/>
          <w:numId w:val="35"/>
        </w:numPr>
        <w:spacing w:after="0" w:line="276" w:lineRule="auto"/>
        <w:jc w:val="center"/>
        <w:rPr>
          <w:rFonts w:ascii="Arial" w:hAnsi="Arial" w:cs="Arial"/>
          <w:sz w:val="20"/>
          <w:szCs w:val="20"/>
        </w:rPr>
      </w:pPr>
      <w:bookmarkStart w:id="38" w:name="_Hlk167201617"/>
      <w:r w:rsidRPr="00D52CAF">
        <w:rPr>
          <w:rFonts w:ascii="Arial" w:hAnsi="Arial" w:cs="Arial"/>
          <w:sz w:val="20"/>
          <w:szCs w:val="20"/>
        </w:rPr>
        <w:t>člen</w:t>
      </w:r>
    </w:p>
    <w:bookmarkEnd w:id="38"/>
    <w:p w14:paraId="5C55F022" w14:textId="77777777" w:rsidR="0063624B" w:rsidRPr="00D52CAF" w:rsidRDefault="0063624B" w:rsidP="008D4936">
      <w:pPr>
        <w:overflowPunct w:val="0"/>
        <w:spacing w:after="0"/>
        <w:jc w:val="both"/>
        <w:rPr>
          <w:rFonts w:ascii="Arial" w:hAnsi="Arial" w:cs="Arial"/>
          <w:bCs/>
          <w:sz w:val="20"/>
          <w:szCs w:val="20"/>
          <w:lang w:eastAsia="ar-SA"/>
        </w:rPr>
      </w:pPr>
      <w:r w:rsidRPr="00D52CAF">
        <w:rPr>
          <w:rFonts w:ascii="Arial" w:hAnsi="Arial" w:cs="Arial"/>
          <w:bCs/>
          <w:sz w:val="20"/>
          <w:szCs w:val="20"/>
          <w:lang w:eastAsia="ar-SA"/>
        </w:rPr>
        <w:t>Izvajalec se zaveže, da bo vse podatke tehničnega in poslovnega značaja, do katerih ima dostop pri izvrševanju te pogodbe, vzajemno varoval kot poslovno skrivnost tako tekom trajanja te pogodbe kot po njenem prenehanju.</w:t>
      </w:r>
    </w:p>
    <w:p w14:paraId="67EA3C6A" w14:textId="77777777" w:rsidR="0063624B" w:rsidRPr="00D52CAF" w:rsidRDefault="0063624B" w:rsidP="008D4936">
      <w:pPr>
        <w:overflowPunct w:val="0"/>
        <w:spacing w:after="0"/>
        <w:jc w:val="both"/>
        <w:rPr>
          <w:rFonts w:ascii="Arial" w:hAnsi="Arial" w:cs="Arial"/>
          <w:bCs/>
          <w:sz w:val="20"/>
          <w:szCs w:val="20"/>
          <w:lang w:eastAsia="ar-SA"/>
        </w:rPr>
      </w:pPr>
    </w:p>
    <w:p w14:paraId="201C9636" w14:textId="77777777" w:rsidR="0063624B" w:rsidRPr="00D52CAF" w:rsidRDefault="0063624B" w:rsidP="008D4936">
      <w:pPr>
        <w:overflowPunct w:val="0"/>
        <w:spacing w:after="0"/>
        <w:jc w:val="both"/>
        <w:rPr>
          <w:rFonts w:ascii="Arial" w:hAnsi="Arial" w:cs="Arial"/>
          <w:bCs/>
          <w:sz w:val="20"/>
          <w:szCs w:val="20"/>
          <w:lang w:eastAsia="ar-SA"/>
        </w:rPr>
      </w:pPr>
      <w:r w:rsidRPr="00D52CAF">
        <w:rPr>
          <w:rFonts w:ascii="Arial" w:hAnsi="Arial" w:cs="Arial"/>
          <w:bCs/>
          <w:sz w:val="20"/>
          <w:szCs w:val="20"/>
          <w:lang w:eastAsia="ar-SA"/>
        </w:rPr>
        <w:t>Izvajalec ne bo brez predhodnega pisnega soglasja naročnika, prenesel na tretjo osebo pogodbe ali dela pogodbe, ali kakršnekoli pravice, koristi, obveznosti ali interesa iz pogodbe ali na podlagi le-te.</w:t>
      </w:r>
    </w:p>
    <w:p w14:paraId="03BB5815" w14:textId="77777777" w:rsidR="0063624B" w:rsidRPr="00D52CAF" w:rsidRDefault="0063624B" w:rsidP="008D4936">
      <w:pPr>
        <w:overflowPunct w:val="0"/>
        <w:spacing w:after="0"/>
        <w:jc w:val="both"/>
        <w:rPr>
          <w:rFonts w:ascii="Arial" w:hAnsi="Arial" w:cs="Arial"/>
          <w:bCs/>
          <w:sz w:val="20"/>
          <w:szCs w:val="20"/>
          <w:lang w:eastAsia="ar-SA"/>
        </w:rPr>
      </w:pPr>
    </w:p>
    <w:p w14:paraId="452ED587" w14:textId="77777777" w:rsidR="0063624B" w:rsidRPr="00D52CAF" w:rsidRDefault="00C16CA7" w:rsidP="00F9040C">
      <w:pPr>
        <w:pStyle w:val="Odstavekseznama"/>
        <w:numPr>
          <w:ilvl w:val="0"/>
          <w:numId w:val="35"/>
        </w:numPr>
        <w:spacing w:after="0" w:line="276" w:lineRule="auto"/>
        <w:jc w:val="center"/>
        <w:rPr>
          <w:rFonts w:ascii="Arial" w:hAnsi="Arial" w:cs="Arial"/>
          <w:sz w:val="20"/>
          <w:szCs w:val="20"/>
        </w:rPr>
      </w:pPr>
      <w:r w:rsidRPr="00D52CAF">
        <w:rPr>
          <w:rFonts w:ascii="Arial" w:hAnsi="Arial" w:cs="Arial"/>
          <w:sz w:val="20"/>
          <w:szCs w:val="20"/>
        </w:rPr>
        <w:t xml:space="preserve"> </w:t>
      </w:r>
      <w:r w:rsidR="0063624B" w:rsidRPr="00D52CAF">
        <w:rPr>
          <w:rFonts w:ascii="Arial" w:hAnsi="Arial" w:cs="Arial"/>
          <w:sz w:val="20"/>
          <w:szCs w:val="20"/>
        </w:rPr>
        <w:t>člen</w:t>
      </w:r>
    </w:p>
    <w:p w14:paraId="30C262DA" w14:textId="77777777" w:rsidR="00C16CA7" w:rsidRPr="00D52CAF" w:rsidRDefault="00C16CA7" w:rsidP="008D4936">
      <w:pPr>
        <w:overflowPunct w:val="0"/>
        <w:spacing w:after="0"/>
        <w:jc w:val="both"/>
        <w:rPr>
          <w:rFonts w:ascii="Arial" w:hAnsi="Arial" w:cs="Arial"/>
          <w:bCs/>
          <w:sz w:val="20"/>
          <w:szCs w:val="20"/>
          <w:lang w:eastAsia="ar-SA"/>
        </w:rPr>
      </w:pPr>
    </w:p>
    <w:p w14:paraId="2C5711A0" w14:textId="77777777" w:rsidR="00C16CA7" w:rsidRPr="00D52CAF" w:rsidRDefault="00C16CA7" w:rsidP="008D4936">
      <w:pPr>
        <w:overflowPunct w:val="0"/>
        <w:spacing w:after="0"/>
        <w:jc w:val="both"/>
        <w:rPr>
          <w:rFonts w:ascii="Arial" w:hAnsi="Arial" w:cs="Arial"/>
          <w:bCs/>
          <w:sz w:val="20"/>
          <w:szCs w:val="20"/>
          <w:lang w:eastAsia="ar-SA"/>
        </w:rPr>
      </w:pPr>
      <w:r w:rsidRPr="00D52CAF">
        <w:rPr>
          <w:rFonts w:ascii="Arial" w:hAnsi="Arial" w:cs="Arial"/>
          <w:bCs/>
          <w:sz w:val="20"/>
          <w:szCs w:val="20"/>
          <w:lang w:eastAsia="ar-SA"/>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234BE518" w14:textId="77777777" w:rsidR="00C16CA7" w:rsidRPr="00D52CAF" w:rsidRDefault="00C16CA7" w:rsidP="00C16CA7">
      <w:pPr>
        <w:ind w:left="284"/>
        <w:jc w:val="both"/>
        <w:rPr>
          <w:rFonts w:ascii="Arial" w:eastAsia="Times New Roman" w:hAnsi="Arial" w:cs="Arial"/>
          <w:bCs/>
          <w:sz w:val="20"/>
          <w:szCs w:val="20"/>
          <w:lang w:eastAsia="sl-SI"/>
        </w:rPr>
      </w:pPr>
    </w:p>
    <w:p w14:paraId="31A08583" w14:textId="77777777" w:rsidR="00C16CA7" w:rsidRPr="00D52CAF" w:rsidRDefault="00C16CA7" w:rsidP="008D4936">
      <w:pPr>
        <w:overflowPunct w:val="0"/>
        <w:spacing w:after="0"/>
        <w:jc w:val="both"/>
        <w:rPr>
          <w:rFonts w:ascii="Arial" w:hAnsi="Arial" w:cs="Arial"/>
          <w:bCs/>
          <w:sz w:val="20"/>
          <w:szCs w:val="20"/>
          <w:lang w:eastAsia="ar-SA"/>
        </w:rPr>
      </w:pPr>
      <w:r w:rsidRPr="00D52CAF">
        <w:rPr>
          <w:rFonts w:ascii="Arial" w:hAnsi="Arial" w:cs="Arial"/>
          <w:bCs/>
          <w:sz w:val="20"/>
          <w:szCs w:val="20"/>
          <w:lang w:eastAsia="ar-SA"/>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0028254D" w:rsidRPr="00D52CAF">
        <w:rPr>
          <w:rFonts w:ascii="Arial" w:hAnsi="Arial" w:cs="Arial"/>
          <w:bCs/>
          <w:sz w:val="20"/>
          <w:szCs w:val="20"/>
          <w:lang w:eastAsia="ar-SA"/>
        </w:rPr>
        <w:t>podizvajanje</w:t>
      </w:r>
      <w:proofErr w:type="spellEnd"/>
      <w:r w:rsidRPr="00D52CAF">
        <w:rPr>
          <w:rFonts w:ascii="Arial" w:hAnsi="Arial" w:cs="Arial"/>
          <w:bCs/>
          <w:sz w:val="20"/>
          <w:szCs w:val="20"/>
          <w:lang w:eastAsia="ar-SA"/>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naročniku povzročila </w:t>
      </w:r>
      <w:r w:rsidRPr="00D52CAF">
        <w:rPr>
          <w:rFonts w:ascii="Arial" w:hAnsi="Arial" w:cs="Arial"/>
          <w:bCs/>
          <w:sz w:val="20"/>
          <w:szCs w:val="20"/>
          <w:lang w:eastAsia="ar-SA"/>
        </w:rPr>
        <w:lastRenderedPageBreak/>
        <w:t xml:space="preserve">nesorazmerne stroške ali bistvene težave pri nemoteni izvedbi gradnje ali nesorazmerno časovno zamudo in pod pogojem, da naročnik izvajalca najkasneje v 20 dneh od seznanitve s kršitvijo obvesti, da se pogodba ne razveže. </w:t>
      </w:r>
    </w:p>
    <w:p w14:paraId="762ECA7A" w14:textId="77777777" w:rsidR="00C16CA7" w:rsidRPr="00D52CAF" w:rsidRDefault="00C16CA7" w:rsidP="008D4936">
      <w:pPr>
        <w:overflowPunct w:val="0"/>
        <w:spacing w:after="0"/>
        <w:jc w:val="both"/>
        <w:rPr>
          <w:rFonts w:ascii="Arial" w:hAnsi="Arial" w:cs="Arial"/>
          <w:bCs/>
          <w:sz w:val="20"/>
          <w:szCs w:val="20"/>
          <w:lang w:eastAsia="ar-SA"/>
        </w:rPr>
      </w:pPr>
    </w:p>
    <w:p w14:paraId="7C1AACFE" w14:textId="77777777" w:rsidR="00C16CA7" w:rsidRPr="00D52CAF" w:rsidRDefault="00C16CA7" w:rsidP="008D4936">
      <w:pPr>
        <w:overflowPunct w:val="0"/>
        <w:spacing w:after="0"/>
        <w:jc w:val="both"/>
        <w:rPr>
          <w:rFonts w:ascii="Arial" w:hAnsi="Arial" w:cs="Arial"/>
          <w:bCs/>
          <w:sz w:val="20"/>
          <w:szCs w:val="20"/>
          <w:lang w:eastAsia="ar-SA"/>
        </w:rPr>
      </w:pPr>
      <w:r w:rsidRPr="00D52CAF">
        <w:rPr>
          <w:rFonts w:ascii="Arial" w:hAnsi="Arial" w:cs="Arial"/>
          <w:bCs/>
          <w:sz w:val="20"/>
          <w:szCs w:val="20"/>
          <w:lang w:eastAsia="ar-SA"/>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266B8416" w14:textId="77777777" w:rsidR="006B011B" w:rsidRPr="00D52CAF" w:rsidRDefault="006B011B" w:rsidP="00FB6AC2">
      <w:pPr>
        <w:pStyle w:val="Telobesedila"/>
        <w:rPr>
          <w:sz w:val="20"/>
          <w:szCs w:val="20"/>
        </w:rPr>
      </w:pPr>
    </w:p>
    <w:p w14:paraId="05B7048E" w14:textId="77777777" w:rsidR="007A0355" w:rsidRDefault="007A0355" w:rsidP="00F9040C">
      <w:pPr>
        <w:pStyle w:val="Odstavekseznama"/>
        <w:numPr>
          <w:ilvl w:val="0"/>
          <w:numId w:val="35"/>
        </w:numPr>
        <w:spacing w:after="0" w:line="276" w:lineRule="auto"/>
        <w:jc w:val="center"/>
        <w:rPr>
          <w:rFonts w:ascii="Arial" w:eastAsia="Times New Roman" w:hAnsi="Arial" w:cs="Arial"/>
          <w:sz w:val="20"/>
          <w:szCs w:val="20"/>
          <w:lang w:eastAsia="sl-SI"/>
        </w:rPr>
      </w:pPr>
      <w:r>
        <w:rPr>
          <w:rFonts w:ascii="Arial" w:eastAsia="Times New Roman" w:hAnsi="Arial" w:cs="Arial"/>
          <w:sz w:val="20"/>
          <w:szCs w:val="20"/>
          <w:lang w:eastAsia="sl-SI"/>
        </w:rPr>
        <w:t xml:space="preserve">člen </w:t>
      </w:r>
    </w:p>
    <w:p w14:paraId="593676C7" w14:textId="77777777" w:rsidR="007A0355" w:rsidRPr="007A0355" w:rsidRDefault="007A0355" w:rsidP="007A0355">
      <w:pPr>
        <w:spacing w:after="0" w:line="276" w:lineRule="auto"/>
        <w:jc w:val="center"/>
        <w:rPr>
          <w:rFonts w:ascii="Arial" w:eastAsia="Times New Roman" w:hAnsi="Arial" w:cs="Arial"/>
          <w:sz w:val="20"/>
          <w:szCs w:val="20"/>
          <w:lang w:eastAsia="sl-SI"/>
        </w:rPr>
      </w:pPr>
    </w:p>
    <w:p w14:paraId="19779D2B" w14:textId="77777777" w:rsidR="00C16CA7" w:rsidRPr="00D52CAF" w:rsidRDefault="00C16CA7" w:rsidP="00C16CA7">
      <w:pPr>
        <w:numPr>
          <w:ilvl w:val="12"/>
          <w:numId w:val="0"/>
        </w:numPr>
        <w:spacing w:after="0" w:line="240" w:lineRule="auto"/>
        <w:jc w:val="both"/>
        <w:rPr>
          <w:rFonts w:ascii="Arial" w:eastAsia="Times New Roman" w:hAnsi="Arial" w:cs="Arial"/>
          <w:sz w:val="20"/>
          <w:szCs w:val="20"/>
          <w:lang w:eastAsia="sl-SI"/>
        </w:rPr>
      </w:pPr>
      <w:r w:rsidRPr="00D52CAF">
        <w:rPr>
          <w:rFonts w:ascii="Arial" w:eastAsia="Times New Roman" w:hAnsi="Arial" w:cs="Arial"/>
          <w:sz w:val="20"/>
          <w:szCs w:val="20"/>
          <w:lang w:eastAsia="sl-SI"/>
        </w:rPr>
        <w:t>Pogodbeni stranki sta sporazumni, da bosta morebitna nesoglasja oz. spore reševale predvsem sporazumno, če v tem ne bi uspele, bo v sporih odločilo pristojno sodišče v Ljubljani.</w:t>
      </w:r>
    </w:p>
    <w:p w14:paraId="1CD52B2D" w14:textId="77777777" w:rsidR="00C16CA7" w:rsidRPr="00D52CAF" w:rsidRDefault="00C16CA7" w:rsidP="00FB6AC2">
      <w:pPr>
        <w:pStyle w:val="Telobesedila"/>
        <w:rPr>
          <w:sz w:val="20"/>
          <w:szCs w:val="20"/>
        </w:rPr>
      </w:pPr>
    </w:p>
    <w:p w14:paraId="38E62BCC" w14:textId="77777777" w:rsidR="00C16CA7" w:rsidRPr="007A0355" w:rsidRDefault="00C16CA7" w:rsidP="00F9040C">
      <w:pPr>
        <w:pStyle w:val="Odstavekseznama"/>
        <w:numPr>
          <w:ilvl w:val="0"/>
          <w:numId w:val="35"/>
        </w:numPr>
        <w:spacing w:after="0" w:line="276" w:lineRule="auto"/>
        <w:jc w:val="center"/>
        <w:rPr>
          <w:rFonts w:ascii="Arial" w:hAnsi="Arial" w:cs="Arial"/>
          <w:sz w:val="20"/>
          <w:szCs w:val="20"/>
        </w:rPr>
      </w:pPr>
      <w:r w:rsidRPr="007A0355">
        <w:rPr>
          <w:rFonts w:ascii="Arial" w:hAnsi="Arial" w:cs="Arial"/>
          <w:sz w:val="20"/>
          <w:szCs w:val="20"/>
        </w:rPr>
        <w:t>člen</w:t>
      </w:r>
    </w:p>
    <w:p w14:paraId="712B11C4" w14:textId="77777777" w:rsidR="00C16CA7" w:rsidRPr="00D52CAF" w:rsidRDefault="00C16CA7" w:rsidP="00C16CA7">
      <w:pPr>
        <w:keepLines/>
        <w:overflowPunct w:val="0"/>
        <w:autoSpaceDE w:val="0"/>
        <w:autoSpaceDN w:val="0"/>
        <w:adjustRightInd w:val="0"/>
        <w:spacing w:after="0" w:line="240" w:lineRule="auto"/>
        <w:jc w:val="both"/>
        <w:textAlignment w:val="baseline"/>
        <w:rPr>
          <w:rFonts w:ascii="Arial" w:eastAsia="Times New Roman" w:hAnsi="Arial" w:cs="Arial"/>
          <w:color w:val="000000"/>
          <w:sz w:val="20"/>
          <w:szCs w:val="20"/>
          <w:lang w:eastAsia="sl-SI"/>
        </w:rPr>
      </w:pPr>
      <w:r w:rsidRPr="00D52CAF">
        <w:rPr>
          <w:rFonts w:ascii="Arial" w:eastAsia="Times New Roman" w:hAnsi="Arial" w:cs="Arial"/>
          <w:color w:val="000000"/>
          <w:sz w:val="20"/>
          <w:szCs w:val="20"/>
          <w:lang w:eastAsia="sl-SI"/>
        </w:rPr>
        <w:t xml:space="preserve">Ta pogodba stopi v veljavo z dnem, ko jo podpišeta obe pogodbeni stranki in pod </w:t>
      </w:r>
      <w:proofErr w:type="spellStart"/>
      <w:r w:rsidRPr="00D52CAF">
        <w:rPr>
          <w:rFonts w:ascii="Arial" w:eastAsia="Times New Roman" w:hAnsi="Arial" w:cs="Arial"/>
          <w:color w:val="000000"/>
          <w:sz w:val="20"/>
          <w:szCs w:val="20"/>
          <w:lang w:eastAsia="sl-SI"/>
        </w:rPr>
        <w:t>odložnim</w:t>
      </w:r>
      <w:proofErr w:type="spellEnd"/>
      <w:r w:rsidRPr="00D52CAF">
        <w:rPr>
          <w:rFonts w:ascii="Arial" w:eastAsia="Times New Roman" w:hAnsi="Arial" w:cs="Arial"/>
          <w:color w:val="000000"/>
          <w:sz w:val="20"/>
          <w:szCs w:val="20"/>
          <w:lang w:eastAsia="sl-SI"/>
        </w:rPr>
        <w:t xml:space="preserve"> pogojem, da izvajalec predloži garancijo banke oz. zavarovalnice za dobro izvedbo pogodbenih obveznosti ter podpisano izjavo o lastniški strukturi ponudnika v skladu z 6. odstavkom 14. člena Zakona o integriteti in preprečevanju korupcije (</w:t>
      </w:r>
      <w:proofErr w:type="spellStart"/>
      <w:r w:rsidRPr="00D52CAF">
        <w:rPr>
          <w:rFonts w:ascii="Arial" w:eastAsia="Times New Roman" w:hAnsi="Arial" w:cs="Arial"/>
          <w:color w:val="000000"/>
          <w:sz w:val="20"/>
          <w:szCs w:val="20"/>
          <w:lang w:eastAsia="sl-SI"/>
        </w:rPr>
        <w:t>ZIntPK</w:t>
      </w:r>
      <w:proofErr w:type="spellEnd"/>
      <w:r w:rsidRPr="00D52CAF">
        <w:rPr>
          <w:rFonts w:ascii="Arial" w:eastAsia="Times New Roman" w:hAnsi="Arial" w:cs="Arial"/>
          <w:color w:val="000000"/>
          <w:sz w:val="20"/>
          <w:szCs w:val="20"/>
          <w:lang w:eastAsia="sl-SI"/>
        </w:rPr>
        <w:t>).</w:t>
      </w:r>
    </w:p>
    <w:p w14:paraId="1C55722F" w14:textId="77777777" w:rsidR="00C16CA7" w:rsidRPr="00D52CAF" w:rsidRDefault="00C16CA7" w:rsidP="00C16CA7">
      <w:pPr>
        <w:keepLines/>
        <w:overflowPunct w:val="0"/>
        <w:autoSpaceDE w:val="0"/>
        <w:autoSpaceDN w:val="0"/>
        <w:adjustRightInd w:val="0"/>
        <w:spacing w:after="0" w:line="240" w:lineRule="auto"/>
        <w:jc w:val="both"/>
        <w:textAlignment w:val="baseline"/>
        <w:rPr>
          <w:rFonts w:ascii="Arial" w:eastAsia="Times New Roman" w:hAnsi="Arial" w:cs="Arial"/>
          <w:color w:val="000000"/>
          <w:sz w:val="20"/>
          <w:szCs w:val="20"/>
          <w:lang w:eastAsia="sl-SI"/>
        </w:rPr>
      </w:pPr>
    </w:p>
    <w:p w14:paraId="150A30CC" w14:textId="77777777" w:rsidR="00C16CA7" w:rsidRPr="00D52CAF" w:rsidRDefault="00C16CA7" w:rsidP="00C16CA7">
      <w:pPr>
        <w:keepLines/>
        <w:overflowPunct w:val="0"/>
        <w:autoSpaceDE w:val="0"/>
        <w:autoSpaceDN w:val="0"/>
        <w:adjustRightInd w:val="0"/>
        <w:spacing w:after="0" w:line="240" w:lineRule="auto"/>
        <w:jc w:val="both"/>
        <w:textAlignment w:val="baseline"/>
        <w:rPr>
          <w:rFonts w:ascii="Arial" w:eastAsia="Times New Roman" w:hAnsi="Arial" w:cs="Arial"/>
          <w:color w:val="000000"/>
          <w:sz w:val="20"/>
          <w:szCs w:val="20"/>
          <w:lang w:eastAsia="sl-SI"/>
        </w:rPr>
      </w:pPr>
      <w:r w:rsidRPr="00D52CAF">
        <w:rPr>
          <w:rFonts w:ascii="Arial" w:eastAsia="Times New Roman" w:hAnsi="Arial" w:cs="Arial"/>
          <w:color w:val="000000"/>
          <w:sz w:val="20"/>
          <w:szCs w:val="20"/>
          <w:lang w:eastAsia="sl-SI"/>
        </w:rPr>
        <w:t>Vse morebitne spremembe in dopolnitve te pogodbe so veljavne le v pisni obliki kot dodatek k pogodbi.</w:t>
      </w:r>
    </w:p>
    <w:p w14:paraId="42FEACAB" w14:textId="77777777" w:rsidR="00C16CA7" w:rsidRPr="00D52CAF" w:rsidRDefault="00C16CA7" w:rsidP="00C16CA7">
      <w:pPr>
        <w:numPr>
          <w:ilvl w:val="12"/>
          <w:numId w:val="0"/>
        </w:numPr>
        <w:spacing w:after="0" w:line="240" w:lineRule="auto"/>
        <w:jc w:val="both"/>
        <w:rPr>
          <w:rFonts w:ascii="Arial" w:eastAsia="Times New Roman" w:hAnsi="Arial" w:cs="Arial"/>
          <w:sz w:val="20"/>
          <w:szCs w:val="20"/>
          <w:lang w:eastAsia="sl-SI"/>
        </w:rPr>
      </w:pPr>
    </w:p>
    <w:p w14:paraId="3F32FC8E" w14:textId="77777777" w:rsidR="00C16CA7" w:rsidRDefault="00BB17B9" w:rsidP="00BB17B9">
      <w:pPr>
        <w:spacing w:after="0" w:line="276" w:lineRule="auto"/>
        <w:ind w:left="16" w:right="55" w:hanging="10"/>
        <w:jc w:val="both"/>
        <w:rPr>
          <w:rFonts w:ascii="Arial" w:eastAsia="Times New Roman" w:hAnsi="Arial" w:cs="Arial"/>
          <w:sz w:val="20"/>
          <w:szCs w:val="20"/>
          <w:lang w:eastAsia="sl-SI"/>
        </w:rPr>
      </w:pPr>
      <w:r w:rsidRPr="00D52CAF">
        <w:rPr>
          <w:rFonts w:ascii="Arial" w:eastAsia="Garamond" w:hAnsi="Arial" w:cs="Arial"/>
          <w:color w:val="000000"/>
          <w:sz w:val="20"/>
          <w:szCs w:val="20"/>
        </w:rPr>
        <w:t>Pogodba je sestavljena in podpisana v dveh enakih izvodih, od katerih prejme vsaka pogodbena stranka en izvod.</w:t>
      </w:r>
      <w:r w:rsidR="00C16CA7" w:rsidRPr="00D52CAF">
        <w:rPr>
          <w:rFonts w:ascii="Arial" w:eastAsia="Times New Roman" w:hAnsi="Arial" w:cs="Arial"/>
          <w:sz w:val="20"/>
          <w:szCs w:val="20"/>
          <w:lang w:eastAsia="sl-SI"/>
        </w:rPr>
        <w:t>/ Pogodba je sestavljena v obliki elektronskega dokumenta, ki ga elektronsko podpišejo z varnim elektronskim podpisom vsi podpisniki, vsak podpisnik pa prejme identično kopijo podpisanega elektronskega dokumenta.</w:t>
      </w:r>
    </w:p>
    <w:p w14:paraId="267CB379" w14:textId="77777777" w:rsidR="00D720BE" w:rsidRDefault="00D720BE" w:rsidP="00BB17B9">
      <w:pPr>
        <w:spacing w:after="0" w:line="276" w:lineRule="auto"/>
        <w:ind w:left="16" w:right="55" w:hanging="10"/>
        <w:jc w:val="both"/>
        <w:rPr>
          <w:rFonts w:ascii="Arial" w:eastAsia="Times New Roman" w:hAnsi="Arial" w:cs="Arial"/>
          <w:sz w:val="20"/>
          <w:szCs w:val="20"/>
          <w:lang w:eastAsia="sl-SI"/>
        </w:rPr>
      </w:pPr>
    </w:p>
    <w:p w14:paraId="2D0243AB" w14:textId="77777777" w:rsidR="00D720BE" w:rsidRPr="00D720BE" w:rsidRDefault="00D720BE" w:rsidP="00D720BE">
      <w:pPr>
        <w:spacing w:after="0" w:line="276" w:lineRule="auto"/>
        <w:ind w:left="16" w:right="55" w:hanging="10"/>
        <w:jc w:val="both"/>
        <w:rPr>
          <w:rFonts w:ascii="Arial" w:eastAsia="Times New Roman" w:hAnsi="Arial" w:cs="Arial"/>
          <w:sz w:val="20"/>
          <w:szCs w:val="20"/>
          <w:lang w:eastAsia="sl-SI"/>
        </w:rPr>
      </w:pPr>
      <w:r w:rsidRPr="00D720BE">
        <w:rPr>
          <w:rFonts w:ascii="Arial" w:eastAsia="Times New Roman" w:hAnsi="Arial" w:cs="Arial"/>
          <w:sz w:val="20"/>
          <w:szCs w:val="20"/>
          <w:lang w:eastAsia="sl-SI"/>
        </w:rPr>
        <w:tab/>
        <w:t>Priloge:</w:t>
      </w:r>
    </w:p>
    <w:p w14:paraId="4AEABF20" w14:textId="3A681503" w:rsidR="00D720BE" w:rsidRPr="00D720BE" w:rsidRDefault="00D720BE" w:rsidP="00D720BE">
      <w:pPr>
        <w:pStyle w:val="Odstavekseznama"/>
        <w:numPr>
          <w:ilvl w:val="0"/>
          <w:numId w:val="50"/>
        </w:numPr>
        <w:spacing w:after="0" w:line="276" w:lineRule="auto"/>
        <w:ind w:right="55"/>
        <w:jc w:val="both"/>
        <w:rPr>
          <w:rFonts w:ascii="Arial" w:eastAsia="Times New Roman" w:hAnsi="Arial" w:cs="Arial"/>
          <w:sz w:val="20"/>
          <w:szCs w:val="20"/>
          <w:lang w:eastAsia="sl-SI"/>
        </w:rPr>
      </w:pPr>
      <w:r w:rsidRPr="00D720BE">
        <w:rPr>
          <w:rFonts w:ascii="Arial" w:eastAsia="Times New Roman" w:hAnsi="Arial" w:cs="Arial"/>
          <w:sz w:val="20"/>
          <w:szCs w:val="20"/>
          <w:lang w:eastAsia="sl-SI"/>
        </w:rPr>
        <w:t>finančno zavarovanje za dobro izvedbo pogodbenih obveznosti,</w:t>
      </w:r>
    </w:p>
    <w:p w14:paraId="2DDE280D" w14:textId="5AD77583" w:rsidR="00D720BE" w:rsidRPr="00D720BE" w:rsidRDefault="00D720BE" w:rsidP="00D720BE">
      <w:pPr>
        <w:pStyle w:val="Odstavekseznama"/>
        <w:numPr>
          <w:ilvl w:val="0"/>
          <w:numId w:val="50"/>
        </w:numPr>
        <w:spacing w:after="0" w:line="276" w:lineRule="auto"/>
        <w:ind w:right="55"/>
        <w:jc w:val="both"/>
        <w:rPr>
          <w:rFonts w:ascii="Arial" w:eastAsia="Times New Roman" w:hAnsi="Arial" w:cs="Arial"/>
          <w:sz w:val="20"/>
          <w:szCs w:val="20"/>
          <w:lang w:eastAsia="sl-SI"/>
        </w:rPr>
      </w:pPr>
      <w:r w:rsidRPr="00D720BE">
        <w:rPr>
          <w:rFonts w:ascii="Arial" w:eastAsia="Times New Roman" w:hAnsi="Arial" w:cs="Arial"/>
          <w:sz w:val="20"/>
          <w:szCs w:val="20"/>
          <w:lang w:eastAsia="sl-SI"/>
        </w:rPr>
        <w:t xml:space="preserve">dokazilo o zavarovanju projektantske odgovornosti </w:t>
      </w:r>
      <w:r>
        <w:rPr>
          <w:rFonts w:ascii="Arial" w:eastAsia="Times New Roman" w:hAnsi="Arial" w:cs="Arial"/>
          <w:sz w:val="20"/>
          <w:szCs w:val="20"/>
          <w:lang w:eastAsia="sl-SI"/>
        </w:rPr>
        <w:t>(</w:t>
      </w:r>
      <w:r w:rsidRPr="00D720BE">
        <w:rPr>
          <w:rFonts w:ascii="Arial" w:eastAsia="Times New Roman" w:hAnsi="Arial" w:cs="Arial"/>
          <w:sz w:val="20"/>
          <w:szCs w:val="20"/>
          <w:lang w:eastAsia="sl-SI"/>
        </w:rPr>
        <w:t>kopija zavarovalne police</w:t>
      </w:r>
      <w:r>
        <w:rPr>
          <w:rFonts w:ascii="Arial" w:eastAsia="Times New Roman" w:hAnsi="Arial" w:cs="Arial"/>
          <w:sz w:val="20"/>
          <w:szCs w:val="20"/>
          <w:lang w:eastAsia="sl-SI"/>
        </w:rPr>
        <w:t>)</w:t>
      </w:r>
      <w:r w:rsidRPr="00D720BE">
        <w:rPr>
          <w:rFonts w:ascii="Arial" w:eastAsia="Times New Roman" w:hAnsi="Arial" w:cs="Arial"/>
          <w:sz w:val="20"/>
          <w:szCs w:val="20"/>
          <w:lang w:eastAsia="sl-SI"/>
        </w:rPr>
        <w:t xml:space="preserve">, </w:t>
      </w:r>
    </w:p>
    <w:p w14:paraId="7492E342" w14:textId="477E0BA6" w:rsidR="00D720BE" w:rsidRPr="00D720BE" w:rsidRDefault="00D720BE" w:rsidP="00D720BE">
      <w:pPr>
        <w:pStyle w:val="Odstavekseznama"/>
        <w:numPr>
          <w:ilvl w:val="0"/>
          <w:numId w:val="50"/>
        </w:numPr>
        <w:spacing w:after="0" w:line="276" w:lineRule="auto"/>
        <w:ind w:right="55"/>
        <w:jc w:val="both"/>
        <w:rPr>
          <w:rFonts w:ascii="Arial" w:eastAsia="Times New Roman" w:hAnsi="Arial" w:cs="Arial"/>
          <w:sz w:val="20"/>
          <w:szCs w:val="20"/>
          <w:lang w:eastAsia="sl-SI"/>
        </w:rPr>
      </w:pPr>
      <w:r w:rsidRPr="00D720BE">
        <w:rPr>
          <w:rFonts w:ascii="Arial" w:eastAsia="Times New Roman" w:hAnsi="Arial" w:cs="Arial"/>
          <w:sz w:val="20"/>
          <w:szCs w:val="20"/>
          <w:lang w:eastAsia="sl-SI"/>
        </w:rPr>
        <w:t>izjava o lastniški strukturi</w:t>
      </w:r>
    </w:p>
    <w:p w14:paraId="787C6B87" w14:textId="77777777" w:rsidR="00D720BE" w:rsidRDefault="00D720BE" w:rsidP="00D720BE">
      <w:pPr>
        <w:spacing w:after="0" w:line="276" w:lineRule="auto"/>
        <w:ind w:left="16" w:right="55" w:hanging="10"/>
        <w:jc w:val="both"/>
        <w:rPr>
          <w:rFonts w:ascii="Arial" w:eastAsia="Times New Roman" w:hAnsi="Arial" w:cs="Arial"/>
          <w:sz w:val="20"/>
          <w:szCs w:val="20"/>
          <w:lang w:eastAsia="sl-SI"/>
        </w:rPr>
      </w:pPr>
    </w:p>
    <w:p w14:paraId="63FC6EB3" w14:textId="77777777" w:rsidR="00D720BE" w:rsidRPr="00D52CAF" w:rsidRDefault="00D720BE" w:rsidP="00BB17B9">
      <w:pPr>
        <w:spacing w:after="0" w:line="276" w:lineRule="auto"/>
        <w:ind w:left="16" w:right="55" w:hanging="10"/>
        <w:jc w:val="both"/>
        <w:rPr>
          <w:rFonts w:ascii="Arial" w:eastAsia="Times New Roman" w:hAnsi="Arial" w:cs="Arial"/>
          <w:sz w:val="20"/>
          <w:szCs w:val="20"/>
          <w:lang w:eastAsia="sl-SI"/>
        </w:rPr>
      </w:pPr>
    </w:p>
    <w:tbl>
      <w:tblPr>
        <w:tblW w:w="9353" w:type="dxa"/>
        <w:tblLayout w:type="fixed"/>
        <w:tblLook w:val="04A0" w:firstRow="1" w:lastRow="0" w:firstColumn="1" w:lastColumn="0" w:noHBand="0" w:noVBand="1"/>
      </w:tblPr>
      <w:tblGrid>
        <w:gridCol w:w="3966"/>
        <w:gridCol w:w="287"/>
        <w:gridCol w:w="5100"/>
      </w:tblGrid>
      <w:tr w:rsidR="007A0355" w:rsidRPr="007A0355" w14:paraId="4651CB40" w14:textId="77777777" w:rsidTr="002D0323">
        <w:tc>
          <w:tcPr>
            <w:tcW w:w="3966" w:type="dxa"/>
            <w:shd w:val="clear" w:color="auto" w:fill="auto"/>
          </w:tcPr>
          <w:p w14:paraId="458FC471" w14:textId="77777777" w:rsidR="00D720BE" w:rsidRDefault="00D720BE" w:rsidP="002D0323">
            <w:pPr>
              <w:tabs>
                <w:tab w:val="right" w:pos="9072"/>
              </w:tabs>
              <w:rPr>
                <w:rFonts w:ascii="Arial" w:hAnsi="Arial" w:cs="Arial"/>
                <w:b/>
                <w:sz w:val="20"/>
                <w:szCs w:val="20"/>
              </w:rPr>
            </w:pPr>
          </w:p>
          <w:p w14:paraId="220FA4A9" w14:textId="4C35C33C" w:rsidR="007A0355" w:rsidRPr="007A0355" w:rsidRDefault="007A0355" w:rsidP="002D0323">
            <w:pPr>
              <w:tabs>
                <w:tab w:val="right" w:pos="9072"/>
              </w:tabs>
              <w:rPr>
                <w:rFonts w:ascii="Arial" w:hAnsi="Arial" w:cs="Arial"/>
                <w:b/>
                <w:sz w:val="20"/>
                <w:szCs w:val="20"/>
              </w:rPr>
            </w:pPr>
            <w:r w:rsidRPr="007A0355">
              <w:rPr>
                <w:rFonts w:ascii="Arial" w:hAnsi="Arial" w:cs="Arial"/>
                <w:b/>
                <w:sz w:val="20"/>
                <w:szCs w:val="20"/>
              </w:rPr>
              <w:t>NAROČNIK :</w:t>
            </w:r>
          </w:p>
        </w:tc>
        <w:tc>
          <w:tcPr>
            <w:tcW w:w="567" w:type="dxa"/>
            <w:gridSpan w:val="2"/>
            <w:shd w:val="clear" w:color="auto" w:fill="auto"/>
          </w:tcPr>
          <w:p w14:paraId="4D2CAF66" w14:textId="77777777" w:rsidR="007A0355" w:rsidRPr="007A0355" w:rsidRDefault="007A0355" w:rsidP="002D0323">
            <w:pPr>
              <w:rPr>
                <w:rFonts w:ascii="Arial" w:hAnsi="Arial" w:cs="Arial"/>
                <w:b/>
                <w:caps/>
                <w:sz w:val="20"/>
                <w:szCs w:val="20"/>
              </w:rPr>
            </w:pPr>
          </w:p>
        </w:tc>
      </w:tr>
      <w:tr w:rsidR="007A0355" w:rsidRPr="007A0355" w14:paraId="4AA5BF67" w14:textId="77777777" w:rsidTr="002D0323">
        <w:tc>
          <w:tcPr>
            <w:tcW w:w="3966" w:type="dxa"/>
            <w:shd w:val="clear" w:color="auto" w:fill="auto"/>
          </w:tcPr>
          <w:p w14:paraId="4AEF1F01" w14:textId="77777777" w:rsidR="007A0355" w:rsidRPr="007A0355" w:rsidRDefault="007A0355" w:rsidP="002D0323">
            <w:pPr>
              <w:tabs>
                <w:tab w:val="right" w:pos="9072"/>
              </w:tabs>
              <w:rPr>
                <w:rFonts w:ascii="Arial" w:hAnsi="Arial" w:cs="Arial"/>
                <w:iCs/>
                <w:sz w:val="20"/>
                <w:szCs w:val="20"/>
              </w:rPr>
            </w:pPr>
          </w:p>
          <w:p w14:paraId="52855183" w14:textId="77777777" w:rsidR="007A0355" w:rsidRPr="007A0355" w:rsidRDefault="007A0355" w:rsidP="002D0323">
            <w:pPr>
              <w:tabs>
                <w:tab w:val="right" w:pos="9072"/>
              </w:tabs>
              <w:rPr>
                <w:rFonts w:ascii="Arial" w:hAnsi="Arial" w:cs="Arial"/>
                <w:b/>
                <w:bCs/>
                <w:iCs/>
                <w:sz w:val="20"/>
                <w:szCs w:val="20"/>
              </w:rPr>
            </w:pPr>
            <w:r w:rsidRPr="007A0355">
              <w:rPr>
                <w:rFonts w:ascii="Arial" w:hAnsi="Arial" w:cs="Arial"/>
                <w:b/>
                <w:bCs/>
                <w:iCs/>
                <w:sz w:val="20"/>
                <w:szCs w:val="20"/>
              </w:rPr>
              <w:t>UNIVERZA V LJUBLJANI</w:t>
            </w:r>
          </w:p>
          <w:p w14:paraId="5F94FADC" w14:textId="77777777" w:rsidR="007A0355" w:rsidRPr="007A0355" w:rsidRDefault="007A0355" w:rsidP="002D0323">
            <w:pPr>
              <w:tabs>
                <w:tab w:val="right" w:pos="9072"/>
              </w:tabs>
              <w:rPr>
                <w:rFonts w:ascii="Arial" w:hAnsi="Arial" w:cs="Arial"/>
                <w:iCs/>
                <w:sz w:val="20"/>
                <w:szCs w:val="20"/>
              </w:rPr>
            </w:pPr>
          </w:p>
          <w:p w14:paraId="7168B5D1" w14:textId="77777777" w:rsidR="007A0355" w:rsidRPr="007A0355" w:rsidRDefault="007A0355" w:rsidP="002D0323">
            <w:pPr>
              <w:tabs>
                <w:tab w:val="right" w:pos="9072"/>
              </w:tabs>
              <w:rPr>
                <w:rFonts w:ascii="Arial" w:hAnsi="Arial" w:cs="Arial"/>
                <w:iCs/>
                <w:sz w:val="20"/>
                <w:szCs w:val="20"/>
              </w:rPr>
            </w:pPr>
            <w:r w:rsidRPr="007A0355">
              <w:rPr>
                <w:rFonts w:ascii="Arial" w:hAnsi="Arial" w:cs="Arial"/>
                <w:iCs/>
                <w:sz w:val="20"/>
                <w:szCs w:val="20"/>
              </w:rPr>
              <w:t>prof. dr. Gregor Majdič, rektor</w:t>
            </w:r>
          </w:p>
          <w:p w14:paraId="59140258" w14:textId="77777777" w:rsidR="007A0355" w:rsidRPr="007A0355" w:rsidRDefault="007A0355" w:rsidP="002D0323">
            <w:pPr>
              <w:tabs>
                <w:tab w:val="right" w:pos="9072"/>
              </w:tabs>
              <w:rPr>
                <w:rFonts w:ascii="Arial" w:hAnsi="Arial" w:cs="Arial"/>
                <w:iCs/>
                <w:sz w:val="20"/>
                <w:szCs w:val="20"/>
              </w:rPr>
            </w:pPr>
            <w:r w:rsidRPr="007A0355">
              <w:rPr>
                <w:rFonts w:ascii="Arial" w:hAnsi="Arial" w:cs="Arial"/>
                <w:iCs/>
                <w:sz w:val="20"/>
                <w:szCs w:val="20"/>
              </w:rPr>
              <w:t>Žig in podpis:</w:t>
            </w:r>
          </w:p>
          <w:p w14:paraId="6FAAC7B4" w14:textId="77777777" w:rsidR="007A0355" w:rsidRPr="007A0355" w:rsidRDefault="007A0355" w:rsidP="002D0323">
            <w:pPr>
              <w:tabs>
                <w:tab w:val="right" w:pos="9072"/>
              </w:tabs>
              <w:rPr>
                <w:rFonts w:ascii="Arial" w:hAnsi="Arial" w:cs="Arial"/>
                <w:iCs/>
                <w:sz w:val="20"/>
                <w:szCs w:val="20"/>
              </w:rPr>
            </w:pPr>
          </w:p>
          <w:p w14:paraId="05BC2726" w14:textId="77777777" w:rsidR="007A0355" w:rsidRPr="007A0355" w:rsidRDefault="007A0355" w:rsidP="002D0323">
            <w:pPr>
              <w:tabs>
                <w:tab w:val="right" w:pos="9072"/>
              </w:tabs>
              <w:rPr>
                <w:rFonts w:ascii="Arial" w:hAnsi="Arial" w:cs="Arial"/>
                <w:iCs/>
                <w:sz w:val="20"/>
                <w:szCs w:val="20"/>
              </w:rPr>
            </w:pPr>
            <w:r w:rsidRPr="007A0355">
              <w:rPr>
                <w:rFonts w:ascii="Arial" w:hAnsi="Arial" w:cs="Arial"/>
                <w:iCs/>
                <w:sz w:val="20"/>
                <w:szCs w:val="20"/>
              </w:rPr>
              <w:t>Kraj: ………………………………….</w:t>
            </w:r>
          </w:p>
          <w:p w14:paraId="1E369FDE" w14:textId="77777777" w:rsidR="007A0355" w:rsidRPr="007A0355" w:rsidRDefault="007A0355" w:rsidP="002D0323">
            <w:pPr>
              <w:tabs>
                <w:tab w:val="right" w:pos="9072"/>
              </w:tabs>
              <w:rPr>
                <w:rFonts w:ascii="Arial" w:hAnsi="Arial" w:cs="Arial"/>
                <w:iCs/>
                <w:sz w:val="20"/>
                <w:szCs w:val="20"/>
              </w:rPr>
            </w:pPr>
            <w:r w:rsidRPr="007A0355">
              <w:rPr>
                <w:rFonts w:ascii="Arial" w:hAnsi="Arial" w:cs="Arial"/>
                <w:iCs/>
                <w:sz w:val="20"/>
                <w:szCs w:val="20"/>
              </w:rPr>
              <w:t>Datum: ………………………………</w:t>
            </w:r>
          </w:p>
          <w:p w14:paraId="309FD0EE" w14:textId="77777777" w:rsidR="007A0355" w:rsidRPr="007A0355" w:rsidRDefault="007A0355" w:rsidP="002D0323">
            <w:pPr>
              <w:tabs>
                <w:tab w:val="right" w:pos="9072"/>
              </w:tabs>
              <w:rPr>
                <w:rFonts w:ascii="Arial" w:hAnsi="Arial" w:cs="Arial"/>
                <w:iCs/>
                <w:sz w:val="20"/>
                <w:szCs w:val="20"/>
              </w:rPr>
            </w:pPr>
          </w:p>
          <w:p w14:paraId="7E1F06A9" w14:textId="77777777" w:rsidR="007A0355" w:rsidRPr="007A0355" w:rsidRDefault="007A0355" w:rsidP="002D0323">
            <w:pPr>
              <w:tabs>
                <w:tab w:val="right" w:pos="9072"/>
              </w:tabs>
              <w:rPr>
                <w:rFonts w:ascii="Arial" w:hAnsi="Arial" w:cs="Arial"/>
                <w:iCs/>
                <w:sz w:val="20"/>
                <w:szCs w:val="20"/>
              </w:rPr>
            </w:pPr>
            <w:r w:rsidRPr="007A0355">
              <w:rPr>
                <w:rFonts w:ascii="Arial" w:hAnsi="Arial" w:cs="Arial"/>
                <w:iCs/>
                <w:sz w:val="20"/>
                <w:szCs w:val="20"/>
              </w:rPr>
              <w:t xml:space="preserve">in </w:t>
            </w:r>
          </w:p>
          <w:p w14:paraId="074F7730" w14:textId="77777777" w:rsidR="007A0355" w:rsidRPr="007A0355" w:rsidRDefault="007A0355" w:rsidP="002D0323">
            <w:pPr>
              <w:tabs>
                <w:tab w:val="right" w:pos="9072"/>
              </w:tabs>
              <w:rPr>
                <w:rFonts w:ascii="Arial" w:hAnsi="Arial" w:cs="Arial"/>
                <w:iCs/>
                <w:sz w:val="20"/>
                <w:szCs w:val="20"/>
              </w:rPr>
            </w:pPr>
          </w:p>
          <w:p w14:paraId="0E9C0E3C" w14:textId="77777777" w:rsidR="007A0355" w:rsidRPr="007A0355" w:rsidRDefault="007A0355" w:rsidP="002D0323">
            <w:pPr>
              <w:tabs>
                <w:tab w:val="right" w:pos="9072"/>
              </w:tabs>
              <w:rPr>
                <w:rFonts w:ascii="Arial" w:hAnsi="Arial" w:cs="Arial"/>
                <w:b/>
                <w:iCs/>
                <w:caps/>
                <w:sz w:val="20"/>
                <w:szCs w:val="20"/>
              </w:rPr>
            </w:pPr>
          </w:p>
        </w:tc>
        <w:tc>
          <w:tcPr>
            <w:tcW w:w="567" w:type="dxa"/>
            <w:gridSpan w:val="2"/>
            <w:shd w:val="clear" w:color="auto" w:fill="auto"/>
          </w:tcPr>
          <w:p w14:paraId="13DAC434" w14:textId="77777777" w:rsidR="007A0355" w:rsidRPr="007A0355" w:rsidRDefault="007A0355" w:rsidP="002D0323">
            <w:pPr>
              <w:rPr>
                <w:rFonts w:ascii="Arial" w:hAnsi="Arial" w:cs="Arial"/>
                <w:b/>
                <w:iCs/>
                <w:caps/>
                <w:sz w:val="20"/>
                <w:szCs w:val="20"/>
              </w:rPr>
            </w:pPr>
          </w:p>
        </w:tc>
      </w:tr>
      <w:tr w:rsidR="007A0355" w:rsidRPr="007A0355" w14:paraId="087121A6" w14:textId="77777777" w:rsidTr="002D0323">
        <w:tc>
          <w:tcPr>
            <w:tcW w:w="3966" w:type="dxa"/>
            <w:shd w:val="clear" w:color="auto" w:fill="auto"/>
          </w:tcPr>
          <w:p w14:paraId="53ACBB51" w14:textId="77777777" w:rsidR="007A0355" w:rsidRPr="007A0355" w:rsidRDefault="007A0355" w:rsidP="002D0323">
            <w:pPr>
              <w:tabs>
                <w:tab w:val="right" w:pos="9072"/>
              </w:tabs>
              <w:rPr>
                <w:rFonts w:ascii="Arial" w:hAnsi="Arial" w:cs="Arial"/>
                <w:b/>
                <w:caps/>
                <w:sz w:val="20"/>
                <w:szCs w:val="20"/>
              </w:rPr>
            </w:pPr>
            <w:r w:rsidRPr="007A0355">
              <w:rPr>
                <w:rFonts w:ascii="Arial" w:hAnsi="Arial" w:cs="Arial"/>
                <w:b/>
                <w:caps/>
                <w:sz w:val="20"/>
                <w:szCs w:val="20"/>
              </w:rPr>
              <w:lastRenderedPageBreak/>
              <w:t>UNIVERZA V LJUBLJANI</w:t>
            </w:r>
          </w:p>
          <w:p w14:paraId="249AF7A8" w14:textId="77777777" w:rsidR="007A0355" w:rsidRPr="007A0355" w:rsidRDefault="007A0355" w:rsidP="002D0323">
            <w:pPr>
              <w:tabs>
                <w:tab w:val="right" w:pos="9072"/>
              </w:tabs>
              <w:rPr>
                <w:rFonts w:ascii="Arial" w:hAnsi="Arial" w:cs="Arial"/>
                <w:b/>
                <w:caps/>
                <w:sz w:val="20"/>
                <w:szCs w:val="20"/>
              </w:rPr>
            </w:pPr>
            <w:r w:rsidRPr="007A0355">
              <w:rPr>
                <w:rFonts w:ascii="Arial" w:hAnsi="Arial" w:cs="Arial"/>
                <w:b/>
                <w:caps/>
                <w:sz w:val="20"/>
                <w:szCs w:val="20"/>
              </w:rPr>
              <w:t>MEDICINSKA FAKULTETA</w:t>
            </w:r>
          </w:p>
        </w:tc>
        <w:tc>
          <w:tcPr>
            <w:tcW w:w="567" w:type="dxa"/>
            <w:gridSpan w:val="2"/>
            <w:shd w:val="clear" w:color="auto" w:fill="auto"/>
          </w:tcPr>
          <w:p w14:paraId="681BAAB7" w14:textId="77777777" w:rsidR="007A0355" w:rsidRPr="007A0355" w:rsidRDefault="007A0355" w:rsidP="002D0323">
            <w:pPr>
              <w:rPr>
                <w:rFonts w:ascii="Arial" w:hAnsi="Arial" w:cs="Arial"/>
                <w:b/>
                <w:caps/>
                <w:sz w:val="20"/>
                <w:szCs w:val="20"/>
              </w:rPr>
            </w:pPr>
          </w:p>
        </w:tc>
      </w:tr>
      <w:tr w:rsidR="007A0355" w:rsidRPr="007A0355" w14:paraId="5D3A59CF" w14:textId="77777777" w:rsidTr="002D0323">
        <w:tc>
          <w:tcPr>
            <w:tcW w:w="3966" w:type="dxa"/>
            <w:shd w:val="clear" w:color="auto" w:fill="auto"/>
          </w:tcPr>
          <w:p w14:paraId="772497BF" w14:textId="77777777" w:rsidR="007A0355" w:rsidRPr="007A0355" w:rsidRDefault="007A0355" w:rsidP="002D0323">
            <w:pPr>
              <w:tabs>
                <w:tab w:val="left" w:pos="1701"/>
              </w:tabs>
              <w:rPr>
                <w:rFonts w:ascii="Arial" w:hAnsi="Arial" w:cs="Arial"/>
                <w:sz w:val="20"/>
                <w:szCs w:val="20"/>
              </w:rPr>
            </w:pPr>
          </w:p>
        </w:tc>
        <w:tc>
          <w:tcPr>
            <w:tcW w:w="567" w:type="dxa"/>
            <w:gridSpan w:val="2"/>
            <w:shd w:val="clear" w:color="auto" w:fill="auto"/>
          </w:tcPr>
          <w:p w14:paraId="51DE6E4D" w14:textId="77777777" w:rsidR="007A0355" w:rsidRPr="007A0355" w:rsidRDefault="007A0355" w:rsidP="002D0323">
            <w:pPr>
              <w:tabs>
                <w:tab w:val="right" w:pos="9072"/>
              </w:tabs>
              <w:rPr>
                <w:rFonts w:ascii="Arial" w:hAnsi="Arial" w:cs="Arial"/>
                <w:b/>
                <w:caps/>
                <w:sz w:val="20"/>
                <w:szCs w:val="20"/>
              </w:rPr>
            </w:pPr>
          </w:p>
        </w:tc>
      </w:tr>
      <w:tr w:rsidR="007A0355" w:rsidRPr="007A0355" w14:paraId="04EB7CAB" w14:textId="77777777" w:rsidTr="002D0323">
        <w:tc>
          <w:tcPr>
            <w:tcW w:w="3966" w:type="dxa"/>
            <w:shd w:val="clear" w:color="auto" w:fill="auto"/>
          </w:tcPr>
          <w:p w14:paraId="2294523D" w14:textId="77777777" w:rsidR="007A0355" w:rsidRPr="007A0355" w:rsidRDefault="007A0355" w:rsidP="002D0323">
            <w:pPr>
              <w:tabs>
                <w:tab w:val="left" w:pos="1701"/>
              </w:tabs>
              <w:rPr>
                <w:rFonts w:ascii="Arial" w:hAnsi="Arial" w:cs="Arial"/>
                <w:sz w:val="20"/>
                <w:szCs w:val="20"/>
              </w:rPr>
            </w:pPr>
            <w:r w:rsidRPr="007A0355">
              <w:rPr>
                <w:rFonts w:ascii="Arial" w:hAnsi="Arial" w:cs="Arial"/>
                <w:sz w:val="20"/>
                <w:szCs w:val="20"/>
              </w:rPr>
              <w:t>prof. dr. Igor Švab, dr. med., dekan</w:t>
            </w:r>
          </w:p>
        </w:tc>
        <w:tc>
          <w:tcPr>
            <w:tcW w:w="567" w:type="dxa"/>
            <w:gridSpan w:val="2"/>
            <w:shd w:val="clear" w:color="auto" w:fill="auto"/>
          </w:tcPr>
          <w:p w14:paraId="2F23A130" w14:textId="77777777" w:rsidR="007A0355" w:rsidRPr="007A0355" w:rsidRDefault="007A0355" w:rsidP="002D0323">
            <w:pPr>
              <w:tabs>
                <w:tab w:val="right" w:pos="9072"/>
              </w:tabs>
              <w:rPr>
                <w:rFonts w:ascii="Arial" w:hAnsi="Arial" w:cs="Arial"/>
                <w:b/>
                <w:caps/>
                <w:sz w:val="20"/>
                <w:szCs w:val="20"/>
              </w:rPr>
            </w:pPr>
          </w:p>
        </w:tc>
      </w:tr>
      <w:tr w:rsidR="007A0355" w:rsidRPr="007A0355" w14:paraId="188ECD90" w14:textId="77777777" w:rsidTr="002D0323">
        <w:tc>
          <w:tcPr>
            <w:tcW w:w="3966" w:type="dxa"/>
            <w:shd w:val="clear" w:color="auto" w:fill="auto"/>
          </w:tcPr>
          <w:p w14:paraId="591A5182" w14:textId="77777777" w:rsidR="007A0355" w:rsidRPr="007A0355" w:rsidRDefault="007A0355" w:rsidP="002D0323">
            <w:pPr>
              <w:tabs>
                <w:tab w:val="left" w:pos="1701"/>
              </w:tabs>
              <w:rPr>
                <w:rFonts w:ascii="Arial" w:hAnsi="Arial" w:cs="Arial"/>
                <w:i/>
                <w:sz w:val="20"/>
                <w:szCs w:val="20"/>
              </w:rPr>
            </w:pPr>
            <w:r w:rsidRPr="007A0355">
              <w:rPr>
                <w:rFonts w:ascii="Arial" w:hAnsi="Arial" w:cs="Arial"/>
                <w:i/>
                <w:sz w:val="20"/>
                <w:szCs w:val="20"/>
              </w:rPr>
              <w:t>Žig in podpis:</w:t>
            </w:r>
          </w:p>
        </w:tc>
        <w:tc>
          <w:tcPr>
            <w:tcW w:w="567" w:type="dxa"/>
            <w:gridSpan w:val="2"/>
            <w:shd w:val="clear" w:color="auto" w:fill="auto"/>
          </w:tcPr>
          <w:p w14:paraId="61B5DA91" w14:textId="77777777" w:rsidR="007A0355" w:rsidRPr="007A0355" w:rsidRDefault="007A0355" w:rsidP="002D0323">
            <w:pPr>
              <w:tabs>
                <w:tab w:val="right" w:pos="9072"/>
              </w:tabs>
              <w:rPr>
                <w:rFonts w:ascii="Arial" w:hAnsi="Arial" w:cs="Arial"/>
                <w:b/>
                <w:caps/>
                <w:sz w:val="20"/>
                <w:szCs w:val="20"/>
              </w:rPr>
            </w:pPr>
          </w:p>
        </w:tc>
      </w:tr>
      <w:tr w:rsidR="007A0355" w:rsidRPr="007A0355" w14:paraId="60DFAF3D" w14:textId="77777777" w:rsidTr="002D0323">
        <w:tc>
          <w:tcPr>
            <w:tcW w:w="3966" w:type="dxa"/>
            <w:shd w:val="clear" w:color="auto" w:fill="auto"/>
          </w:tcPr>
          <w:p w14:paraId="3970BB78" w14:textId="77777777" w:rsidR="007A0355" w:rsidRPr="007A0355" w:rsidRDefault="007A0355" w:rsidP="002D0323">
            <w:pPr>
              <w:tabs>
                <w:tab w:val="right" w:pos="9072"/>
              </w:tabs>
              <w:rPr>
                <w:rFonts w:ascii="Arial" w:hAnsi="Arial" w:cs="Arial"/>
                <w:sz w:val="20"/>
                <w:szCs w:val="20"/>
              </w:rPr>
            </w:pPr>
          </w:p>
        </w:tc>
        <w:tc>
          <w:tcPr>
            <w:tcW w:w="567" w:type="dxa"/>
            <w:gridSpan w:val="2"/>
            <w:shd w:val="clear" w:color="auto" w:fill="auto"/>
          </w:tcPr>
          <w:p w14:paraId="34D4C03D" w14:textId="77777777" w:rsidR="007A0355" w:rsidRPr="007A0355" w:rsidRDefault="007A0355" w:rsidP="002D0323">
            <w:pPr>
              <w:tabs>
                <w:tab w:val="right" w:pos="9072"/>
              </w:tabs>
              <w:rPr>
                <w:rFonts w:ascii="Arial" w:hAnsi="Arial" w:cs="Arial"/>
                <w:b/>
                <w:caps/>
                <w:sz w:val="20"/>
                <w:szCs w:val="20"/>
              </w:rPr>
            </w:pPr>
          </w:p>
        </w:tc>
      </w:tr>
      <w:tr w:rsidR="007A0355" w:rsidRPr="007A0355" w14:paraId="174239A9" w14:textId="77777777" w:rsidTr="002D0323">
        <w:tc>
          <w:tcPr>
            <w:tcW w:w="3966" w:type="dxa"/>
            <w:shd w:val="clear" w:color="auto" w:fill="auto"/>
          </w:tcPr>
          <w:p w14:paraId="00529127" w14:textId="77777777" w:rsidR="007A0355" w:rsidRPr="007A0355" w:rsidRDefault="007A0355" w:rsidP="002D0323">
            <w:pPr>
              <w:tabs>
                <w:tab w:val="right" w:pos="9072"/>
              </w:tabs>
              <w:rPr>
                <w:rFonts w:ascii="Arial" w:hAnsi="Arial" w:cs="Arial"/>
                <w:b/>
                <w:caps/>
                <w:sz w:val="20"/>
                <w:szCs w:val="20"/>
              </w:rPr>
            </w:pPr>
            <w:r w:rsidRPr="007A0355">
              <w:rPr>
                <w:rFonts w:ascii="Arial" w:hAnsi="Arial" w:cs="Arial"/>
                <w:sz w:val="20"/>
                <w:szCs w:val="20"/>
              </w:rPr>
              <w:t>Kraj: ………………………………….</w:t>
            </w:r>
          </w:p>
        </w:tc>
        <w:tc>
          <w:tcPr>
            <w:tcW w:w="567" w:type="dxa"/>
            <w:gridSpan w:val="2"/>
            <w:shd w:val="clear" w:color="auto" w:fill="auto"/>
          </w:tcPr>
          <w:p w14:paraId="7A973E69" w14:textId="77777777" w:rsidR="007A0355" w:rsidRPr="007A0355" w:rsidRDefault="007A0355" w:rsidP="002D0323">
            <w:pPr>
              <w:tabs>
                <w:tab w:val="right" w:pos="9072"/>
              </w:tabs>
              <w:rPr>
                <w:rFonts w:ascii="Arial" w:hAnsi="Arial" w:cs="Arial"/>
                <w:b/>
                <w:caps/>
                <w:sz w:val="20"/>
                <w:szCs w:val="20"/>
              </w:rPr>
            </w:pPr>
          </w:p>
        </w:tc>
      </w:tr>
      <w:tr w:rsidR="007A0355" w:rsidRPr="007A0355" w14:paraId="7B2231F6" w14:textId="77777777" w:rsidTr="002D0323">
        <w:tc>
          <w:tcPr>
            <w:tcW w:w="3966" w:type="dxa"/>
            <w:shd w:val="clear" w:color="auto" w:fill="auto"/>
          </w:tcPr>
          <w:p w14:paraId="62AABF77" w14:textId="77777777" w:rsidR="007A0355" w:rsidRPr="007A0355" w:rsidRDefault="007A0355" w:rsidP="002D0323">
            <w:pPr>
              <w:tabs>
                <w:tab w:val="right" w:pos="9072"/>
              </w:tabs>
              <w:rPr>
                <w:rFonts w:ascii="Arial" w:hAnsi="Arial" w:cs="Arial"/>
                <w:sz w:val="20"/>
                <w:szCs w:val="20"/>
              </w:rPr>
            </w:pPr>
            <w:r w:rsidRPr="007A0355">
              <w:rPr>
                <w:rFonts w:ascii="Arial" w:hAnsi="Arial" w:cs="Arial"/>
                <w:sz w:val="20"/>
                <w:szCs w:val="20"/>
              </w:rPr>
              <w:t>Datum: ………………………………</w:t>
            </w:r>
          </w:p>
          <w:p w14:paraId="4B80257A" w14:textId="77777777" w:rsidR="007A0355" w:rsidRPr="007A0355" w:rsidRDefault="007A0355" w:rsidP="002D0323">
            <w:pPr>
              <w:tabs>
                <w:tab w:val="right" w:pos="9072"/>
              </w:tabs>
              <w:rPr>
                <w:rFonts w:ascii="Arial" w:hAnsi="Arial" w:cs="Arial"/>
                <w:sz w:val="20"/>
                <w:szCs w:val="20"/>
              </w:rPr>
            </w:pPr>
          </w:p>
          <w:p w14:paraId="0E2A8CB8" w14:textId="77777777" w:rsidR="007A0355" w:rsidRPr="007A0355" w:rsidRDefault="007A0355" w:rsidP="002D0323">
            <w:pPr>
              <w:tabs>
                <w:tab w:val="right" w:pos="9072"/>
              </w:tabs>
              <w:rPr>
                <w:rFonts w:ascii="Arial" w:hAnsi="Arial" w:cs="Arial"/>
                <w:sz w:val="20"/>
                <w:szCs w:val="20"/>
              </w:rPr>
            </w:pPr>
          </w:p>
          <w:p w14:paraId="116528B1" w14:textId="77777777" w:rsidR="007A0355" w:rsidRPr="007A0355" w:rsidRDefault="007A0355" w:rsidP="002D0323">
            <w:pPr>
              <w:tabs>
                <w:tab w:val="right" w:pos="9072"/>
              </w:tabs>
              <w:rPr>
                <w:rFonts w:ascii="Arial" w:hAnsi="Arial" w:cs="Arial"/>
                <w:b/>
                <w:bCs/>
                <w:caps/>
                <w:sz w:val="20"/>
                <w:szCs w:val="20"/>
              </w:rPr>
            </w:pPr>
          </w:p>
        </w:tc>
        <w:tc>
          <w:tcPr>
            <w:tcW w:w="567" w:type="dxa"/>
            <w:gridSpan w:val="2"/>
            <w:shd w:val="clear" w:color="auto" w:fill="auto"/>
          </w:tcPr>
          <w:p w14:paraId="70D6CA77" w14:textId="77777777" w:rsidR="007A0355" w:rsidRPr="007A0355" w:rsidRDefault="007A0355" w:rsidP="002D0323">
            <w:pPr>
              <w:tabs>
                <w:tab w:val="right" w:pos="9072"/>
              </w:tabs>
              <w:rPr>
                <w:rFonts w:ascii="Arial" w:hAnsi="Arial" w:cs="Arial"/>
                <w:b/>
                <w:caps/>
                <w:sz w:val="20"/>
                <w:szCs w:val="20"/>
              </w:rPr>
            </w:pPr>
          </w:p>
        </w:tc>
      </w:tr>
      <w:tr w:rsidR="007A0355" w:rsidRPr="007A0355" w14:paraId="4970DD9E" w14:textId="77777777" w:rsidTr="002D0323">
        <w:trPr>
          <w:gridAfter w:val="1"/>
          <w:wAfter w:w="5100" w:type="dxa"/>
        </w:trPr>
        <w:tc>
          <w:tcPr>
            <w:tcW w:w="4253" w:type="dxa"/>
            <w:gridSpan w:val="2"/>
            <w:shd w:val="clear" w:color="auto" w:fill="auto"/>
          </w:tcPr>
          <w:p w14:paraId="69E39896" w14:textId="77777777" w:rsidR="007A0355" w:rsidRPr="007A0355" w:rsidRDefault="007A0355" w:rsidP="002D0323">
            <w:pPr>
              <w:autoSpaceDE w:val="0"/>
              <w:autoSpaceDN w:val="0"/>
              <w:adjustRightInd w:val="0"/>
              <w:rPr>
                <w:rFonts w:ascii="Arial" w:hAnsi="Arial" w:cs="Arial"/>
                <w:b/>
                <w:bCs/>
                <w:sz w:val="20"/>
                <w:szCs w:val="20"/>
              </w:rPr>
            </w:pPr>
            <w:r w:rsidRPr="007A0355">
              <w:rPr>
                <w:rFonts w:ascii="Arial" w:hAnsi="Arial" w:cs="Arial"/>
                <w:b/>
                <w:bCs/>
                <w:sz w:val="20"/>
                <w:szCs w:val="20"/>
              </w:rPr>
              <w:t>IZVAJALEC:</w:t>
            </w:r>
          </w:p>
          <w:p w14:paraId="5B6193D3" w14:textId="77777777" w:rsidR="007A0355" w:rsidRPr="007A0355" w:rsidRDefault="007A0355" w:rsidP="002D0323">
            <w:pPr>
              <w:autoSpaceDE w:val="0"/>
              <w:autoSpaceDN w:val="0"/>
              <w:adjustRightInd w:val="0"/>
              <w:rPr>
                <w:rFonts w:ascii="Arial" w:hAnsi="Arial" w:cs="Arial"/>
                <w:b/>
                <w:bCs/>
                <w:sz w:val="20"/>
                <w:szCs w:val="20"/>
              </w:rPr>
            </w:pPr>
          </w:p>
        </w:tc>
      </w:tr>
      <w:tr w:rsidR="007A0355" w:rsidRPr="007A0355" w14:paraId="4495B589" w14:textId="77777777" w:rsidTr="002D0323">
        <w:trPr>
          <w:gridAfter w:val="1"/>
          <w:wAfter w:w="5100" w:type="dxa"/>
        </w:trPr>
        <w:tc>
          <w:tcPr>
            <w:tcW w:w="4253" w:type="dxa"/>
            <w:gridSpan w:val="2"/>
            <w:shd w:val="clear" w:color="auto" w:fill="auto"/>
          </w:tcPr>
          <w:p w14:paraId="09F2D9AF" w14:textId="77777777" w:rsidR="007A0355" w:rsidRPr="007A0355" w:rsidRDefault="007A0355" w:rsidP="007A0355">
            <w:pPr>
              <w:rPr>
                <w:rFonts w:ascii="Arial" w:hAnsi="Arial" w:cs="Arial"/>
                <w:i/>
                <w:sz w:val="20"/>
                <w:szCs w:val="20"/>
              </w:rPr>
            </w:pPr>
          </w:p>
        </w:tc>
      </w:tr>
      <w:tr w:rsidR="007A0355" w:rsidRPr="007A0355" w14:paraId="12A2DBFF" w14:textId="77777777" w:rsidTr="002D0323">
        <w:trPr>
          <w:gridAfter w:val="1"/>
          <w:wAfter w:w="5100" w:type="dxa"/>
        </w:trPr>
        <w:tc>
          <w:tcPr>
            <w:tcW w:w="4253" w:type="dxa"/>
            <w:gridSpan w:val="2"/>
            <w:shd w:val="clear" w:color="auto" w:fill="auto"/>
          </w:tcPr>
          <w:p w14:paraId="3E6233FE" w14:textId="77777777" w:rsidR="007A0355" w:rsidRPr="007A0355" w:rsidRDefault="007A0355" w:rsidP="002D0323">
            <w:pPr>
              <w:rPr>
                <w:rFonts w:ascii="Arial" w:hAnsi="Arial" w:cs="Arial"/>
                <w:sz w:val="20"/>
                <w:szCs w:val="20"/>
              </w:rPr>
            </w:pPr>
            <w:r w:rsidRPr="007A0355">
              <w:rPr>
                <w:rFonts w:ascii="Arial" w:hAnsi="Arial" w:cs="Arial"/>
                <w:sz w:val="20"/>
                <w:szCs w:val="20"/>
              </w:rPr>
              <w:t xml:space="preserve">………………………………………..  </w:t>
            </w:r>
          </w:p>
          <w:p w14:paraId="58716E57" w14:textId="77777777" w:rsidR="007A0355" w:rsidRPr="007A0355" w:rsidRDefault="007A0355" w:rsidP="002D0323">
            <w:pPr>
              <w:rPr>
                <w:rFonts w:ascii="Arial" w:hAnsi="Arial" w:cs="Arial"/>
                <w:b/>
                <w:sz w:val="20"/>
                <w:szCs w:val="20"/>
              </w:rPr>
            </w:pPr>
            <w:r w:rsidRPr="007A0355">
              <w:rPr>
                <w:rFonts w:ascii="Arial" w:hAnsi="Arial" w:cs="Arial"/>
                <w:sz w:val="20"/>
                <w:szCs w:val="20"/>
              </w:rPr>
              <w:t xml:space="preserve">………………………………………..  </w:t>
            </w:r>
          </w:p>
        </w:tc>
      </w:tr>
      <w:tr w:rsidR="007A0355" w:rsidRPr="007A0355" w14:paraId="4DA281AA" w14:textId="77777777" w:rsidTr="002D0323">
        <w:trPr>
          <w:gridAfter w:val="1"/>
          <w:wAfter w:w="5100" w:type="dxa"/>
        </w:trPr>
        <w:tc>
          <w:tcPr>
            <w:tcW w:w="4253" w:type="dxa"/>
            <w:gridSpan w:val="2"/>
            <w:shd w:val="clear" w:color="auto" w:fill="auto"/>
          </w:tcPr>
          <w:p w14:paraId="0CDE77B1" w14:textId="77777777" w:rsidR="007A0355" w:rsidRPr="007A0355" w:rsidRDefault="007A0355" w:rsidP="002D0323">
            <w:pPr>
              <w:rPr>
                <w:rFonts w:ascii="Arial" w:hAnsi="Arial" w:cs="Arial"/>
                <w:sz w:val="20"/>
                <w:szCs w:val="20"/>
              </w:rPr>
            </w:pPr>
            <w:r w:rsidRPr="007A0355">
              <w:rPr>
                <w:rFonts w:ascii="Arial" w:hAnsi="Arial" w:cs="Arial"/>
                <w:i/>
                <w:sz w:val="20"/>
                <w:szCs w:val="20"/>
              </w:rPr>
              <w:t>Žig in podpis:</w:t>
            </w:r>
          </w:p>
        </w:tc>
      </w:tr>
      <w:tr w:rsidR="007A0355" w:rsidRPr="007A0355" w14:paraId="55614D50" w14:textId="77777777" w:rsidTr="002D0323">
        <w:trPr>
          <w:gridAfter w:val="1"/>
          <w:wAfter w:w="5100" w:type="dxa"/>
        </w:trPr>
        <w:tc>
          <w:tcPr>
            <w:tcW w:w="4253" w:type="dxa"/>
            <w:gridSpan w:val="2"/>
            <w:shd w:val="clear" w:color="auto" w:fill="auto"/>
          </w:tcPr>
          <w:p w14:paraId="6E5531B8" w14:textId="77777777" w:rsidR="007A0355" w:rsidRPr="007A0355" w:rsidRDefault="007A0355" w:rsidP="002D0323">
            <w:pPr>
              <w:rPr>
                <w:rFonts w:ascii="Arial" w:hAnsi="Arial" w:cs="Arial"/>
                <w:i/>
                <w:sz w:val="20"/>
                <w:szCs w:val="20"/>
              </w:rPr>
            </w:pPr>
          </w:p>
        </w:tc>
      </w:tr>
      <w:tr w:rsidR="007A0355" w:rsidRPr="007A0355" w14:paraId="7765497F" w14:textId="77777777" w:rsidTr="002D0323">
        <w:trPr>
          <w:gridAfter w:val="1"/>
          <w:wAfter w:w="5100" w:type="dxa"/>
        </w:trPr>
        <w:tc>
          <w:tcPr>
            <w:tcW w:w="4253" w:type="dxa"/>
            <w:gridSpan w:val="2"/>
            <w:shd w:val="clear" w:color="auto" w:fill="auto"/>
          </w:tcPr>
          <w:p w14:paraId="10DFDE71" w14:textId="77777777" w:rsidR="007A0355" w:rsidRPr="007A0355" w:rsidRDefault="007A0355" w:rsidP="002D0323">
            <w:pPr>
              <w:rPr>
                <w:rFonts w:ascii="Arial" w:hAnsi="Arial" w:cs="Arial"/>
                <w:i/>
                <w:sz w:val="20"/>
                <w:szCs w:val="20"/>
              </w:rPr>
            </w:pPr>
            <w:r w:rsidRPr="007A0355">
              <w:rPr>
                <w:rFonts w:ascii="Arial" w:hAnsi="Arial" w:cs="Arial"/>
                <w:sz w:val="20"/>
                <w:szCs w:val="20"/>
              </w:rPr>
              <w:t>Kraj: ………………………………….</w:t>
            </w:r>
          </w:p>
        </w:tc>
      </w:tr>
      <w:tr w:rsidR="007A0355" w:rsidRPr="007A0355" w14:paraId="34328A86" w14:textId="77777777" w:rsidTr="002D0323">
        <w:trPr>
          <w:gridAfter w:val="1"/>
          <w:wAfter w:w="5100" w:type="dxa"/>
        </w:trPr>
        <w:tc>
          <w:tcPr>
            <w:tcW w:w="4253" w:type="dxa"/>
            <w:gridSpan w:val="2"/>
            <w:shd w:val="clear" w:color="auto" w:fill="auto"/>
          </w:tcPr>
          <w:p w14:paraId="03C1930A" w14:textId="77777777" w:rsidR="007A0355" w:rsidRPr="007A0355" w:rsidRDefault="007A0355" w:rsidP="002D0323">
            <w:pPr>
              <w:rPr>
                <w:rFonts w:ascii="Arial" w:hAnsi="Arial" w:cs="Arial"/>
                <w:sz w:val="20"/>
                <w:szCs w:val="20"/>
              </w:rPr>
            </w:pPr>
            <w:r w:rsidRPr="007A0355">
              <w:rPr>
                <w:rFonts w:ascii="Arial" w:hAnsi="Arial" w:cs="Arial"/>
                <w:sz w:val="20"/>
                <w:szCs w:val="20"/>
              </w:rPr>
              <w:t>Datum: ………………………………</w:t>
            </w:r>
            <w:r>
              <w:rPr>
                <w:rFonts w:ascii="Arial" w:hAnsi="Arial" w:cs="Arial"/>
                <w:sz w:val="20"/>
                <w:szCs w:val="20"/>
              </w:rPr>
              <w:t xml:space="preserve"> </w:t>
            </w:r>
          </w:p>
        </w:tc>
      </w:tr>
    </w:tbl>
    <w:p w14:paraId="11F910BF" w14:textId="77777777" w:rsidR="00C16CA7" w:rsidRPr="00D52CAF" w:rsidRDefault="00C16CA7" w:rsidP="00C16CA7">
      <w:pPr>
        <w:numPr>
          <w:ilvl w:val="12"/>
          <w:numId w:val="0"/>
        </w:numPr>
        <w:spacing w:after="0" w:line="240" w:lineRule="auto"/>
        <w:rPr>
          <w:rFonts w:ascii="Arial" w:eastAsia="Times New Roman" w:hAnsi="Arial" w:cs="Arial"/>
          <w:sz w:val="20"/>
          <w:szCs w:val="20"/>
          <w:lang w:eastAsia="sl-SI"/>
        </w:rPr>
      </w:pPr>
    </w:p>
    <w:p w14:paraId="1B042F9A" w14:textId="77777777" w:rsidR="00A25DB3" w:rsidRDefault="00A25DB3" w:rsidP="006734C7">
      <w:pPr>
        <w:numPr>
          <w:ilvl w:val="12"/>
          <w:numId w:val="0"/>
        </w:numPr>
        <w:tabs>
          <w:tab w:val="left" w:pos="6237"/>
        </w:tabs>
        <w:spacing w:after="0" w:line="240" w:lineRule="auto"/>
        <w:ind w:left="-9014"/>
        <w:jc w:val="center"/>
        <w:rPr>
          <w:rFonts w:ascii="Arial" w:eastAsia="Times New Roman" w:hAnsi="Arial" w:cs="Arial"/>
          <w:b/>
          <w:sz w:val="22"/>
          <w:szCs w:val="20"/>
          <w:lang w:eastAsia="sl-SI"/>
        </w:rPr>
      </w:pPr>
    </w:p>
    <w:p w14:paraId="0AA2F3FA" w14:textId="77777777" w:rsidR="00A25DB3" w:rsidRDefault="00A25DB3" w:rsidP="00D720BE">
      <w:pPr>
        <w:numPr>
          <w:ilvl w:val="12"/>
          <w:numId w:val="0"/>
        </w:numPr>
        <w:tabs>
          <w:tab w:val="left" w:pos="6237"/>
        </w:tabs>
        <w:spacing w:after="0" w:line="240" w:lineRule="auto"/>
        <w:ind w:left="-9014"/>
        <w:jc w:val="both"/>
        <w:rPr>
          <w:rFonts w:ascii="Arial" w:eastAsia="Times New Roman" w:hAnsi="Arial" w:cs="Arial"/>
          <w:b/>
          <w:sz w:val="22"/>
          <w:szCs w:val="20"/>
          <w:lang w:eastAsia="sl-SI"/>
        </w:rPr>
      </w:pPr>
    </w:p>
    <w:p w14:paraId="3CA522AB" w14:textId="77777777" w:rsidR="00522B91" w:rsidRDefault="00522B91" w:rsidP="00D720BE">
      <w:pPr>
        <w:numPr>
          <w:ilvl w:val="12"/>
          <w:numId w:val="0"/>
        </w:numPr>
        <w:tabs>
          <w:tab w:val="left" w:pos="6237"/>
        </w:tabs>
        <w:spacing w:after="0" w:line="240" w:lineRule="auto"/>
        <w:ind w:left="-9014"/>
        <w:jc w:val="both"/>
        <w:rPr>
          <w:rFonts w:ascii="Arial" w:eastAsia="Times New Roman" w:hAnsi="Arial" w:cs="Arial"/>
          <w:b/>
          <w:sz w:val="22"/>
          <w:szCs w:val="20"/>
          <w:lang w:eastAsia="sl-SI"/>
        </w:rPr>
      </w:pPr>
    </w:p>
    <w:p w14:paraId="154D85BF" w14:textId="77777777" w:rsidR="00522B91" w:rsidRDefault="00522B91" w:rsidP="00D720BE">
      <w:pPr>
        <w:numPr>
          <w:ilvl w:val="12"/>
          <w:numId w:val="0"/>
        </w:numPr>
        <w:tabs>
          <w:tab w:val="left" w:pos="6237"/>
        </w:tabs>
        <w:spacing w:after="0" w:line="240" w:lineRule="auto"/>
        <w:ind w:left="-9014"/>
        <w:jc w:val="both"/>
        <w:rPr>
          <w:rFonts w:ascii="Arial" w:eastAsia="Times New Roman" w:hAnsi="Arial" w:cs="Arial"/>
          <w:b/>
          <w:sz w:val="22"/>
          <w:szCs w:val="20"/>
          <w:lang w:eastAsia="sl-SI"/>
        </w:rPr>
      </w:pPr>
    </w:p>
    <w:p w14:paraId="4E0608F4" w14:textId="77777777" w:rsidR="00522B91" w:rsidRDefault="00522B91" w:rsidP="00D720BE">
      <w:pPr>
        <w:numPr>
          <w:ilvl w:val="12"/>
          <w:numId w:val="0"/>
        </w:numPr>
        <w:tabs>
          <w:tab w:val="left" w:pos="6237"/>
        </w:tabs>
        <w:spacing w:after="0" w:line="240" w:lineRule="auto"/>
        <w:ind w:left="-9014"/>
        <w:jc w:val="both"/>
        <w:rPr>
          <w:rFonts w:ascii="Arial" w:eastAsia="Times New Roman" w:hAnsi="Arial" w:cs="Arial"/>
          <w:b/>
          <w:sz w:val="22"/>
          <w:szCs w:val="20"/>
          <w:lang w:eastAsia="sl-SI"/>
        </w:rPr>
      </w:pPr>
    </w:p>
    <w:p w14:paraId="00D4C5F6" w14:textId="77777777" w:rsidR="00522B91" w:rsidRDefault="00522B91" w:rsidP="00D720BE">
      <w:pPr>
        <w:numPr>
          <w:ilvl w:val="12"/>
          <w:numId w:val="0"/>
        </w:numPr>
        <w:tabs>
          <w:tab w:val="left" w:pos="6237"/>
        </w:tabs>
        <w:spacing w:after="0" w:line="240" w:lineRule="auto"/>
        <w:ind w:left="-9014"/>
        <w:jc w:val="both"/>
        <w:rPr>
          <w:rFonts w:ascii="Arial" w:eastAsia="Times New Roman" w:hAnsi="Arial" w:cs="Arial"/>
          <w:b/>
          <w:sz w:val="22"/>
          <w:szCs w:val="20"/>
          <w:lang w:eastAsia="sl-SI"/>
        </w:rPr>
      </w:pPr>
    </w:p>
    <w:p w14:paraId="10FC96E7" w14:textId="77777777" w:rsidR="00522B91" w:rsidRDefault="00522B91" w:rsidP="00D720BE">
      <w:pPr>
        <w:numPr>
          <w:ilvl w:val="12"/>
          <w:numId w:val="0"/>
        </w:numPr>
        <w:tabs>
          <w:tab w:val="left" w:pos="6237"/>
        </w:tabs>
        <w:spacing w:after="0" w:line="240" w:lineRule="auto"/>
        <w:ind w:left="-9014"/>
        <w:jc w:val="both"/>
        <w:rPr>
          <w:rFonts w:ascii="Arial" w:eastAsia="Times New Roman" w:hAnsi="Arial" w:cs="Arial"/>
          <w:b/>
          <w:sz w:val="22"/>
          <w:szCs w:val="20"/>
          <w:lang w:eastAsia="sl-SI"/>
        </w:rPr>
      </w:pPr>
    </w:p>
    <w:p w14:paraId="3B4E33C7" w14:textId="77777777" w:rsidR="00522B91" w:rsidRDefault="00522B91" w:rsidP="00D720BE">
      <w:pPr>
        <w:numPr>
          <w:ilvl w:val="12"/>
          <w:numId w:val="0"/>
        </w:numPr>
        <w:tabs>
          <w:tab w:val="left" w:pos="6237"/>
        </w:tabs>
        <w:spacing w:after="0" w:line="240" w:lineRule="auto"/>
        <w:ind w:left="-9014"/>
        <w:jc w:val="both"/>
        <w:rPr>
          <w:rFonts w:ascii="Arial" w:eastAsia="Times New Roman" w:hAnsi="Arial" w:cs="Arial"/>
          <w:b/>
          <w:sz w:val="22"/>
          <w:szCs w:val="20"/>
          <w:lang w:eastAsia="sl-SI"/>
        </w:rPr>
      </w:pPr>
    </w:p>
    <w:p w14:paraId="29E21D1C" w14:textId="77777777" w:rsidR="00522B91" w:rsidRDefault="00522B91" w:rsidP="00D720BE">
      <w:pPr>
        <w:numPr>
          <w:ilvl w:val="12"/>
          <w:numId w:val="0"/>
        </w:numPr>
        <w:tabs>
          <w:tab w:val="left" w:pos="6237"/>
        </w:tabs>
        <w:spacing w:after="0" w:line="240" w:lineRule="auto"/>
        <w:ind w:left="-9014"/>
        <w:jc w:val="both"/>
        <w:rPr>
          <w:rFonts w:ascii="Arial" w:eastAsia="Times New Roman" w:hAnsi="Arial" w:cs="Arial"/>
          <w:b/>
          <w:sz w:val="22"/>
          <w:szCs w:val="20"/>
          <w:lang w:eastAsia="sl-SI"/>
        </w:rPr>
      </w:pPr>
    </w:p>
    <w:p w14:paraId="69C80A7D" w14:textId="77777777" w:rsidR="00522B91" w:rsidRDefault="00522B91" w:rsidP="00D720BE">
      <w:pPr>
        <w:numPr>
          <w:ilvl w:val="12"/>
          <w:numId w:val="0"/>
        </w:numPr>
        <w:tabs>
          <w:tab w:val="left" w:pos="6237"/>
        </w:tabs>
        <w:spacing w:after="0" w:line="240" w:lineRule="auto"/>
        <w:ind w:left="-9014"/>
        <w:jc w:val="both"/>
        <w:rPr>
          <w:rFonts w:ascii="Arial" w:eastAsia="Times New Roman" w:hAnsi="Arial" w:cs="Arial"/>
          <w:b/>
          <w:sz w:val="22"/>
          <w:szCs w:val="20"/>
          <w:lang w:eastAsia="sl-SI"/>
        </w:rPr>
      </w:pPr>
    </w:p>
    <w:p w14:paraId="5BF98312" w14:textId="77777777" w:rsidR="00522B91" w:rsidRDefault="00522B91" w:rsidP="00D720BE">
      <w:pPr>
        <w:numPr>
          <w:ilvl w:val="12"/>
          <w:numId w:val="0"/>
        </w:numPr>
        <w:tabs>
          <w:tab w:val="left" w:pos="6237"/>
        </w:tabs>
        <w:spacing w:after="0" w:line="240" w:lineRule="auto"/>
        <w:ind w:left="-9014"/>
        <w:jc w:val="both"/>
        <w:rPr>
          <w:rFonts w:ascii="Arial" w:eastAsia="Times New Roman" w:hAnsi="Arial" w:cs="Arial"/>
          <w:b/>
          <w:sz w:val="22"/>
          <w:szCs w:val="20"/>
          <w:lang w:eastAsia="sl-SI"/>
        </w:rPr>
      </w:pPr>
    </w:p>
    <w:p w14:paraId="6C32E35A" w14:textId="77777777" w:rsidR="00522B91" w:rsidRDefault="00522B91" w:rsidP="00D720BE">
      <w:pPr>
        <w:numPr>
          <w:ilvl w:val="12"/>
          <w:numId w:val="0"/>
        </w:numPr>
        <w:tabs>
          <w:tab w:val="left" w:pos="6237"/>
        </w:tabs>
        <w:spacing w:after="0" w:line="240" w:lineRule="auto"/>
        <w:ind w:left="-9014"/>
        <w:jc w:val="both"/>
        <w:rPr>
          <w:rFonts w:ascii="Arial" w:eastAsia="Times New Roman" w:hAnsi="Arial" w:cs="Arial"/>
          <w:b/>
          <w:sz w:val="22"/>
          <w:szCs w:val="20"/>
          <w:lang w:eastAsia="sl-SI"/>
        </w:rPr>
      </w:pPr>
    </w:p>
    <w:p w14:paraId="40D37D91" w14:textId="77777777" w:rsidR="00522B91" w:rsidRDefault="00522B91" w:rsidP="00D720BE">
      <w:pPr>
        <w:numPr>
          <w:ilvl w:val="12"/>
          <w:numId w:val="0"/>
        </w:numPr>
        <w:tabs>
          <w:tab w:val="left" w:pos="6237"/>
        </w:tabs>
        <w:spacing w:after="0" w:line="240" w:lineRule="auto"/>
        <w:ind w:left="-9014"/>
        <w:jc w:val="both"/>
        <w:rPr>
          <w:rFonts w:ascii="Arial" w:eastAsia="Times New Roman" w:hAnsi="Arial" w:cs="Arial"/>
          <w:b/>
          <w:sz w:val="22"/>
          <w:szCs w:val="20"/>
          <w:lang w:eastAsia="sl-SI"/>
        </w:rPr>
      </w:pPr>
    </w:p>
    <w:p w14:paraId="63AB51E2" w14:textId="77777777" w:rsidR="00522B91" w:rsidRDefault="00522B91" w:rsidP="00D720BE">
      <w:pPr>
        <w:numPr>
          <w:ilvl w:val="12"/>
          <w:numId w:val="0"/>
        </w:numPr>
        <w:tabs>
          <w:tab w:val="left" w:pos="6237"/>
        </w:tabs>
        <w:spacing w:after="0" w:line="240" w:lineRule="auto"/>
        <w:ind w:left="-9014"/>
        <w:jc w:val="both"/>
        <w:rPr>
          <w:rFonts w:ascii="Arial" w:eastAsia="Times New Roman" w:hAnsi="Arial" w:cs="Arial"/>
          <w:b/>
          <w:sz w:val="22"/>
          <w:szCs w:val="20"/>
          <w:lang w:eastAsia="sl-SI"/>
        </w:rPr>
      </w:pPr>
    </w:p>
    <w:p w14:paraId="19745741" w14:textId="77777777" w:rsidR="00522B91" w:rsidRDefault="00522B91" w:rsidP="00D720BE">
      <w:pPr>
        <w:numPr>
          <w:ilvl w:val="12"/>
          <w:numId w:val="0"/>
        </w:numPr>
        <w:tabs>
          <w:tab w:val="left" w:pos="6237"/>
        </w:tabs>
        <w:spacing w:after="0" w:line="240" w:lineRule="auto"/>
        <w:ind w:left="-9014"/>
        <w:jc w:val="both"/>
        <w:rPr>
          <w:rFonts w:ascii="Arial" w:eastAsia="Times New Roman" w:hAnsi="Arial" w:cs="Arial"/>
          <w:b/>
          <w:sz w:val="22"/>
          <w:szCs w:val="20"/>
          <w:lang w:eastAsia="sl-SI"/>
        </w:rPr>
      </w:pPr>
    </w:p>
    <w:p w14:paraId="133CC140" w14:textId="77777777" w:rsidR="00522B91" w:rsidRDefault="00522B91" w:rsidP="00D720BE">
      <w:pPr>
        <w:numPr>
          <w:ilvl w:val="12"/>
          <w:numId w:val="0"/>
        </w:numPr>
        <w:tabs>
          <w:tab w:val="left" w:pos="6237"/>
        </w:tabs>
        <w:spacing w:after="0" w:line="240" w:lineRule="auto"/>
        <w:ind w:left="-9014"/>
        <w:jc w:val="both"/>
        <w:rPr>
          <w:rFonts w:ascii="Arial" w:eastAsia="Times New Roman" w:hAnsi="Arial" w:cs="Arial"/>
          <w:b/>
          <w:sz w:val="22"/>
          <w:szCs w:val="20"/>
          <w:lang w:eastAsia="sl-SI"/>
        </w:rPr>
      </w:pPr>
    </w:p>
    <w:p w14:paraId="37DB004F" w14:textId="77777777" w:rsidR="00522B91" w:rsidRDefault="00522B91" w:rsidP="00D720BE">
      <w:pPr>
        <w:numPr>
          <w:ilvl w:val="12"/>
          <w:numId w:val="0"/>
        </w:numPr>
        <w:tabs>
          <w:tab w:val="left" w:pos="6237"/>
        </w:tabs>
        <w:spacing w:after="0" w:line="240" w:lineRule="auto"/>
        <w:ind w:left="-9014"/>
        <w:jc w:val="both"/>
        <w:rPr>
          <w:rFonts w:ascii="Arial" w:eastAsia="Times New Roman" w:hAnsi="Arial" w:cs="Arial"/>
          <w:b/>
          <w:sz w:val="22"/>
          <w:szCs w:val="20"/>
          <w:lang w:eastAsia="sl-SI"/>
        </w:rPr>
      </w:pPr>
    </w:p>
    <w:p w14:paraId="25F03E08" w14:textId="77777777" w:rsidR="00522B91" w:rsidRDefault="00522B91" w:rsidP="00D720BE">
      <w:pPr>
        <w:numPr>
          <w:ilvl w:val="12"/>
          <w:numId w:val="0"/>
        </w:numPr>
        <w:tabs>
          <w:tab w:val="left" w:pos="6237"/>
        </w:tabs>
        <w:spacing w:after="0" w:line="240" w:lineRule="auto"/>
        <w:ind w:left="-9014"/>
        <w:jc w:val="both"/>
        <w:rPr>
          <w:rFonts w:ascii="Arial" w:eastAsia="Times New Roman" w:hAnsi="Arial" w:cs="Arial"/>
          <w:b/>
          <w:sz w:val="22"/>
          <w:szCs w:val="20"/>
          <w:lang w:eastAsia="sl-SI"/>
        </w:rPr>
      </w:pPr>
    </w:p>
    <w:p w14:paraId="6D5307FD" w14:textId="77777777" w:rsidR="00522B91" w:rsidRDefault="00522B91" w:rsidP="00D720BE">
      <w:pPr>
        <w:numPr>
          <w:ilvl w:val="12"/>
          <w:numId w:val="0"/>
        </w:numPr>
        <w:tabs>
          <w:tab w:val="left" w:pos="6237"/>
        </w:tabs>
        <w:spacing w:after="0" w:line="240" w:lineRule="auto"/>
        <w:ind w:left="-9014"/>
        <w:jc w:val="both"/>
        <w:rPr>
          <w:rFonts w:ascii="Arial" w:eastAsia="Times New Roman" w:hAnsi="Arial" w:cs="Arial"/>
          <w:b/>
          <w:sz w:val="22"/>
          <w:szCs w:val="20"/>
          <w:lang w:eastAsia="sl-SI"/>
        </w:rPr>
      </w:pPr>
    </w:p>
    <w:p w14:paraId="651AFD21" w14:textId="77777777" w:rsidR="00522B91" w:rsidRDefault="00522B91" w:rsidP="00D720BE">
      <w:pPr>
        <w:numPr>
          <w:ilvl w:val="12"/>
          <w:numId w:val="0"/>
        </w:numPr>
        <w:tabs>
          <w:tab w:val="left" w:pos="6237"/>
        </w:tabs>
        <w:spacing w:after="0" w:line="240" w:lineRule="auto"/>
        <w:ind w:left="-9014"/>
        <w:jc w:val="both"/>
        <w:rPr>
          <w:rFonts w:ascii="Arial" w:eastAsia="Times New Roman" w:hAnsi="Arial" w:cs="Arial"/>
          <w:b/>
          <w:sz w:val="22"/>
          <w:szCs w:val="20"/>
          <w:lang w:eastAsia="sl-SI"/>
        </w:rPr>
      </w:pPr>
    </w:p>
    <w:p w14:paraId="26B65B14" w14:textId="77777777" w:rsidR="00522B91" w:rsidRDefault="00522B91" w:rsidP="00D720BE">
      <w:pPr>
        <w:numPr>
          <w:ilvl w:val="12"/>
          <w:numId w:val="0"/>
        </w:numPr>
        <w:tabs>
          <w:tab w:val="left" w:pos="6237"/>
        </w:tabs>
        <w:spacing w:after="0" w:line="240" w:lineRule="auto"/>
        <w:ind w:left="-9014"/>
        <w:jc w:val="both"/>
        <w:rPr>
          <w:rFonts w:ascii="Arial" w:eastAsia="Times New Roman" w:hAnsi="Arial" w:cs="Arial"/>
          <w:b/>
          <w:sz w:val="22"/>
          <w:szCs w:val="20"/>
          <w:lang w:eastAsia="sl-SI"/>
        </w:rPr>
      </w:pPr>
    </w:p>
    <w:p w14:paraId="316E7322" w14:textId="77777777" w:rsidR="00522B91" w:rsidRDefault="00522B91" w:rsidP="00D720BE">
      <w:pPr>
        <w:numPr>
          <w:ilvl w:val="12"/>
          <w:numId w:val="0"/>
        </w:numPr>
        <w:tabs>
          <w:tab w:val="left" w:pos="6237"/>
        </w:tabs>
        <w:spacing w:after="0" w:line="240" w:lineRule="auto"/>
        <w:ind w:left="-9014"/>
        <w:jc w:val="both"/>
        <w:rPr>
          <w:rFonts w:ascii="Arial" w:eastAsia="Times New Roman" w:hAnsi="Arial" w:cs="Arial"/>
          <w:b/>
          <w:sz w:val="22"/>
          <w:szCs w:val="20"/>
          <w:lang w:eastAsia="sl-SI"/>
        </w:rPr>
      </w:pPr>
    </w:p>
    <w:p w14:paraId="4068EDD9" w14:textId="0D8F081A" w:rsidR="00A25DB3" w:rsidRDefault="00140638" w:rsidP="00140638">
      <w:pPr>
        <w:numPr>
          <w:ilvl w:val="12"/>
          <w:numId w:val="0"/>
        </w:numPr>
        <w:tabs>
          <w:tab w:val="left" w:pos="1020"/>
        </w:tabs>
        <w:spacing w:after="0" w:line="240" w:lineRule="auto"/>
        <w:ind w:left="-9014"/>
        <w:jc w:val="both"/>
        <w:rPr>
          <w:rFonts w:ascii="Arial" w:eastAsia="Times New Roman" w:hAnsi="Arial" w:cs="Arial"/>
          <w:b/>
          <w:sz w:val="22"/>
          <w:szCs w:val="20"/>
          <w:lang w:eastAsia="sl-SI"/>
        </w:rPr>
      </w:pPr>
      <w:r>
        <w:rPr>
          <w:rFonts w:ascii="Arial" w:eastAsia="Times New Roman" w:hAnsi="Arial" w:cs="Arial"/>
          <w:b/>
          <w:sz w:val="22"/>
          <w:szCs w:val="20"/>
          <w:lang w:eastAsia="sl-SI"/>
        </w:rPr>
        <w:tab/>
      </w:r>
    </w:p>
    <w:p w14:paraId="6148D750" w14:textId="77777777" w:rsidR="006734C7" w:rsidRDefault="006734C7" w:rsidP="006734C7">
      <w:pPr>
        <w:numPr>
          <w:ilvl w:val="12"/>
          <w:numId w:val="0"/>
        </w:numPr>
        <w:tabs>
          <w:tab w:val="left" w:pos="6237"/>
        </w:tabs>
        <w:spacing w:after="0" w:line="240" w:lineRule="auto"/>
        <w:ind w:left="-9014"/>
        <w:jc w:val="center"/>
        <w:rPr>
          <w:rFonts w:ascii="Arial" w:eastAsia="Times New Roman" w:hAnsi="Arial" w:cs="Arial"/>
          <w:b/>
          <w:sz w:val="22"/>
          <w:szCs w:val="20"/>
          <w:lang w:eastAsia="sl-SI"/>
        </w:rPr>
      </w:pPr>
      <w:r>
        <w:rPr>
          <w:rFonts w:ascii="Arial" w:eastAsia="Times New Roman" w:hAnsi="Arial" w:cs="Arial"/>
          <w:b/>
          <w:sz w:val="22"/>
          <w:szCs w:val="20"/>
          <w:lang w:eastAsia="sl-SI"/>
        </w:rPr>
        <w:lastRenderedPageBreak/>
        <w:t>OBR 15</w:t>
      </w:r>
    </w:p>
    <w:p w14:paraId="4278FE31" w14:textId="77777777" w:rsidR="006734C7" w:rsidRDefault="006734C7" w:rsidP="006734C7">
      <w:pPr>
        <w:numPr>
          <w:ilvl w:val="12"/>
          <w:numId w:val="0"/>
        </w:numPr>
        <w:tabs>
          <w:tab w:val="left" w:pos="6237"/>
        </w:tabs>
        <w:spacing w:after="0" w:line="240" w:lineRule="auto"/>
        <w:jc w:val="center"/>
        <w:rPr>
          <w:rFonts w:ascii="Arial" w:eastAsia="Times New Roman" w:hAnsi="Arial" w:cs="Arial"/>
          <w:b/>
          <w:sz w:val="22"/>
          <w:szCs w:val="20"/>
          <w:lang w:eastAsia="sl-SI"/>
        </w:rPr>
      </w:pPr>
    </w:p>
    <w:p w14:paraId="36BC7E62" w14:textId="77777777" w:rsidR="006734C7" w:rsidRDefault="006734C7" w:rsidP="006734C7">
      <w:pPr>
        <w:numPr>
          <w:ilvl w:val="12"/>
          <w:numId w:val="0"/>
        </w:numPr>
        <w:tabs>
          <w:tab w:val="left" w:pos="6237"/>
        </w:tabs>
        <w:spacing w:after="0" w:line="240" w:lineRule="auto"/>
        <w:jc w:val="center"/>
        <w:rPr>
          <w:rFonts w:ascii="Arial" w:eastAsia="Times New Roman" w:hAnsi="Arial" w:cs="Arial"/>
          <w:b/>
          <w:sz w:val="22"/>
          <w:szCs w:val="20"/>
          <w:lang w:eastAsia="sl-SI"/>
        </w:rPr>
      </w:pPr>
    </w:p>
    <w:p w14:paraId="7849549C" w14:textId="77777777" w:rsidR="006734C7" w:rsidRDefault="006734C7" w:rsidP="006734C7">
      <w:pPr>
        <w:numPr>
          <w:ilvl w:val="12"/>
          <w:numId w:val="0"/>
        </w:numPr>
        <w:tabs>
          <w:tab w:val="left" w:pos="6237"/>
        </w:tabs>
        <w:spacing w:after="0" w:line="240" w:lineRule="auto"/>
        <w:jc w:val="center"/>
        <w:rPr>
          <w:rFonts w:ascii="Arial" w:eastAsia="Times New Roman" w:hAnsi="Arial" w:cs="Arial"/>
          <w:b/>
          <w:sz w:val="22"/>
          <w:szCs w:val="20"/>
          <w:lang w:eastAsia="sl-SI"/>
        </w:rPr>
      </w:pPr>
    </w:p>
    <w:p w14:paraId="303FCACD" w14:textId="77777777" w:rsidR="006734C7" w:rsidRPr="006734C7" w:rsidRDefault="006734C7" w:rsidP="006734C7">
      <w:pPr>
        <w:numPr>
          <w:ilvl w:val="12"/>
          <w:numId w:val="0"/>
        </w:numPr>
        <w:tabs>
          <w:tab w:val="left" w:pos="6237"/>
        </w:tabs>
        <w:spacing w:after="0" w:line="240" w:lineRule="auto"/>
        <w:jc w:val="center"/>
        <w:rPr>
          <w:rFonts w:ascii="Arial" w:eastAsia="Times New Roman" w:hAnsi="Arial" w:cs="Arial"/>
          <w:b/>
          <w:sz w:val="22"/>
          <w:szCs w:val="20"/>
          <w:lang w:eastAsia="sl-SI"/>
        </w:rPr>
      </w:pPr>
      <w:r w:rsidRPr="006734C7">
        <w:rPr>
          <w:rFonts w:ascii="Arial" w:eastAsia="Times New Roman" w:hAnsi="Arial" w:cs="Arial"/>
          <w:b/>
          <w:sz w:val="22"/>
          <w:szCs w:val="20"/>
          <w:lang w:eastAsia="sl-SI"/>
        </w:rPr>
        <w:t>IZJAVA PONUDNIKA</w:t>
      </w:r>
    </w:p>
    <w:p w14:paraId="1A53E421" w14:textId="77777777" w:rsidR="006734C7" w:rsidRPr="006734C7" w:rsidRDefault="006734C7" w:rsidP="006734C7">
      <w:pPr>
        <w:numPr>
          <w:ilvl w:val="12"/>
          <w:numId w:val="0"/>
        </w:numPr>
        <w:tabs>
          <w:tab w:val="left" w:pos="6237"/>
        </w:tabs>
        <w:spacing w:after="0" w:line="240" w:lineRule="auto"/>
        <w:jc w:val="center"/>
        <w:rPr>
          <w:rFonts w:ascii="Arial" w:eastAsia="Times New Roman" w:hAnsi="Arial" w:cs="Arial"/>
          <w:b/>
          <w:sz w:val="22"/>
          <w:szCs w:val="20"/>
          <w:lang w:eastAsia="sl-SI"/>
        </w:rPr>
      </w:pPr>
    </w:p>
    <w:p w14:paraId="1F638EAC" w14:textId="77777777" w:rsidR="006734C7" w:rsidRPr="006734C7" w:rsidRDefault="006734C7" w:rsidP="006734C7">
      <w:pPr>
        <w:numPr>
          <w:ilvl w:val="12"/>
          <w:numId w:val="0"/>
        </w:numPr>
        <w:tabs>
          <w:tab w:val="left" w:pos="6237"/>
        </w:tabs>
        <w:spacing w:after="0" w:line="240" w:lineRule="auto"/>
        <w:jc w:val="center"/>
        <w:rPr>
          <w:rFonts w:ascii="Arial" w:eastAsia="Times New Roman" w:hAnsi="Arial" w:cs="Arial"/>
          <w:b/>
          <w:sz w:val="22"/>
          <w:szCs w:val="20"/>
          <w:lang w:eastAsia="sl-SI"/>
        </w:rPr>
      </w:pPr>
      <w:r w:rsidRPr="006734C7">
        <w:rPr>
          <w:rFonts w:ascii="Arial" w:eastAsia="Times New Roman" w:hAnsi="Arial" w:cs="Arial"/>
          <w:b/>
          <w:sz w:val="22"/>
          <w:szCs w:val="20"/>
          <w:lang w:eastAsia="sl-SI"/>
        </w:rPr>
        <w:t xml:space="preserve">O PREDLOŽITVI GARANCIJE BANKE OZ. ZAVAROVALNICE </w:t>
      </w:r>
    </w:p>
    <w:p w14:paraId="4965174E" w14:textId="77777777" w:rsidR="006734C7" w:rsidRPr="006734C7" w:rsidRDefault="006734C7" w:rsidP="006734C7">
      <w:pPr>
        <w:numPr>
          <w:ilvl w:val="12"/>
          <w:numId w:val="0"/>
        </w:numPr>
        <w:tabs>
          <w:tab w:val="left" w:pos="6237"/>
        </w:tabs>
        <w:spacing w:after="0" w:line="240" w:lineRule="auto"/>
        <w:jc w:val="center"/>
        <w:rPr>
          <w:rFonts w:ascii="Arial" w:eastAsia="Times New Roman" w:hAnsi="Arial" w:cs="Arial"/>
          <w:b/>
          <w:sz w:val="22"/>
          <w:szCs w:val="20"/>
          <w:lang w:eastAsia="sl-SI"/>
        </w:rPr>
      </w:pPr>
    </w:p>
    <w:p w14:paraId="463BD55D" w14:textId="77777777" w:rsidR="006734C7" w:rsidRPr="006734C7" w:rsidRDefault="006734C7" w:rsidP="006734C7">
      <w:pPr>
        <w:numPr>
          <w:ilvl w:val="12"/>
          <w:numId w:val="0"/>
        </w:numPr>
        <w:tabs>
          <w:tab w:val="left" w:pos="6237"/>
        </w:tabs>
        <w:spacing w:after="0" w:line="240" w:lineRule="auto"/>
        <w:jc w:val="center"/>
        <w:rPr>
          <w:rFonts w:ascii="Arial" w:eastAsia="Times New Roman" w:hAnsi="Arial" w:cs="Arial"/>
          <w:sz w:val="22"/>
          <w:szCs w:val="20"/>
          <w:lang w:eastAsia="sl-SI"/>
        </w:rPr>
      </w:pPr>
      <w:r w:rsidRPr="006734C7">
        <w:rPr>
          <w:rFonts w:ascii="Arial" w:eastAsia="Times New Roman" w:hAnsi="Arial" w:cs="Arial"/>
          <w:b/>
          <w:bCs/>
          <w:sz w:val="22"/>
          <w:szCs w:val="20"/>
          <w:lang w:eastAsia="sl-SI"/>
        </w:rPr>
        <w:t>ZA DOBRO IZVEDBO POGODBENIH OBVEZNOSTI</w:t>
      </w:r>
    </w:p>
    <w:p w14:paraId="00753C50" w14:textId="77777777" w:rsidR="006734C7" w:rsidRPr="006734C7" w:rsidRDefault="006734C7" w:rsidP="006734C7">
      <w:pPr>
        <w:numPr>
          <w:ilvl w:val="12"/>
          <w:numId w:val="0"/>
        </w:numPr>
        <w:tabs>
          <w:tab w:val="left" w:pos="6237"/>
        </w:tabs>
        <w:spacing w:after="0" w:line="240" w:lineRule="auto"/>
        <w:jc w:val="both"/>
        <w:rPr>
          <w:rFonts w:ascii="Arial" w:eastAsia="Times New Roman" w:hAnsi="Arial" w:cs="Arial"/>
          <w:sz w:val="22"/>
          <w:szCs w:val="20"/>
          <w:lang w:eastAsia="sl-SI"/>
        </w:rPr>
      </w:pPr>
    </w:p>
    <w:p w14:paraId="2C976F47" w14:textId="77777777" w:rsidR="006734C7" w:rsidRPr="006734C7" w:rsidRDefault="006734C7" w:rsidP="006734C7">
      <w:pPr>
        <w:numPr>
          <w:ilvl w:val="12"/>
          <w:numId w:val="0"/>
        </w:numPr>
        <w:tabs>
          <w:tab w:val="left" w:pos="6237"/>
        </w:tabs>
        <w:spacing w:after="0" w:line="240" w:lineRule="auto"/>
        <w:jc w:val="both"/>
        <w:rPr>
          <w:rFonts w:ascii="Arial" w:eastAsia="Times New Roman" w:hAnsi="Arial" w:cs="Arial"/>
          <w:sz w:val="22"/>
          <w:szCs w:val="20"/>
          <w:lang w:eastAsia="sl-SI"/>
        </w:rPr>
      </w:pPr>
    </w:p>
    <w:p w14:paraId="4894C2B2" w14:textId="77777777" w:rsidR="006734C7" w:rsidRPr="006734C7" w:rsidRDefault="006734C7" w:rsidP="006734C7">
      <w:pPr>
        <w:tabs>
          <w:tab w:val="center" w:pos="4536"/>
          <w:tab w:val="right" w:pos="9072"/>
        </w:tabs>
        <w:spacing w:after="0" w:line="360" w:lineRule="auto"/>
        <w:rPr>
          <w:rFonts w:ascii="Arial" w:eastAsia="Times New Roman" w:hAnsi="Arial" w:cs="Arial"/>
          <w:b/>
          <w:sz w:val="22"/>
          <w:szCs w:val="22"/>
          <w:lang w:eastAsia="sl-SI"/>
        </w:rPr>
      </w:pPr>
    </w:p>
    <w:p w14:paraId="0DFE0C15" w14:textId="77777777" w:rsidR="006734C7" w:rsidRPr="002A70B0" w:rsidRDefault="006734C7" w:rsidP="006734C7">
      <w:pPr>
        <w:spacing w:after="0" w:line="360" w:lineRule="auto"/>
        <w:jc w:val="both"/>
        <w:rPr>
          <w:rFonts w:ascii="Arial" w:eastAsia="Times New Roman" w:hAnsi="Arial" w:cs="Arial"/>
          <w:sz w:val="20"/>
          <w:szCs w:val="20"/>
          <w:lang w:eastAsia="sl-SI"/>
        </w:rPr>
      </w:pPr>
      <w:r w:rsidRPr="002A70B0">
        <w:rPr>
          <w:rFonts w:ascii="Arial" w:eastAsia="Times New Roman" w:hAnsi="Arial" w:cs="Arial"/>
          <w:sz w:val="20"/>
          <w:szCs w:val="20"/>
          <w:lang w:eastAsia="sl-SI"/>
        </w:rPr>
        <w:t xml:space="preserve">V skladu z javnim naročilom </w:t>
      </w:r>
      <w:r w:rsidRPr="002A70B0">
        <w:rPr>
          <w:rFonts w:ascii="Arial" w:eastAsia="Times New Roman" w:hAnsi="Arial" w:cs="Arial"/>
          <w:b/>
          <w:bCs/>
          <w:iCs/>
          <w:sz w:val="20"/>
          <w:szCs w:val="20"/>
          <w:lang w:eastAsia="sl-SI"/>
        </w:rPr>
        <w:t>»</w:t>
      </w:r>
      <w:r w:rsidRPr="002A70B0">
        <w:rPr>
          <w:rFonts w:ascii="Arial" w:hAnsi="Arial" w:cs="Arial"/>
          <w:b/>
          <w:bCs/>
          <w:sz w:val="20"/>
          <w:szCs w:val="20"/>
        </w:rPr>
        <w:t>Izdelava projektne dokumentacije za Kampus Vrazov trg KVT II</w:t>
      </w:r>
      <w:r w:rsidRPr="002A70B0">
        <w:rPr>
          <w:rFonts w:ascii="Arial" w:eastAsia="SimSun" w:hAnsi="Arial" w:cs="Arial"/>
          <w:b/>
          <w:bCs/>
          <w:iCs/>
          <w:kern w:val="3"/>
          <w:sz w:val="20"/>
          <w:szCs w:val="20"/>
          <w:lang w:val="en-US" w:eastAsia="zh-CN" w:bidi="hi-IN"/>
        </w:rPr>
        <w:t xml:space="preserve">« </w:t>
      </w:r>
      <w:r w:rsidRPr="002A70B0">
        <w:rPr>
          <w:rFonts w:ascii="Arial" w:eastAsia="Times New Roman" w:hAnsi="Arial" w:cs="Arial"/>
          <w:sz w:val="20"/>
          <w:szCs w:val="20"/>
          <w:lang w:eastAsia="sl-SI"/>
        </w:rPr>
        <w:t xml:space="preserve">objavljenim na Portalu javnih naročil pod št. JN……………. dne.............. 2024, </w:t>
      </w:r>
    </w:p>
    <w:p w14:paraId="66224284" w14:textId="77777777" w:rsidR="006734C7" w:rsidRPr="002A70B0" w:rsidRDefault="006734C7" w:rsidP="006734C7">
      <w:pPr>
        <w:spacing w:after="0" w:line="360" w:lineRule="auto"/>
        <w:jc w:val="both"/>
        <w:rPr>
          <w:rFonts w:ascii="Arial" w:eastAsia="Times New Roman" w:hAnsi="Arial" w:cs="Arial"/>
          <w:sz w:val="20"/>
          <w:szCs w:val="20"/>
          <w:lang w:eastAsia="sl-SI"/>
        </w:rPr>
      </w:pPr>
    </w:p>
    <w:p w14:paraId="4B5EA755" w14:textId="77777777" w:rsidR="006734C7" w:rsidRPr="002A70B0" w:rsidRDefault="006734C7" w:rsidP="006734C7">
      <w:pPr>
        <w:spacing w:after="0" w:line="360" w:lineRule="auto"/>
        <w:jc w:val="both"/>
        <w:rPr>
          <w:rFonts w:ascii="Arial" w:eastAsia="Times New Roman" w:hAnsi="Arial" w:cs="Arial"/>
          <w:b/>
          <w:sz w:val="20"/>
          <w:szCs w:val="20"/>
          <w:lang w:eastAsia="sl-SI"/>
        </w:rPr>
      </w:pPr>
      <w:r w:rsidRPr="002A70B0">
        <w:rPr>
          <w:rFonts w:ascii="Arial" w:eastAsia="Times New Roman" w:hAnsi="Arial" w:cs="Arial"/>
          <w:sz w:val="20"/>
          <w:szCs w:val="20"/>
          <w:lang w:eastAsia="sl-SI"/>
        </w:rPr>
        <w:t>izjavljamo,</w:t>
      </w:r>
    </w:p>
    <w:p w14:paraId="09463881" w14:textId="77777777" w:rsidR="006734C7" w:rsidRPr="002A70B0" w:rsidRDefault="006734C7" w:rsidP="006734C7">
      <w:pPr>
        <w:numPr>
          <w:ilvl w:val="12"/>
          <w:numId w:val="0"/>
        </w:numPr>
        <w:tabs>
          <w:tab w:val="left" w:pos="6237"/>
        </w:tabs>
        <w:spacing w:after="0" w:line="240" w:lineRule="auto"/>
        <w:jc w:val="both"/>
        <w:rPr>
          <w:rFonts w:ascii="Arial" w:eastAsia="Times New Roman" w:hAnsi="Arial" w:cs="Arial"/>
          <w:sz w:val="20"/>
          <w:szCs w:val="20"/>
          <w:lang w:eastAsia="sl-SI"/>
        </w:rPr>
      </w:pPr>
    </w:p>
    <w:p w14:paraId="65F2716C" w14:textId="77777777" w:rsidR="006734C7" w:rsidRPr="002A70B0" w:rsidRDefault="006734C7" w:rsidP="006734C7">
      <w:pPr>
        <w:numPr>
          <w:ilvl w:val="12"/>
          <w:numId w:val="0"/>
        </w:numPr>
        <w:tabs>
          <w:tab w:val="left" w:pos="6237"/>
        </w:tabs>
        <w:spacing w:after="0" w:line="360" w:lineRule="auto"/>
        <w:jc w:val="both"/>
        <w:rPr>
          <w:rFonts w:ascii="Arial" w:eastAsia="Times New Roman" w:hAnsi="Arial" w:cs="Arial"/>
          <w:sz w:val="20"/>
          <w:szCs w:val="20"/>
          <w:lang w:eastAsia="sl-SI"/>
        </w:rPr>
      </w:pPr>
      <w:r w:rsidRPr="002A70B0">
        <w:rPr>
          <w:rFonts w:ascii="Arial" w:eastAsia="Times New Roman" w:hAnsi="Arial" w:cs="Arial"/>
          <w:sz w:val="20"/>
          <w:szCs w:val="20"/>
          <w:lang w:eastAsia="sl-SI"/>
        </w:rPr>
        <w:t xml:space="preserve">da bomo, v primeru, da bo naša ponudba izbrana za izvedbo predmetnega naročila, pridobili za naročnika javnega naročila, nepreklicno in brezpogojno garancijo banke/zavarovalnice za dobro izvedbo pogodbenih obveznosti v višini 10 pogodbene vrednosti (z DDV) in da bo garancija banke oz. zavarovalnice izdana skladno z vzorcem garancije iz razpisne dokumentacije, ki je priloga te izjave ter izročena naročniku v skladu z določili pogodbe. </w:t>
      </w:r>
    </w:p>
    <w:p w14:paraId="20F61DCB" w14:textId="77777777" w:rsidR="006734C7" w:rsidRPr="002A70B0" w:rsidRDefault="006734C7" w:rsidP="006734C7">
      <w:pPr>
        <w:numPr>
          <w:ilvl w:val="12"/>
          <w:numId w:val="0"/>
        </w:numPr>
        <w:spacing w:after="0" w:line="240" w:lineRule="auto"/>
        <w:jc w:val="both"/>
        <w:rPr>
          <w:rFonts w:ascii="Arial" w:eastAsia="Times New Roman" w:hAnsi="Arial" w:cs="Arial"/>
          <w:sz w:val="20"/>
          <w:szCs w:val="20"/>
          <w:lang w:eastAsia="sl-SI"/>
        </w:rPr>
      </w:pPr>
    </w:p>
    <w:p w14:paraId="1CE1BB42" w14:textId="77777777" w:rsidR="006734C7" w:rsidRPr="002A70B0" w:rsidRDefault="006734C7" w:rsidP="006734C7">
      <w:pPr>
        <w:numPr>
          <w:ilvl w:val="12"/>
          <w:numId w:val="0"/>
        </w:numPr>
        <w:spacing w:after="0" w:line="240" w:lineRule="auto"/>
        <w:jc w:val="both"/>
        <w:rPr>
          <w:rFonts w:ascii="Arial" w:eastAsia="Times New Roman" w:hAnsi="Arial" w:cs="Arial"/>
          <w:sz w:val="20"/>
          <w:szCs w:val="20"/>
          <w:lang w:eastAsia="sl-SI"/>
        </w:rPr>
      </w:pPr>
    </w:p>
    <w:p w14:paraId="1AD98388" w14:textId="77777777" w:rsidR="006734C7" w:rsidRPr="002A70B0" w:rsidRDefault="006734C7" w:rsidP="006734C7">
      <w:pPr>
        <w:numPr>
          <w:ilvl w:val="12"/>
          <w:numId w:val="0"/>
        </w:numPr>
        <w:spacing w:after="0" w:line="240" w:lineRule="auto"/>
        <w:jc w:val="both"/>
        <w:rPr>
          <w:rFonts w:ascii="Arial" w:eastAsia="Times New Roman" w:hAnsi="Arial" w:cs="Arial"/>
          <w:sz w:val="20"/>
          <w:szCs w:val="20"/>
          <w:lang w:eastAsia="sl-SI"/>
        </w:rPr>
      </w:pPr>
    </w:p>
    <w:p w14:paraId="2597C6DC" w14:textId="77777777" w:rsidR="006734C7" w:rsidRPr="002A70B0" w:rsidRDefault="006734C7" w:rsidP="006734C7">
      <w:pPr>
        <w:suppressAutoHyphens/>
        <w:autoSpaceDE w:val="0"/>
        <w:autoSpaceDN w:val="0"/>
        <w:spacing w:after="0" w:line="240" w:lineRule="auto"/>
        <w:textAlignment w:val="baseline"/>
        <w:rPr>
          <w:rFonts w:ascii="Arial" w:eastAsia="Times New Roman" w:hAnsi="Arial" w:cs="Arial"/>
          <w:kern w:val="3"/>
          <w:sz w:val="20"/>
          <w:szCs w:val="20"/>
          <w:lang w:eastAsia="zh-CN"/>
        </w:rPr>
      </w:pPr>
    </w:p>
    <w:p w14:paraId="4AB4A037" w14:textId="77777777" w:rsidR="006734C7" w:rsidRPr="002A70B0" w:rsidRDefault="006734C7" w:rsidP="006734C7">
      <w:pPr>
        <w:suppressAutoHyphens/>
        <w:autoSpaceDE w:val="0"/>
        <w:autoSpaceDN w:val="0"/>
        <w:spacing w:after="0" w:line="240" w:lineRule="auto"/>
        <w:textAlignment w:val="baseline"/>
        <w:rPr>
          <w:rFonts w:ascii="Times New Roman" w:eastAsia="Times New Roman" w:hAnsi="Times New Roman" w:cs="Times New Roman"/>
          <w:kern w:val="3"/>
          <w:sz w:val="20"/>
          <w:szCs w:val="20"/>
          <w:lang w:eastAsia="zh-CN"/>
        </w:rPr>
      </w:pPr>
      <w:r w:rsidRPr="002A70B0">
        <w:rPr>
          <w:rFonts w:ascii="Arial" w:eastAsia="Times New Roman" w:hAnsi="Arial" w:cs="Arial"/>
          <w:kern w:val="3"/>
          <w:sz w:val="20"/>
          <w:szCs w:val="20"/>
          <w:lang w:eastAsia="zh-CN"/>
        </w:rPr>
        <w:t>Datum:</w:t>
      </w:r>
      <w:r w:rsidRPr="002A70B0">
        <w:rPr>
          <w:rFonts w:ascii="Arial" w:eastAsia="Times New Roman" w:hAnsi="Arial" w:cs="Arial"/>
          <w:kern w:val="3"/>
          <w:sz w:val="20"/>
          <w:szCs w:val="20"/>
          <w:lang w:eastAsia="zh-CN"/>
        </w:rPr>
        <w:tab/>
      </w:r>
      <w:r w:rsidRPr="002A70B0">
        <w:rPr>
          <w:rFonts w:ascii="Arial" w:eastAsia="Times New Roman" w:hAnsi="Arial" w:cs="Arial"/>
          <w:kern w:val="3"/>
          <w:sz w:val="20"/>
          <w:szCs w:val="20"/>
          <w:lang w:eastAsia="zh-CN"/>
        </w:rPr>
        <w:tab/>
      </w:r>
      <w:r w:rsidRPr="002A70B0">
        <w:rPr>
          <w:rFonts w:ascii="Arial" w:eastAsia="Times New Roman" w:hAnsi="Arial" w:cs="Arial"/>
          <w:kern w:val="3"/>
          <w:sz w:val="20"/>
          <w:szCs w:val="20"/>
          <w:lang w:eastAsia="zh-CN"/>
        </w:rPr>
        <w:tab/>
      </w:r>
      <w:r w:rsidRPr="002A70B0">
        <w:rPr>
          <w:rFonts w:ascii="Arial" w:eastAsia="Times New Roman" w:hAnsi="Arial" w:cs="Arial"/>
          <w:kern w:val="3"/>
          <w:sz w:val="20"/>
          <w:szCs w:val="20"/>
          <w:lang w:eastAsia="zh-CN"/>
        </w:rPr>
        <w:tab/>
      </w:r>
      <w:r w:rsidRPr="002A70B0">
        <w:rPr>
          <w:rFonts w:ascii="Arial" w:eastAsia="Times New Roman" w:hAnsi="Arial" w:cs="Arial"/>
          <w:kern w:val="3"/>
          <w:sz w:val="20"/>
          <w:szCs w:val="20"/>
          <w:lang w:eastAsia="zh-CN"/>
        </w:rPr>
        <w:tab/>
      </w:r>
      <w:r w:rsidRPr="002A70B0">
        <w:rPr>
          <w:rFonts w:ascii="Arial" w:eastAsia="Times New Roman" w:hAnsi="Arial" w:cs="Arial"/>
          <w:kern w:val="3"/>
          <w:sz w:val="20"/>
          <w:szCs w:val="20"/>
          <w:lang w:eastAsia="zh-CN"/>
        </w:rPr>
        <w:tab/>
      </w:r>
      <w:r w:rsidRPr="002A70B0">
        <w:rPr>
          <w:rFonts w:ascii="Arial" w:eastAsia="Times New Roman" w:hAnsi="Arial" w:cs="Arial"/>
          <w:kern w:val="3"/>
          <w:sz w:val="20"/>
          <w:szCs w:val="20"/>
          <w:lang w:eastAsia="zh-CN"/>
        </w:rPr>
        <w:tab/>
        <w:t>Podpis:</w:t>
      </w:r>
    </w:p>
    <w:p w14:paraId="0E7343F6" w14:textId="77777777" w:rsidR="006734C7" w:rsidRPr="002A70B0" w:rsidRDefault="006734C7" w:rsidP="006734C7">
      <w:pPr>
        <w:suppressAutoHyphens/>
        <w:autoSpaceDE w:val="0"/>
        <w:autoSpaceDN w:val="0"/>
        <w:spacing w:after="0" w:line="240" w:lineRule="auto"/>
        <w:textAlignment w:val="baseline"/>
        <w:rPr>
          <w:rFonts w:ascii="Arial" w:eastAsia="Times New Roman" w:hAnsi="Arial" w:cs="Arial"/>
          <w:kern w:val="3"/>
          <w:sz w:val="20"/>
          <w:szCs w:val="20"/>
          <w:lang w:eastAsia="zh-CN"/>
        </w:rPr>
      </w:pPr>
    </w:p>
    <w:p w14:paraId="7702F002" w14:textId="77777777" w:rsidR="006734C7" w:rsidRPr="002A70B0" w:rsidRDefault="006734C7" w:rsidP="006734C7">
      <w:pPr>
        <w:numPr>
          <w:ilvl w:val="12"/>
          <w:numId w:val="0"/>
        </w:numPr>
        <w:spacing w:after="0" w:line="240" w:lineRule="auto"/>
        <w:jc w:val="both"/>
        <w:rPr>
          <w:rFonts w:ascii="Arial" w:eastAsia="Times New Roman" w:hAnsi="Arial" w:cs="Arial"/>
          <w:sz w:val="20"/>
          <w:szCs w:val="20"/>
          <w:lang w:eastAsia="sl-SI"/>
        </w:rPr>
      </w:pPr>
      <w:r w:rsidRPr="002A70B0">
        <w:rPr>
          <w:rFonts w:ascii="Arial" w:eastAsia="SimSun" w:hAnsi="Arial" w:cs="Arial"/>
          <w:kern w:val="3"/>
          <w:sz w:val="20"/>
          <w:szCs w:val="20"/>
          <w:lang w:val="en-US" w:eastAsia="zh-CN" w:bidi="hi-IN"/>
        </w:rPr>
        <w:t>_________________</w:t>
      </w:r>
      <w:r w:rsidRPr="002A70B0">
        <w:rPr>
          <w:rFonts w:ascii="Arial" w:eastAsia="SimSun" w:hAnsi="Arial" w:cs="Arial"/>
          <w:kern w:val="3"/>
          <w:sz w:val="20"/>
          <w:szCs w:val="20"/>
          <w:lang w:val="en-US" w:eastAsia="zh-CN" w:bidi="hi-IN"/>
        </w:rPr>
        <w:tab/>
      </w:r>
      <w:r w:rsidRPr="002A70B0">
        <w:rPr>
          <w:rFonts w:ascii="Arial" w:eastAsia="SimSun" w:hAnsi="Arial" w:cs="Arial"/>
          <w:kern w:val="3"/>
          <w:sz w:val="20"/>
          <w:szCs w:val="20"/>
          <w:lang w:val="en-US" w:eastAsia="zh-CN" w:bidi="hi-IN"/>
        </w:rPr>
        <w:tab/>
      </w:r>
      <w:r w:rsidRPr="002A70B0">
        <w:rPr>
          <w:rFonts w:ascii="Arial" w:eastAsia="SimSun" w:hAnsi="Arial" w:cs="Arial"/>
          <w:kern w:val="3"/>
          <w:sz w:val="20"/>
          <w:szCs w:val="20"/>
          <w:lang w:val="en-US" w:eastAsia="zh-CN" w:bidi="hi-IN"/>
        </w:rPr>
        <w:tab/>
      </w:r>
      <w:r w:rsidRPr="002A70B0">
        <w:rPr>
          <w:rFonts w:ascii="Arial" w:eastAsia="SimSun" w:hAnsi="Arial" w:cs="Arial"/>
          <w:kern w:val="3"/>
          <w:sz w:val="20"/>
          <w:szCs w:val="20"/>
          <w:lang w:val="en-US" w:eastAsia="zh-CN" w:bidi="hi-IN"/>
        </w:rPr>
        <w:tab/>
      </w:r>
      <w:r w:rsidRPr="002A70B0">
        <w:rPr>
          <w:rFonts w:ascii="Arial" w:eastAsia="SimSun" w:hAnsi="Arial" w:cs="Arial"/>
          <w:kern w:val="3"/>
          <w:sz w:val="20"/>
          <w:szCs w:val="20"/>
          <w:lang w:val="en-US" w:eastAsia="zh-CN" w:bidi="hi-IN"/>
        </w:rPr>
        <w:tab/>
      </w:r>
      <w:r w:rsidRPr="002A70B0">
        <w:rPr>
          <w:rFonts w:ascii="Arial" w:eastAsia="SimSun" w:hAnsi="Arial" w:cs="Arial"/>
          <w:kern w:val="3"/>
          <w:sz w:val="20"/>
          <w:szCs w:val="20"/>
          <w:lang w:val="en-US" w:eastAsia="zh-CN" w:bidi="hi-IN"/>
        </w:rPr>
        <w:tab/>
        <w:t>___________________</w:t>
      </w:r>
    </w:p>
    <w:p w14:paraId="46BE6D0B" w14:textId="77777777" w:rsidR="006734C7" w:rsidRPr="002A70B0" w:rsidRDefault="006734C7" w:rsidP="006734C7">
      <w:pPr>
        <w:spacing w:after="0" w:line="240" w:lineRule="auto"/>
        <w:jc w:val="both"/>
        <w:rPr>
          <w:rFonts w:ascii="Arial" w:eastAsia="Times New Roman" w:hAnsi="Arial" w:cs="Arial"/>
          <w:b/>
          <w:sz w:val="20"/>
          <w:szCs w:val="20"/>
          <w:lang w:eastAsia="sl-SI"/>
        </w:rPr>
      </w:pPr>
    </w:p>
    <w:p w14:paraId="126A23A1" w14:textId="77777777" w:rsidR="006734C7" w:rsidRPr="002A70B0" w:rsidRDefault="006734C7" w:rsidP="006734C7">
      <w:pPr>
        <w:spacing w:after="0" w:line="240" w:lineRule="auto"/>
        <w:rPr>
          <w:rFonts w:ascii="Arial" w:eastAsia="Times New Roman" w:hAnsi="Arial" w:cs="Arial"/>
          <w:sz w:val="20"/>
          <w:szCs w:val="20"/>
          <w:lang w:eastAsia="sl-SI"/>
        </w:rPr>
      </w:pPr>
    </w:p>
    <w:p w14:paraId="0CE588CB" w14:textId="77777777" w:rsidR="006734C7" w:rsidRPr="002A70B0" w:rsidRDefault="006734C7" w:rsidP="006734C7">
      <w:pPr>
        <w:spacing w:after="0" w:line="240" w:lineRule="auto"/>
        <w:rPr>
          <w:rFonts w:ascii="Arial" w:eastAsia="Times New Roman" w:hAnsi="Arial" w:cs="Arial"/>
          <w:sz w:val="20"/>
          <w:szCs w:val="20"/>
          <w:lang w:eastAsia="sl-SI"/>
        </w:rPr>
      </w:pPr>
    </w:p>
    <w:p w14:paraId="5CBD9B27" w14:textId="77777777" w:rsidR="006734C7" w:rsidRPr="006734C7" w:rsidRDefault="006734C7" w:rsidP="006734C7">
      <w:pPr>
        <w:spacing w:after="0" w:line="240" w:lineRule="auto"/>
        <w:rPr>
          <w:rFonts w:ascii="Arial" w:eastAsia="Times New Roman" w:hAnsi="Arial" w:cs="Arial"/>
          <w:sz w:val="22"/>
          <w:szCs w:val="20"/>
          <w:lang w:eastAsia="sl-SI"/>
        </w:rPr>
      </w:pPr>
    </w:p>
    <w:p w14:paraId="70F604FA" w14:textId="77777777" w:rsidR="006734C7" w:rsidRPr="006734C7" w:rsidRDefault="006734C7" w:rsidP="006734C7">
      <w:pPr>
        <w:spacing w:after="0" w:line="240" w:lineRule="auto"/>
        <w:rPr>
          <w:rFonts w:ascii="Arial" w:eastAsia="Times New Roman" w:hAnsi="Arial" w:cs="Arial"/>
          <w:sz w:val="22"/>
          <w:szCs w:val="20"/>
          <w:lang w:eastAsia="sl-SI"/>
        </w:rPr>
      </w:pPr>
    </w:p>
    <w:p w14:paraId="2929D48C" w14:textId="77777777" w:rsidR="006734C7" w:rsidRPr="006734C7" w:rsidRDefault="006734C7" w:rsidP="006734C7">
      <w:pPr>
        <w:spacing w:after="0" w:line="240" w:lineRule="auto"/>
        <w:rPr>
          <w:rFonts w:ascii="Arial" w:eastAsia="Times New Roman" w:hAnsi="Arial" w:cs="Arial"/>
          <w:sz w:val="22"/>
          <w:szCs w:val="20"/>
          <w:lang w:eastAsia="sl-SI"/>
        </w:rPr>
      </w:pPr>
    </w:p>
    <w:p w14:paraId="44CBBDB9" w14:textId="77777777" w:rsidR="006734C7" w:rsidRPr="006734C7" w:rsidRDefault="006734C7" w:rsidP="006734C7">
      <w:pPr>
        <w:spacing w:after="0" w:line="240" w:lineRule="auto"/>
        <w:rPr>
          <w:rFonts w:ascii="Arial" w:eastAsia="Times New Roman" w:hAnsi="Arial" w:cs="Arial"/>
          <w:sz w:val="22"/>
          <w:szCs w:val="20"/>
          <w:lang w:eastAsia="sl-SI"/>
        </w:rPr>
      </w:pPr>
    </w:p>
    <w:p w14:paraId="573A4B41" w14:textId="77777777" w:rsidR="00BD2028" w:rsidRDefault="00BD2028" w:rsidP="00226B05">
      <w:pPr>
        <w:rPr>
          <w:lang w:eastAsia="sl-SI"/>
        </w:rPr>
      </w:pPr>
    </w:p>
    <w:p w14:paraId="7265EFC6" w14:textId="77777777" w:rsidR="00BD2028" w:rsidRDefault="00BD2028" w:rsidP="00226B05">
      <w:pPr>
        <w:rPr>
          <w:lang w:eastAsia="sl-SI"/>
        </w:rPr>
      </w:pPr>
    </w:p>
    <w:p w14:paraId="4BAC861A" w14:textId="77777777" w:rsidR="00BD2028" w:rsidRPr="00A25DB3" w:rsidRDefault="002A70B0" w:rsidP="00226B05">
      <w:pPr>
        <w:rPr>
          <w:rFonts w:ascii="Arial" w:hAnsi="Arial" w:cs="Arial"/>
          <w:sz w:val="20"/>
          <w:szCs w:val="20"/>
          <w:lang w:eastAsia="sl-SI"/>
        </w:rPr>
      </w:pPr>
      <w:r w:rsidRPr="00A25DB3">
        <w:rPr>
          <w:rFonts w:ascii="Arial" w:hAnsi="Arial" w:cs="Arial"/>
          <w:sz w:val="20"/>
          <w:szCs w:val="20"/>
          <w:lang w:eastAsia="sl-SI"/>
        </w:rPr>
        <w:t xml:space="preserve">Priloga: </w:t>
      </w:r>
    </w:p>
    <w:p w14:paraId="34A160FF" w14:textId="77777777" w:rsidR="00BD2028" w:rsidRPr="00A25DB3" w:rsidRDefault="002A70B0" w:rsidP="00226B05">
      <w:pPr>
        <w:rPr>
          <w:rFonts w:ascii="Arial" w:hAnsi="Arial" w:cs="Arial"/>
          <w:sz w:val="20"/>
          <w:szCs w:val="20"/>
          <w:lang w:eastAsia="sl-SI"/>
        </w:rPr>
      </w:pPr>
      <w:r w:rsidRPr="00A25DB3">
        <w:rPr>
          <w:rFonts w:ascii="Arial" w:hAnsi="Arial" w:cs="Arial"/>
          <w:sz w:val="20"/>
          <w:szCs w:val="20"/>
          <w:lang w:eastAsia="sl-SI"/>
        </w:rPr>
        <w:t>- Vzorec garancije za dobro izvedbo pogodbenih obveznosti</w:t>
      </w:r>
    </w:p>
    <w:p w14:paraId="2E12F067" w14:textId="77777777" w:rsidR="002A70B0" w:rsidRDefault="002A70B0" w:rsidP="0012047B">
      <w:pPr>
        <w:autoSpaceDE w:val="0"/>
        <w:autoSpaceDN w:val="0"/>
        <w:adjustRightInd w:val="0"/>
        <w:spacing w:after="0" w:line="240" w:lineRule="auto"/>
        <w:rPr>
          <w:rFonts w:ascii="Arial" w:eastAsia="Times New Roman" w:hAnsi="Arial" w:cs="Arial"/>
          <w:b/>
          <w:bCs/>
          <w:color w:val="000000"/>
          <w:sz w:val="22"/>
          <w:szCs w:val="22"/>
          <w:lang w:eastAsia="sl-SI"/>
        </w:rPr>
      </w:pPr>
    </w:p>
    <w:p w14:paraId="279D6A20" w14:textId="77777777" w:rsidR="00A25DB3" w:rsidRDefault="00A25DB3" w:rsidP="0012047B">
      <w:pPr>
        <w:autoSpaceDE w:val="0"/>
        <w:autoSpaceDN w:val="0"/>
        <w:adjustRightInd w:val="0"/>
        <w:spacing w:after="0" w:line="240" w:lineRule="auto"/>
        <w:rPr>
          <w:rFonts w:ascii="Arial" w:eastAsia="Times New Roman" w:hAnsi="Arial" w:cs="Arial"/>
          <w:b/>
          <w:bCs/>
          <w:color w:val="000000"/>
          <w:sz w:val="22"/>
          <w:szCs w:val="22"/>
          <w:lang w:eastAsia="sl-SI"/>
        </w:rPr>
      </w:pPr>
    </w:p>
    <w:p w14:paraId="5CFD04C5" w14:textId="77777777" w:rsidR="00A25DB3" w:rsidRDefault="00A25DB3" w:rsidP="0012047B">
      <w:pPr>
        <w:autoSpaceDE w:val="0"/>
        <w:autoSpaceDN w:val="0"/>
        <w:adjustRightInd w:val="0"/>
        <w:spacing w:after="0" w:line="240" w:lineRule="auto"/>
        <w:rPr>
          <w:rFonts w:ascii="Arial" w:eastAsia="Times New Roman" w:hAnsi="Arial" w:cs="Arial"/>
          <w:b/>
          <w:bCs/>
          <w:color w:val="000000"/>
          <w:sz w:val="22"/>
          <w:szCs w:val="22"/>
          <w:lang w:eastAsia="sl-SI"/>
        </w:rPr>
      </w:pPr>
    </w:p>
    <w:p w14:paraId="71ACEDC7" w14:textId="77777777" w:rsidR="00A25DB3" w:rsidRDefault="00A25DB3" w:rsidP="0012047B">
      <w:pPr>
        <w:autoSpaceDE w:val="0"/>
        <w:autoSpaceDN w:val="0"/>
        <w:adjustRightInd w:val="0"/>
        <w:spacing w:after="0" w:line="240" w:lineRule="auto"/>
        <w:rPr>
          <w:rFonts w:ascii="Arial" w:eastAsia="Times New Roman" w:hAnsi="Arial" w:cs="Arial"/>
          <w:b/>
          <w:bCs/>
          <w:color w:val="000000"/>
          <w:sz w:val="22"/>
          <w:szCs w:val="22"/>
          <w:lang w:eastAsia="sl-SI"/>
        </w:rPr>
      </w:pPr>
    </w:p>
    <w:p w14:paraId="122AE0EF" w14:textId="77777777" w:rsidR="00A25DB3" w:rsidRDefault="00A25DB3" w:rsidP="0012047B">
      <w:pPr>
        <w:autoSpaceDE w:val="0"/>
        <w:autoSpaceDN w:val="0"/>
        <w:adjustRightInd w:val="0"/>
        <w:spacing w:after="0" w:line="240" w:lineRule="auto"/>
        <w:rPr>
          <w:rFonts w:ascii="Arial" w:eastAsia="Times New Roman" w:hAnsi="Arial" w:cs="Arial"/>
          <w:b/>
          <w:bCs/>
          <w:color w:val="000000"/>
          <w:sz w:val="22"/>
          <w:szCs w:val="22"/>
          <w:lang w:eastAsia="sl-SI"/>
        </w:rPr>
      </w:pPr>
    </w:p>
    <w:p w14:paraId="1203EB32" w14:textId="77777777" w:rsidR="00A25DB3" w:rsidRDefault="00A25DB3" w:rsidP="0012047B">
      <w:pPr>
        <w:autoSpaceDE w:val="0"/>
        <w:autoSpaceDN w:val="0"/>
        <w:adjustRightInd w:val="0"/>
        <w:spacing w:after="0" w:line="240" w:lineRule="auto"/>
        <w:rPr>
          <w:rFonts w:ascii="Arial" w:eastAsia="Times New Roman" w:hAnsi="Arial" w:cs="Arial"/>
          <w:b/>
          <w:bCs/>
          <w:color w:val="000000"/>
          <w:sz w:val="22"/>
          <w:szCs w:val="22"/>
          <w:lang w:eastAsia="sl-SI"/>
        </w:rPr>
      </w:pPr>
    </w:p>
    <w:p w14:paraId="1B3E66CC" w14:textId="77777777" w:rsidR="00725AC0" w:rsidRDefault="00725AC0" w:rsidP="0012047B">
      <w:pPr>
        <w:autoSpaceDE w:val="0"/>
        <w:autoSpaceDN w:val="0"/>
        <w:adjustRightInd w:val="0"/>
        <w:spacing w:after="0" w:line="240" w:lineRule="auto"/>
        <w:rPr>
          <w:rFonts w:ascii="Arial" w:eastAsia="Times New Roman" w:hAnsi="Arial" w:cs="Arial"/>
          <w:b/>
          <w:bCs/>
          <w:color w:val="000000"/>
          <w:sz w:val="22"/>
          <w:szCs w:val="22"/>
          <w:lang w:eastAsia="sl-SI"/>
        </w:rPr>
      </w:pPr>
    </w:p>
    <w:p w14:paraId="3B62A3BF" w14:textId="77777777" w:rsidR="00A25DB3" w:rsidRDefault="00A25DB3" w:rsidP="0012047B">
      <w:pPr>
        <w:autoSpaceDE w:val="0"/>
        <w:autoSpaceDN w:val="0"/>
        <w:adjustRightInd w:val="0"/>
        <w:spacing w:after="0" w:line="240" w:lineRule="auto"/>
        <w:rPr>
          <w:rFonts w:ascii="Arial" w:eastAsia="Times New Roman" w:hAnsi="Arial" w:cs="Arial"/>
          <w:b/>
          <w:bCs/>
          <w:color w:val="000000"/>
          <w:sz w:val="22"/>
          <w:szCs w:val="22"/>
          <w:lang w:eastAsia="sl-SI"/>
        </w:rPr>
      </w:pPr>
    </w:p>
    <w:p w14:paraId="5230B445" w14:textId="77777777" w:rsidR="00A25DB3" w:rsidRDefault="00A25DB3" w:rsidP="0012047B">
      <w:pPr>
        <w:autoSpaceDE w:val="0"/>
        <w:autoSpaceDN w:val="0"/>
        <w:adjustRightInd w:val="0"/>
        <w:spacing w:after="0" w:line="240" w:lineRule="auto"/>
        <w:rPr>
          <w:rFonts w:ascii="Arial" w:eastAsia="Times New Roman" w:hAnsi="Arial" w:cs="Arial"/>
          <w:b/>
          <w:bCs/>
          <w:color w:val="000000"/>
          <w:sz w:val="22"/>
          <w:szCs w:val="22"/>
          <w:lang w:eastAsia="sl-SI"/>
        </w:rPr>
      </w:pPr>
    </w:p>
    <w:p w14:paraId="304A1283" w14:textId="77777777" w:rsidR="00A25DB3" w:rsidRDefault="00A25DB3" w:rsidP="0012047B">
      <w:pPr>
        <w:autoSpaceDE w:val="0"/>
        <w:autoSpaceDN w:val="0"/>
        <w:adjustRightInd w:val="0"/>
        <w:spacing w:after="0" w:line="240" w:lineRule="auto"/>
        <w:rPr>
          <w:rFonts w:ascii="Arial" w:eastAsia="Times New Roman" w:hAnsi="Arial" w:cs="Arial"/>
          <w:b/>
          <w:bCs/>
          <w:color w:val="000000"/>
          <w:sz w:val="22"/>
          <w:szCs w:val="22"/>
          <w:lang w:eastAsia="sl-SI"/>
        </w:rPr>
      </w:pPr>
    </w:p>
    <w:p w14:paraId="24B4E7AF" w14:textId="77777777" w:rsidR="0012047B" w:rsidRPr="0012047B" w:rsidRDefault="0012047B" w:rsidP="0012047B">
      <w:pPr>
        <w:autoSpaceDE w:val="0"/>
        <w:autoSpaceDN w:val="0"/>
        <w:adjustRightInd w:val="0"/>
        <w:spacing w:after="0" w:line="240" w:lineRule="auto"/>
        <w:rPr>
          <w:rFonts w:ascii="Arial" w:eastAsia="Times New Roman" w:hAnsi="Arial" w:cs="Arial"/>
          <w:b/>
          <w:bCs/>
          <w:color w:val="000000"/>
          <w:sz w:val="22"/>
          <w:szCs w:val="22"/>
          <w:lang w:eastAsia="sl-SI"/>
        </w:rPr>
      </w:pPr>
      <w:r>
        <w:rPr>
          <w:rFonts w:ascii="Arial" w:eastAsia="Times New Roman" w:hAnsi="Arial" w:cs="Arial"/>
          <w:b/>
          <w:bCs/>
          <w:color w:val="000000"/>
          <w:sz w:val="22"/>
          <w:szCs w:val="22"/>
          <w:lang w:eastAsia="sl-SI"/>
        </w:rPr>
        <w:lastRenderedPageBreak/>
        <w:t>OBR 15a</w:t>
      </w:r>
    </w:p>
    <w:p w14:paraId="4B28F1FA" w14:textId="77777777" w:rsidR="0012047B" w:rsidRPr="0012047B" w:rsidRDefault="0012047B" w:rsidP="0012047B">
      <w:pPr>
        <w:spacing w:after="0" w:line="240" w:lineRule="auto"/>
        <w:jc w:val="both"/>
        <w:rPr>
          <w:rFonts w:ascii="Arial" w:eastAsia="Times New Roman" w:hAnsi="Arial" w:cs="Arial"/>
          <w:b/>
          <w:sz w:val="22"/>
          <w:szCs w:val="22"/>
          <w:lang w:eastAsia="sl-SI"/>
        </w:rPr>
      </w:pPr>
      <w:r w:rsidRPr="0012047B">
        <w:rPr>
          <w:rFonts w:ascii="Arial" w:eastAsia="Times New Roman" w:hAnsi="Arial" w:cs="Arial"/>
          <w:b/>
          <w:sz w:val="22"/>
          <w:szCs w:val="22"/>
          <w:lang w:eastAsia="sl-SI"/>
        </w:rPr>
        <w:t>Vzorec: GARANCIJA ZA DOBRO IZVEDBO POGODBENIH OBVEZNOSTI</w:t>
      </w:r>
    </w:p>
    <w:p w14:paraId="7CD7CFA5" w14:textId="77777777" w:rsidR="0012047B" w:rsidRPr="0012047B" w:rsidRDefault="0012047B" w:rsidP="0012047B">
      <w:pPr>
        <w:spacing w:after="0" w:line="240" w:lineRule="auto"/>
        <w:jc w:val="both"/>
        <w:rPr>
          <w:rFonts w:ascii="Arial" w:eastAsia="Times New Roman" w:hAnsi="Arial" w:cs="Arial"/>
          <w:sz w:val="22"/>
          <w:szCs w:val="22"/>
          <w:lang w:eastAsia="sl-SI"/>
        </w:rPr>
      </w:pPr>
    </w:p>
    <w:p w14:paraId="7E45E63F" w14:textId="77777777" w:rsidR="0012047B" w:rsidRPr="0012047B" w:rsidRDefault="0012047B" w:rsidP="0012047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12047B">
        <w:rPr>
          <w:rFonts w:ascii="Arial" w:eastAsia="Times New Roman" w:hAnsi="Arial" w:cs="Arial"/>
          <w:i/>
          <w:sz w:val="20"/>
          <w:szCs w:val="20"/>
        </w:rPr>
        <w:t>Glava s podatki o garantu (zavarovalnici/banki) ali SWIFT ključ</w:t>
      </w:r>
    </w:p>
    <w:p w14:paraId="5A9F0216" w14:textId="77777777" w:rsidR="0012047B" w:rsidRPr="0012047B" w:rsidRDefault="0012047B" w:rsidP="0012047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p>
    <w:p w14:paraId="211FE1EE" w14:textId="77777777" w:rsidR="0012047B" w:rsidRPr="0012047B" w:rsidRDefault="0012047B" w:rsidP="0012047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12047B">
        <w:rPr>
          <w:rFonts w:ascii="Arial" w:eastAsia="Times New Roman" w:hAnsi="Arial" w:cs="Arial"/>
          <w:sz w:val="20"/>
          <w:szCs w:val="20"/>
        </w:rPr>
        <w:t xml:space="preserve">Za: Univerza v Ljubljani, </w:t>
      </w:r>
      <w:r>
        <w:rPr>
          <w:rFonts w:ascii="Arial" w:eastAsia="Times New Roman" w:hAnsi="Arial" w:cs="Arial"/>
          <w:sz w:val="20"/>
          <w:szCs w:val="20"/>
        </w:rPr>
        <w:t>Medicinska fakulteta, Vrazov trg 002, 1000 Ljubljana</w:t>
      </w:r>
    </w:p>
    <w:p w14:paraId="5F2B3C6E" w14:textId="77777777" w:rsidR="0012047B" w:rsidRPr="0012047B" w:rsidRDefault="0012047B" w:rsidP="0012047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12047B">
        <w:rPr>
          <w:rFonts w:ascii="Arial" w:eastAsia="Times New Roman" w:hAnsi="Arial" w:cs="Arial"/>
          <w:sz w:val="20"/>
          <w:szCs w:val="20"/>
        </w:rPr>
        <w:t xml:space="preserve">Datum: ........ </w:t>
      </w:r>
      <w:r w:rsidRPr="0012047B">
        <w:rPr>
          <w:rFonts w:ascii="Arial" w:eastAsia="Times New Roman" w:hAnsi="Arial" w:cs="Arial"/>
          <w:i/>
          <w:sz w:val="20"/>
          <w:szCs w:val="20"/>
        </w:rPr>
        <w:t>(vpiše se datum izdaje)</w:t>
      </w:r>
    </w:p>
    <w:p w14:paraId="18BA210E" w14:textId="77777777" w:rsidR="0012047B" w:rsidRPr="0012047B" w:rsidRDefault="0012047B" w:rsidP="0012047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3792C870" w14:textId="77777777" w:rsidR="0012047B" w:rsidRPr="0012047B" w:rsidRDefault="0012047B" w:rsidP="0012047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12047B">
        <w:rPr>
          <w:rFonts w:ascii="Arial" w:eastAsia="Times New Roman" w:hAnsi="Arial" w:cs="Arial"/>
          <w:b/>
          <w:sz w:val="20"/>
          <w:szCs w:val="20"/>
        </w:rPr>
        <w:t>VRSTA ZAVAROVANJA:</w:t>
      </w:r>
      <w:r w:rsidRPr="0012047B">
        <w:rPr>
          <w:rFonts w:ascii="Arial" w:eastAsia="Times New Roman" w:hAnsi="Arial" w:cs="Arial"/>
          <w:sz w:val="20"/>
          <w:szCs w:val="20"/>
        </w:rPr>
        <w:t xml:space="preserve"> ........... </w:t>
      </w:r>
      <w:r w:rsidRPr="0012047B">
        <w:rPr>
          <w:rFonts w:ascii="Arial" w:eastAsia="Times New Roman" w:hAnsi="Arial" w:cs="Arial"/>
          <w:i/>
          <w:sz w:val="20"/>
          <w:szCs w:val="20"/>
        </w:rPr>
        <w:t>(vpiše se vrsta zavarovanja: kavcijsko zavarovanje/bančna garancija)</w:t>
      </w:r>
    </w:p>
    <w:p w14:paraId="15204CED" w14:textId="77777777" w:rsidR="0012047B" w:rsidRPr="0012047B" w:rsidRDefault="0012047B" w:rsidP="0012047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1333EA94" w14:textId="77777777" w:rsidR="0012047B" w:rsidRPr="0012047B" w:rsidRDefault="0012047B" w:rsidP="0012047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12047B">
        <w:rPr>
          <w:rFonts w:ascii="Arial" w:eastAsia="Times New Roman" w:hAnsi="Arial" w:cs="Arial"/>
          <w:b/>
          <w:sz w:val="20"/>
          <w:szCs w:val="20"/>
        </w:rPr>
        <w:t xml:space="preserve">ŠTEVILKA: </w:t>
      </w:r>
      <w:r w:rsidRPr="0012047B">
        <w:rPr>
          <w:rFonts w:ascii="Arial" w:eastAsia="Times New Roman" w:hAnsi="Arial" w:cs="Arial"/>
          <w:sz w:val="20"/>
          <w:szCs w:val="20"/>
        </w:rPr>
        <w:t xml:space="preserve">.... </w:t>
      </w:r>
      <w:r w:rsidRPr="0012047B">
        <w:rPr>
          <w:rFonts w:ascii="Arial" w:eastAsia="Times New Roman" w:hAnsi="Arial" w:cs="Arial"/>
          <w:i/>
          <w:sz w:val="20"/>
          <w:szCs w:val="20"/>
        </w:rPr>
        <w:t>(vpiše se številka zavarovanja)</w:t>
      </w:r>
    </w:p>
    <w:p w14:paraId="49BAF85F" w14:textId="77777777" w:rsidR="0012047B" w:rsidRPr="0012047B" w:rsidRDefault="0012047B" w:rsidP="0012047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24D72EBA" w14:textId="77777777" w:rsidR="0012047B" w:rsidRPr="0012047B" w:rsidRDefault="0012047B" w:rsidP="0012047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12047B">
        <w:rPr>
          <w:rFonts w:ascii="Arial" w:eastAsia="Times New Roman" w:hAnsi="Arial" w:cs="Arial"/>
          <w:b/>
          <w:sz w:val="20"/>
          <w:szCs w:val="20"/>
        </w:rPr>
        <w:t>GARANT:</w:t>
      </w:r>
      <w:r w:rsidRPr="0012047B">
        <w:rPr>
          <w:rFonts w:ascii="Arial" w:eastAsia="Times New Roman" w:hAnsi="Arial" w:cs="Arial"/>
          <w:sz w:val="20"/>
          <w:szCs w:val="20"/>
        </w:rPr>
        <w:t xml:space="preserve"> ..... </w:t>
      </w:r>
      <w:r w:rsidRPr="0012047B">
        <w:rPr>
          <w:rFonts w:ascii="Arial" w:eastAsia="Times New Roman" w:hAnsi="Arial" w:cs="Arial"/>
          <w:i/>
          <w:sz w:val="20"/>
          <w:szCs w:val="20"/>
        </w:rPr>
        <w:t>(vpiše se ime in naslov zavarovalnice/banke v kraju izdaje)</w:t>
      </w:r>
    </w:p>
    <w:p w14:paraId="6E2863B8" w14:textId="77777777" w:rsidR="0012047B" w:rsidRPr="0012047B" w:rsidRDefault="0012047B" w:rsidP="0012047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1E8674FE" w14:textId="77777777" w:rsidR="0012047B" w:rsidRPr="0012047B" w:rsidRDefault="0012047B" w:rsidP="0012047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12047B">
        <w:rPr>
          <w:rFonts w:ascii="Arial" w:eastAsia="Times New Roman" w:hAnsi="Arial" w:cs="Arial"/>
          <w:b/>
          <w:sz w:val="20"/>
          <w:szCs w:val="20"/>
        </w:rPr>
        <w:t xml:space="preserve">NAROČNIK: </w:t>
      </w:r>
      <w:r w:rsidRPr="0012047B">
        <w:rPr>
          <w:rFonts w:ascii="Arial" w:eastAsia="Times New Roman" w:hAnsi="Arial" w:cs="Arial"/>
          <w:sz w:val="20"/>
          <w:szCs w:val="20"/>
        </w:rPr>
        <w:t xml:space="preserve">...... </w:t>
      </w:r>
      <w:r w:rsidRPr="0012047B">
        <w:rPr>
          <w:rFonts w:ascii="Arial" w:eastAsia="Times New Roman" w:hAnsi="Arial" w:cs="Arial"/>
          <w:i/>
          <w:sz w:val="20"/>
          <w:szCs w:val="20"/>
        </w:rPr>
        <w:t>(vpiše se ime in naslov naročnika zavarovanja, tj. v postopku javnega naročanja izbranega ponudnika)</w:t>
      </w:r>
    </w:p>
    <w:p w14:paraId="27430486" w14:textId="77777777" w:rsidR="0012047B" w:rsidRPr="0012047B" w:rsidRDefault="0012047B" w:rsidP="0012047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511150C3" w14:textId="77777777" w:rsidR="0012047B" w:rsidRPr="0012047B" w:rsidRDefault="0012047B" w:rsidP="0012047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12047B">
        <w:rPr>
          <w:rFonts w:ascii="Arial" w:eastAsia="Times New Roman" w:hAnsi="Arial" w:cs="Arial"/>
          <w:b/>
          <w:sz w:val="20"/>
          <w:szCs w:val="20"/>
        </w:rPr>
        <w:t>UPRAVIČENEC:</w:t>
      </w:r>
      <w:r w:rsidRPr="0012047B">
        <w:rPr>
          <w:rFonts w:ascii="Arial" w:eastAsia="Times New Roman" w:hAnsi="Arial" w:cs="Arial"/>
          <w:sz w:val="20"/>
          <w:szCs w:val="20"/>
        </w:rPr>
        <w:t xml:space="preserve"> Univerza v Ljubljani, </w:t>
      </w:r>
      <w:r>
        <w:rPr>
          <w:rFonts w:ascii="Arial" w:eastAsia="Times New Roman" w:hAnsi="Arial" w:cs="Arial"/>
          <w:sz w:val="20"/>
          <w:szCs w:val="20"/>
        </w:rPr>
        <w:t>Medicinska fakulteta, Vrazov trg 002, 1000 Ljubljana</w:t>
      </w:r>
    </w:p>
    <w:p w14:paraId="205418A4" w14:textId="77777777" w:rsidR="0012047B" w:rsidRPr="0012047B" w:rsidRDefault="0012047B" w:rsidP="0012047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55421036" w14:textId="77777777" w:rsidR="0012047B" w:rsidRPr="0012047B" w:rsidRDefault="0012047B" w:rsidP="0012047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12047B">
        <w:rPr>
          <w:rFonts w:ascii="Arial" w:eastAsia="Times New Roman" w:hAnsi="Arial" w:cs="Arial"/>
          <w:b/>
          <w:sz w:val="20"/>
          <w:szCs w:val="20"/>
        </w:rPr>
        <w:t xml:space="preserve">OSNOVNI POSEL: </w:t>
      </w:r>
      <w:r w:rsidRPr="0012047B">
        <w:rPr>
          <w:rFonts w:ascii="Arial" w:eastAsia="Times New Roman" w:hAnsi="Arial" w:cs="Arial"/>
          <w:sz w:val="20"/>
          <w:szCs w:val="20"/>
        </w:rPr>
        <w:t xml:space="preserve">obveznost naročnika zavarovanja iz pogodbe št. ... z dne ..... </w:t>
      </w:r>
      <w:r w:rsidRPr="0012047B">
        <w:rPr>
          <w:rFonts w:ascii="Arial" w:eastAsia="Times New Roman" w:hAnsi="Arial" w:cs="Arial"/>
          <w:i/>
          <w:sz w:val="20"/>
          <w:szCs w:val="20"/>
        </w:rPr>
        <w:t>(vpiše se številko in datum pogodbe o izvedbi javnega naročila sklenjene na podlagi postopka z oznako JN.....)</w:t>
      </w:r>
      <w:r w:rsidRPr="0012047B">
        <w:rPr>
          <w:rFonts w:ascii="Arial" w:eastAsia="Times New Roman" w:hAnsi="Arial" w:cs="Arial"/>
          <w:sz w:val="20"/>
          <w:szCs w:val="20"/>
        </w:rPr>
        <w:t xml:space="preserve"> za </w:t>
      </w:r>
      <w:r w:rsidRPr="0012047B">
        <w:rPr>
          <w:rFonts w:ascii="Arial" w:hAnsi="Arial" w:cs="Arial"/>
          <w:b/>
          <w:bCs/>
          <w:sz w:val="20"/>
          <w:szCs w:val="20"/>
        </w:rPr>
        <w:t>Izdelava projektne dokumentacije za Kampus Vrazov trg KVT II</w:t>
      </w:r>
      <w:r w:rsidRPr="00BF3CF6">
        <w:rPr>
          <w:rFonts w:ascii="Arial" w:hAnsi="Arial" w:cs="Arial"/>
          <w:b/>
          <w:bCs/>
          <w:sz w:val="22"/>
          <w:szCs w:val="22"/>
        </w:rPr>
        <w:t>.</w:t>
      </w:r>
      <w:r>
        <w:rPr>
          <w:rFonts w:ascii="Arial" w:hAnsi="Arial" w:cs="Arial"/>
          <w:b/>
          <w:bCs/>
          <w:sz w:val="22"/>
          <w:szCs w:val="22"/>
        </w:rPr>
        <w:t xml:space="preserve"> </w:t>
      </w:r>
      <w:r w:rsidRPr="0012047B">
        <w:rPr>
          <w:rFonts w:ascii="Arial" w:eastAsia="Times New Roman" w:hAnsi="Arial" w:cs="Arial"/>
          <w:sz w:val="20"/>
          <w:szCs w:val="20"/>
        </w:rPr>
        <w:t>v vrednosti ……….. EUR (z DDV)</w:t>
      </w:r>
    </w:p>
    <w:p w14:paraId="6274D024" w14:textId="77777777" w:rsidR="0012047B" w:rsidRPr="0012047B" w:rsidRDefault="0012047B" w:rsidP="0012047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12047B">
        <w:rPr>
          <w:rFonts w:ascii="Arial" w:eastAsia="Times New Roman" w:hAnsi="Arial" w:cs="Arial"/>
          <w:i/>
          <w:sz w:val="20"/>
          <w:szCs w:val="20"/>
        </w:rPr>
        <w:t xml:space="preserve"> </w:t>
      </w:r>
    </w:p>
    <w:p w14:paraId="3661DDD4" w14:textId="77777777" w:rsidR="0012047B" w:rsidRPr="0012047B" w:rsidRDefault="0012047B" w:rsidP="0012047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12047B">
        <w:rPr>
          <w:rFonts w:ascii="Arial" w:eastAsia="Times New Roman" w:hAnsi="Arial" w:cs="Arial"/>
          <w:b/>
          <w:sz w:val="20"/>
          <w:szCs w:val="20"/>
        </w:rPr>
        <w:t xml:space="preserve">ZNESEK IN VALUTA: </w:t>
      </w:r>
      <w:r w:rsidRPr="0012047B">
        <w:rPr>
          <w:rFonts w:ascii="Arial" w:eastAsia="Times New Roman" w:hAnsi="Arial" w:cs="Arial"/>
          <w:sz w:val="20"/>
          <w:szCs w:val="20"/>
        </w:rPr>
        <w:t xml:space="preserve">.... </w:t>
      </w:r>
      <w:r w:rsidRPr="0012047B">
        <w:rPr>
          <w:rFonts w:ascii="Arial" w:eastAsia="Times New Roman" w:hAnsi="Arial" w:cs="Arial"/>
          <w:i/>
          <w:sz w:val="20"/>
          <w:szCs w:val="20"/>
        </w:rPr>
        <w:t>(vpiše se najvišji znesek (</w:t>
      </w:r>
      <w:r>
        <w:rPr>
          <w:rFonts w:ascii="Arial" w:eastAsia="Times New Roman" w:hAnsi="Arial" w:cs="Arial"/>
          <w:i/>
          <w:sz w:val="20"/>
          <w:szCs w:val="20"/>
        </w:rPr>
        <w:t>10</w:t>
      </w:r>
      <w:r w:rsidRPr="0012047B">
        <w:rPr>
          <w:rFonts w:ascii="Arial" w:eastAsia="Times New Roman" w:hAnsi="Arial" w:cs="Arial"/>
          <w:i/>
          <w:sz w:val="20"/>
          <w:szCs w:val="20"/>
        </w:rPr>
        <w:t>% pogodbene vrednosti z DDV) s številko in besedo ter valuta)</w:t>
      </w:r>
    </w:p>
    <w:p w14:paraId="6387E54E" w14:textId="77777777" w:rsidR="0012047B" w:rsidRPr="0012047B" w:rsidRDefault="0012047B" w:rsidP="0012047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6F74D2A0" w14:textId="77777777" w:rsidR="0012047B" w:rsidRPr="0012047B" w:rsidRDefault="0012047B" w:rsidP="0012047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12047B">
        <w:rPr>
          <w:rFonts w:ascii="Arial" w:eastAsia="Times New Roman" w:hAnsi="Arial" w:cs="Arial"/>
          <w:b/>
          <w:sz w:val="20"/>
          <w:szCs w:val="20"/>
        </w:rPr>
        <w:t xml:space="preserve">LISTINE, KI JIH JE POLEG IZJAVE TREBA PRILOŽITI ZAHTEVI ZA PLAČILO IN SE IZRECNO ZAHTEVAJO V SPODNJEM BESEDILU: </w:t>
      </w:r>
      <w:r w:rsidRPr="0012047B">
        <w:rPr>
          <w:rFonts w:ascii="Arial" w:eastAsia="Times New Roman" w:hAnsi="Arial" w:cs="Arial"/>
          <w:sz w:val="20"/>
          <w:szCs w:val="20"/>
        </w:rPr>
        <w:t>nobena</w:t>
      </w:r>
    </w:p>
    <w:p w14:paraId="6FC1368A" w14:textId="77777777" w:rsidR="0012047B" w:rsidRPr="0012047B" w:rsidRDefault="0012047B" w:rsidP="0012047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6256340E" w14:textId="77777777" w:rsidR="0012047B" w:rsidRPr="0012047B" w:rsidRDefault="0012047B" w:rsidP="0012047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12047B">
        <w:rPr>
          <w:rFonts w:ascii="Arial" w:eastAsia="Times New Roman" w:hAnsi="Arial" w:cs="Arial"/>
          <w:b/>
          <w:sz w:val="20"/>
          <w:szCs w:val="20"/>
        </w:rPr>
        <w:t>JEZIK V ZAHTEVANIH LISTINAH:</w:t>
      </w:r>
      <w:r w:rsidRPr="0012047B">
        <w:rPr>
          <w:rFonts w:ascii="Arial" w:eastAsia="Times New Roman" w:hAnsi="Arial" w:cs="Arial"/>
          <w:sz w:val="20"/>
          <w:szCs w:val="20"/>
        </w:rPr>
        <w:t xml:space="preserve"> slovenski</w:t>
      </w:r>
    </w:p>
    <w:p w14:paraId="2017FAE5" w14:textId="77777777" w:rsidR="0012047B" w:rsidRPr="0012047B" w:rsidRDefault="0012047B" w:rsidP="0012047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5300D5B1" w14:textId="77777777" w:rsidR="0012047B" w:rsidRPr="0012047B" w:rsidRDefault="0012047B" w:rsidP="0012047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12047B">
        <w:rPr>
          <w:rFonts w:ascii="Arial" w:eastAsia="Times New Roman" w:hAnsi="Arial" w:cs="Arial"/>
          <w:b/>
          <w:sz w:val="20"/>
          <w:szCs w:val="20"/>
        </w:rPr>
        <w:t>OBLIKA PREDLOŽITVE:</w:t>
      </w:r>
      <w:r w:rsidRPr="0012047B">
        <w:rPr>
          <w:rFonts w:ascii="Arial" w:eastAsia="Times New Roman" w:hAnsi="Arial" w:cs="Arial"/>
          <w:sz w:val="20"/>
          <w:szCs w:val="20"/>
        </w:rPr>
        <w:t xml:space="preserve"> v papirni obliki s priporočeno pošto ali katerokoli obliko hitre pošte ali v elektronski obliki po SWIFT sistemu na naslov ...... </w:t>
      </w:r>
      <w:r w:rsidRPr="0012047B">
        <w:rPr>
          <w:rFonts w:ascii="Arial" w:eastAsia="Times New Roman" w:hAnsi="Arial" w:cs="Arial"/>
          <w:i/>
          <w:sz w:val="20"/>
          <w:szCs w:val="20"/>
        </w:rPr>
        <w:t>(navede se SWIFT naslova garanta)</w:t>
      </w:r>
    </w:p>
    <w:p w14:paraId="6212D179" w14:textId="77777777" w:rsidR="0012047B" w:rsidRPr="0012047B" w:rsidRDefault="0012047B" w:rsidP="0012047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06FAF790" w14:textId="77777777" w:rsidR="0012047B" w:rsidRPr="0012047B" w:rsidRDefault="0012047B" w:rsidP="0012047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12047B">
        <w:rPr>
          <w:rFonts w:ascii="Arial" w:eastAsia="Times New Roman" w:hAnsi="Arial" w:cs="Arial"/>
          <w:b/>
          <w:sz w:val="20"/>
          <w:szCs w:val="20"/>
        </w:rPr>
        <w:t>KRAJ PREDLOŽITVE:</w:t>
      </w:r>
      <w:r w:rsidRPr="0012047B">
        <w:rPr>
          <w:rFonts w:ascii="Arial" w:eastAsia="Times New Roman" w:hAnsi="Arial" w:cs="Arial"/>
          <w:sz w:val="20"/>
          <w:szCs w:val="20"/>
        </w:rPr>
        <w:t xml:space="preserve"> ..... </w:t>
      </w:r>
      <w:r w:rsidRPr="0012047B">
        <w:rPr>
          <w:rFonts w:ascii="Arial" w:eastAsia="Times New Roman" w:hAnsi="Arial" w:cs="Arial"/>
          <w:i/>
          <w:sz w:val="20"/>
          <w:szCs w:val="20"/>
        </w:rPr>
        <w:t>(garant vpiše naslov podružnice, kjer se opravi predložitev papirnih listin, in elektronski naslov za predložitev v elektronski obliki, kot na primer garantov SWIFT naslov)</w:t>
      </w:r>
      <w:r w:rsidRPr="0012047B">
        <w:rPr>
          <w:rFonts w:ascii="Arial" w:eastAsia="Times New Roman" w:hAnsi="Arial" w:cs="Arial"/>
          <w:sz w:val="20"/>
          <w:szCs w:val="20"/>
        </w:rPr>
        <w:t xml:space="preserve"> </w:t>
      </w:r>
    </w:p>
    <w:p w14:paraId="64F7F24D" w14:textId="77777777" w:rsidR="0012047B" w:rsidRPr="0012047B" w:rsidRDefault="0012047B" w:rsidP="0012047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12047B">
        <w:rPr>
          <w:rFonts w:ascii="Arial" w:eastAsia="Times New Roman" w:hAnsi="Arial" w:cs="Arial"/>
          <w:sz w:val="20"/>
          <w:szCs w:val="20"/>
        </w:rPr>
        <w:t>Ne glede na navedeno, se predložitev papirnih listin lahko opravi v katerikoli podružnici garanta na območju Republike Slovenije.</w:t>
      </w:r>
      <w:r w:rsidRPr="0012047B" w:rsidDel="00D4087F">
        <w:rPr>
          <w:rFonts w:ascii="Arial" w:eastAsia="Times New Roman" w:hAnsi="Arial" w:cs="Arial"/>
          <w:sz w:val="20"/>
          <w:szCs w:val="20"/>
        </w:rPr>
        <w:t xml:space="preserve"> </w:t>
      </w:r>
    </w:p>
    <w:p w14:paraId="17176D82" w14:textId="77777777" w:rsidR="0012047B" w:rsidRPr="0012047B" w:rsidRDefault="0012047B" w:rsidP="0012047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12047B">
        <w:rPr>
          <w:rFonts w:ascii="Arial" w:eastAsia="Times New Roman" w:hAnsi="Arial" w:cs="Arial"/>
          <w:sz w:val="20"/>
          <w:szCs w:val="20"/>
        </w:rPr>
        <w:t xml:space="preserve">  </w:t>
      </w:r>
    </w:p>
    <w:p w14:paraId="78D0DF87" w14:textId="77777777" w:rsidR="0012047B" w:rsidRPr="0012047B" w:rsidRDefault="0012047B" w:rsidP="0012047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12047B">
        <w:rPr>
          <w:rFonts w:ascii="Arial" w:eastAsia="Times New Roman" w:hAnsi="Arial" w:cs="Arial"/>
          <w:b/>
          <w:sz w:val="20"/>
          <w:szCs w:val="20"/>
        </w:rPr>
        <w:t xml:space="preserve">DATUM VELJAVNOSTI: </w:t>
      </w:r>
      <w:r w:rsidRPr="0012047B">
        <w:rPr>
          <w:rFonts w:ascii="Arial" w:eastAsia="Times New Roman" w:hAnsi="Arial" w:cs="Arial"/>
          <w:sz w:val="20"/>
          <w:szCs w:val="20"/>
        </w:rPr>
        <w:t xml:space="preserve">........ </w:t>
      </w:r>
      <w:r w:rsidRPr="0012047B">
        <w:rPr>
          <w:rFonts w:ascii="Arial" w:eastAsia="Times New Roman" w:hAnsi="Arial" w:cs="Arial"/>
          <w:i/>
          <w:sz w:val="20"/>
          <w:szCs w:val="20"/>
        </w:rPr>
        <w:t>(vpiše se datum zapadlosti zavarovanja (najmanj 30 dni po zaključku pogodbenih del))</w:t>
      </w:r>
    </w:p>
    <w:p w14:paraId="001C2CF1" w14:textId="77777777" w:rsidR="0012047B" w:rsidRPr="0012047B" w:rsidRDefault="0012047B" w:rsidP="0012047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53F4C66F" w14:textId="77777777" w:rsidR="0012047B" w:rsidRPr="0012047B" w:rsidRDefault="0012047B" w:rsidP="0012047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12047B">
        <w:rPr>
          <w:rFonts w:ascii="Arial" w:eastAsia="Times New Roman" w:hAnsi="Arial" w:cs="Arial"/>
          <w:b/>
          <w:sz w:val="20"/>
          <w:szCs w:val="20"/>
        </w:rPr>
        <w:t>STRANKA, KI JE DOLŽNA PLAČATI STROŠKE:</w:t>
      </w:r>
      <w:r w:rsidRPr="0012047B">
        <w:rPr>
          <w:rFonts w:ascii="Arial" w:eastAsia="Times New Roman" w:hAnsi="Arial" w:cs="Arial"/>
          <w:sz w:val="20"/>
          <w:szCs w:val="20"/>
        </w:rPr>
        <w:t xml:space="preserve"> ..... </w:t>
      </w:r>
      <w:r w:rsidRPr="0012047B">
        <w:rPr>
          <w:rFonts w:ascii="Arial" w:eastAsia="Times New Roman" w:hAnsi="Arial" w:cs="Arial"/>
          <w:i/>
          <w:sz w:val="20"/>
          <w:szCs w:val="20"/>
        </w:rPr>
        <w:t>(vpiše se ime naročnika zavarovanja, tj. v postopku javnega naročanja izbranega ponudnika)</w:t>
      </w:r>
    </w:p>
    <w:p w14:paraId="706D6298" w14:textId="77777777" w:rsidR="0012047B" w:rsidRPr="0012047B" w:rsidRDefault="0012047B" w:rsidP="0012047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p>
    <w:p w14:paraId="2F6C5A61" w14:textId="77777777" w:rsidR="0012047B" w:rsidRPr="0012047B" w:rsidRDefault="0012047B" w:rsidP="0012047B">
      <w:pPr>
        <w:spacing w:after="120" w:line="240" w:lineRule="auto"/>
        <w:jc w:val="both"/>
        <w:rPr>
          <w:rFonts w:ascii="Arial" w:eastAsia="Times New Roman" w:hAnsi="Arial" w:cs="Arial"/>
          <w:sz w:val="20"/>
          <w:szCs w:val="20"/>
        </w:rPr>
      </w:pPr>
      <w:r w:rsidRPr="0012047B">
        <w:rPr>
          <w:rFonts w:ascii="Arial" w:eastAsia="Times New Roman" w:hAnsi="Arial" w:cs="Arial"/>
          <w:sz w:val="20"/>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6AD40A23" w14:textId="77777777" w:rsidR="0012047B" w:rsidRPr="0012047B" w:rsidRDefault="0012047B" w:rsidP="0012047B">
      <w:pPr>
        <w:spacing w:after="120" w:line="240" w:lineRule="auto"/>
        <w:jc w:val="both"/>
        <w:rPr>
          <w:rFonts w:ascii="Arial" w:eastAsia="Times New Roman" w:hAnsi="Arial" w:cs="Arial"/>
          <w:sz w:val="20"/>
          <w:szCs w:val="20"/>
        </w:rPr>
      </w:pPr>
      <w:r w:rsidRPr="0012047B">
        <w:rPr>
          <w:rFonts w:ascii="Arial" w:eastAsia="Times New Roman" w:hAnsi="Arial" w:cs="Arial"/>
          <w:sz w:val="20"/>
          <w:szCs w:val="20"/>
        </w:rPr>
        <w:t>Katerokoli zahtevo za plačilo po tem zavarovanju moramo prejeti na datum veljavnosti zavarovanja ali pred njim v zgoraj navedenem kraju predložitve.</w:t>
      </w:r>
    </w:p>
    <w:p w14:paraId="6395C4D1" w14:textId="77777777" w:rsidR="0012047B" w:rsidRPr="0012047B" w:rsidRDefault="0012047B" w:rsidP="0012047B">
      <w:pPr>
        <w:spacing w:after="120" w:line="240" w:lineRule="auto"/>
        <w:jc w:val="both"/>
        <w:rPr>
          <w:rFonts w:ascii="Arial" w:eastAsia="Times New Roman" w:hAnsi="Arial" w:cs="Arial"/>
          <w:sz w:val="20"/>
          <w:szCs w:val="20"/>
        </w:rPr>
      </w:pPr>
      <w:r w:rsidRPr="0012047B">
        <w:rPr>
          <w:rFonts w:ascii="Arial" w:eastAsia="Times New Roman" w:hAnsi="Arial" w:cs="Arial"/>
          <w:sz w:val="20"/>
          <w:szCs w:val="20"/>
        </w:rPr>
        <w:t>Morebitne spore v zvezi s tem zavarovanjem rešuje stvarno pristojno sodišče v Ljubljani po slovenskem pravu.</w:t>
      </w:r>
    </w:p>
    <w:p w14:paraId="03AC798B" w14:textId="77777777" w:rsidR="0012047B" w:rsidRPr="0012047B" w:rsidRDefault="0012047B" w:rsidP="0012047B">
      <w:pPr>
        <w:spacing w:after="0" w:line="240" w:lineRule="auto"/>
        <w:jc w:val="both"/>
        <w:rPr>
          <w:rFonts w:ascii="Arial" w:eastAsia="Times New Roman" w:hAnsi="Arial" w:cs="Arial"/>
          <w:sz w:val="20"/>
          <w:szCs w:val="20"/>
        </w:rPr>
      </w:pPr>
      <w:r w:rsidRPr="0012047B">
        <w:rPr>
          <w:rFonts w:ascii="Arial" w:eastAsia="Times New Roman" w:hAnsi="Arial" w:cs="Arial"/>
          <w:sz w:val="20"/>
          <w:szCs w:val="20"/>
        </w:rPr>
        <w:t>Za to zavarovanje veljajo Enotna pravila za garancije na poziv (EPGP) revizija iz leta 2010, izdana pri MTZ pod št. 758.</w:t>
      </w:r>
    </w:p>
    <w:p w14:paraId="0ABF8764" w14:textId="77777777" w:rsidR="0012047B" w:rsidRPr="0012047B" w:rsidRDefault="0012047B" w:rsidP="0012047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rPr>
      </w:pPr>
      <w:r w:rsidRPr="0012047B">
        <w:rPr>
          <w:rFonts w:ascii="Arial" w:eastAsia="Times New Roman" w:hAnsi="Arial" w:cs="Arial"/>
          <w:sz w:val="20"/>
          <w:szCs w:val="20"/>
        </w:rPr>
        <w:tab/>
      </w:r>
      <w:r w:rsidRPr="0012047B">
        <w:rPr>
          <w:rFonts w:ascii="Arial" w:eastAsia="Times New Roman" w:hAnsi="Arial" w:cs="Arial"/>
          <w:sz w:val="20"/>
          <w:szCs w:val="20"/>
        </w:rPr>
        <w:tab/>
      </w:r>
      <w:r w:rsidRPr="0012047B">
        <w:rPr>
          <w:rFonts w:ascii="Arial" w:eastAsia="Times New Roman" w:hAnsi="Arial" w:cs="Arial"/>
          <w:sz w:val="20"/>
          <w:szCs w:val="20"/>
        </w:rPr>
        <w:tab/>
      </w:r>
      <w:r w:rsidRPr="0012047B">
        <w:rPr>
          <w:rFonts w:ascii="Arial" w:eastAsia="Times New Roman" w:hAnsi="Arial" w:cs="Arial"/>
          <w:sz w:val="20"/>
          <w:szCs w:val="20"/>
        </w:rPr>
        <w:tab/>
        <w:t xml:space="preserve">                        garant</w:t>
      </w:r>
      <w:r w:rsidRPr="0012047B">
        <w:rPr>
          <w:rFonts w:ascii="Arial" w:eastAsia="Times New Roman" w:hAnsi="Arial" w:cs="Arial"/>
          <w:sz w:val="20"/>
          <w:szCs w:val="20"/>
        </w:rPr>
        <w:tab/>
      </w:r>
      <w:r w:rsidRPr="0012047B">
        <w:rPr>
          <w:rFonts w:ascii="Arial" w:eastAsia="Times New Roman" w:hAnsi="Arial" w:cs="Arial"/>
          <w:sz w:val="20"/>
          <w:szCs w:val="20"/>
        </w:rPr>
        <w:tab/>
      </w:r>
      <w:r w:rsidRPr="0012047B">
        <w:rPr>
          <w:rFonts w:ascii="Arial" w:eastAsia="Times New Roman" w:hAnsi="Arial" w:cs="Arial"/>
          <w:sz w:val="20"/>
          <w:szCs w:val="20"/>
        </w:rPr>
        <w:tab/>
      </w:r>
      <w:r w:rsidRPr="0012047B">
        <w:rPr>
          <w:rFonts w:ascii="Arial" w:eastAsia="Times New Roman" w:hAnsi="Arial" w:cs="Arial"/>
          <w:sz w:val="20"/>
          <w:szCs w:val="20"/>
        </w:rPr>
        <w:tab/>
      </w:r>
      <w:r w:rsidRPr="0012047B">
        <w:rPr>
          <w:rFonts w:ascii="Arial" w:eastAsia="Times New Roman" w:hAnsi="Arial" w:cs="Arial"/>
          <w:sz w:val="20"/>
          <w:szCs w:val="20"/>
        </w:rPr>
        <w:tab/>
      </w:r>
      <w:r w:rsidRPr="0012047B">
        <w:rPr>
          <w:rFonts w:ascii="Arial" w:eastAsia="Times New Roman" w:hAnsi="Arial" w:cs="Arial"/>
          <w:sz w:val="20"/>
          <w:szCs w:val="20"/>
        </w:rPr>
        <w:tab/>
      </w:r>
    </w:p>
    <w:p w14:paraId="70B9BC26" w14:textId="77777777" w:rsidR="0012047B" w:rsidRPr="0012047B" w:rsidRDefault="0012047B" w:rsidP="0012047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rPr>
      </w:pPr>
      <w:r w:rsidRPr="0012047B">
        <w:rPr>
          <w:rFonts w:ascii="Arial" w:eastAsia="Times New Roman" w:hAnsi="Arial" w:cs="Arial"/>
          <w:sz w:val="20"/>
          <w:szCs w:val="20"/>
        </w:rPr>
        <w:t>(žig in podpis)</w:t>
      </w:r>
    </w:p>
    <w:p w14:paraId="2074002F" w14:textId="77777777" w:rsidR="00CD6EFD" w:rsidRDefault="00CD6EFD" w:rsidP="00CD6EFD">
      <w:pPr>
        <w:pStyle w:val="Naslov"/>
        <w:rPr>
          <w:rFonts w:ascii="Arial" w:hAnsi="Arial" w:cs="Arial"/>
          <w:sz w:val="24"/>
          <w:szCs w:val="24"/>
        </w:rPr>
      </w:pPr>
      <w:r>
        <w:rPr>
          <w:rFonts w:ascii="Arial" w:hAnsi="Arial" w:cs="Arial"/>
          <w:sz w:val="24"/>
          <w:szCs w:val="24"/>
        </w:rPr>
        <w:lastRenderedPageBreak/>
        <w:t xml:space="preserve">OBR </w:t>
      </w:r>
      <w:r w:rsidR="004A3F49">
        <w:rPr>
          <w:rFonts w:ascii="Arial" w:hAnsi="Arial" w:cs="Arial"/>
          <w:sz w:val="24"/>
          <w:szCs w:val="24"/>
        </w:rPr>
        <w:t>1</w:t>
      </w:r>
      <w:r>
        <w:rPr>
          <w:rFonts w:ascii="Arial" w:hAnsi="Arial" w:cs="Arial"/>
          <w:sz w:val="24"/>
          <w:szCs w:val="24"/>
        </w:rPr>
        <w:t>6</w:t>
      </w:r>
    </w:p>
    <w:p w14:paraId="1D37C0A7" w14:textId="77777777" w:rsidR="00CD6EFD" w:rsidRPr="009D6C76" w:rsidRDefault="00CD6EFD" w:rsidP="00CD6EFD">
      <w:pPr>
        <w:rPr>
          <w:lang w:eastAsia="sl-SI"/>
        </w:rPr>
      </w:pPr>
    </w:p>
    <w:p w14:paraId="7EE67545" w14:textId="77777777" w:rsidR="00CD6EFD" w:rsidRPr="009D6C76" w:rsidRDefault="00CD6EFD" w:rsidP="00610B7A">
      <w:pPr>
        <w:suppressAutoHyphens/>
        <w:autoSpaceDN w:val="0"/>
        <w:spacing w:after="0" w:line="240" w:lineRule="auto"/>
        <w:jc w:val="center"/>
        <w:textAlignment w:val="baseline"/>
        <w:rPr>
          <w:rFonts w:ascii="Arial" w:eastAsia="Times New Roman" w:hAnsi="Arial" w:cs="Arial"/>
          <w:b/>
          <w:sz w:val="22"/>
          <w:szCs w:val="22"/>
          <w:lang w:eastAsia="sl-SI"/>
        </w:rPr>
      </w:pPr>
      <w:r w:rsidRPr="009D6C76">
        <w:rPr>
          <w:rFonts w:ascii="Arial" w:eastAsia="Times New Roman" w:hAnsi="Arial" w:cs="Arial"/>
          <w:b/>
          <w:sz w:val="22"/>
          <w:szCs w:val="22"/>
          <w:lang w:eastAsia="sl-SI"/>
        </w:rPr>
        <w:t xml:space="preserve">IZJAVA </w:t>
      </w:r>
      <w:r>
        <w:rPr>
          <w:rFonts w:ascii="Arial" w:eastAsia="Times New Roman" w:hAnsi="Arial" w:cs="Arial"/>
          <w:b/>
          <w:sz w:val="22"/>
          <w:szCs w:val="22"/>
          <w:lang w:eastAsia="sl-SI"/>
        </w:rPr>
        <w:t>O IZPOLNJEVANJU TEMELJNIH OKOLJSKIH ZAHTEV</w:t>
      </w:r>
    </w:p>
    <w:p w14:paraId="6A2DD784" w14:textId="77777777" w:rsidR="00CD6EFD" w:rsidRPr="009D6C76" w:rsidRDefault="00CD6EFD" w:rsidP="00CD6EFD">
      <w:pPr>
        <w:spacing w:after="0" w:line="240" w:lineRule="auto"/>
        <w:jc w:val="center"/>
        <w:rPr>
          <w:rFonts w:ascii="Arial" w:eastAsia="Times New Roman" w:hAnsi="Arial" w:cs="Arial"/>
          <w:b/>
          <w:sz w:val="22"/>
          <w:szCs w:val="22"/>
          <w:lang w:eastAsia="sl-SI"/>
        </w:rPr>
      </w:pPr>
    </w:p>
    <w:p w14:paraId="7BB1E21A" w14:textId="77777777" w:rsidR="00CD6EFD" w:rsidRPr="009D6C76" w:rsidRDefault="00CD6EFD" w:rsidP="00CD6EFD">
      <w:pPr>
        <w:spacing w:after="0" w:line="240" w:lineRule="auto"/>
        <w:jc w:val="center"/>
        <w:rPr>
          <w:rFonts w:ascii="Arial" w:eastAsia="Times New Roman" w:hAnsi="Arial" w:cs="Arial"/>
          <w:b/>
          <w:sz w:val="22"/>
          <w:szCs w:val="22"/>
          <w:lang w:eastAsia="sl-SI"/>
        </w:rPr>
      </w:pPr>
    </w:p>
    <w:p w14:paraId="723C0903" w14:textId="77777777" w:rsidR="00CD6EFD" w:rsidRPr="009D6C76" w:rsidRDefault="00CD6EFD" w:rsidP="00CD6EFD">
      <w:pPr>
        <w:spacing w:after="0" w:line="240" w:lineRule="auto"/>
        <w:jc w:val="center"/>
        <w:rPr>
          <w:rFonts w:ascii="Arial" w:eastAsia="Times New Roman" w:hAnsi="Arial" w:cs="Arial"/>
          <w:b/>
          <w:sz w:val="22"/>
          <w:szCs w:val="22"/>
          <w:lang w:eastAsia="sl-SI"/>
        </w:rPr>
      </w:pPr>
    </w:p>
    <w:p w14:paraId="0432A4D1" w14:textId="77777777" w:rsidR="00CD6EFD" w:rsidRPr="004A3F49" w:rsidRDefault="004A3F49" w:rsidP="00CD6EFD">
      <w:pPr>
        <w:spacing w:after="0" w:line="240" w:lineRule="auto"/>
        <w:jc w:val="both"/>
        <w:rPr>
          <w:rFonts w:ascii="Arial" w:eastAsia="Times New Roman" w:hAnsi="Arial" w:cs="Arial"/>
          <w:b/>
          <w:sz w:val="22"/>
          <w:szCs w:val="22"/>
          <w:lang w:eastAsia="sl-SI"/>
        </w:rPr>
      </w:pPr>
      <w:r w:rsidRPr="004A3F49">
        <w:rPr>
          <w:rFonts w:ascii="Arial" w:eastAsia="Times New Roman" w:hAnsi="Arial" w:cs="Arial"/>
          <w:b/>
          <w:sz w:val="22"/>
          <w:szCs w:val="22"/>
          <w:lang w:eastAsia="sl-SI"/>
        </w:rPr>
        <w:t>PONUDNIK</w:t>
      </w:r>
    </w:p>
    <w:p w14:paraId="25E9889F" w14:textId="77777777" w:rsidR="00CD6EFD" w:rsidRPr="00BB17B9" w:rsidRDefault="00CD6EFD" w:rsidP="00CD6EFD">
      <w:pPr>
        <w:spacing w:after="0" w:line="240" w:lineRule="auto"/>
        <w:jc w:val="both"/>
        <w:rPr>
          <w:rFonts w:ascii="Arial" w:eastAsia="Times New Roman" w:hAnsi="Arial" w:cs="Arial"/>
          <w:b/>
          <w:sz w:val="20"/>
          <w:szCs w:val="20"/>
          <w:lang w:eastAsia="sl-SI"/>
        </w:rPr>
      </w:pPr>
    </w:p>
    <w:p w14:paraId="0B2AF310" w14:textId="77777777" w:rsidR="00CD6EFD" w:rsidRPr="00BB17B9" w:rsidRDefault="00CD6EFD" w:rsidP="00CD6EFD">
      <w:pPr>
        <w:spacing w:after="0" w:line="240" w:lineRule="auto"/>
        <w:jc w:val="both"/>
        <w:rPr>
          <w:rFonts w:ascii="Arial" w:eastAsia="Times New Roman" w:hAnsi="Arial" w:cs="Arial"/>
          <w:b/>
          <w:sz w:val="20"/>
          <w:szCs w:val="20"/>
          <w:lang w:eastAsia="sl-SI"/>
        </w:rPr>
      </w:pPr>
    </w:p>
    <w:p w14:paraId="09BB623D" w14:textId="77777777" w:rsidR="00CD6EFD" w:rsidRPr="00BB17B9" w:rsidRDefault="00CD6EFD" w:rsidP="00CD6EFD">
      <w:pPr>
        <w:spacing w:after="0" w:line="240" w:lineRule="auto"/>
        <w:jc w:val="both"/>
        <w:rPr>
          <w:rFonts w:ascii="Arial" w:eastAsia="Times New Roman" w:hAnsi="Arial" w:cs="Arial"/>
          <w:b/>
          <w:sz w:val="20"/>
          <w:szCs w:val="20"/>
          <w:lang w:eastAsia="sl-SI"/>
        </w:rPr>
      </w:pPr>
      <w:r w:rsidRPr="00BB17B9">
        <w:rPr>
          <w:rFonts w:ascii="Arial" w:eastAsia="Times New Roman" w:hAnsi="Arial" w:cs="Arial"/>
          <w:b/>
          <w:sz w:val="20"/>
          <w:szCs w:val="20"/>
          <w:lang w:eastAsia="sl-SI"/>
        </w:rPr>
        <w:t>_________________________________________________________________________</w:t>
      </w:r>
    </w:p>
    <w:p w14:paraId="74B48530" w14:textId="77777777" w:rsidR="00CD6EFD" w:rsidRPr="00BB17B9" w:rsidRDefault="00CD6EFD" w:rsidP="00CD6EFD">
      <w:pPr>
        <w:spacing w:after="0" w:line="240" w:lineRule="auto"/>
        <w:jc w:val="right"/>
        <w:rPr>
          <w:rFonts w:ascii="Arial" w:eastAsia="Times New Roman" w:hAnsi="Arial" w:cs="Arial"/>
          <w:b/>
          <w:sz w:val="20"/>
          <w:szCs w:val="20"/>
          <w:lang w:eastAsia="sl-SI"/>
        </w:rPr>
      </w:pPr>
    </w:p>
    <w:p w14:paraId="4C668A22" w14:textId="77777777" w:rsidR="00CD6EFD" w:rsidRPr="00BB17B9" w:rsidRDefault="00CD6EFD" w:rsidP="00CD6EFD">
      <w:pPr>
        <w:spacing w:after="0" w:line="240" w:lineRule="auto"/>
        <w:jc w:val="right"/>
        <w:rPr>
          <w:rFonts w:ascii="Arial" w:eastAsia="Times New Roman" w:hAnsi="Arial" w:cs="Arial"/>
          <w:b/>
          <w:sz w:val="20"/>
          <w:szCs w:val="20"/>
          <w:lang w:eastAsia="sl-SI"/>
        </w:rPr>
      </w:pPr>
    </w:p>
    <w:p w14:paraId="14CE1265" w14:textId="77777777" w:rsidR="00CD6EFD" w:rsidRPr="007B48E1" w:rsidRDefault="00CD6EFD" w:rsidP="007B48E1">
      <w:pPr>
        <w:autoSpaceDE w:val="0"/>
        <w:autoSpaceDN w:val="0"/>
        <w:adjustRightInd w:val="0"/>
        <w:spacing w:after="0" w:line="240" w:lineRule="auto"/>
        <w:jc w:val="both"/>
        <w:rPr>
          <w:rFonts w:ascii="Arial" w:eastAsia="Times New Roman" w:hAnsi="Arial" w:cs="Arial"/>
          <w:bCs/>
          <w:sz w:val="20"/>
          <w:szCs w:val="20"/>
          <w:lang w:eastAsia="sl-SI"/>
        </w:rPr>
      </w:pPr>
      <w:r w:rsidRPr="007B48E1">
        <w:rPr>
          <w:rFonts w:ascii="Arial" w:eastAsia="Times New Roman" w:hAnsi="Arial" w:cs="Arial"/>
          <w:bCs/>
          <w:sz w:val="20"/>
          <w:szCs w:val="20"/>
          <w:lang w:eastAsia="sl-SI"/>
        </w:rPr>
        <w:t xml:space="preserve">Spodaj podpisani gospodarski subjekt za javno naročilo </w:t>
      </w:r>
      <w:r w:rsidRPr="007B48E1">
        <w:rPr>
          <w:rFonts w:ascii="Arial" w:eastAsia="Times New Roman" w:hAnsi="Arial" w:cs="Times New Roman"/>
          <w:b/>
          <w:kern w:val="3"/>
          <w:sz w:val="20"/>
          <w:szCs w:val="20"/>
          <w:lang w:eastAsia="zh-CN"/>
        </w:rPr>
        <w:t>»</w:t>
      </w:r>
      <w:r w:rsidRPr="007B48E1">
        <w:rPr>
          <w:rFonts w:ascii="Arial" w:hAnsi="Arial" w:cs="Arial"/>
          <w:b/>
          <w:bCs/>
          <w:sz w:val="20"/>
          <w:szCs w:val="20"/>
        </w:rPr>
        <w:t>Izdelava projektne dokumentacije za Kampus Vrazov trg KVT I</w:t>
      </w:r>
      <w:r w:rsidR="00610B7A">
        <w:rPr>
          <w:rFonts w:ascii="Arial" w:hAnsi="Arial" w:cs="Arial"/>
          <w:b/>
          <w:bCs/>
          <w:sz w:val="20"/>
          <w:szCs w:val="20"/>
        </w:rPr>
        <w:t>I</w:t>
      </w:r>
      <w:r w:rsidRPr="007B48E1">
        <w:rPr>
          <w:rFonts w:ascii="Arial" w:eastAsia="SimSun" w:hAnsi="Arial" w:cs="Arial"/>
          <w:b/>
          <w:bCs/>
          <w:iCs/>
          <w:kern w:val="3"/>
          <w:sz w:val="20"/>
          <w:szCs w:val="20"/>
          <w:lang w:val="en-US" w:eastAsia="zh-CN" w:bidi="hi-IN"/>
        </w:rPr>
        <w:t>«</w:t>
      </w:r>
      <w:r w:rsidRPr="007B48E1">
        <w:rPr>
          <w:rFonts w:ascii="Arial" w:eastAsia="Times New Roman" w:hAnsi="Arial" w:cs="Arial"/>
          <w:b/>
          <w:bCs/>
          <w:sz w:val="20"/>
          <w:szCs w:val="20"/>
          <w:lang w:eastAsia="sl-SI"/>
        </w:rPr>
        <w:t>,</w:t>
      </w:r>
      <w:r w:rsidRPr="007B48E1">
        <w:rPr>
          <w:rFonts w:ascii="Arial" w:eastAsia="Times New Roman" w:hAnsi="Arial" w:cs="Arial"/>
          <w:bCs/>
          <w:sz w:val="20"/>
          <w:szCs w:val="20"/>
          <w:lang w:eastAsia="sl-SI"/>
        </w:rPr>
        <w:t xml:space="preserve"> objavljeno na Portalu javnih naročil dne ………..… 2024 pod številko objave JN ……................</w:t>
      </w:r>
      <w:r w:rsidRPr="007B48E1">
        <w:rPr>
          <w:rFonts w:ascii="Arial" w:eastAsia="Times New Roman" w:hAnsi="Arial" w:cs="Arial"/>
          <w:sz w:val="20"/>
          <w:szCs w:val="20"/>
          <w:lang w:eastAsia="sl-SI"/>
        </w:rPr>
        <w:t xml:space="preserve"> </w:t>
      </w:r>
    </w:p>
    <w:p w14:paraId="40A47094" w14:textId="77777777" w:rsidR="00CD6EFD" w:rsidRPr="007B48E1" w:rsidRDefault="00CD6EFD" w:rsidP="007B48E1">
      <w:pPr>
        <w:spacing w:after="0" w:line="240" w:lineRule="auto"/>
        <w:jc w:val="right"/>
        <w:rPr>
          <w:rFonts w:ascii="Arial" w:eastAsia="Times New Roman" w:hAnsi="Arial" w:cs="Arial"/>
          <w:b/>
          <w:sz w:val="20"/>
          <w:szCs w:val="20"/>
          <w:lang w:eastAsia="sl-SI"/>
        </w:rPr>
      </w:pPr>
    </w:p>
    <w:p w14:paraId="7F7FA6F8" w14:textId="77777777" w:rsidR="00CD6EFD" w:rsidRPr="007B48E1" w:rsidRDefault="00CD6EFD" w:rsidP="007B48E1">
      <w:pPr>
        <w:spacing w:after="0" w:line="240" w:lineRule="auto"/>
        <w:jc w:val="center"/>
        <w:rPr>
          <w:rFonts w:ascii="Arial" w:eastAsia="Times New Roman" w:hAnsi="Arial" w:cs="Arial"/>
          <w:b/>
          <w:i/>
          <w:sz w:val="20"/>
          <w:szCs w:val="20"/>
          <w:lang w:eastAsia="sl-SI"/>
        </w:rPr>
      </w:pPr>
      <w:r w:rsidRPr="007B48E1">
        <w:rPr>
          <w:rFonts w:ascii="Arial" w:eastAsia="Times New Roman" w:hAnsi="Arial" w:cs="Arial"/>
          <w:b/>
          <w:i/>
          <w:sz w:val="20"/>
          <w:szCs w:val="20"/>
          <w:lang w:eastAsia="sl-SI"/>
        </w:rPr>
        <w:t xml:space="preserve">i z j a v l j a m o , </w:t>
      </w:r>
    </w:p>
    <w:p w14:paraId="5F3563B0" w14:textId="77777777" w:rsidR="00CD6EFD" w:rsidRPr="007B48E1" w:rsidRDefault="00CD6EFD" w:rsidP="007B48E1">
      <w:pPr>
        <w:spacing w:after="0" w:line="240" w:lineRule="auto"/>
        <w:jc w:val="right"/>
        <w:rPr>
          <w:rFonts w:ascii="Arial" w:eastAsia="Times New Roman" w:hAnsi="Arial" w:cs="Arial"/>
          <w:bCs/>
          <w:sz w:val="20"/>
          <w:szCs w:val="20"/>
          <w:lang w:eastAsia="sl-SI"/>
        </w:rPr>
      </w:pPr>
    </w:p>
    <w:p w14:paraId="46E61256" w14:textId="538B3CC5" w:rsidR="00D831AC" w:rsidRDefault="008E5477" w:rsidP="001B1D79">
      <w:pPr>
        <w:spacing w:after="0" w:line="240" w:lineRule="auto"/>
        <w:jc w:val="both"/>
        <w:rPr>
          <w:rFonts w:ascii="Arial" w:eastAsia="Times New Roman" w:hAnsi="Arial" w:cs="Arial"/>
          <w:b/>
          <w:sz w:val="20"/>
          <w:szCs w:val="20"/>
          <w:lang w:eastAsia="sl-SI"/>
        </w:rPr>
      </w:pPr>
      <w:r>
        <w:rPr>
          <w:rFonts w:ascii="Arial" w:hAnsi="Arial" w:cs="Arial"/>
          <w:sz w:val="20"/>
          <w:szCs w:val="20"/>
        </w:rPr>
        <w:t xml:space="preserve">1. </w:t>
      </w:r>
      <w:r w:rsidR="007B48E1" w:rsidRPr="007B48E1">
        <w:rPr>
          <w:rFonts w:ascii="Arial" w:hAnsi="Arial" w:cs="Arial"/>
          <w:sz w:val="20"/>
          <w:szCs w:val="20"/>
        </w:rPr>
        <w:t xml:space="preserve">Pri izvajanju storitev projektiranja </w:t>
      </w:r>
      <w:r w:rsidR="007B48E1">
        <w:rPr>
          <w:rFonts w:ascii="Arial" w:hAnsi="Arial" w:cs="Arial"/>
          <w:sz w:val="20"/>
          <w:szCs w:val="20"/>
        </w:rPr>
        <w:t xml:space="preserve">bomo </w:t>
      </w:r>
      <w:r w:rsidR="007B48E1" w:rsidRPr="007B48E1">
        <w:rPr>
          <w:rFonts w:ascii="Arial" w:hAnsi="Arial" w:cs="Arial"/>
          <w:sz w:val="20"/>
          <w:szCs w:val="20"/>
        </w:rPr>
        <w:t xml:space="preserve">upoštevati </w:t>
      </w:r>
      <w:r w:rsidR="007B48E1">
        <w:rPr>
          <w:rFonts w:ascii="Arial" w:hAnsi="Arial" w:cs="Arial"/>
          <w:sz w:val="20"/>
          <w:szCs w:val="20"/>
        </w:rPr>
        <w:t xml:space="preserve">upoštevali določila </w:t>
      </w:r>
      <w:r w:rsidR="007B48E1" w:rsidRPr="007B48E1">
        <w:rPr>
          <w:rFonts w:ascii="Arial" w:hAnsi="Arial" w:cs="Arial"/>
          <w:sz w:val="20"/>
          <w:szCs w:val="20"/>
        </w:rPr>
        <w:t xml:space="preserve">Uredbe o zelenem javnem naročanju (Uradni list RS, št. 51/17, 64/19, 121/21 in 132/23; v nadaljnjem besedilu Uredba o </w:t>
      </w:r>
      <w:proofErr w:type="spellStart"/>
      <w:r w:rsidR="007B48E1" w:rsidRPr="007B48E1">
        <w:rPr>
          <w:rFonts w:ascii="Arial" w:hAnsi="Arial" w:cs="Arial"/>
          <w:sz w:val="20"/>
          <w:szCs w:val="20"/>
        </w:rPr>
        <w:t>ZeJN</w:t>
      </w:r>
      <w:proofErr w:type="spellEnd"/>
      <w:r w:rsidR="007B48E1" w:rsidRPr="007B48E1">
        <w:rPr>
          <w:rFonts w:ascii="Arial" w:hAnsi="Arial" w:cs="Arial"/>
          <w:sz w:val="20"/>
          <w:szCs w:val="20"/>
        </w:rPr>
        <w:t>)</w:t>
      </w:r>
      <w:r w:rsidR="001B1D79">
        <w:rPr>
          <w:rFonts w:ascii="Arial" w:hAnsi="Arial" w:cs="Arial"/>
          <w:sz w:val="20"/>
          <w:szCs w:val="20"/>
        </w:rPr>
        <w:t xml:space="preserve">, pri čemer bomo pri izdelavi projektne dokumentacije za izvedbo gradnje (PZI) in notranje opreme ter izdelavi popisov upoštevali določila Uredbe o </w:t>
      </w:r>
      <w:proofErr w:type="spellStart"/>
      <w:r w:rsidR="001B1D79">
        <w:rPr>
          <w:rFonts w:ascii="Arial" w:hAnsi="Arial" w:cs="Arial"/>
          <w:sz w:val="20"/>
          <w:szCs w:val="20"/>
        </w:rPr>
        <w:t>ZeJN</w:t>
      </w:r>
      <w:proofErr w:type="spellEnd"/>
      <w:r w:rsidR="001B1D79">
        <w:rPr>
          <w:rFonts w:ascii="Arial" w:hAnsi="Arial" w:cs="Arial"/>
          <w:sz w:val="20"/>
          <w:szCs w:val="20"/>
        </w:rPr>
        <w:t xml:space="preserve"> za vsako posamezno področje, navedeno v 4. členu uredbe.</w:t>
      </w:r>
      <w:r w:rsidR="007B48E1" w:rsidRPr="007B48E1">
        <w:rPr>
          <w:rFonts w:ascii="Arial" w:hAnsi="Arial" w:cs="Arial"/>
          <w:sz w:val="20"/>
          <w:szCs w:val="20"/>
        </w:rPr>
        <w:t xml:space="preserve">  </w:t>
      </w:r>
    </w:p>
    <w:p w14:paraId="035A509A" w14:textId="77777777" w:rsidR="00CD6EFD" w:rsidRDefault="00CD6EFD" w:rsidP="00CD6EFD">
      <w:pPr>
        <w:spacing w:after="0" w:line="240" w:lineRule="auto"/>
        <w:jc w:val="right"/>
        <w:rPr>
          <w:rFonts w:ascii="Arial" w:eastAsia="Times New Roman" w:hAnsi="Arial" w:cs="Arial"/>
          <w:b/>
          <w:sz w:val="20"/>
          <w:szCs w:val="20"/>
          <w:lang w:eastAsia="sl-SI"/>
        </w:rPr>
      </w:pPr>
    </w:p>
    <w:p w14:paraId="5B1A7F9B" w14:textId="77777777" w:rsidR="001B1D79" w:rsidRDefault="001B1D79" w:rsidP="00CD6EFD">
      <w:pPr>
        <w:spacing w:after="0" w:line="240" w:lineRule="auto"/>
        <w:jc w:val="right"/>
        <w:rPr>
          <w:rFonts w:ascii="Arial" w:eastAsia="Times New Roman" w:hAnsi="Arial" w:cs="Arial"/>
          <w:b/>
          <w:sz w:val="20"/>
          <w:szCs w:val="20"/>
          <w:lang w:eastAsia="sl-SI"/>
        </w:rPr>
      </w:pPr>
    </w:p>
    <w:p w14:paraId="550CEC78" w14:textId="77777777" w:rsidR="001B1D79" w:rsidRDefault="001B1D79" w:rsidP="00CD6EFD">
      <w:pPr>
        <w:spacing w:after="0" w:line="240" w:lineRule="auto"/>
        <w:jc w:val="right"/>
        <w:rPr>
          <w:rFonts w:ascii="Arial" w:eastAsia="Times New Roman" w:hAnsi="Arial" w:cs="Arial"/>
          <w:b/>
          <w:sz w:val="20"/>
          <w:szCs w:val="20"/>
          <w:lang w:eastAsia="sl-SI"/>
        </w:rPr>
      </w:pPr>
    </w:p>
    <w:p w14:paraId="02C57858" w14:textId="77777777" w:rsidR="001B1D79" w:rsidRDefault="001B1D79" w:rsidP="00CD6EFD">
      <w:pPr>
        <w:spacing w:after="0" w:line="240" w:lineRule="auto"/>
        <w:jc w:val="right"/>
        <w:rPr>
          <w:rFonts w:ascii="Arial" w:eastAsia="Times New Roman" w:hAnsi="Arial" w:cs="Arial"/>
          <w:b/>
          <w:sz w:val="20"/>
          <w:szCs w:val="20"/>
          <w:lang w:eastAsia="sl-SI"/>
        </w:rPr>
      </w:pPr>
    </w:p>
    <w:p w14:paraId="0C9A9999" w14:textId="77777777" w:rsidR="001B1D79" w:rsidRDefault="001B1D79" w:rsidP="00CD6EFD">
      <w:pPr>
        <w:spacing w:after="0" w:line="240" w:lineRule="auto"/>
        <w:jc w:val="right"/>
        <w:rPr>
          <w:rFonts w:ascii="Arial" w:eastAsia="Times New Roman" w:hAnsi="Arial" w:cs="Arial"/>
          <w:b/>
          <w:sz w:val="20"/>
          <w:szCs w:val="20"/>
          <w:lang w:eastAsia="sl-SI"/>
        </w:rPr>
      </w:pPr>
    </w:p>
    <w:p w14:paraId="75DB4214" w14:textId="77777777" w:rsidR="001B1D79" w:rsidRDefault="001B1D79" w:rsidP="00CD6EFD">
      <w:pPr>
        <w:spacing w:after="0" w:line="240" w:lineRule="auto"/>
        <w:jc w:val="right"/>
        <w:rPr>
          <w:rFonts w:ascii="Arial" w:eastAsia="Times New Roman" w:hAnsi="Arial" w:cs="Arial"/>
          <w:b/>
          <w:sz w:val="20"/>
          <w:szCs w:val="20"/>
          <w:lang w:eastAsia="sl-SI"/>
        </w:rPr>
      </w:pPr>
    </w:p>
    <w:p w14:paraId="2DE913D5" w14:textId="77777777" w:rsidR="001B1D79" w:rsidRPr="00C52AA4" w:rsidRDefault="001B1D79" w:rsidP="00CD6EFD">
      <w:pPr>
        <w:spacing w:after="0" w:line="240" w:lineRule="auto"/>
        <w:jc w:val="right"/>
        <w:rPr>
          <w:rFonts w:ascii="Arial" w:eastAsia="Times New Roman" w:hAnsi="Arial" w:cs="Arial"/>
          <w:b/>
          <w:sz w:val="20"/>
          <w:szCs w:val="20"/>
          <w:lang w:eastAsia="sl-SI"/>
        </w:rPr>
      </w:pPr>
    </w:p>
    <w:p w14:paraId="3AD2D1E1" w14:textId="77777777" w:rsidR="00CD6EFD" w:rsidRPr="00C52AA4" w:rsidRDefault="00CD6EFD" w:rsidP="00CD6EFD">
      <w:pPr>
        <w:tabs>
          <w:tab w:val="left" w:pos="5103"/>
        </w:tabs>
        <w:suppressAutoHyphens/>
        <w:autoSpaceDN w:val="0"/>
        <w:spacing w:after="0" w:line="240" w:lineRule="auto"/>
        <w:ind w:left="708" w:firstLine="708"/>
        <w:jc w:val="both"/>
        <w:textAlignment w:val="baseline"/>
        <w:rPr>
          <w:rFonts w:ascii="Arial" w:eastAsia="Times New Roman" w:hAnsi="Arial" w:cs="Arial"/>
          <w:kern w:val="3"/>
          <w:sz w:val="20"/>
          <w:szCs w:val="20"/>
          <w:lang w:eastAsia="zh-CN"/>
        </w:rPr>
      </w:pPr>
      <w:r w:rsidRPr="00C52AA4">
        <w:rPr>
          <w:rFonts w:ascii="Arial" w:eastAsia="Times New Roman" w:hAnsi="Arial" w:cs="Arial"/>
          <w:kern w:val="3"/>
          <w:sz w:val="20"/>
          <w:szCs w:val="20"/>
          <w:lang w:eastAsia="zh-CN"/>
        </w:rPr>
        <w:t>Datum:</w:t>
      </w:r>
      <w:r w:rsidRPr="00C52AA4">
        <w:rPr>
          <w:rFonts w:ascii="Arial" w:eastAsia="Times New Roman" w:hAnsi="Arial" w:cs="Arial"/>
          <w:kern w:val="3"/>
          <w:sz w:val="20"/>
          <w:szCs w:val="20"/>
          <w:lang w:eastAsia="zh-CN"/>
        </w:rPr>
        <w:tab/>
      </w:r>
      <w:r w:rsidRPr="00C52AA4">
        <w:rPr>
          <w:rFonts w:ascii="Arial" w:eastAsia="Times New Roman" w:hAnsi="Arial" w:cs="Arial"/>
          <w:kern w:val="3"/>
          <w:sz w:val="20"/>
          <w:szCs w:val="20"/>
          <w:lang w:eastAsia="zh-CN"/>
        </w:rPr>
        <w:tab/>
      </w:r>
      <w:r w:rsidRPr="00C52AA4">
        <w:rPr>
          <w:rFonts w:ascii="Arial" w:eastAsia="Times New Roman" w:hAnsi="Arial" w:cs="Arial"/>
          <w:kern w:val="3"/>
          <w:sz w:val="20"/>
          <w:szCs w:val="20"/>
          <w:lang w:eastAsia="zh-CN"/>
        </w:rPr>
        <w:tab/>
      </w:r>
      <w:r w:rsidRPr="00C52AA4">
        <w:rPr>
          <w:rFonts w:ascii="Arial" w:eastAsia="Times New Roman" w:hAnsi="Arial" w:cs="Arial"/>
          <w:kern w:val="3"/>
          <w:sz w:val="20"/>
          <w:szCs w:val="20"/>
          <w:lang w:eastAsia="zh-CN"/>
        </w:rPr>
        <w:tab/>
        <w:t>Podpis:</w:t>
      </w:r>
    </w:p>
    <w:p w14:paraId="44CA657A" w14:textId="77777777" w:rsidR="00CD6EFD" w:rsidRPr="00C52AA4" w:rsidRDefault="00CD6EFD" w:rsidP="00CD6EFD">
      <w:pPr>
        <w:tabs>
          <w:tab w:val="left" w:pos="5103"/>
        </w:tabs>
        <w:suppressAutoHyphens/>
        <w:autoSpaceDN w:val="0"/>
        <w:spacing w:after="0" w:line="240" w:lineRule="auto"/>
        <w:ind w:left="708" w:firstLine="708"/>
        <w:jc w:val="both"/>
        <w:textAlignment w:val="baseline"/>
        <w:rPr>
          <w:rFonts w:ascii="Arial" w:eastAsia="Times New Roman" w:hAnsi="Arial" w:cs="Arial"/>
          <w:kern w:val="3"/>
          <w:sz w:val="20"/>
          <w:szCs w:val="20"/>
          <w:lang w:eastAsia="zh-CN"/>
        </w:rPr>
      </w:pPr>
    </w:p>
    <w:p w14:paraId="23A3D0C4" w14:textId="77777777" w:rsidR="00CD6EFD" w:rsidRPr="00C52AA4" w:rsidRDefault="00CD6EFD" w:rsidP="00CD6EFD">
      <w:pPr>
        <w:suppressAutoHyphens/>
        <w:autoSpaceDN w:val="0"/>
        <w:spacing w:after="0" w:line="240" w:lineRule="auto"/>
        <w:jc w:val="both"/>
        <w:textAlignment w:val="baseline"/>
        <w:rPr>
          <w:rFonts w:ascii="Arial" w:eastAsia="Times New Roman" w:hAnsi="Arial" w:cs="Arial"/>
          <w:kern w:val="3"/>
          <w:sz w:val="20"/>
          <w:szCs w:val="20"/>
          <w:lang w:eastAsia="zh-CN"/>
        </w:rPr>
      </w:pPr>
      <w:r w:rsidRPr="00C52AA4">
        <w:rPr>
          <w:rFonts w:ascii="Arial" w:eastAsia="Times New Roman" w:hAnsi="Arial" w:cs="Arial"/>
          <w:kern w:val="3"/>
          <w:sz w:val="20"/>
          <w:szCs w:val="20"/>
          <w:lang w:eastAsia="zh-CN"/>
        </w:rPr>
        <w:tab/>
        <w:t>_________________</w:t>
      </w:r>
      <w:r w:rsidRPr="00C52AA4">
        <w:rPr>
          <w:rFonts w:ascii="Arial" w:eastAsia="Times New Roman" w:hAnsi="Arial" w:cs="Arial"/>
          <w:kern w:val="3"/>
          <w:sz w:val="20"/>
          <w:szCs w:val="20"/>
          <w:lang w:eastAsia="zh-CN"/>
        </w:rPr>
        <w:tab/>
      </w:r>
      <w:r w:rsidRPr="00C52AA4">
        <w:rPr>
          <w:rFonts w:ascii="Arial" w:eastAsia="Times New Roman" w:hAnsi="Arial" w:cs="Arial"/>
          <w:kern w:val="3"/>
          <w:sz w:val="20"/>
          <w:szCs w:val="20"/>
          <w:lang w:eastAsia="zh-CN"/>
        </w:rPr>
        <w:tab/>
      </w:r>
      <w:r w:rsidRPr="00C52AA4">
        <w:rPr>
          <w:rFonts w:ascii="Arial" w:eastAsia="Times New Roman" w:hAnsi="Arial" w:cs="Arial"/>
          <w:kern w:val="3"/>
          <w:sz w:val="20"/>
          <w:szCs w:val="20"/>
          <w:lang w:eastAsia="zh-CN"/>
        </w:rPr>
        <w:tab/>
      </w:r>
      <w:r w:rsidRPr="00C52AA4">
        <w:rPr>
          <w:rFonts w:ascii="Arial" w:eastAsia="Times New Roman" w:hAnsi="Arial" w:cs="Arial"/>
          <w:kern w:val="3"/>
          <w:sz w:val="20"/>
          <w:szCs w:val="20"/>
          <w:lang w:eastAsia="zh-CN"/>
        </w:rPr>
        <w:tab/>
      </w:r>
      <w:r w:rsidRPr="00C52AA4">
        <w:rPr>
          <w:rFonts w:ascii="Arial" w:eastAsia="Times New Roman" w:hAnsi="Arial" w:cs="Arial"/>
          <w:kern w:val="3"/>
          <w:sz w:val="20"/>
          <w:szCs w:val="20"/>
          <w:lang w:eastAsia="zh-CN"/>
        </w:rPr>
        <w:tab/>
      </w:r>
      <w:r w:rsidRPr="00C52AA4">
        <w:rPr>
          <w:rFonts w:ascii="Arial" w:eastAsia="Times New Roman" w:hAnsi="Arial" w:cs="Arial"/>
          <w:kern w:val="3"/>
          <w:sz w:val="20"/>
          <w:szCs w:val="20"/>
          <w:lang w:eastAsia="zh-CN"/>
        </w:rPr>
        <w:tab/>
        <w:t>___________________</w:t>
      </w:r>
      <w:bookmarkEnd w:id="16"/>
      <w:bookmarkEnd w:id="17"/>
      <w:bookmarkEnd w:id="18"/>
      <w:bookmarkEnd w:id="19"/>
    </w:p>
    <w:sectPr w:rsidR="00CD6EFD" w:rsidRPr="00C52AA4" w:rsidSect="00BB17B9">
      <w:headerReference w:type="default" r:id="rId8"/>
      <w:pgSz w:w="11906" w:h="16838"/>
      <w:pgMar w:top="1417" w:right="1700" w:bottom="1134" w:left="1134" w:header="708" w:footer="44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6EDDF45" w14:textId="77777777" w:rsidR="002D0323" w:rsidRDefault="002D0323" w:rsidP="006F0C4A">
      <w:pPr>
        <w:spacing w:after="0" w:line="240" w:lineRule="auto"/>
      </w:pPr>
      <w:r>
        <w:separator/>
      </w:r>
    </w:p>
  </w:endnote>
  <w:endnote w:type="continuationSeparator" w:id="0">
    <w:p w14:paraId="4D8E7D3A" w14:textId="77777777" w:rsidR="002D0323" w:rsidRDefault="002D0323" w:rsidP="006F0C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EB Garamond">
    <w:altName w:val="Cambria Math"/>
    <w:charset w:val="00"/>
    <w:family w:val="auto"/>
    <w:pitch w:val="variable"/>
    <w:sig w:usb0="E00002FF" w:usb1="02000413" w:usb2="00000000" w:usb3="00000000" w:csb0="0000019F" w:csb1="00000000"/>
  </w:font>
  <w:font w:name="Calibri Light">
    <w:panose1 w:val="020F03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SF UI Text">
    <w:altName w:val="Times New Roman"/>
    <w:charset w:val="00"/>
    <w:family w:val="auto"/>
    <w:pitch w:val="default"/>
  </w:font>
  <w:font w:name=".SFUIText-Regular">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Frutiger">
    <w:altName w:val="Courier New"/>
    <w:charset w:val="EE"/>
    <w:family w:val="swiss"/>
    <w:pitch w:val="variable"/>
    <w:sig w:usb0="00007A87" w:usb1="80000000" w:usb2="00000008" w:usb3="00000000" w:csb0="000000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13AD878" w14:textId="77777777" w:rsidR="002D0323" w:rsidRDefault="002D0323" w:rsidP="006F0C4A">
      <w:pPr>
        <w:spacing w:after="0" w:line="240" w:lineRule="auto"/>
      </w:pPr>
      <w:r>
        <w:separator/>
      </w:r>
    </w:p>
  </w:footnote>
  <w:footnote w:type="continuationSeparator" w:id="0">
    <w:p w14:paraId="593011C8" w14:textId="77777777" w:rsidR="002D0323" w:rsidRDefault="002D0323" w:rsidP="006F0C4A">
      <w:pPr>
        <w:spacing w:after="0" w:line="240" w:lineRule="auto"/>
      </w:pPr>
      <w:r>
        <w:continuationSeparator/>
      </w:r>
    </w:p>
  </w:footnote>
  <w:footnote w:id="1">
    <w:p w14:paraId="55BA4BF4" w14:textId="77777777" w:rsidR="002D0323" w:rsidRPr="00E62F35" w:rsidRDefault="002D0323" w:rsidP="008631C9">
      <w:pPr>
        <w:pStyle w:val="Sprotnaopomba-besedilo"/>
        <w:rPr>
          <w:rFonts w:ascii="Arial" w:hAnsi="Arial" w:cs="Arial"/>
          <w:i/>
          <w:sz w:val="16"/>
          <w:szCs w:val="16"/>
        </w:rPr>
      </w:pPr>
      <w:r w:rsidRPr="00E62F35">
        <w:rPr>
          <w:rStyle w:val="Sprotnaopomba-sklic"/>
          <w:rFonts w:ascii="Arial" w:hAnsi="Arial" w:cs="Arial"/>
          <w:i/>
          <w:sz w:val="16"/>
          <w:szCs w:val="16"/>
        </w:rPr>
        <w:footnoteRef/>
      </w:r>
      <w:r w:rsidRPr="00E62F35">
        <w:rPr>
          <w:rFonts w:ascii="Arial" w:hAnsi="Arial" w:cs="Arial"/>
          <w:i/>
          <w:sz w:val="16"/>
          <w:szCs w:val="16"/>
        </w:rPr>
        <w:t xml:space="preserve"> </w:t>
      </w:r>
      <w:proofErr w:type="spellStart"/>
      <w:r w:rsidRPr="00E62F35">
        <w:rPr>
          <w:rFonts w:ascii="Arial" w:hAnsi="Arial" w:cs="Arial"/>
          <w:i/>
          <w:sz w:val="16"/>
          <w:szCs w:val="16"/>
        </w:rPr>
        <w:t>Obrazec</w:t>
      </w:r>
      <w:proofErr w:type="spellEnd"/>
      <w:r w:rsidRPr="00E62F35">
        <w:rPr>
          <w:rFonts w:ascii="Arial" w:hAnsi="Arial" w:cs="Arial"/>
          <w:i/>
          <w:sz w:val="16"/>
          <w:szCs w:val="16"/>
        </w:rPr>
        <w:t xml:space="preserve"> se </w:t>
      </w:r>
      <w:proofErr w:type="spellStart"/>
      <w:r w:rsidRPr="00E62F35">
        <w:rPr>
          <w:rFonts w:ascii="Arial" w:hAnsi="Arial" w:cs="Arial"/>
          <w:i/>
          <w:sz w:val="16"/>
          <w:szCs w:val="16"/>
        </w:rPr>
        <w:t>izpolni</w:t>
      </w:r>
      <w:proofErr w:type="spellEnd"/>
      <w:r w:rsidRPr="00E62F35">
        <w:rPr>
          <w:rFonts w:ascii="Arial" w:hAnsi="Arial" w:cs="Arial"/>
          <w:i/>
          <w:sz w:val="16"/>
          <w:szCs w:val="16"/>
        </w:rPr>
        <w:t xml:space="preserve"> le v </w:t>
      </w:r>
      <w:proofErr w:type="spellStart"/>
      <w:r w:rsidRPr="00E62F35">
        <w:rPr>
          <w:rFonts w:ascii="Arial" w:hAnsi="Arial" w:cs="Arial"/>
          <w:i/>
          <w:sz w:val="16"/>
          <w:szCs w:val="16"/>
        </w:rPr>
        <w:t>primeru</w:t>
      </w:r>
      <w:proofErr w:type="spellEnd"/>
      <w:r w:rsidRPr="00E62F35">
        <w:rPr>
          <w:rFonts w:ascii="Arial" w:hAnsi="Arial" w:cs="Arial"/>
          <w:i/>
          <w:sz w:val="16"/>
          <w:szCs w:val="16"/>
        </w:rPr>
        <w:t xml:space="preserve">, da </w:t>
      </w:r>
      <w:proofErr w:type="spellStart"/>
      <w:r w:rsidRPr="00E62F35">
        <w:rPr>
          <w:rFonts w:ascii="Arial" w:hAnsi="Arial" w:cs="Arial"/>
          <w:i/>
          <w:sz w:val="16"/>
          <w:szCs w:val="16"/>
        </w:rPr>
        <w:t>ponudnik</w:t>
      </w:r>
      <w:proofErr w:type="spellEnd"/>
      <w:r w:rsidRPr="00E62F35">
        <w:rPr>
          <w:rFonts w:ascii="Arial" w:hAnsi="Arial" w:cs="Arial"/>
          <w:i/>
          <w:sz w:val="16"/>
          <w:szCs w:val="16"/>
        </w:rPr>
        <w:t xml:space="preserve"> </w:t>
      </w:r>
      <w:proofErr w:type="spellStart"/>
      <w:r w:rsidRPr="00E62F35">
        <w:rPr>
          <w:rFonts w:ascii="Arial" w:hAnsi="Arial" w:cs="Arial"/>
          <w:i/>
          <w:sz w:val="16"/>
          <w:szCs w:val="16"/>
        </w:rPr>
        <w:t>nastopa</w:t>
      </w:r>
      <w:proofErr w:type="spellEnd"/>
      <w:r w:rsidRPr="00E62F35">
        <w:rPr>
          <w:rFonts w:ascii="Arial" w:hAnsi="Arial" w:cs="Arial"/>
          <w:i/>
          <w:sz w:val="16"/>
          <w:szCs w:val="16"/>
        </w:rPr>
        <w:t xml:space="preserve"> s </w:t>
      </w:r>
      <w:proofErr w:type="spellStart"/>
      <w:r w:rsidRPr="00E62F35">
        <w:rPr>
          <w:rFonts w:ascii="Arial" w:hAnsi="Arial" w:cs="Arial"/>
          <w:i/>
          <w:sz w:val="16"/>
          <w:szCs w:val="16"/>
        </w:rPr>
        <w:t>partnerji</w:t>
      </w:r>
      <w:proofErr w:type="spellEnd"/>
      <w:r w:rsidRPr="00E62F35">
        <w:rPr>
          <w:rFonts w:ascii="Arial" w:hAnsi="Arial" w:cs="Arial"/>
          <w:i/>
          <w:sz w:val="16"/>
          <w:szCs w:val="16"/>
        </w:rPr>
        <w:t xml:space="preserve"> v </w:t>
      </w:r>
      <w:proofErr w:type="spellStart"/>
      <w:r w:rsidRPr="00E62F35">
        <w:rPr>
          <w:rFonts w:ascii="Arial" w:hAnsi="Arial" w:cs="Arial"/>
          <w:i/>
          <w:sz w:val="16"/>
          <w:szCs w:val="16"/>
        </w:rPr>
        <w:t>skupni</w:t>
      </w:r>
      <w:proofErr w:type="spellEnd"/>
      <w:r w:rsidRPr="00E62F35">
        <w:rPr>
          <w:rFonts w:ascii="Arial" w:hAnsi="Arial" w:cs="Arial"/>
          <w:i/>
          <w:sz w:val="16"/>
          <w:szCs w:val="16"/>
        </w:rPr>
        <w:t xml:space="preserve"> </w:t>
      </w:r>
      <w:proofErr w:type="spellStart"/>
      <w:r w:rsidRPr="00E62F35">
        <w:rPr>
          <w:rFonts w:ascii="Arial" w:hAnsi="Arial" w:cs="Arial"/>
          <w:i/>
          <w:sz w:val="16"/>
          <w:szCs w:val="16"/>
        </w:rPr>
        <w:t>ponudbi</w:t>
      </w:r>
      <w:proofErr w:type="spellEnd"/>
      <w:r w:rsidRPr="00E62F35">
        <w:rPr>
          <w:rFonts w:ascii="Arial" w:hAnsi="Arial" w:cs="Arial"/>
          <w:i/>
          <w:sz w:val="16"/>
          <w:szCs w:val="16"/>
        </w:rPr>
        <w:t xml:space="preserve">. </w:t>
      </w:r>
      <w:proofErr w:type="spellStart"/>
      <w:r w:rsidRPr="00E62F35">
        <w:rPr>
          <w:rFonts w:ascii="Arial" w:hAnsi="Arial" w:cs="Arial"/>
          <w:i/>
          <w:sz w:val="16"/>
          <w:szCs w:val="16"/>
        </w:rPr>
        <w:t>Obrazec</w:t>
      </w:r>
      <w:proofErr w:type="spellEnd"/>
      <w:r w:rsidRPr="00E62F35">
        <w:rPr>
          <w:rFonts w:ascii="Arial" w:hAnsi="Arial" w:cs="Arial"/>
          <w:i/>
          <w:sz w:val="16"/>
          <w:szCs w:val="16"/>
        </w:rPr>
        <w:t xml:space="preserve"> je </w:t>
      </w:r>
      <w:proofErr w:type="spellStart"/>
      <w:r w:rsidRPr="00E62F35">
        <w:rPr>
          <w:rFonts w:ascii="Arial" w:hAnsi="Arial" w:cs="Arial"/>
          <w:i/>
          <w:sz w:val="16"/>
          <w:szCs w:val="16"/>
        </w:rPr>
        <w:t>potrebno</w:t>
      </w:r>
      <w:proofErr w:type="spellEnd"/>
      <w:r w:rsidRPr="00E62F35">
        <w:rPr>
          <w:rFonts w:ascii="Arial" w:hAnsi="Arial" w:cs="Arial"/>
          <w:i/>
          <w:sz w:val="16"/>
          <w:szCs w:val="16"/>
        </w:rPr>
        <w:t xml:space="preserve"> </w:t>
      </w:r>
      <w:proofErr w:type="spellStart"/>
      <w:r w:rsidRPr="00E62F35">
        <w:rPr>
          <w:rFonts w:ascii="Arial" w:hAnsi="Arial" w:cs="Arial"/>
          <w:i/>
          <w:sz w:val="16"/>
          <w:szCs w:val="16"/>
        </w:rPr>
        <w:t>fotokopirati</w:t>
      </w:r>
      <w:proofErr w:type="spellEnd"/>
      <w:r w:rsidRPr="00E62F35">
        <w:rPr>
          <w:rFonts w:ascii="Arial" w:hAnsi="Arial" w:cs="Arial"/>
          <w:i/>
          <w:sz w:val="16"/>
          <w:szCs w:val="16"/>
        </w:rPr>
        <w:t xml:space="preserve"> za </w:t>
      </w:r>
      <w:proofErr w:type="spellStart"/>
      <w:r w:rsidRPr="00E62F35">
        <w:rPr>
          <w:rFonts w:ascii="Arial" w:hAnsi="Arial" w:cs="Arial"/>
          <w:i/>
          <w:sz w:val="16"/>
          <w:szCs w:val="16"/>
        </w:rPr>
        <w:t>potrebno</w:t>
      </w:r>
      <w:proofErr w:type="spellEnd"/>
      <w:r w:rsidRPr="00E62F35">
        <w:rPr>
          <w:rFonts w:ascii="Arial" w:hAnsi="Arial" w:cs="Arial"/>
          <w:i/>
          <w:sz w:val="16"/>
          <w:szCs w:val="16"/>
        </w:rPr>
        <w:t xml:space="preserve"> </w:t>
      </w:r>
      <w:proofErr w:type="spellStart"/>
      <w:r w:rsidRPr="00E62F35">
        <w:rPr>
          <w:rFonts w:ascii="Arial" w:hAnsi="Arial" w:cs="Arial"/>
          <w:i/>
          <w:sz w:val="16"/>
          <w:szCs w:val="16"/>
        </w:rPr>
        <w:t>število</w:t>
      </w:r>
      <w:proofErr w:type="spellEnd"/>
      <w:r w:rsidRPr="00E62F35">
        <w:rPr>
          <w:rFonts w:ascii="Arial" w:hAnsi="Arial" w:cs="Arial"/>
          <w:i/>
          <w:sz w:val="16"/>
          <w:szCs w:val="16"/>
        </w:rPr>
        <w:t xml:space="preserve"> </w:t>
      </w:r>
      <w:proofErr w:type="spellStart"/>
      <w:r>
        <w:rPr>
          <w:rFonts w:ascii="Arial" w:hAnsi="Arial" w:cs="Arial"/>
          <w:i/>
          <w:sz w:val="16"/>
          <w:szCs w:val="16"/>
        </w:rPr>
        <w:t>ponudnikov</w:t>
      </w:r>
      <w:proofErr w:type="spellEnd"/>
      <w:r w:rsidRPr="00E62F35">
        <w:rPr>
          <w:rFonts w:ascii="Arial" w:hAnsi="Arial" w:cs="Arial"/>
          <w:i/>
          <w:sz w:val="16"/>
          <w:szCs w:val="16"/>
        </w:rPr>
        <w:t xml:space="preserve"> v </w:t>
      </w:r>
      <w:proofErr w:type="spellStart"/>
      <w:r w:rsidRPr="00E62F35">
        <w:rPr>
          <w:rFonts w:ascii="Arial" w:hAnsi="Arial" w:cs="Arial"/>
          <w:i/>
          <w:sz w:val="16"/>
          <w:szCs w:val="16"/>
        </w:rPr>
        <w:t>skupnem</w:t>
      </w:r>
      <w:proofErr w:type="spellEnd"/>
      <w:r w:rsidRPr="00E62F35">
        <w:rPr>
          <w:rFonts w:ascii="Arial" w:hAnsi="Arial" w:cs="Arial"/>
          <w:i/>
          <w:sz w:val="16"/>
          <w:szCs w:val="16"/>
        </w:rPr>
        <w:t xml:space="preserve"> </w:t>
      </w:r>
      <w:proofErr w:type="spellStart"/>
      <w:r w:rsidRPr="00E62F35">
        <w:rPr>
          <w:rFonts w:ascii="Arial" w:hAnsi="Arial" w:cs="Arial"/>
          <w:i/>
          <w:sz w:val="16"/>
          <w:szCs w:val="16"/>
        </w:rPr>
        <w:t>nastopu</w:t>
      </w:r>
      <w:proofErr w:type="spellEnd"/>
      <w:r w:rsidRPr="00E62F35">
        <w:rPr>
          <w:rFonts w:ascii="Arial" w:hAnsi="Arial" w:cs="Arial"/>
          <w:i/>
          <w:sz w:val="16"/>
          <w:szCs w:val="16"/>
        </w:rPr>
        <w:t>.</w:t>
      </w:r>
    </w:p>
  </w:footnote>
  <w:footnote w:id="2">
    <w:p w14:paraId="6700A4FB" w14:textId="77777777" w:rsidR="002D0323" w:rsidRPr="00E62F35" w:rsidRDefault="002D0323" w:rsidP="00803B9A">
      <w:pPr>
        <w:pStyle w:val="Sprotnaopomba-besedilo"/>
        <w:rPr>
          <w:rFonts w:ascii="Arial" w:hAnsi="Arial" w:cs="Arial"/>
          <w:i/>
          <w:sz w:val="16"/>
          <w:szCs w:val="16"/>
          <w:lang w:val="es-ES"/>
        </w:rPr>
      </w:pPr>
      <w:r>
        <w:rPr>
          <w:rStyle w:val="Sprotnaopomba-sklic"/>
          <w:rFonts w:ascii="Arial" w:hAnsi="Arial" w:cs="Arial"/>
          <w:i/>
          <w:sz w:val="16"/>
          <w:szCs w:val="16"/>
        </w:rPr>
        <w:t>2</w:t>
      </w:r>
      <w:r w:rsidRPr="00E62F35">
        <w:rPr>
          <w:rFonts w:ascii="Arial" w:hAnsi="Arial" w:cs="Arial"/>
          <w:i/>
          <w:sz w:val="16"/>
          <w:szCs w:val="16"/>
          <w:lang w:val="es-ES"/>
        </w:rPr>
        <w:t>Pod</w:t>
      </w:r>
      <w:r>
        <w:rPr>
          <w:rFonts w:ascii="Arial" w:hAnsi="Arial" w:cs="Arial"/>
          <w:i/>
          <w:sz w:val="16"/>
          <w:szCs w:val="16"/>
          <w:lang w:val="es-ES"/>
        </w:rPr>
        <w:t>izvajalec</w:t>
      </w:r>
      <w:r w:rsidRPr="00E62F35">
        <w:rPr>
          <w:rFonts w:ascii="Arial" w:hAnsi="Arial" w:cs="Arial"/>
          <w:i/>
          <w:sz w:val="16"/>
          <w:szCs w:val="16"/>
          <w:lang w:val="es-ES"/>
        </w:rPr>
        <w:t xml:space="preserve"> je skladno z ZJN-3 gospodarski subjekt, ki je pravna ali fizična oseba in za ponudnika, s katerim je naročnik po tem zakonu sklenil pogodbo o izvedbi javnega naročila, dobavlja blago ali izvaja storitev oziroma gradnjo, ki je neposredno povezana s predmetom javnega naročila.</w:t>
      </w:r>
    </w:p>
    <w:p w14:paraId="1EC62D1E" w14:textId="77777777" w:rsidR="002D0323" w:rsidRPr="002E5A3D" w:rsidRDefault="002D0323" w:rsidP="00803B9A">
      <w:pPr>
        <w:pStyle w:val="Sprotnaopomba-besedilo"/>
        <w:rPr>
          <w:rFonts w:ascii="Garamond" w:hAnsi="Garamond"/>
          <w:i/>
          <w:lang w:val="es-ES"/>
        </w:rPr>
      </w:pPr>
      <w:r>
        <w:rPr>
          <w:rFonts w:ascii="Arial" w:hAnsi="Arial" w:cs="Arial"/>
          <w:i/>
          <w:sz w:val="16"/>
          <w:szCs w:val="16"/>
          <w:lang w:val="es-ES"/>
        </w:rPr>
        <w:t>Obrazec se izpolni le v primeru, da ponudnik nastopa s podizvajalci</w:t>
      </w:r>
      <w:r w:rsidRPr="00E62F35">
        <w:rPr>
          <w:rFonts w:ascii="Arial" w:hAnsi="Arial" w:cs="Arial"/>
          <w:i/>
          <w:sz w:val="16"/>
          <w:szCs w:val="16"/>
          <w:lang w:val="es-ES"/>
        </w:rPr>
        <w:t>.</w:t>
      </w:r>
      <w:r>
        <w:rPr>
          <w:rFonts w:ascii="Arial" w:hAnsi="Arial" w:cs="Arial"/>
          <w:i/>
          <w:sz w:val="16"/>
          <w:szCs w:val="16"/>
          <w:lang w:val="es-ES"/>
        </w:rPr>
        <w:t xml:space="preserve"> Obrazec je potrebno kopirati za potrebno število podizvajalcev.</w:t>
      </w:r>
    </w:p>
  </w:footnote>
  <w:footnote w:id="3">
    <w:p w14:paraId="33BD9C02" w14:textId="77777777" w:rsidR="002D0323" w:rsidRPr="009D6C76" w:rsidRDefault="002D0323">
      <w:pPr>
        <w:pStyle w:val="Sprotnaopomba-besedilo"/>
        <w:rPr>
          <w:rFonts w:ascii="Arial" w:hAnsi="Arial" w:cs="Arial"/>
          <w:i/>
          <w:iCs/>
          <w:sz w:val="16"/>
          <w:szCs w:val="16"/>
          <w:lang w:val="sl-SI"/>
        </w:rPr>
      </w:pPr>
      <w:r>
        <w:rPr>
          <w:rStyle w:val="Sprotnaopomba-sklic"/>
        </w:rPr>
        <w:footnoteRef/>
      </w:r>
      <w:r>
        <w:t xml:space="preserve"> </w:t>
      </w:r>
      <w:proofErr w:type="spellStart"/>
      <w:r w:rsidRPr="009D6C76">
        <w:rPr>
          <w:rFonts w:ascii="Arial" w:hAnsi="Arial" w:cs="Arial"/>
          <w:i/>
          <w:iCs/>
          <w:sz w:val="16"/>
          <w:szCs w:val="16"/>
        </w:rPr>
        <w:t>Obrazec</w:t>
      </w:r>
      <w:proofErr w:type="spellEnd"/>
      <w:r w:rsidRPr="009D6C76">
        <w:rPr>
          <w:rFonts w:ascii="Arial" w:hAnsi="Arial" w:cs="Arial"/>
          <w:i/>
          <w:iCs/>
          <w:sz w:val="16"/>
          <w:szCs w:val="16"/>
        </w:rPr>
        <w:t xml:space="preserve"> </w:t>
      </w:r>
      <w:proofErr w:type="spellStart"/>
      <w:r w:rsidRPr="009D6C76">
        <w:rPr>
          <w:rFonts w:ascii="Arial" w:hAnsi="Arial" w:cs="Arial"/>
          <w:i/>
          <w:iCs/>
          <w:sz w:val="16"/>
          <w:szCs w:val="16"/>
        </w:rPr>
        <w:t>fotokopirajte</w:t>
      </w:r>
      <w:proofErr w:type="spellEnd"/>
      <w:r w:rsidRPr="009D6C76">
        <w:rPr>
          <w:rFonts w:ascii="Arial" w:hAnsi="Arial" w:cs="Arial"/>
          <w:i/>
          <w:iCs/>
          <w:sz w:val="16"/>
          <w:szCs w:val="16"/>
        </w:rPr>
        <w:t xml:space="preserve"> za </w:t>
      </w:r>
      <w:proofErr w:type="spellStart"/>
      <w:r w:rsidRPr="009D6C76">
        <w:rPr>
          <w:rFonts w:ascii="Arial" w:hAnsi="Arial" w:cs="Arial"/>
          <w:i/>
          <w:iCs/>
          <w:sz w:val="16"/>
          <w:szCs w:val="16"/>
        </w:rPr>
        <w:t>potrebno</w:t>
      </w:r>
      <w:proofErr w:type="spellEnd"/>
      <w:r w:rsidRPr="009D6C76">
        <w:rPr>
          <w:rFonts w:ascii="Arial" w:hAnsi="Arial" w:cs="Arial"/>
          <w:i/>
          <w:iCs/>
          <w:sz w:val="16"/>
          <w:szCs w:val="16"/>
        </w:rPr>
        <w:t xml:space="preserve"> </w:t>
      </w:r>
      <w:proofErr w:type="spellStart"/>
      <w:r w:rsidRPr="009D6C76">
        <w:rPr>
          <w:rFonts w:ascii="Arial" w:hAnsi="Arial" w:cs="Arial"/>
          <w:i/>
          <w:iCs/>
          <w:sz w:val="16"/>
          <w:szCs w:val="16"/>
        </w:rPr>
        <w:t>število</w:t>
      </w:r>
      <w:proofErr w:type="spellEnd"/>
      <w:r w:rsidRPr="009D6C76">
        <w:rPr>
          <w:rFonts w:ascii="Arial" w:hAnsi="Arial" w:cs="Arial"/>
          <w:i/>
          <w:iCs/>
          <w:sz w:val="16"/>
          <w:szCs w:val="16"/>
        </w:rPr>
        <w:t xml:space="preserve"> </w:t>
      </w:r>
      <w:proofErr w:type="spellStart"/>
      <w:r w:rsidRPr="009D6C76">
        <w:rPr>
          <w:rFonts w:ascii="Arial" w:hAnsi="Arial" w:cs="Arial"/>
          <w:i/>
          <w:iCs/>
          <w:sz w:val="16"/>
          <w:szCs w:val="16"/>
        </w:rPr>
        <w:t>članov</w:t>
      </w:r>
      <w:proofErr w:type="spellEnd"/>
      <w:r w:rsidRPr="009D6C76">
        <w:rPr>
          <w:rFonts w:ascii="Arial" w:hAnsi="Arial" w:cs="Arial"/>
          <w:i/>
          <w:iCs/>
          <w:sz w:val="16"/>
          <w:szCs w:val="16"/>
        </w:rPr>
        <w:t xml:space="preserve"> </w:t>
      </w:r>
      <w:proofErr w:type="spellStart"/>
      <w:r w:rsidRPr="009D6C76">
        <w:rPr>
          <w:rFonts w:ascii="Arial" w:hAnsi="Arial" w:cs="Arial"/>
          <w:i/>
          <w:iCs/>
          <w:sz w:val="16"/>
          <w:szCs w:val="16"/>
        </w:rPr>
        <w:t>upravnega</w:t>
      </w:r>
      <w:proofErr w:type="spellEnd"/>
      <w:r w:rsidRPr="009D6C76">
        <w:rPr>
          <w:rFonts w:ascii="Arial" w:hAnsi="Arial" w:cs="Arial"/>
          <w:i/>
          <w:iCs/>
          <w:sz w:val="16"/>
          <w:szCs w:val="16"/>
        </w:rPr>
        <w:t xml:space="preserve">, </w:t>
      </w:r>
      <w:proofErr w:type="spellStart"/>
      <w:r w:rsidRPr="009D6C76">
        <w:rPr>
          <w:rFonts w:ascii="Arial" w:hAnsi="Arial" w:cs="Arial"/>
          <w:i/>
          <w:iCs/>
          <w:sz w:val="16"/>
          <w:szCs w:val="16"/>
        </w:rPr>
        <w:t>vodstvenega</w:t>
      </w:r>
      <w:proofErr w:type="spellEnd"/>
      <w:r w:rsidRPr="009D6C76">
        <w:rPr>
          <w:rFonts w:ascii="Arial" w:hAnsi="Arial" w:cs="Arial"/>
          <w:i/>
          <w:iCs/>
          <w:sz w:val="16"/>
          <w:szCs w:val="16"/>
        </w:rPr>
        <w:t xml:space="preserve"> </w:t>
      </w:r>
      <w:proofErr w:type="spellStart"/>
      <w:r w:rsidRPr="009D6C76">
        <w:rPr>
          <w:rFonts w:ascii="Arial" w:hAnsi="Arial" w:cs="Arial"/>
          <w:i/>
          <w:iCs/>
          <w:sz w:val="16"/>
          <w:szCs w:val="16"/>
        </w:rPr>
        <w:t>ali</w:t>
      </w:r>
      <w:proofErr w:type="spellEnd"/>
      <w:r w:rsidRPr="009D6C76">
        <w:rPr>
          <w:rFonts w:ascii="Arial" w:hAnsi="Arial" w:cs="Arial"/>
          <w:i/>
          <w:iCs/>
          <w:sz w:val="16"/>
          <w:szCs w:val="16"/>
        </w:rPr>
        <w:t xml:space="preserve"> </w:t>
      </w:r>
      <w:proofErr w:type="spellStart"/>
      <w:r w:rsidRPr="009D6C76">
        <w:rPr>
          <w:rFonts w:ascii="Arial" w:hAnsi="Arial" w:cs="Arial"/>
          <w:i/>
          <w:iCs/>
          <w:sz w:val="16"/>
          <w:szCs w:val="16"/>
        </w:rPr>
        <w:t>nadzornega</w:t>
      </w:r>
      <w:proofErr w:type="spellEnd"/>
      <w:r w:rsidRPr="009D6C76">
        <w:rPr>
          <w:rFonts w:ascii="Arial" w:hAnsi="Arial" w:cs="Arial"/>
          <w:i/>
          <w:iCs/>
          <w:sz w:val="16"/>
          <w:szCs w:val="16"/>
        </w:rPr>
        <w:t xml:space="preserve"> organa in </w:t>
      </w:r>
      <w:proofErr w:type="spellStart"/>
      <w:r w:rsidRPr="009D6C76">
        <w:rPr>
          <w:rFonts w:ascii="Arial" w:hAnsi="Arial" w:cs="Arial"/>
          <w:i/>
          <w:iCs/>
          <w:sz w:val="16"/>
          <w:szCs w:val="16"/>
        </w:rPr>
        <w:t>oseb</w:t>
      </w:r>
      <w:proofErr w:type="spellEnd"/>
      <w:r w:rsidRPr="009D6C76">
        <w:rPr>
          <w:rFonts w:ascii="Arial" w:hAnsi="Arial" w:cs="Arial"/>
          <w:i/>
          <w:iCs/>
          <w:sz w:val="16"/>
          <w:szCs w:val="16"/>
        </w:rPr>
        <w:t xml:space="preserve">, ki </w:t>
      </w:r>
      <w:proofErr w:type="spellStart"/>
      <w:r w:rsidRPr="009D6C76">
        <w:rPr>
          <w:rFonts w:ascii="Arial" w:hAnsi="Arial" w:cs="Arial"/>
          <w:i/>
          <w:iCs/>
          <w:sz w:val="16"/>
          <w:szCs w:val="16"/>
        </w:rPr>
        <w:t>imajo</w:t>
      </w:r>
      <w:proofErr w:type="spellEnd"/>
      <w:r w:rsidRPr="009D6C76">
        <w:rPr>
          <w:rFonts w:ascii="Arial" w:hAnsi="Arial" w:cs="Arial"/>
          <w:i/>
          <w:iCs/>
          <w:sz w:val="16"/>
          <w:szCs w:val="16"/>
        </w:rPr>
        <w:t xml:space="preserve"> </w:t>
      </w:r>
      <w:proofErr w:type="spellStart"/>
      <w:r w:rsidRPr="009D6C76">
        <w:rPr>
          <w:rFonts w:ascii="Arial" w:hAnsi="Arial" w:cs="Arial"/>
          <w:i/>
          <w:iCs/>
          <w:sz w:val="16"/>
          <w:szCs w:val="16"/>
        </w:rPr>
        <w:t>pooblastilo</w:t>
      </w:r>
      <w:proofErr w:type="spellEnd"/>
      <w:r w:rsidRPr="009D6C76">
        <w:rPr>
          <w:rFonts w:ascii="Arial" w:hAnsi="Arial" w:cs="Arial"/>
          <w:i/>
          <w:iCs/>
          <w:sz w:val="16"/>
          <w:szCs w:val="16"/>
        </w:rPr>
        <w:t xml:space="preserve"> za </w:t>
      </w:r>
      <w:proofErr w:type="spellStart"/>
      <w:r w:rsidRPr="009D6C76">
        <w:rPr>
          <w:rFonts w:ascii="Arial" w:hAnsi="Arial" w:cs="Arial"/>
          <w:i/>
          <w:iCs/>
          <w:sz w:val="16"/>
          <w:szCs w:val="16"/>
        </w:rPr>
        <w:t>zastopanje</w:t>
      </w:r>
      <w:proofErr w:type="spellEnd"/>
      <w:r w:rsidRPr="009D6C76">
        <w:rPr>
          <w:rFonts w:ascii="Arial" w:hAnsi="Arial" w:cs="Arial"/>
          <w:i/>
          <w:iCs/>
          <w:sz w:val="16"/>
          <w:szCs w:val="16"/>
        </w:rPr>
        <w:t xml:space="preserve"> </w:t>
      </w:r>
      <w:proofErr w:type="spellStart"/>
      <w:r w:rsidRPr="009D6C76">
        <w:rPr>
          <w:rFonts w:ascii="Arial" w:hAnsi="Arial" w:cs="Arial"/>
          <w:i/>
          <w:iCs/>
          <w:sz w:val="16"/>
          <w:szCs w:val="16"/>
        </w:rPr>
        <w:t>ali</w:t>
      </w:r>
      <w:proofErr w:type="spellEnd"/>
      <w:r w:rsidRPr="009D6C76">
        <w:rPr>
          <w:rFonts w:ascii="Arial" w:hAnsi="Arial" w:cs="Arial"/>
          <w:i/>
          <w:iCs/>
          <w:sz w:val="16"/>
          <w:szCs w:val="16"/>
        </w:rPr>
        <w:t xml:space="preserve"> </w:t>
      </w:r>
      <w:proofErr w:type="spellStart"/>
      <w:r w:rsidRPr="009D6C76">
        <w:rPr>
          <w:rFonts w:ascii="Arial" w:hAnsi="Arial" w:cs="Arial"/>
          <w:i/>
          <w:iCs/>
          <w:sz w:val="16"/>
          <w:szCs w:val="16"/>
        </w:rPr>
        <w:t>odločanje</w:t>
      </w:r>
      <w:proofErr w:type="spellEnd"/>
      <w:r w:rsidRPr="009D6C76">
        <w:rPr>
          <w:rFonts w:ascii="Arial" w:hAnsi="Arial" w:cs="Arial"/>
          <w:i/>
          <w:iCs/>
          <w:sz w:val="16"/>
          <w:szCs w:val="16"/>
        </w:rPr>
        <w:t xml:space="preserve"> </w:t>
      </w:r>
      <w:proofErr w:type="spellStart"/>
      <w:r w:rsidRPr="009D6C76">
        <w:rPr>
          <w:rFonts w:ascii="Arial" w:hAnsi="Arial" w:cs="Arial"/>
          <w:i/>
          <w:iCs/>
          <w:sz w:val="16"/>
          <w:szCs w:val="16"/>
        </w:rPr>
        <w:t>ali</w:t>
      </w:r>
      <w:proofErr w:type="spellEnd"/>
      <w:r w:rsidRPr="009D6C76">
        <w:rPr>
          <w:rFonts w:ascii="Arial" w:hAnsi="Arial" w:cs="Arial"/>
          <w:i/>
          <w:iCs/>
          <w:sz w:val="16"/>
          <w:szCs w:val="16"/>
        </w:rPr>
        <w:t xml:space="preserve"> </w:t>
      </w:r>
      <w:proofErr w:type="spellStart"/>
      <w:r w:rsidRPr="009D6C76">
        <w:rPr>
          <w:rFonts w:ascii="Arial" w:hAnsi="Arial" w:cs="Arial"/>
          <w:i/>
          <w:iCs/>
          <w:sz w:val="16"/>
          <w:szCs w:val="16"/>
        </w:rPr>
        <w:t>nadzor</w:t>
      </w:r>
      <w:proofErr w:type="spellEnd"/>
      <w:r w:rsidRPr="009D6C76">
        <w:rPr>
          <w:rFonts w:ascii="Arial" w:hAnsi="Arial" w:cs="Arial"/>
          <w:i/>
          <w:iCs/>
          <w:sz w:val="16"/>
          <w:szCs w:val="16"/>
        </w:rPr>
        <w:t xml:space="preserve"> v </w:t>
      </w:r>
      <w:proofErr w:type="spellStart"/>
      <w:r w:rsidRPr="009D6C76">
        <w:rPr>
          <w:rFonts w:ascii="Arial" w:hAnsi="Arial" w:cs="Arial"/>
          <w:i/>
          <w:iCs/>
          <w:sz w:val="16"/>
          <w:szCs w:val="16"/>
        </w:rPr>
        <w:t>njem</w:t>
      </w:r>
      <w:proofErr w:type="spellEnd"/>
      <w:r w:rsidRPr="009D6C76">
        <w:rPr>
          <w:rFonts w:ascii="Arial" w:hAnsi="Arial" w:cs="Arial"/>
          <w:i/>
          <w:iCs/>
          <w:sz w:val="16"/>
          <w:szCs w:val="16"/>
        </w:rPr>
        <w:t xml:space="preserve"> </w:t>
      </w:r>
    </w:p>
  </w:footnote>
  <w:footnote w:id="4">
    <w:p w14:paraId="4CAA85F4" w14:textId="3A4DDF29" w:rsidR="002D0323" w:rsidRPr="001B7D99" w:rsidRDefault="002D0323" w:rsidP="001B7D99">
      <w:pPr>
        <w:pStyle w:val="Sprotnaopomba-besedilo"/>
        <w:jc w:val="both"/>
        <w:rPr>
          <w:rFonts w:ascii="Arial" w:hAnsi="Arial" w:cs="Arial"/>
        </w:rPr>
      </w:pPr>
      <w:r w:rsidRPr="001B7D99">
        <w:rPr>
          <w:rStyle w:val="Sprotnaopomba-sklic"/>
          <w:rFonts w:ascii="Arial" w:hAnsi="Arial" w:cs="Arial"/>
        </w:rPr>
        <w:footnoteRef/>
      </w:r>
      <w:r w:rsidRPr="001B7D99">
        <w:rPr>
          <w:rFonts w:ascii="Arial" w:hAnsi="Arial" w:cs="Arial"/>
        </w:rPr>
        <w:t xml:space="preserve"> </w:t>
      </w:r>
      <w:proofErr w:type="spellStart"/>
      <w:r w:rsidRPr="00EB145A">
        <w:rPr>
          <w:rFonts w:ascii="Arial" w:hAnsi="Arial" w:cs="Arial"/>
          <w:sz w:val="16"/>
          <w:szCs w:val="16"/>
        </w:rPr>
        <w:t>Okvirni</w:t>
      </w:r>
      <w:proofErr w:type="spellEnd"/>
      <w:r w:rsidRPr="00EB145A">
        <w:rPr>
          <w:rFonts w:ascii="Arial" w:hAnsi="Arial" w:cs="Arial"/>
          <w:sz w:val="16"/>
          <w:szCs w:val="16"/>
        </w:rPr>
        <w:t xml:space="preserve"> </w:t>
      </w:r>
      <w:proofErr w:type="spellStart"/>
      <w:r w:rsidRPr="00EB145A">
        <w:rPr>
          <w:rFonts w:ascii="Arial" w:hAnsi="Arial" w:cs="Arial"/>
          <w:sz w:val="16"/>
          <w:szCs w:val="16"/>
        </w:rPr>
        <w:t>pogodbeni</w:t>
      </w:r>
      <w:proofErr w:type="spellEnd"/>
      <w:r w:rsidRPr="00EB145A">
        <w:rPr>
          <w:rFonts w:ascii="Arial" w:hAnsi="Arial" w:cs="Arial"/>
          <w:sz w:val="16"/>
          <w:szCs w:val="16"/>
        </w:rPr>
        <w:t xml:space="preserve"> </w:t>
      </w:r>
      <w:proofErr w:type="spellStart"/>
      <w:r w:rsidRPr="00EB145A">
        <w:rPr>
          <w:rFonts w:ascii="Arial" w:hAnsi="Arial" w:cs="Arial"/>
          <w:sz w:val="16"/>
          <w:szCs w:val="16"/>
        </w:rPr>
        <w:t>znesek</w:t>
      </w:r>
      <w:proofErr w:type="spellEnd"/>
      <w:r w:rsidRPr="00EB145A">
        <w:rPr>
          <w:rFonts w:ascii="Arial" w:hAnsi="Arial" w:cs="Arial"/>
          <w:sz w:val="16"/>
          <w:szCs w:val="16"/>
        </w:rPr>
        <w:t xml:space="preserve"> je </w:t>
      </w:r>
      <w:proofErr w:type="spellStart"/>
      <w:r w:rsidRPr="00EB145A">
        <w:rPr>
          <w:rFonts w:ascii="Arial" w:hAnsi="Arial" w:cs="Arial"/>
          <w:sz w:val="16"/>
          <w:szCs w:val="16"/>
        </w:rPr>
        <w:t>enak</w:t>
      </w:r>
      <w:proofErr w:type="spellEnd"/>
      <w:r w:rsidRPr="00EB145A">
        <w:rPr>
          <w:rFonts w:ascii="Arial" w:hAnsi="Arial" w:cs="Arial"/>
          <w:sz w:val="16"/>
          <w:szCs w:val="16"/>
        </w:rPr>
        <w:t xml:space="preserve"> </w:t>
      </w:r>
      <w:proofErr w:type="spellStart"/>
      <w:r w:rsidRPr="00EB145A">
        <w:rPr>
          <w:rFonts w:ascii="Arial" w:hAnsi="Arial" w:cs="Arial"/>
          <w:sz w:val="16"/>
          <w:szCs w:val="16"/>
        </w:rPr>
        <w:t>ponudbeni</w:t>
      </w:r>
      <w:proofErr w:type="spellEnd"/>
      <w:r w:rsidRPr="00EB145A">
        <w:rPr>
          <w:rFonts w:ascii="Arial" w:hAnsi="Arial" w:cs="Arial"/>
          <w:sz w:val="16"/>
          <w:szCs w:val="16"/>
        </w:rPr>
        <w:t xml:space="preserve"> </w:t>
      </w:r>
      <w:proofErr w:type="spellStart"/>
      <w:r w:rsidRPr="00EB145A">
        <w:rPr>
          <w:rFonts w:ascii="Arial" w:hAnsi="Arial" w:cs="Arial"/>
          <w:sz w:val="16"/>
          <w:szCs w:val="16"/>
        </w:rPr>
        <w:t>ceni</w:t>
      </w:r>
      <w:proofErr w:type="spellEnd"/>
      <w:r w:rsidRPr="00EB145A">
        <w:rPr>
          <w:rFonts w:ascii="Arial" w:hAnsi="Arial" w:cs="Arial"/>
          <w:sz w:val="16"/>
          <w:szCs w:val="16"/>
        </w:rPr>
        <w:t xml:space="preserve"> </w:t>
      </w:r>
      <w:proofErr w:type="spellStart"/>
      <w:r w:rsidRPr="00EB145A">
        <w:rPr>
          <w:rFonts w:ascii="Arial" w:hAnsi="Arial" w:cs="Arial"/>
          <w:sz w:val="16"/>
          <w:szCs w:val="16"/>
        </w:rPr>
        <w:t>iz</w:t>
      </w:r>
      <w:proofErr w:type="spellEnd"/>
      <w:r w:rsidRPr="00EB145A">
        <w:rPr>
          <w:rFonts w:ascii="Arial" w:hAnsi="Arial" w:cs="Arial"/>
          <w:sz w:val="16"/>
          <w:szCs w:val="16"/>
        </w:rPr>
        <w:t xml:space="preserve"> </w:t>
      </w:r>
      <w:proofErr w:type="spellStart"/>
      <w:r w:rsidRPr="00EB145A">
        <w:rPr>
          <w:rFonts w:ascii="Arial" w:hAnsi="Arial" w:cs="Arial"/>
          <w:sz w:val="16"/>
          <w:szCs w:val="16"/>
        </w:rPr>
        <w:t>obrazca</w:t>
      </w:r>
      <w:proofErr w:type="spellEnd"/>
      <w:r w:rsidRPr="00EB145A">
        <w:rPr>
          <w:rFonts w:ascii="Arial" w:hAnsi="Arial" w:cs="Arial"/>
          <w:sz w:val="16"/>
          <w:szCs w:val="16"/>
        </w:rPr>
        <w:t xml:space="preserve"> 4, ki je </w:t>
      </w:r>
      <w:proofErr w:type="spellStart"/>
      <w:r w:rsidRPr="00EB145A">
        <w:rPr>
          <w:rFonts w:ascii="Arial" w:hAnsi="Arial" w:cs="Arial"/>
          <w:sz w:val="16"/>
          <w:szCs w:val="16"/>
        </w:rPr>
        <w:t>podana</w:t>
      </w:r>
      <w:proofErr w:type="spellEnd"/>
      <w:r w:rsidRPr="00EB145A">
        <w:rPr>
          <w:rFonts w:ascii="Arial" w:hAnsi="Arial" w:cs="Arial"/>
          <w:sz w:val="16"/>
          <w:szCs w:val="16"/>
        </w:rPr>
        <w:t xml:space="preserve"> za </w:t>
      </w:r>
      <w:proofErr w:type="spellStart"/>
      <w:r w:rsidRPr="00EB145A">
        <w:rPr>
          <w:rFonts w:ascii="Arial" w:hAnsi="Arial" w:cs="Arial"/>
          <w:sz w:val="16"/>
          <w:szCs w:val="16"/>
        </w:rPr>
        <w:t>predviden</w:t>
      </w:r>
      <w:proofErr w:type="spellEnd"/>
      <w:r w:rsidRPr="00EB145A">
        <w:rPr>
          <w:rFonts w:ascii="Arial" w:hAnsi="Arial" w:cs="Arial"/>
          <w:sz w:val="16"/>
          <w:szCs w:val="16"/>
        </w:rPr>
        <w:t xml:space="preserve"> </w:t>
      </w:r>
      <w:proofErr w:type="spellStart"/>
      <w:r w:rsidRPr="00EB145A">
        <w:rPr>
          <w:rFonts w:ascii="Arial" w:hAnsi="Arial" w:cs="Arial"/>
          <w:sz w:val="16"/>
          <w:szCs w:val="16"/>
        </w:rPr>
        <w:t>čas</w:t>
      </w:r>
      <w:proofErr w:type="spellEnd"/>
      <w:r w:rsidRPr="00EB145A">
        <w:rPr>
          <w:rFonts w:ascii="Arial" w:hAnsi="Arial" w:cs="Arial"/>
          <w:sz w:val="16"/>
          <w:szCs w:val="16"/>
        </w:rPr>
        <w:t xml:space="preserve"> </w:t>
      </w:r>
      <w:proofErr w:type="spellStart"/>
      <w:r w:rsidRPr="00EB145A">
        <w:rPr>
          <w:rFonts w:ascii="Arial" w:hAnsi="Arial" w:cs="Arial"/>
          <w:sz w:val="16"/>
          <w:szCs w:val="16"/>
        </w:rPr>
        <w:t>gradnje</w:t>
      </w:r>
      <w:proofErr w:type="spellEnd"/>
      <w:r w:rsidRPr="00EB145A">
        <w:rPr>
          <w:rFonts w:ascii="Arial" w:hAnsi="Arial" w:cs="Arial"/>
          <w:sz w:val="16"/>
          <w:szCs w:val="16"/>
        </w:rPr>
        <w:t xml:space="preserve"> 24 </w:t>
      </w:r>
      <w:proofErr w:type="spellStart"/>
      <w:r w:rsidRPr="00EB145A">
        <w:rPr>
          <w:rFonts w:ascii="Arial" w:hAnsi="Arial" w:cs="Arial"/>
          <w:sz w:val="16"/>
          <w:szCs w:val="16"/>
        </w:rPr>
        <w:t>mesecev</w:t>
      </w:r>
      <w:proofErr w:type="spellEnd"/>
      <w:r w:rsidRPr="00EB145A">
        <w:rPr>
          <w:rFonts w:ascii="Arial" w:hAnsi="Arial" w:cs="Arial"/>
          <w:sz w:val="16"/>
          <w:szCs w:val="16"/>
        </w:rPr>
        <w:t>.</w:t>
      </w:r>
      <w:r w:rsidRPr="001B7D99">
        <w:rPr>
          <w:rFonts w:ascii="Arial" w:hAnsi="Arial" w:cs="Arial"/>
        </w:rPr>
        <w:t xml:space="preserve"> </w:t>
      </w:r>
    </w:p>
  </w:footnote>
  <w:footnote w:id="5">
    <w:p w14:paraId="0C16D6D7" w14:textId="77777777" w:rsidR="002D0323" w:rsidRPr="009D6C76" w:rsidRDefault="002D0323">
      <w:pPr>
        <w:pStyle w:val="Sprotnaopomba-besedilo"/>
        <w:rPr>
          <w:lang w:val="sl-SI"/>
        </w:rPr>
      </w:pPr>
      <w:r>
        <w:rPr>
          <w:rStyle w:val="Sprotnaopomba-sklic"/>
        </w:rPr>
        <w:footnoteRef/>
      </w:r>
      <w:r>
        <w:t xml:space="preserve"> </w:t>
      </w:r>
      <w:r w:rsidRPr="009D6C76">
        <w:rPr>
          <w:rFonts w:ascii="Garamond" w:hAnsi="Garamond"/>
          <w:i/>
          <w:iCs/>
          <w:lang w:val="sl-SI"/>
        </w:rPr>
        <w:t>Obrazec fotokopirajte za potrebno število gospodarskih subjektov</w:t>
      </w:r>
      <w:r>
        <w:rPr>
          <w:lang w:val="sl-SI"/>
        </w:rPr>
        <w:t xml:space="preserve"> </w:t>
      </w:r>
    </w:p>
  </w:footnote>
  <w:footnote w:id="6">
    <w:p w14:paraId="0691E44B" w14:textId="77777777" w:rsidR="00775FA2" w:rsidRDefault="00775FA2" w:rsidP="00775FA2">
      <w:pPr>
        <w:pStyle w:val="Sprotnaopomba-besedilo"/>
      </w:pPr>
      <w:r>
        <w:rPr>
          <w:rStyle w:val="Sprotnaopomba-sklic"/>
        </w:rPr>
        <w:footnoteRef/>
      </w:r>
      <w:r>
        <w:t xml:space="preserve"> </w:t>
      </w:r>
      <w:proofErr w:type="spellStart"/>
      <w:r>
        <w:t>Okvirni</w:t>
      </w:r>
      <w:proofErr w:type="spellEnd"/>
      <w:r>
        <w:t xml:space="preserve"> </w:t>
      </w:r>
      <w:proofErr w:type="spellStart"/>
      <w:r>
        <w:t>pogodbeni</w:t>
      </w:r>
      <w:proofErr w:type="spellEnd"/>
      <w:r>
        <w:t xml:space="preserve"> </w:t>
      </w:r>
      <w:proofErr w:type="spellStart"/>
      <w:r>
        <w:t>znesek</w:t>
      </w:r>
      <w:proofErr w:type="spellEnd"/>
      <w:r>
        <w:t xml:space="preserve"> je </w:t>
      </w:r>
      <w:proofErr w:type="spellStart"/>
      <w:r>
        <w:t>enak</w:t>
      </w:r>
      <w:proofErr w:type="spellEnd"/>
      <w:r>
        <w:t xml:space="preserve"> </w:t>
      </w:r>
      <w:proofErr w:type="spellStart"/>
      <w:r>
        <w:t>ponudbeni</w:t>
      </w:r>
      <w:proofErr w:type="spellEnd"/>
      <w:r>
        <w:t xml:space="preserve"> </w:t>
      </w:r>
      <w:proofErr w:type="spellStart"/>
      <w:r>
        <w:t>ceni</w:t>
      </w:r>
      <w:proofErr w:type="spellEnd"/>
      <w:r>
        <w:t xml:space="preserve"> </w:t>
      </w:r>
      <w:proofErr w:type="spellStart"/>
      <w:r>
        <w:t>iz</w:t>
      </w:r>
      <w:proofErr w:type="spellEnd"/>
      <w:r>
        <w:t xml:space="preserve"> </w:t>
      </w:r>
      <w:proofErr w:type="spellStart"/>
      <w:r>
        <w:t>obrazca</w:t>
      </w:r>
      <w:proofErr w:type="spellEnd"/>
      <w:r>
        <w:t xml:space="preserve"> 4, ki je </w:t>
      </w:r>
      <w:proofErr w:type="spellStart"/>
      <w:r>
        <w:t>podana</w:t>
      </w:r>
      <w:proofErr w:type="spellEnd"/>
      <w:r>
        <w:t xml:space="preserve"> za </w:t>
      </w:r>
      <w:proofErr w:type="spellStart"/>
      <w:r>
        <w:t>predviden</w:t>
      </w:r>
      <w:proofErr w:type="spellEnd"/>
      <w:r>
        <w:t xml:space="preserve"> </w:t>
      </w:r>
      <w:proofErr w:type="spellStart"/>
      <w:r>
        <w:t>čas</w:t>
      </w:r>
      <w:proofErr w:type="spellEnd"/>
      <w:r>
        <w:t xml:space="preserve"> </w:t>
      </w:r>
      <w:proofErr w:type="spellStart"/>
      <w:r>
        <w:t>gradnje</w:t>
      </w:r>
      <w:proofErr w:type="spellEnd"/>
      <w:r>
        <w:t xml:space="preserve"> 24 </w:t>
      </w:r>
      <w:proofErr w:type="spellStart"/>
      <w:r>
        <w:t>mesecev</w:t>
      </w:r>
      <w:proofErr w:type="spellEnd"/>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657146" w14:textId="3BDE7A25" w:rsidR="002D0323" w:rsidRPr="00C47014" w:rsidRDefault="002D0323" w:rsidP="00552C67">
    <w:pPr>
      <w:pStyle w:val="Glava"/>
      <w:jc w:val="both"/>
      <w:rPr>
        <w:rFonts w:ascii="Arial" w:hAnsi="Arial" w:cs="Arial"/>
        <w:sz w:val="16"/>
        <w:szCs w:val="16"/>
      </w:rPr>
    </w:pPr>
    <w:r w:rsidRPr="00C47014">
      <w:rPr>
        <w:rFonts w:ascii="Arial" w:hAnsi="Arial" w:cs="Arial"/>
        <w:sz w:val="16"/>
        <w:szCs w:val="16"/>
      </w:rPr>
      <w:t>Obrazci JN</w:t>
    </w:r>
    <w:r>
      <w:rPr>
        <w:rFonts w:ascii="Arial" w:hAnsi="Arial" w:cs="Arial"/>
        <w:sz w:val="16"/>
        <w:szCs w:val="16"/>
      </w:rPr>
      <w:t xml:space="preserve"> </w:t>
    </w:r>
    <w:r w:rsidRPr="00C47014">
      <w:rPr>
        <w:rFonts w:ascii="Arial" w:hAnsi="Arial" w:cs="Arial"/>
        <w:sz w:val="16"/>
        <w:szCs w:val="16"/>
      </w:rPr>
      <w:t>401-</w:t>
    </w:r>
    <w:r w:rsidR="00145F00">
      <w:rPr>
        <w:rFonts w:ascii="Arial" w:hAnsi="Arial" w:cs="Arial"/>
        <w:sz w:val="16"/>
        <w:szCs w:val="16"/>
      </w:rPr>
      <w:t>20</w:t>
    </w:r>
    <w:r w:rsidRPr="00C47014">
      <w:rPr>
        <w:rFonts w:ascii="Arial" w:hAnsi="Arial" w:cs="Arial"/>
        <w:sz w:val="16"/>
        <w:szCs w:val="16"/>
      </w:rPr>
      <w:t xml:space="preserve">/2024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4"/>
    <w:multiLevelType w:val="singleLevel"/>
    <w:tmpl w:val="00000004"/>
    <w:name w:val="WW8Num16"/>
    <w:lvl w:ilvl="0">
      <w:numFmt w:val="bullet"/>
      <w:lvlText w:val="-"/>
      <w:lvlJc w:val="left"/>
      <w:pPr>
        <w:tabs>
          <w:tab w:val="num" w:pos="0"/>
        </w:tabs>
        <w:ind w:left="360" w:hanging="360"/>
      </w:pPr>
      <w:rPr>
        <w:rFonts w:ascii="Calibri" w:hAnsi="Calibri" w:cs="Calibri" w:hint="default"/>
      </w:rPr>
    </w:lvl>
  </w:abstractNum>
  <w:abstractNum w:abstractNumId="1" w15:restartNumberingAfterBreak="0">
    <w:nsid w:val="00000007"/>
    <w:multiLevelType w:val="singleLevel"/>
    <w:tmpl w:val="00000007"/>
    <w:name w:val="WW8Num24"/>
    <w:lvl w:ilvl="0">
      <w:numFmt w:val="bullet"/>
      <w:lvlText w:val="-"/>
      <w:lvlJc w:val="left"/>
      <w:pPr>
        <w:tabs>
          <w:tab w:val="num" w:pos="0"/>
        </w:tabs>
        <w:ind w:left="720" w:hanging="360"/>
      </w:pPr>
      <w:rPr>
        <w:rFonts w:ascii="Times New Roman" w:hAnsi="Times New Roman" w:cs="Times New Roman" w:hint="default"/>
        <w:color w:val="0070C0"/>
        <w:lang w:val="sl-SI"/>
      </w:rPr>
    </w:lvl>
  </w:abstractNum>
  <w:abstractNum w:abstractNumId="2" w15:restartNumberingAfterBreak="0">
    <w:nsid w:val="0000000F"/>
    <w:multiLevelType w:val="singleLevel"/>
    <w:tmpl w:val="0000000F"/>
    <w:lvl w:ilvl="0">
      <w:numFmt w:val="bullet"/>
      <w:lvlText w:val="-"/>
      <w:lvlJc w:val="left"/>
      <w:pPr>
        <w:tabs>
          <w:tab w:val="num" w:pos="360"/>
        </w:tabs>
        <w:ind w:left="360" w:hanging="360"/>
      </w:pPr>
      <w:rPr>
        <w:rFonts w:ascii="Calibri" w:hAnsi="Calibri" w:cs="Calibri" w:hint="default"/>
        <w:lang w:val="sl-SI"/>
      </w:rPr>
    </w:lvl>
  </w:abstractNum>
  <w:abstractNum w:abstractNumId="3" w15:restartNumberingAfterBreak="0">
    <w:nsid w:val="01913CB7"/>
    <w:multiLevelType w:val="hybridMultilevel"/>
    <w:tmpl w:val="F4D05B7E"/>
    <w:lvl w:ilvl="0" w:tplc="04240017">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4" w15:restartNumberingAfterBreak="0">
    <w:nsid w:val="03421C95"/>
    <w:multiLevelType w:val="multilevel"/>
    <w:tmpl w:val="99CA707C"/>
    <w:lvl w:ilvl="0">
      <w:start w:val="1"/>
      <w:numFmt w:val="decimal"/>
      <w:pStyle w:val="tevilnatoka"/>
      <w:lvlText w:val="%1."/>
      <w:lvlJc w:val="left"/>
      <w:pPr>
        <w:tabs>
          <w:tab w:val="num" w:pos="425"/>
        </w:tabs>
        <w:ind w:left="425" w:hanging="425"/>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1">
      <w:start w:val="1"/>
      <w:numFmt w:val="decimal"/>
      <w:lvlRestart w:val="0"/>
      <w:pStyle w:val="tevilnatoka11Nova"/>
      <w:isLgl/>
      <w:lvlText w:val="%1.%2"/>
      <w:lvlJc w:val="left"/>
      <w:pPr>
        <w:tabs>
          <w:tab w:val="num" w:pos="425"/>
        </w:tabs>
        <w:ind w:left="425" w:hanging="425"/>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2">
      <w:start w:val="1"/>
      <w:numFmt w:val="decimal"/>
      <w:lvlRestart w:val="0"/>
      <w:pStyle w:val="tevilnatoka111"/>
      <w:isLgl/>
      <w:lvlText w:val="%1.%2.%3"/>
      <w:lvlJc w:val="left"/>
      <w:pPr>
        <w:tabs>
          <w:tab w:val="num" w:pos="454"/>
        </w:tabs>
        <w:ind w:left="454" w:hanging="454"/>
      </w:pPr>
      <w:rPr>
        <w:rFonts w:ascii="Times New Roman" w:hAnsi="Times New Roman" w:cs="Times New Roman" w:hint="default"/>
        <w:b w:val="0"/>
        <w:bCs w:val="0"/>
        <w:i w:val="0"/>
        <w:iCs w:val="0"/>
        <w:caps w:val="0"/>
        <w:smallCaps w:val="0"/>
        <w:strike w:val="0"/>
        <w:dstrike w:val="0"/>
        <w:noProof w:val="0"/>
        <w:snapToGrid w:val="0"/>
        <w:vanish w:val="0"/>
        <w:color w:val="000000"/>
        <w:spacing w:val="-20"/>
        <w:w w:val="0"/>
        <w:kern w:val="0"/>
        <w:position w:val="0"/>
        <w:sz w:val="0"/>
        <w:szCs w:val="0"/>
        <w:u w:val="none" w:color="000000"/>
        <w:effect w:val="none"/>
        <w:bdr w:val="none" w:sz="0" w:space="0" w:color="000000"/>
        <w:shd w:val="clear" w:color="000000" w:fill="000000"/>
        <w:vertAlign w:val="baseline"/>
        <w:em w:val="none"/>
        <w:specVanish w:val="0"/>
      </w:rPr>
    </w:lvl>
    <w:lvl w:ilvl="3">
      <w:start w:val="1"/>
      <w:numFmt w:val="decimal"/>
      <w:isLgl/>
      <w:lvlText w:val="%1.%2.%3.%4"/>
      <w:lvlJc w:val="left"/>
      <w:pPr>
        <w:ind w:left="876" w:hanging="876"/>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 w15:restartNumberingAfterBreak="0">
    <w:nsid w:val="062F72BA"/>
    <w:multiLevelType w:val="hybridMultilevel"/>
    <w:tmpl w:val="39D409EA"/>
    <w:lvl w:ilvl="0" w:tplc="FF98FECA">
      <w:numFmt w:val="bullet"/>
      <w:lvlText w:val="-"/>
      <w:lvlJc w:val="left"/>
      <w:pPr>
        <w:ind w:left="720" w:hanging="360"/>
      </w:pPr>
      <w:rPr>
        <w:rFonts w:ascii="Garamond" w:eastAsiaTheme="minorHAnsi" w:hAnsi="Garamond"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ABC1035"/>
    <w:multiLevelType w:val="hybridMultilevel"/>
    <w:tmpl w:val="DAACB66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0AD82A94"/>
    <w:multiLevelType w:val="hybridMultilevel"/>
    <w:tmpl w:val="67A0CF80"/>
    <w:lvl w:ilvl="0" w:tplc="421EEE6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8" w15:restartNumberingAfterBreak="0">
    <w:nsid w:val="0D5E0EA2"/>
    <w:multiLevelType w:val="hybridMultilevel"/>
    <w:tmpl w:val="452ABF2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F346A71"/>
    <w:multiLevelType w:val="hybridMultilevel"/>
    <w:tmpl w:val="9F90C26A"/>
    <w:lvl w:ilvl="0" w:tplc="04240001">
      <w:start w:val="1"/>
      <w:numFmt w:val="bullet"/>
      <w:lvlText w:val=""/>
      <w:lvlJc w:val="left"/>
      <w:pPr>
        <w:ind w:left="720" w:hanging="360"/>
      </w:pPr>
      <w:rPr>
        <w:rFonts w:ascii="Symbol" w:hAnsi="Symbol" w:hint="default"/>
      </w:rPr>
    </w:lvl>
    <w:lvl w:ilvl="1" w:tplc="0ABAD516">
      <w:numFmt w:val="bullet"/>
      <w:lvlText w:val="–"/>
      <w:lvlJc w:val="left"/>
      <w:pPr>
        <w:ind w:left="1440" w:hanging="360"/>
      </w:pPr>
      <w:rPr>
        <w:rFonts w:ascii="Arial" w:eastAsiaTheme="minorHAns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034499E"/>
    <w:multiLevelType w:val="hybridMultilevel"/>
    <w:tmpl w:val="D1F2D3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2864E94"/>
    <w:multiLevelType w:val="multilevel"/>
    <w:tmpl w:val="D44E5236"/>
    <w:lvl w:ilvl="0">
      <w:start w:val="1"/>
      <w:numFmt w:val="decimal"/>
      <w:pStyle w:val="Naslov1"/>
      <w:lvlText w:val="%1"/>
      <w:lvlJc w:val="left"/>
      <w:pPr>
        <w:ind w:left="432" w:hanging="432"/>
      </w:pPr>
    </w:lvl>
    <w:lvl w:ilvl="1">
      <w:start w:val="1"/>
      <w:numFmt w:val="decimal"/>
      <w:pStyle w:val="Naslov2"/>
      <w:lvlText w:val="%1.%2"/>
      <w:lvlJc w:val="left"/>
      <w:pPr>
        <w:ind w:left="860" w:hanging="576"/>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slov3"/>
      <w:lvlText w:val="%1.%2.%3"/>
      <w:lvlJc w:val="left"/>
      <w:pPr>
        <w:ind w:left="720" w:hanging="72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Naslov4"/>
      <w:lvlText w:val="%1.%2.%3.%4"/>
      <w:lvlJc w:val="left"/>
      <w:pPr>
        <w:ind w:left="3558"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2" w15:restartNumberingAfterBreak="0">
    <w:nsid w:val="1382228D"/>
    <w:multiLevelType w:val="hybridMultilevel"/>
    <w:tmpl w:val="617409B4"/>
    <w:lvl w:ilvl="0" w:tplc="B3485542">
      <w:start w:val="1"/>
      <w:numFmt w:val="bullet"/>
      <w:pStyle w:val="MMTopic4"/>
      <w:lvlText w:val=""/>
      <w:lvlJc w:val="left"/>
      <w:pPr>
        <w:tabs>
          <w:tab w:val="num" w:pos="720"/>
        </w:tabs>
        <w:ind w:left="720" w:hanging="360"/>
      </w:pPr>
      <w:rPr>
        <w:rFonts w:ascii="Symbol" w:hAnsi="Symbol" w:hint="default"/>
        <w:sz w:val="20"/>
        <w:szCs w:val="20"/>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3" w15:restartNumberingAfterBreak="0">
    <w:nsid w:val="1C034F54"/>
    <w:multiLevelType w:val="hybridMultilevel"/>
    <w:tmpl w:val="0D7A4312"/>
    <w:lvl w:ilvl="0" w:tplc="33B8719C">
      <w:start w:val="1"/>
      <w:numFmt w:val="bullet"/>
      <w:lvlText w:val="-"/>
      <w:lvlJc w:val="left"/>
      <w:pPr>
        <w:ind w:left="726" w:hanging="360"/>
      </w:pPr>
      <w:rPr>
        <w:rFonts w:ascii="Calibri" w:hAnsi="Calibri" w:hint="default"/>
      </w:rPr>
    </w:lvl>
    <w:lvl w:ilvl="1" w:tplc="04240003" w:tentative="1">
      <w:start w:val="1"/>
      <w:numFmt w:val="bullet"/>
      <w:lvlText w:val="o"/>
      <w:lvlJc w:val="left"/>
      <w:pPr>
        <w:ind w:left="1446" w:hanging="360"/>
      </w:pPr>
      <w:rPr>
        <w:rFonts w:ascii="Courier New" w:hAnsi="Courier New" w:cs="Courier New" w:hint="default"/>
      </w:rPr>
    </w:lvl>
    <w:lvl w:ilvl="2" w:tplc="04240005" w:tentative="1">
      <w:start w:val="1"/>
      <w:numFmt w:val="bullet"/>
      <w:lvlText w:val=""/>
      <w:lvlJc w:val="left"/>
      <w:pPr>
        <w:ind w:left="2166" w:hanging="360"/>
      </w:pPr>
      <w:rPr>
        <w:rFonts w:ascii="Wingdings" w:hAnsi="Wingdings" w:hint="default"/>
      </w:rPr>
    </w:lvl>
    <w:lvl w:ilvl="3" w:tplc="04240001" w:tentative="1">
      <w:start w:val="1"/>
      <w:numFmt w:val="bullet"/>
      <w:lvlText w:val=""/>
      <w:lvlJc w:val="left"/>
      <w:pPr>
        <w:ind w:left="2886" w:hanging="360"/>
      </w:pPr>
      <w:rPr>
        <w:rFonts w:ascii="Symbol" w:hAnsi="Symbol" w:hint="default"/>
      </w:rPr>
    </w:lvl>
    <w:lvl w:ilvl="4" w:tplc="04240003" w:tentative="1">
      <w:start w:val="1"/>
      <w:numFmt w:val="bullet"/>
      <w:lvlText w:val="o"/>
      <w:lvlJc w:val="left"/>
      <w:pPr>
        <w:ind w:left="3606" w:hanging="360"/>
      </w:pPr>
      <w:rPr>
        <w:rFonts w:ascii="Courier New" w:hAnsi="Courier New" w:cs="Courier New" w:hint="default"/>
      </w:rPr>
    </w:lvl>
    <w:lvl w:ilvl="5" w:tplc="04240005" w:tentative="1">
      <w:start w:val="1"/>
      <w:numFmt w:val="bullet"/>
      <w:lvlText w:val=""/>
      <w:lvlJc w:val="left"/>
      <w:pPr>
        <w:ind w:left="4326" w:hanging="360"/>
      </w:pPr>
      <w:rPr>
        <w:rFonts w:ascii="Wingdings" w:hAnsi="Wingdings" w:hint="default"/>
      </w:rPr>
    </w:lvl>
    <w:lvl w:ilvl="6" w:tplc="04240001" w:tentative="1">
      <w:start w:val="1"/>
      <w:numFmt w:val="bullet"/>
      <w:lvlText w:val=""/>
      <w:lvlJc w:val="left"/>
      <w:pPr>
        <w:ind w:left="5046" w:hanging="360"/>
      </w:pPr>
      <w:rPr>
        <w:rFonts w:ascii="Symbol" w:hAnsi="Symbol" w:hint="default"/>
      </w:rPr>
    </w:lvl>
    <w:lvl w:ilvl="7" w:tplc="04240003" w:tentative="1">
      <w:start w:val="1"/>
      <w:numFmt w:val="bullet"/>
      <w:lvlText w:val="o"/>
      <w:lvlJc w:val="left"/>
      <w:pPr>
        <w:ind w:left="5766" w:hanging="360"/>
      </w:pPr>
      <w:rPr>
        <w:rFonts w:ascii="Courier New" w:hAnsi="Courier New" w:cs="Courier New" w:hint="default"/>
      </w:rPr>
    </w:lvl>
    <w:lvl w:ilvl="8" w:tplc="04240005" w:tentative="1">
      <w:start w:val="1"/>
      <w:numFmt w:val="bullet"/>
      <w:lvlText w:val=""/>
      <w:lvlJc w:val="left"/>
      <w:pPr>
        <w:ind w:left="6486" w:hanging="360"/>
      </w:pPr>
      <w:rPr>
        <w:rFonts w:ascii="Wingdings" w:hAnsi="Wingdings" w:hint="default"/>
      </w:rPr>
    </w:lvl>
  </w:abstractNum>
  <w:abstractNum w:abstractNumId="14" w15:restartNumberingAfterBreak="0">
    <w:nsid w:val="1E9E4DFE"/>
    <w:multiLevelType w:val="hybridMultilevel"/>
    <w:tmpl w:val="D55A8258"/>
    <w:lvl w:ilvl="0" w:tplc="0D2A5BBE">
      <w:start w:val="4"/>
      <w:numFmt w:val="decimal"/>
      <w:lvlText w:val="%1."/>
      <w:lvlJc w:val="left"/>
      <w:pPr>
        <w:ind w:left="644" w:hanging="360"/>
      </w:pPr>
      <w:rPr>
        <w:rFonts w:hint="default"/>
        <w:b w:val="0"/>
        <w:bCs w:val="0"/>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5" w15:restartNumberingAfterBreak="0">
    <w:nsid w:val="1EDA4033"/>
    <w:multiLevelType w:val="hybridMultilevel"/>
    <w:tmpl w:val="74C078A2"/>
    <w:lvl w:ilvl="0" w:tplc="FFFFFFFF">
      <w:numFmt w:val="bullet"/>
      <w:lvlText w:val="-"/>
      <w:lvlJc w:val="left"/>
      <w:pPr>
        <w:ind w:left="1077" w:hanging="360"/>
      </w:pPr>
      <w:rPr>
        <w:rFonts w:ascii="Arial" w:eastAsia="Times New Roman" w:hAnsi="Arial" w:cs="Arial" w:hint="default"/>
      </w:rPr>
    </w:lvl>
    <w:lvl w:ilvl="1" w:tplc="04240003">
      <w:start w:val="1"/>
      <w:numFmt w:val="bullet"/>
      <w:lvlText w:val="o"/>
      <w:lvlJc w:val="left"/>
      <w:pPr>
        <w:ind w:left="1797" w:hanging="360"/>
      </w:pPr>
      <w:rPr>
        <w:rFonts w:ascii="Courier New" w:hAnsi="Courier New" w:cs="Courier New" w:hint="default"/>
      </w:rPr>
    </w:lvl>
    <w:lvl w:ilvl="2" w:tplc="04240005">
      <w:start w:val="1"/>
      <w:numFmt w:val="bullet"/>
      <w:lvlText w:val=""/>
      <w:lvlJc w:val="left"/>
      <w:pPr>
        <w:ind w:left="2517" w:hanging="360"/>
      </w:pPr>
      <w:rPr>
        <w:rFonts w:ascii="Wingdings" w:hAnsi="Wingdings" w:hint="default"/>
      </w:rPr>
    </w:lvl>
    <w:lvl w:ilvl="3" w:tplc="04240001">
      <w:start w:val="1"/>
      <w:numFmt w:val="bullet"/>
      <w:lvlText w:val=""/>
      <w:lvlJc w:val="left"/>
      <w:pPr>
        <w:ind w:left="3237" w:hanging="360"/>
      </w:pPr>
      <w:rPr>
        <w:rFonts w:ascii="Symbol" w:hAnsi="Symbol" w:hint="default"/>
      </w:rPr>
    </w:lvl>
    <w:lvl w:ilvl="4" w:tplc="04240003">
      <w:start w:val="1"/>
      <w:numFmt w:val="bullet"/>
      <w:lvlText w:val="o"/>
      <w:lvlJc w:val="left"/>
      <w:pPr>
        <w:ind w:left="3957" w:hanging="360"/>
      </w:pPr>
      <w:rPr>
        <w:rFonts w:ascii="Courier New" w:hAnsi="Courier New" w:cs="Courier New" w:hint="default"/>
      </w:rPr>
    </w:lvl>
    <w:lvl w:ilvl="5" w:tplc="04240005">
      <w:start w:val="1"/>
      <w:numFmt w:val="bullet"/>
      <w:lvlText w:val=""/>
      <w:lvlJc w:val="left"/>
      <w:pPr>
        <w:ind w:left="4677" w:hanging="360"/>
      </w:pPr>
      <w:rPr>
        <w:rFonts w:ascii="Wingdings" w:hAnsi="Wingdings" w:hint="default"/>
      </w:rPr>
    </w:lvl>
    <w:lvl w:ilvl="6" w:tplc="04240001">
      <w:start w:val="1"/>
      <w:numFmt w:val="bullet"/>
      <w:lvlText w:val=""/>
      <w:lvlJc w:val="left"/>
      <w:pPr>
        <w:ind w:left="5397" w:hanging="360"/>
      </w:pPr>
      <w:rPr>
        <w:rFonts w:ascii="Symbol" w:hAnsi="Symbol" w:hint="default"/>
      </w:rPr>
    </w:lvl>
    <w:lvl w:ilvl="7" w:tplc="04240003">
      <w:start w:val="1"/>
      <w:numFmt w:val="bullet"/>
      <w:lvlText w:val="o"/>
      <w:lvlJc w:val="left"/>
      <w:pPr>
        <w:ind w:left="6117" w:hanging="360"/>
      </w:pPr>
      <w:rPr>
        <w:rFonts w:ascii="Courier New" w:hAnsi="Courier New" w:cs="Courier New" w:hint="default"/>
      </w:rPr>
    </w:lvl>
    <w:lvl w:ilvl="8" w:tplc="04240005">
      <w:start w:val="1"/>
      <w:numFmt w:val="bullet"/>
      <w:lvlText w:val=""/>
      <w:lvlJc w:val="left"/>
      <w:pPr>
        <w:ind w:left="6837" w:hanging="360"/>
      </w:pPr>
      <w:rPr>
        <w:rFonts w:ascii="Wingdings" w:hAnsi="Wingdings" w:hint="default"/>
      </w:rPr>
    </w:lvl>
  </w:abstractNum>
  <w:abstractNum w:abstractNumId="16" w15:restartNumberingAfterBreak="0">
    <w:nsid w:val="23D970A5"/>
    <w:multiLevelType w:val="hybridMultilevel"/>
    <w:tmpl w:val="1392060C"/>
    <w:lvl w:ilvl="0" w:tplc="FF2CE22E">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46917DC"/>
    <w:multiLevelType w:val="hybridMultilevel"/>
    <w:tmpl w:val="FB988E36"/>
    <w:lvl w:ilvl="0" w:tplc="3A3A1B5E">
      <w:start w:val="1"/>
      <w:numFmt w:val="decimal"/>
      <w:pStyle w:val="Article"/>
      <w:lvlText w:val="%1."/>
      <w:lvlJc w:val="left"/>
      <w:pPr>
        <w:ind w:left="720" w:hanging="360"/>
      </w:pPr>
      <w:rPr>
        <w:rFonts w:ascii="Garamond" w:hAnsi="Garamond" w:hint="default"/>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6693DDF"/>
    <w:multiLevelType w:val="hybridMultilevel"/>
    <w:tmpl w:val="99A49ACA"/>
    <w:lvl w:ilvl="0" w:tplc="04240001">
      <w:start w:val="1"/>
      <w:numFmt w:val="bullet"/>
      <w:lvlText w:val=""/>
      <w:lvlJc w:val="left"/>
      <w:pPr>
        <w:ind w:left="1800" w:hanging="360"/>
      </w:pPr>
      <w:rPr>
        <w:rFonts w:ascii="Symbol" w:hAnsi="Symbo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19" w15:restartNumberingAfterBreak="0">
    <w:nsid w:val="26CA5A34"/>
    <w:multiLevelType w:val="hybridMultilevel"/>
    <w:tmpl w:val="9CE0CA6C"/>
    <w:lvl w:ilvl="0" w:tplc="FF2CE22E">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DC9330F"/>
    <w:multiLevelType w:val="hybridMultilevel"/>
    <w:tmpl w:val="2C6689D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FB32AFD"/>
    <w:multiLevelType w:val="hybridMultilevel"/>
    <w:tmpl w:val="DBDABF6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38D6ACC"/>
    <w:multiLevelType w:val="hybridMultilevel"/>
    <w:tmpl w:val="6DEE9C6E"/>
    <w:lvl w:ilvl="0" w:tplc="D67E5EEE">
      <w:start w:val="1"/>
      <w:numFmt w:val="upperLetter"/>
      <w:pStyle w:val="Naslovrazlogiizkljuitev"/>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3" w15:restartNumberingAfterBreak="0">
    <w:nsid w:val="37F62305"/>
    <w:multiLevelType w:val="hybridMultilevel"/>
    <w:tmpl w:val="EA9CFD4E"/>
    <w:lvl w:ilvl="0" w:tplc="04240001">
      <w:start w:val="1"/>
      <w:numFmt w:val="bullet"/>
      <w:lvlText w:val=""/>
      <w:lvlJc w:val="left"/>
      <w:pPr>
        <w:ind w:left="720" w:hanging="360"/>
      </w:pPr>
      <w:rPr>
        <w:rFonts w:ascii="Symbol" w:hAnsi="Symbol" w:hint="default"/>
        <w:color w:val="auto"/>
        <w:lang w:val="sl-SI"/>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398E3165"/>
    <w:multiLevelType w:val="hybridMultilevel"/>
    <w:tmpl w:val="BADE7BB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E406CD9"/>
    <w:multiLevelType w:val="multilevel"/>
    <w:tmpl w:val="12BAEAAA"/>
    <w:styleLink w:val="WW8Num4"/>
    <w:lvl w:ilvl="0">
      <w:start w:val="1"/>
      <w:numFmt w:val="decimal"/>
      <w:lvlText w:val="%1."/>
      <w:lvlJc w:val="left"/>
      <w:pPr>
        <w:ind w:left="644" w:hanging="360"/>
      </w:pPr>
      <w:rPr>
        <w:rFonts w:ascii="Arial" w:hAnsi="Arial" w:cs="Arial"/>
        <w:b/>
        <w:bCs/>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428D5EE3"/>
    <w:multiLevelType w:val="hybridMultilevel"/>
    <w:tmpl w:val="D37030B2"/>
    <w:lvl w:ilvl="0" w:tplc="24924B70">
      <w:start w:val="1"/>
      <w:numFmt w:val="bullet"/>
      <w:lvlText w:val="-"/>
      <w:lvlJc w:val="left"/>
      <w:pPr>
        <w:ind w:left="1545" w:hanging="360"/>
      </w:pPr>
      <w:rPr>
        <w:rFonts w:ascii="Arial" w:hAnsi="Arial" w:hint="default"/>
        <w:w w:val="96"/>
        <w:sz w:val="20"/>
        <w:szCs w:val="20"/>
        <w:lang w:val="sl" w:eastAsia="sl" w:bidi="sl"/>
      </w:rPr>
    </w:lvl>
    <w:lvl w:ilvl="1" w:tplc="753E454A">
      <w:numFmt w:val="bullet"/>
      <w:lvlText w:val="•"/>
      <w:lvlJc w:val="left"/>
      <w:pPr>
        <w:ind w:left="2293" w:hanging="360"/>
      </w:pPr>
      <w:rPr>
        <w:rFonts w:hint="default"/>
        <w:lang w:val="sl" w:eastAsia="sl" w:bidi="sl"/>
      </w:rPr>
    </w:lvl>
    <w:lvl w:ilvl="2" w:tplc="739A7352">
      <w:numFmt w:val="bullet"/>
      <w:lvlText w:val="•"/>
      <w:lvlJc w:val="left"/>
      <w:pPr>
        <w:ind w:left="3046" w:hanging="360"/>
      </w:pPr>
      <w:rPr>
        <w:rFonts w:hint="default"/>
        <w:lang w:val="sl" w:eastAsia="sl" w:bidi="sl"/>
      </w:rPr>
    </w:lvl>
    <w:lvl w:ilvl="3" w:tplc="A2CCEEF0">
      <w:numFmt w:val="bullet"/>
      <w:lvlText w:val="•"/>
      <w:lvlJc w:val="left"/>
      <w:pPr>
        <w:ind w:left="3799" w:hanging="360"/>
      </w:pPr>
      <w:rPr>
        <w:rFonts w:hint="default"/>
        <w:lang w:val="sl" w:eastAsia="sl" w:bidi="sl"/>
      </w:rPr>
    </w:lvl>
    <w:lvl w:ilvl="4" w:tplc="22183CCA">
      <w:numFmt w:val="bullet"/>
      <w:lvlText w:val="•"/>
      <w:lvlJc w:val="left"/>
      <w:pPr>
        <w:ind w:left="4553" w:hanging="360"/>
      </w:pPr>
      <w:rPr>
        <w:rFonts w:hint="default"/>
        <w:lang w:val="sl" w:eastAsia="sl" w:bidi="sl"/>
      </w:rPr>
    </w:lvl>
    <w:lvl w:ilvl="5" w:tplc="7A0EE0F2">
      <w:numFmt w:val="bullet"/>
      <w:lvlText w:val="•"/>
      <w:lvlJc w:val="left"/>
      <w:pPr>
        <w:ind w:left="5306" w:hanging="360"/>
      </w:pPr>
      <w:rPr>
        <w:rFonts w:hint="default"/>
        <w:lang w:val="sl" w:eastAsia="sl" w:bidi="sl"/>
      </w:rPr>
    </w:lvl>
    <w:lvl w:ilvl="6" w:tplc="482AF8EC">
      <w:numFmt w:val="bullet"/>
      <w:lvlText w:val="•"/>
      <w:lvlJc w:val="left"/>
      <w:pPr>
        <w:ind w:left="6059" w:hanging="360"/>
      </w:pPr>
      <w:rPr>
        <w:rFonts w:hint="default"/>
        <w:lang w:val="sl" w:eastAsia="sl" w:bidi="sl"/>
      </w:rPr>
    </w:lvl>
    <w:lvl w:ilvl="7" w:tplc="167A8A0C">
      <w:numFmt w:val="bullet"/>
      <w:lvlText w:val="•"/>
      <w:lvlJc w:val="left"/>
      <w:pPr>
        <w:ind w:left="6813" w:hanging="360"/>
      </w:pPr>
      <w:rPr>
        <w:rFonts w:hint="default"/>
        <w:lang w:val="sl" w:eastAsia="sl" w:bidi="sl"/>
      </w:rPr>
    </w:lvl>
    <w:lvl w:ilvl="8" w:tplc="522CBA80">
      <w:numFmt w:val="bullet"/>
      <w:lvlText w:val="•"/>
      <w:lvlJc w:val="left"/>
      <w:pPr>
        <w:ind w:left="7566" w:hanging="360"/>
      </w:pPr>
      <w:rPr>
        <w:rFonts w:hint="default"/>
        <w:lang w:val="sl" w:eastAsia="sl" w:bidi="sl"/>
      </w:rPr>
    </w:lvl>
  </w:abstractNum>
  <w:abstractNum w:abstractNumId="27" w15:restartNumberingAfterBreak="0">
    <w:nsid w:val="44E134A6"/>
    <w:multiLevelType w:val="hybridMultilevel"/>
    <w:tmpl w:val="1AC0894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601554C"/>
    <w:multiLevelType w:val="multilevel"/>
    <w:tmpl w:val="38429D66"/>
    <w:styleLink w:val="WW8Num35"/>
    <w:lvl w:ilvl="0">
      <w:start w:val="1"/>
      <w:numFmt w:val="decimal"/>
      <w:lvlText w:val="%1."/>
      <w:lvlJc w:val="left"/>
      <w:pPr>
        <w:ind w:left="720" w:hanging="360"/>
      </w:pPr>
      <w:rPr>
        <w:rFonts w:cs="Arial"/>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46880DD0"/>
    <w:multiLevelType w:val="multilevel"/>
    <w:tmpl w:val="26B20668"/>
    <w:styleLink w:val="WW8Num37"/>
    <w:lvl w:ilvl="0">
      <w:start w:val="11"/>
      <w:numFmt w:val="decimal"/>
      <w:lvlText w:val="%1."/>
      <w:lvlJc w:val="left"/>
      <w:pPr>
        <w:ind w:left="720" w:hanging="360"/>
      </w:pPr>
    </w:lvl>
    <w:lvl w:ilvl="1">
      <w:numFmt w:val="bullet"/>
      <w:lvlText w:val=""/>
      <w:lvlJc w:val="left"/>
      <w:pPr>
        <w:ind w:left="1440" w:hanging="360"/>
      </w:pPr>
      <w:rPr>
        <w:rFonts w:ascii="Symbol" w:hAnsi="Symbol" w:cs="Symbol"/>
        <w:sz w:val="22"/>
        <w:szCs w:val="22"/>
      </w:rPr>
    </w:lvl>
    <w:lvl w:ilvl="2">
      <w:start w:val="3"/>
      <w:numFmt w:val="upperLetter"/>
      <w:lvlText w:val="%3."/>
      <w:lvlJc w:val="left"/>
      <w:pPr>
        <w:ind w:left="2340" w:hanging="360"/>
      </w:pPr>
    </w:lvl>
    <w:lvl w:ilvl="3">
      <w:start w:val="8"/>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46B84E47"/>
    <w:multiLevelType w:val="hybridMultilevel"/>
    <w:tmpl w:val="9064F1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6BD6484"/>
    <w:multiLevelType w:val="hybridMultilevel"/>
    <w:tmpl w:val="E702B802"/>
    <w:lvl w:ilvl="0" w:tplc="33B8719C">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B0A5A5B"/>
    <w:multiLevelType w:val="hybridMultilevel"/>
    <w:tmpl w:val="482C42A0"/>
    <w:lvl w:ilvl="0" w:tplc="04240001">
      <w:start w:val="1"/>
      <w:numFmt w:val="bullet"/>
      <w:lvlText w:val=""/>
      <w:lvlJc w:val="left"/>
      <w:pPr>
        <w:ind w:left="700" w:hanging="360"/>
      </w:pPr>
      <w:rPr>
        <w:rFonts w:ascii="Symbol" w:hAnsi="Symbol" w:hint="default"/>
      </w:rPr>
    </w:lvl>
    <w:lvl w:ilvl="1" w:tplc="04240003" w:tentative="1">
      <w:start w:val="1"/>
      <w:numFmt w:val="bullet"/>
      <w:lvlText w:val="o"/>
      <w:lvlJc w:val="left"/>
      <w:pPr>
        <w:ind w:left="1420" w:hanging="360"/>
      </w:pPr>
      <w:rPr>
        <w:rFonts w:ascii="Courier New" w:hAnsi="Courier New" w:cs="Courier New" w:hint="default"/>
      </w:rPr>
    </w:lvl>
    <w:lvl w:ilvl="2" w:tplc="04240005" w:tentative="1">
      <w:start w:val="1"/>
      <w:numFmt w:val="bullet"/>
      <w:lvlText w:val=""/>
      <w:lvlJc w:val="left"/>
      <w:pPr>
        <w:ind w:left="2140" w:hanging="360"/>
      </w:pPr>
      <w:rPr>
        <w:rFonts w:ascii="Wingdings" w:hAnsi="Wingdings" w:hint="default"/>
      </w:rPr>
    </w:lvl>
    <w:lvl w:ilvl="3" w:tplc="04240001" w:tentative="1">
      <w:start w:val="1"/>
      <w:numFmt w:val="bullet"/>
      <w:lvlText w:val=""/>
      <w:lvlJc w:val="left"/>
      <w:pPr>
        <w:ind w:left="2860" w:hanging="360"/>
      </w:pPr>
      <w:rPr>
        <w:rFonts w:ascii="Symbol" w:hAnsi="Symbol" w:hint="default"/>
      </w:rPr>
    </w:lvl>
    <w:lvl w:ilvl="4" w:tplc="04240003" w:tentative="1">
      <w:start w:val="1"/>
      <w:numFmt w:val="bullet"/>
      <w:lvlText w:val="o"/>
      <w:lvlJc w:val="left"/>
      <w:pPr>
        <w:ind w:left="3580" w:hanging="360"/>
      </w:pPr>
      <w:rPr>
        <w:rFonts w:ascii="Courier New" w:hAnsi="Courier New" w:cs="Courier New" w:hint="default"/>
      </w:rPr>
    </w:lvl>
    <w:lvl w:ilvl="5" w:tplc="04240005" w:tentative="1">
      <w:start w:val="1"/>
      <w:numFmt w:val="bullet"/>
      <w:lvlText w:val=""/>
      <w:lvlJc w:val="left"/>
      <w:pPr>
        <w:ind w:left="4300" w:hanging="360"/>
      </w:pPr>
      <w:rPr>
        <w:rFonts w:ascii="Wingdings" w:hAnsi="Wingdings" w:hint="default"/>
      </w:rPr>
    </w:lvl>
    <w:lvl w:ilvl="6" w:tplc="04240001" w:tentative="1">
      <w:start w:val="1"/>
      <w:numFmt w:val="bullet"/>
      <w:lvlText w:val=""/>
      <w:lvlJc w:val="left"/>
      <w:pPr>
        <w:ind w:left="5020" w:hanging="360"/>
      </w:pPr>
      <w:rPr>
        <w:rFonts w:ascii="Symbol" w:hAnsi="Symbol" w:hint="default"/>
      </w:rPr>
    </w:lvl>
    <w:lvl w:ilvl="7" w:tplc="04240003" w:tentative="1">
      <w:start w:val="1"/>
      <w:numFmt w:val="bullet"/>
      <w:lvlText w:val="o"/>
      <w:lvlJc w:val="left"/>
      <w:pPr>
        <w:ind w:left="5740" w:hanging="360"/>
      </w:pPr>
      <w:rPr>
        <w:rFonts w:ascii="Courier New" w:hAnsi="Courier New" w:cs="Courier New" w:hint="default"/>
      </w:rPr>
    </w:lvl>
    <w:lvl w:ilvl="8" w:tplc="04240005" w:tentative="1">
      <w:start w:val="1"/>
      <w:numFmt w:val="bullet"/>
      <w:lvlText w:val=""/>
      <w:lvlJc w:val="left"/>
      <w:pPr>
        <w:ind w:left="6460" w:hanging="360"/>
      </w:pPr>
      <w:rPr>
        <w:rFonts w:ascii="Wingdings" w:hAnsi="Wingdings" w:hint="default"/>
      </w:rPr>
    </w:lvl>
  </w:abstractNum>
  <w:abstractNum w:abstractNumId="33" w15:restartNumberingAfterBreak="0">
    <w:nsid w:val="5B120EA4"/>
    <w:multiLevelType w:val="hybridMultilevel"/>
    <w:tmpl w:val="BCC68FEA"/>
    <w:lvl w:ilvl="0" w:tplc="5E52D49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CFB538F"/>
    <w:multiLevelType w:val="hybridMultilevel"/>
    <w:tmpl w:val="9CB42D1E"/>
    <w:lvl w:ilvl="0" w:tplc="501A8F78">
      <w:numFmt w:val="bullet"/>
      <w:lvlText w:val="-"/>
      <w:lvlJc w:val="left"/>
      <w:pPr>
        <w:ind w:left="720" w:hanging="360"/>
      </w:pPr>
      <w:rPr>
        <w:rFonts w:ascii="Arial Narrow" w:eastAsia="Times New Roman"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053205A"/>
    <w:multiLevelType w:val="hybridMultilevel"/>
    <w:tmpl w:val="9D0EBD7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5EF462B"/>
    <w:multiLevelType w:val="hybridMultilevel"/>
    <w:tmpl w:val="3C4A4A7E"/>
    <w:lvl w:ilvl="0" w:tplc="6EF2ADF6">
      <w:start w:val="1"/>
      <w:numFmt w:val="decimal"/>
      <w:lvlText w:val="%1."/>
      <w:lvlJc w:val="left"/>
      <w:pPr>
        <w:ind w:left="644" w:hanging="360"/>
      </w:pPr>
      <w:rPr>
        <w:rFonts w:ascii="Calibri" w:eastAsia="Times New Roman" w:hAnsi="Calibri" w:cs="Tahoma" w:hint="default"/>
        <w:b w:val="0"/>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37" w15:restartNumberingAfterBreak="0">
    <w:nsid w:val="6A870AC5"/>
    <w:multiLevelType w:val="hybridMultilevel"/>
    <w:tmpl w:val="97DE938C"/>
    <w:lvl w:ilvl="0" w:tplc="C5B8A3A0">
      <w:start w:val="1"/>
      <w:numFmt w:val="bullet"/>
      <w:pStyle w:val="Alineazaodstavkom"/>
      <w:lvlText w:val="-"/>
      <w:lvlJc w:val="left"/>
      <w:pPr>
        <w:tabs>
          <w:tab w:val="num" w:pos="425"/>
        </w:tabs>
        <w:ind w:left="425" w:hanging="425"/>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E725380"/>
    <w:multiLevelType w:val="hybridMultilevel"/>
    <w:tmpl w:val="1E7A9C9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9" w15:restartNumberingAfterBreak="0">
    <w:nsid w:val="6EE76062"/>
    <w:multiLevelType w:val="hybridMultilevel"/>
    <w:tmpl w:val="C84226B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EEC103D"/>
    <w:multiLevelType w:val="hybridMultilevel"/>
    <w:tmpl w:val="5EFC6B5A"/>
    <w:lvl w:ilvl="0" w:tplc="04240001">
      <w:start w:val="1"/>
      <w:numFmt w:val="bullet"/>
      <w:lvlText w:val=""/>
      <w:lvlJc w:val="left"/>
      <w:pPr>
        <w:ind w:left="1077" w:hanging="360"/>
      </w:pPr>
      <w:rPr>
        <w:rFonts w:ascii="Symbol" w:hAnsi="Symbol" w:hint="default"/>
      </w:rPr>
    </w:lvl>
    <w:lvl w:ilvl="1" w:tplc="04240003">
      <w:start w:val="1"/>
      <w:numFmt w:val="bullet"/>
      <w:lvlText w:val="o"/>
      <w:lvlJc w:val="left"/>
      <w:pPr>
        <w:ind w:left="1797" w:hanging="360"/>
      </w:pPr>
      <w:rPr>
        <w:rFonts w:ascii="Courier New" w:hAnsi="Courier New" w:cs="Courier New" w:hint="default"/>
      </w:rPr>
    </w:lvl>
    <w:lvl w:ilvl="2" w:tplc="04240005">
      <w:start w:val="1"/>
      <w:numFmt w:val="bullet"/>
      <w:lvlText w:val=""/>
      <w:lvlJc w:val="left"/>
      <w:pPr>
        <w:ind w:left="2517" w:hanging="360"/>
      </w:pPr>
      <w:rPr>
        <w:rFonts w:ascii="Wingdings" w:hAnsi="Wingdings" w:hint="default"/>
      </w:rPr>
    </w:lvl>
    <w:lvl w:ilvl="3" w:tplc="04240001">
      <w:start w:val="1"/>
      <w:numFmt w:val="bullet"/>
      <w:lvlText w:val=""/>
      <w:lvlJc w:val="left"/>
      <w:pPr>
        <w:ind w:left="3237" w:hanging="360"/>
      </w:pPr>
      <w:rPr>
        <w:rFonts w:ascii="Symbol" w:hAnsi="Symbol" w:hint="default"/>
      </w:rPr>
    </w:lvl>
    <w:lvl w:ilvl="4" w:tplc="04240003">
      <w:start w:val="1"/>
      <w:numFmt w:val="bullet"/>
      <w:lvlText w:val="o"/>
      <w:lvlJc w:val="left"/>
      <w:pPr>
        <w:ind w:left="3957" w:hanging="360"/>
      </w:pPr>
      <w:rPr>
        <w:rFonts w:ascii="Courier New" w:hAnsi="Courier New" w:cs="Courier New" w:hint="default"/>
      </w:rPr>
    </w:lvl>
    <w:lvl w:ilvl="5" w:tplc="04240005">
      <w:start w:val="1"/>
      <w:numFmt w:val="bullet"/>
      <w:lvlText w:val=""/>
      <w:lvlJc w:val="left"/>
      <w:pPr>
        <w:ind w:left="4677" w:hanging="360"/>
      </w:pPr>
      <w:rPr>
        <w:rFonts w:ascii="Wingdings" w:hAnsi="Wingdings" w:hint="default"/>
      </w:rPr>
    </w:lvl>
    <w:lvl w:ilvl="6" w:tplc="04240001">
      <w:start w:val="1"/>
      <w:numFmt w:val="bullet"/>
      <w:lvlText w:val=""/>
      <w:lvlJc w:val="left"/>
      <w:pPr>
        <w:ind w:left="5397" w:hanging="360"/>
      </w:pPr>
      <w:rPr>
        <w:rFonts w:ascii="Symbol" w:hAnsi="Symbol" w:hint="default"/>
      </w:rPr>
    </w:lvl>
    <w:lvl w:ilvl="7" w:tplc="04240003">
      <w:start w:val="1"/>
      <w:numFmt w:val="bullet"/>
      <w:lvlText w:val="o"/>
      <w:lvlJc w:val="left"/>
      <w:pPr>
        <w:ind w:left="6117" w:hanging="360"/>
      </w:pPr>
      <w:rPr>
        <w:rFonts w:ascii="Courier New" w:hAnsi="Courier New" w:cs="Courier New" w:hint="default"/>
      </w:rPr>
    </w:lvl>
    <w:lvl w:ilvl="8" w:tplc="04240005">
      <w:start w:val="1"/>
      <w:numFmt w:val="bullet"/>
      <w:lvlText w:val=""/>
      <w:lvlJc w:val="left"/>
      <w:pPr>
        <w:ind w:left="6837" w:hanging="360"/>
      </w:pPr>
      <w:rPr>
        <w:rFonts w:ascii="Wingdings" w:hAnsi="Wingdings" w:hint="default"/>
      </w:rPr>
    </w:lvl>
  </w:abstractNum>
  <w:abstractNum w:abstractNumId="41" w15:restartNumberingAfterBreak="0">
    <w:nsid w:val="6F9D3589"/>
    <w:multiLevelType w:val="multilevel"/>
    <w:tmpl w:val="1AF0B81C"/>
    <w:lvl w:ilvl="0">
      <w:start w:val="1"/>
      <w:numFmt w:val="bullet"/>
      <w:lvlText w:val="-"/>
      <w:lvlJc w:val="left"/>
      <w:rPr>
        <w:rFonts w:ascii="Garamond" w:eastAsia="Garamond" w:hAnsi="Garamond" w:cs="Garamond"/>
        <w:b w:val="0"/>
        <w:bCs w:val="0"/>
        <w:i w:val="0"/>
        <w:iCs w:val="0"/>
        <w:smallCaps w:val="0"/>
        <w:strike w:val="0"/>
        <w:color w:val="000000"/>
        <w:spacing w:val="0"/>
        <w:w w:val="100"/>
        <w:position w:val="0"/>
        <w:sz w:val="22"/>
        <w:szCs w:val="22"/>
        <w:u w:val="none"/>
        <w:shd w:val="clear" w:color="auto" w:fill="auto"/>
        <w:lang w:val="sl-SI" w:eastAsia="sl-SI" w:bidi="sl-SI"/>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738917D8"/>
    <w:multiLevelType w:val="hybridMultilevel"/>
    <w:tmpl w:val="485C8920"/>
    <w:lvl w:ilvl="0" w:tplc="605AB402">
      <w:start w:val="1000"/>
      <w:numFmt w:val="bullet"/>
      <w:lvlText w:val="-"/>
      <w:lvlJc w:val="left"/>
      <w:pPr>
        <w:ind w:left="720" w:hanging="360"/>
      </w:pPr>
      <w:rPr>
        <w:rFonts w:ascii="Garamond" w:eastAsiaTheme="minorHAnsi" w:hAnsi="Garamond" w:cstheme="minorHAnsi"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7849526D"/>
    <w:multiLevelType w:val="multilevel"/>
    <w:tmpl w:val="D7F43498"/>
    <w:styleLink w:val="WW8Num42"/>
    <w:lvl w:ilvl="0">
      <w:numFmt w:val="bullet"/>
      <w:lvlText w:val=""/>
      <w:lvlJc w:val="left"/>
      <w:pPr>
        <w:ind w:left="1440" w:hanging="360"/>
      </w:pPr>
      <w:rPr>
        <w:rFonts w:ascii="Symbol" w:hAnsi="Symbol" w:cs="Symbol"/>
        <w:sz w:val="22"/>
        <w:szCs w:val="22"/>
      </w:rPr>
    </w:lvl>
    <w:lvl w:ilvl="1">
      <w:numFmt w:val="bullet"/>
      <w:lvlText w:val="o"/>
      <w:lvlJc w:val="left"/>
      <w:pPr>
        <w:ind w:left="2160" w:hanging="360"/>
      </w:pPr>
      <w:rPr>
        <w:rFonts w:ascii="Courier New" w:hAnsi="Courier New" w:cs="Courier New"/>
      </w:rPr>
    </w:lvl>
    <w:lvl w:ilvl="2">
      <w:numFmt w:val="bullet"/>
      <w:lvlText w:val=""/>
      <w:lvlJc w:val="left"/>
      <w:pPr>
        <w:ind w:left="2880" w:hanging="360"/>
      </w:pPr>
      <w:rPr>
        <w:rFonts w:ascii="Wingdings" w:hAnsi="Wingdings" w:cs="Wingdings"/>
      </w:rPr>
    </w:lvl>
    <w:lvl w:ilvl="3">
      <w:numFmt w:val="bullet"/>
      <w:lvlText w:val=""/>
      <w:lvlJc w:val="left"/>
      <w:pPr>
        <w:ind w:left="3600" w:hanging="360"/>
      </w:pPr>
      <w:rPr>
        <w:rFonts w:ascii="Symbol" w:hAnsi="Symbol" w:cs="Symbol"/>
        <w:sz w:val="22"/>
        <w:szCs w:val="22"/>
      </w:rPr>
    </w:lvl>
    <w:lvl w:ilvl="4">
      <w:numFmt w:val="bullet"/>
      <w:lvlText w:val="o"/>
      <w:lvlJc w:val="left"/>
      <w:pPr>
        <w:ind w:left="4320" w:hanging="360"/>
      </w:pPr>
      <w:rPr>
        <w:rFonts w:ascii="Courier New" w:hAnsi="Courier New" w:cs="Courier New"/>
      </w:rPr>
    </w:lvl>
    <w:lvl w:ilvl="5">
      <w:numFmt w:val="bullet"/>
      <w:lvlText w:val=""/>
      <w:lvlJc w:val="left"/>
      <w:pPr>
        <w:ind w:left="5040" w:hanging="360"/>
      </w:pPr>
      <w:rPr>
        <w:rFonts w:ascii="Wingdings" w:hAnsi="Wingdings" w:cs="Wingdings"/>
      </w:rPr>
    </w:lvl>
    <w:lvl w:ilvl="6">
      <w:numFmt w:val="bullet"/>
      <w:lvlText w:val=""/>
      <w:lvlJc w:val="left"/>
      <w:pPr>
        <w:ind w:left="5760" w:hanging="360"/>
      </w:pPr>
      <w:rPr>
        <w:rFonts w:ascii="Symbol" w:hAnsi="Symbol" w:cs="Symbol"/>
        <w:sz w:val="22"/>
        <w:szCs w:val="22"/>
      </w:rPr>
    </w:lvl>
    <w:lvl w:ilvl="7">
      <w:numFmt w:val="bullet"/>
      <w:lvlText w:val="o"/>
      <w:lvlJc w:val="left"/>
      <w:pPr>
        <w:ind w:left="6480" w:hanging="360"/>
      </w:pPr>
      <w:rPr>
        <w:rFonts w:ascii="Courier New" w:hAnsi="Courier New" w:cs="Courier New"/>
      </w:rPr>
    </w:lvl>
    <w:lvl w:ilvl="8">
      <w:numFmt w:val="bullet"/>
      <w:lvlText w:val=""/>
      <w:lvlJc w:val="left"/>
      <w:pPr>
        <w:ind w:left="7200" w:hanging="360"/>
      </w:pPr>
      <w:rPr>
        <w:rFonts w:ascii="Wingdings" w:hAnsi="Wingdings" w:cs="Wingdings"/>
      </w:rPr>
    </w:lvl>
  </w:abstractNum>
  <w:abstractNum w:abstractNumId="44" w15:restartNumberingAfterBreak="0">
    <w:nsid w:val="78756A3A"/>
    <w:multiLevelType w:val="singleLevel"/>
    <w:tmpl w:val="0000000C"/>
    <w:lvl w:ilvl="0">
      <w:start w:val="1"/>
      <w:numFmt w:val="lowerLetter"/>
      <w:lvlText w:val="%1)"/>
      <w:lvlJc w:val="left"/>
      <w:pPr>
        <w:tabs>
          <w:tab w:val="num" w:pos="0"/>
        </w:tabs>
        <w:ind w:left="644" w:hanging="360"/>
      </w:pPr>
      <w:rPr>
        <w:rFonts w:cs="Calibri" w:hint="default"/>
        <w:iCs/>
        <w:lang w:val="sl-SI"/>
      </w:rPr>
    </w:lvl>
  </w:abstractNum>
  <w:abstractNum w:abstractNumId="45" w15:restartNumberingAfterBreak="0">
    <w:nsid w:val="796569F3"/>
    <w:multiLevelType w:val="hybridMultilevel"/>
    <w:tmpl w:val="9F9CA18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C6D2592"/>
    <w:multiLevelType w:val="hybridMultilevel"/>
    <w:tmpl w:val="F20699E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DB43C48"/>
    <w:multiLevelType w:val="hybridMultilevel"/>
    <w:tmpl w:val="C2ACF22C"/>
    <w:lvl w:ilvl="0" w:tplc="04240001">
      <w:start w:val="1"/>
      <w:numFmt w:val="bullet"/>
      <w:lvlText w:val=""/>
      <w:lvlJc w:val="left"/>
      <w:pPr>
        <w:ind w:left="360" w:hanging="360"/>
      </w:pPr>
      <w:rPr>
        <w:rFonts w:ascii="Symbol" w:hAnsi="Symbol" w:hint="default"/>
        <w:sz w:val="16"/>
        <w:szCs w:val="16"/>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8" w15:restartNumberingAfterBreak="0">
    <w:nsid w:val="7F3D2B2C"/>
    <w:multiLevelType w:val="multilevel"/>
    <w:tmpl w:val="EA50A998"/>
    <w:styleLink w:val="WW8Num43"/>
    <w:lvl w:ilvl="0">
      <w:numFmt w:val="bullet"/>
      <w:lvlText w:val=""/>
      <w:lvlJc w:val="left"/>
      <w:pPr>
        <w:ind w:left="720" w:hanging="360"/>
      </w:pPr>
      <w:rPr>
        <w:rFonts w:ascii="Symbol" w:hAnsi="Symbol" w:cs="Symbol"/>
        <w:sz w:val="22"/>
        <w:szCs w:val="22"/>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sz w:val="22"/>
        <w:szCs w:val="22"/>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sz w:val="22"/>
        <w:szCs w:val="22"/>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num w:numId="1" w16cid:durableId="934246194">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96286863">
    <w:abstractNumId w:val="17"/>
  </w:num>
  <w:num w:numId="3" w16cid:durableId="44643757">
    <w:abstractNumId w:val="11"/>
  </w:num>
  <w:num w:numId="4" w16cid:durableId="872227926">
    <w:abstractNumId w:val="4"/>
  </w:num>
  <w:num w:numId="5" w16cid:durableId="1939673323">
    <w:abstractNumId w:val="22"/>
  </w:num>
  <w:num w:numId="6" w16cid:durableId="1374883193">
    <w:abstractNumId w:val="37"/>
  </w:num>
  <w:num w:numId="7" w16cid:durableId="1125465454">
    <w:abstractNumId w:val="39"/>
  </w:num>
  <w:num w:numId="8" w16cid:durableId="171727295">
    <w:abstractNumId w:val="28"/>
  </w:num>
  <w:num w:numId="9" w16cid:durableId="135421488">
    <w:abstractNumId w:val="43"/>
  </w:num>
  <w:num w:numId="10" w16cid:durableId="17120972">
    <w:abstractNumId w:val="28"/>
    <w:lvlOverride w:ilvl="0">
      <w:startOverride w:val="1"/>
    </w:lvlOverride>
  </w:num>
  <w:num w:numId="11" w16cid:durableId="2125612279">
    <w:abstractNumId w:val="5"/>
  </w:num>
  <w:num w:numId="12" w16cid:durableId="1254777340">
    <w:abstractNumId w:val="10"/>
  </w:num>
  <w:num w:numId="13" w16cid:durableId="539168609">
    <w:abstractNumId w:val="8"/>
  </w:num>
  <w:num w:numId="14" w16cid:durableId="529807287">
    <w:abstractNumId w:val="45"/>
  </w:num>
  <w:num w:numId="15" w16cid:durableId="1380592082">
    <w:abstractNumId w:val="46"/>
  </w:num>
  <w:num w:numId="16" w16cid:durableId="497497703">
    <w:abstractNumId w:val="20"/>
  </w:num>
  <w:num w:numId="17" w16cid:durableId="1645550366">
    <w:abstractNumId w:val="21"/>
  </w:num>
  <w:num w:numId="18" w16cid:durableId="1853450154">
    <w:abstractNumId w:val="25"/>
  </w:num>
  <w:num w:numId="19" w16cid:durableId="380642458">
    <w:abstractNumId w:val="25"/>
    <w:lvlOverride w:ilvl="0">
      <w:startOverride w:val="1"/>
    </w:lvlOverride>
  </w:num>
  <w:num w:numId="20" w16cid:durableId="441656874">
    <w:abstractNumId w:val="3"/>
  </w:num>
  <w:num w:numId="21" w16cid:durableId="1130973832">
    <w:abstractNumId w:val="29"/>
  </w:num>
  <w:num w:numId="22" w16cid:durableId="1116365444">
    <w:abstractNumId w:val="15"/>
  </w:num>
  <w:num w:numId="23" w16cid:durableId="441342646">
    <w:abstractNumId w:val="7"/>
  </w:num>
  <w:num w:numId="24" w16cid:durableId="215431716">
    <w:abstractNumId w:val="48"/>
  </w:num>
  <w:num w:numId="25" w16cid:durableId="263155128">
    <w:abstractNumId w:val="23"/>
  </w:num>
  <w:num w:numId="26" w16cid:durableId="2060283166">
    <w:abstractNumId w:val="36"/>
  </w:num>
  <w:num w:numId="27" w16cid:durableId="544684669">
    <w:abstractNumId w:val="42"/>
  </w:num>
  <w:num w:numId="28" w16cid:durableId="774205307">
    <w:abstractNumId w:val="2"/>
  </w:num>
  <w:num w:numId="29" w16cid:durableId="548609695">
    <w:abstractNumId w:val="19"/>
  </w:num>
  <w:num w:numId="30" w16cid:durableId="792410044">
    <w:abstractNumId w:val="16"/>
  </w:num>
  <w:num w:numId="31" w16cid:durableId="292297706">
    <w:abstractNumId w:val="1"/>
  </w:num>
  <w:num w:numId="32" w16cid:durableId="1682388603">
    <w:abstractNumId w:val="34"/>
  </w:num>
  <w:num w:numId="33" w16cid:durableId="437994198">
    <w:abstractNumId w:val="27"/>
  </w:num>
  <w:num w:numId="34" w16cid:durableId="1599484174">
    <w:abstractNumId w:val="33"/>
  </w:num>
  <w:num w:numId="35" w16cid:durableId="1772701651">
    <w:abstractNumId w:val="14"/>
  </w:num>
  <w:num w:numId="36" w16cid:durableId="1798333824">
    <w:abstractNumId w:val="41"/>
  </w:num>
  <w:num w:numId="37" w16cid:durableId="1345783116">
    <w:abstractNumId w:val="44"/>
  </w:num>
  <w:num w:numId="38" w16cid:durableId="934287487">
    <w:abstractNumId w:val="31"/>
  </w:num>
  <w:num w:numId="39" w16cid:durableId="392394875">
    <w:abstractNumId w:val="38"/>
  </w:num>
  <w:num w:numId="40" w16cid:durableId="634257726">
    <w:abstractNumId w:val="32"/>
  </w:num>
  <w:num w:numId="41" w16cid:durableId="417022584">
    <w:abstractNumId w:val="47"/>
  </w:num>
  <w:num w:numId="42" w16cid:durableId="146165464">
    <w:abstractNumId w:val="6"/>
  </w:num>
  <w:num w:numId="43" w16cid:durableId="774254370">
    <w:abstractNumId w:val="30"/>
  </w:num>
  <w:num w:numId="44" w16cid:durableId="77098661">
    <w:abstractNumId w:val="26"/>
  </w:num>
  <w:num w:numId="45" w16cid:durableId="2098399193">
    <w:abstractNumId w:val="9"/>
  </w:num>
  <w:num w:numId="46" w16cid:durableId="140582989">
    <w:abstractNumId w:val="24"/>
  </w:num>
  <w:num w:numId="47" w16cid:durableId="488401296">
    <w:abstractNumId w:val="35"/>
  </w:num>
  <w:num w:numId="48" w16cid:durableId="589973940">
    <w:abstractNumId w:val="18"/>
  </w:num>
  <w:num w:numId="49" w16cid:durableId="16589723">
    <w:abstractNumId w:val="40"/>
  </w:num>
  <w:num w:numId="50" w16cid:durableId="402528984">
    <w:abstractNumId w:val="13"/>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ctiveWritingStyle w:appName="MSWord" w:lang="de-DE" w:vendorID="64" w:dllVersion="6" w:nlCheck="1" w:checkStyle="0"/>
  <w:activeWritingStyle w:appName="MSWord" w:lang="en-US" w:vendorID="64" w:dllVersion="6" w:nlCheck="1" w:checkStyle="0"/>
  <w:activeWritingStyle w:appName="MSWord" w:lang="en-GB" w:vendorID="64" w:dllVersion="6" w:nlCheck="1" w:checkStyle="1"/>
  <w:activeWritingStyle w:appName="MSWord" w:lang="es-ES" w:vendorID="64" w:dllVersion="6" w:nlCheck="1" w:checkStyle="0"/>
  <w:activeWritingStyle w:appName="MSWord" w:lang="en-US" w:vendorID="64" w:dllVersion="0" w:nlCheck="1" w:checkStyle="0"/>
  <w:activeWritingStyle w:appName="MSWord" w:lang="de-DE"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4096" w:nlCheck="1" w:checkStyle="0"/>
  <w:proofState w:spelling="clean" w:grammar="clean"/>
  <w:documentProtection w:edit="forms"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0C4A"/>
    <w:rsid w:val="00001760"/>
    <w:rsid w:val="0000358F"/>
    <w:rsid w:val="00006535"/>
    <w:rsid w:val="00014435"/>
    <w:rsid w:val="00021C28"/>
    <w:rsid w:val="00023B08"/>
    <w:rsid w:val="000372C2"/>
    <w:rsid w:val="00046472"/>
    <w:rsid w:val="000469DB"/>
    <w:rsid w:val="000515FF"/>
    <w:rsid w:val="00053190"/>
    <w:rsid w:val="000650C6"/>
    <w:rsid w:val="00071BC0"/>
    <w:rsid w:val="00075320"/>
    <w:rsid w:val="00076689"/>
    <w:rsid w:val="00076CEE"/>
    <w:rsid w:val="0008205D"/>
    <w:rsid w:val="000909A4"/>
    <w:rsid w:val="00091DE4"/>
    <w:rsid w:val="00091FED"/>
    <w:rsid w:val="00097223"/>
    <w:rsid w:val="000A6DE3"/>
    <w:rsid w:val="000A71A7"/>
    <w:rsid w:val="000B0FAB"/>
    <w:rsid w:val="000B2452"/>
    <w:rsid w:val="000B2EDF"/>
    <w:rsid w:val="000C22C0"/>
    <w:rsid w:val="000C42FD"/>
    <w:rsid w:val="000C5A26"/>
    <w:rsid w:val="000D028F"/>
    <w:rsid w:val="000D6EA4"/>
    <w:rsid w:val="000D7BF0"/>
    <w:rsid w:val="000E11BB"/>
    <w:rsid w:val="000E1275"/>
    <w:rsid w:val="000F0554"/>
    <w:rsid w:val="000F7A9E"/>
    <w:rsid w:val="00103236"/>
    <w:rsid w:val="001033ED"/>
    <w:rsid w:val="00107E27"/>
    <w:rsid w:val="001115B3"/>
    <w:rsid w:val="00116BCB"/>
    <w:rsid w:val="00116EA3"/>
    <w:rsid w:val="0012047B"/>
    <w:rsid w:val="001249FD"/>
    <w:rsid w:val="001253EA"/>
    <w:rsid w:val="00133224"/>
    <w:rsid w:val="001354E5"/>
    <w:rsid w:val="00140638"/>
    <w:rsid w:val="001433C9"/>
    <w:rsid w:val="00143B4A"/>
    <w:rsid w:val="00145F00"/>
    <w:rsid w:val="00146969"/>
    <w:rsid w:val="001545F8"/>
    <w:rsid w:val="0015756A"/>
    <w:rsid w:val="00162C8C"/>
    <w:rsid w:val="001632B5"/>
    <w:rsid w:val="00163E03"/>
    <w:rsid w:val="00165937"/>
    <w:rsid w:val="00167442"/>
    <w:rsid w:val="0017080B"/>
    <w:rsid w:val="00172B9F"/>
    <w:rsid w:val="00173569"/>
    <w:rsid w:val="00173FF2"/>
    <w:rsid w:val="001749D2"/>
    <w:rsid w:val="0019722F"/>
    <w:rsid w:val="001A0B75"/>
    <w:rsid w:val="001A3F97"/>
    <w:rsid w:val="001A5ECA"/>
    <w:rsid w:val="001B1D79"/>
    <w:rsid w:val="001B59BD"/>
    <w:rsid w:val="001B68FE"/>
    <w:rsid w:val="001B7D99"/>
    <w:rsid w:val="001C1D26"/>
    <w:rsid w:val="001C4881"/>
    <w:rsid w:val="001C7D80"/>
    <w:rsid w:val="001E089B"/>
    <w:rsid w:val="001E2BDD"/>
    <w:rsid w:val="001E3260"/>
    <w:rsid w:val="001E61E4"/>
    <w:rsid w:val="001F05B6"/>
    <w:rsid w:val="001F2005"/>
    <w:rsid w:val="001F2518"/>
    <w:rsid w:val="001F37F3"/>
    <w:rsid w:val="00205296"/>
    <w:rsid w:val="002053E4"/>
    <w:rsid w:val="002075E2"/>
    <w:rsid w:val="00207C82"/>
    <w:rsid w:val="00213E0E"/>
    <w:rsid w:val="0021781F"/>
    <w:rsid w:val="00222D58"/>
    <w:rsid w:val="0022355A"/>
    <w:rsid w:val="00225911"/>
    <w:rsid w:val="00225DCE"/>
    <w:rsid w:val="002267BF"/>
    <w:rsid w:val="00226B05"/>
    <w:rsid w:val="00227DDE"/>
    <w:rsid w:val="00227E97"/>
    <w:rsid w:val="002310A6"/>
    <w:rsid w:val="00232F4B"/>
    <w:rsid w:val="002349EE"/>
    <w:rsid w:val="00234FBF"/>
    <w:rsid w:val="00242DAA"/>
    <w:rsid w:val="00253659"/>
    <w:rsid w:val="00254C39"/>
    <w:rsid w:val="00260C07"/>
    <w:rsid w:val="00266379"/>
    <w:rsid w:val="002679A1"/>
    <w:rsid w:val="00270F80"/>
    <w:rsid w:val="0028098B"/>
    <w:rsid w:val="00281162"/>
    <w:rsid w:val="00281714"/>
    <w:rsid w:val="0028190B"/>
    <w:rsid w:val="0028254D"/>
    <w:rsid w:val="002912A6"/>
    <w:rsid w:val="00293052"/>
    <w:rsid w:val="002A70B0"/>
    <w:rsid w:val="002B1AB0"/>
    <w:rsid w:val="002C3EDB"/>
    <w:rsid w:val="002C530E"/>
    <w:rsid w:val="002D0323"/>
    <w:rsid w:val="002D63CF"/>
    <w:rsid w:val="002E02F4"/>
    <w:rsid w:val="002F3D9A"/>
    <w:rsid w:val="003006BA"/>
    <w:rsid w:val="00302A94"/>
    <w:rsid w:val="003049DB"/>
    <w:rsid w:val="003110BE"/>
    <w:rsid w:val="00312B81"/>
    <w:rsid w:val="00314C50"/>
    <w:rsid w:val="0032408E"/>
    <w:rsid w:val="00326C43"/>
    <w:rsid w:val="00327EA4"/>
    <w:rsid w:val="00327F9E"/>
    <w:rsid w:val="00331495"/>
    <w:rsid w:val="00331FC5"/>
    <w:rsid w:val="00333226"/>
    <w:rsid w:val="00334A6D"/>
    <w:rsid w:val="0034149F"/>
    <w:rsid w:val="00352028"/>
    <w:rsid w:val="00354A84"/>
    <w:rsid w:val="00357DFB"/>
    <w:rsid w:val="003613AA"/>
    <w:rsid w:val="0036378C"/>
    <w:rsid w:val="003641A0"/>
    <w:rsid w:val="003661B1"/>
    <w:rsid w:val="00366379"/>
    <w:rsid w:val="00371653"/>
    <w:rsid w:val="0037262B"/>
    <w:rsid w:val="00375062"/>
    <w:rsid w:val="00376081"/>
    <w:rsid w:val="00377151"/>
    <w:rsid w:val="0038777B"/>
    <w:rsid w:val="003904B1"/>
    <w:rsid w:val="0039683A"/>
    <w:rsid w:val="003B2879"/>
    <w:rsid w:val="003B6EA0"/>
    <w:rsid w:val="003C1158"/>
    <w:rsid w:val="003D092D"/>
    <w:rsid w:val="003D0E21"/>
    <w:rsid w:val="003D0F22"/>
    <w:rsid w:val="003D5BA2"/>
    <w:rsid w:val="003E0C1B"/>
    <w:rsid w:val="003E240A"/>
    <w:rsid w:val="003E4B62"/>
    <w:rsid w:val="003E74AA"/>
    <w:rsid w:val="003F01B4"/>
    <w:rsid w:val="003F4057"/>
    <w:rsid w:val="003F52AE"/>
    <w:rsid w:val="00404D83"/>
    <w:rsid w:val="00410A36"/>
    <w:rsid w:val="0041245D"/>
    <w:rsid w:val="00417577"/>
    <w:rsid w:val="00417902"/>
    <w:rsid w:val="00420690"/>
    <w:rsid w:val="00420E77"/>
    <w:rsid w:val="0042787D"/>
    <w:rsid w:val="004310CF"/>
    <w:rsid w:val="0043653A"/>
    <w:rsid w:val="00441FDD"/>
    <w:rsid w:val="00442EC5"/>
    <w:rsid w:val="0045126B"/>
    <w:rsid w:val="004512AE"/>
    <w:rsid w:val="00456191"/>
    <w:rsid w:val="004633FF"/>
    <w:rsid w:val="00470E97"/>
    <w:rsid w:val="004718C3"/>
    <w:rsid w:val="00472A6D"/>
    <w:rsid w:val="00473A50"/>
    <w:rsid w:val="00480151"/>
    <w:rsid w:val="0048020B"/>
    <w:rsid w:val="00484943"/>
    <w:rsid w:val="0048681E"/>
    <w:rsid w:val="004873D1"/>
    <w:rsid w:val="00490162"/>
    <w:rsid w:val="00491723"/>
    <w:rsid w:val="00491EED"/>
    <w:rsid w:val="00493643"/>
    <w:rsid w:val="00494815"/>
    <w:rsid w:val="00494848"/>
    <w:rsid w:val="00497419"/>
    <w:rsid w:val="004A3F49"/>
    <w:rsid w:val="004A47FE"/>
    <w:rsid w:val="004B1C5F"/>
    <w:rsid w:val="004B4D00"/>
    <w:rsid w:val="004E41AA"/>
    <w:rsid w:val="004F0FB5"/>
    <w:rsid w:val="004F6372"/>
    <w:rsid w:val="004F73A3"/>
    <w:rsid w:val="00500260"/>
    <w:rsid w:val="005014BF"/>
    <w:rsid w:val="005038D9"/>
    <w:rsid w:val="005119B4"/>
    <w:rsid w:val="00520C55"/>
    <w:rsid w:val="00522811"/>
    <w:rsid w:val="00522B91"/>
    <w:rsid w:val="005312CE"/>
    <w:rsid w:val="005364AE"/>
    <w:rsid w:val="00547C8B"/>
    <w:rsid w:val="00550506"/>
    <w:rsid w:val="005506C1"/>
    <w:rsid w:val="00550CE7"/>
    <w:rsid w:val="00552C67"/>
    <w:rsid w:val="00553006"/>
    <w:rsid w:val="00553472"/>
    <w:rsid w:val="0055772D"/>
    <w:rsid w:val="00557861"/>
    <w:rsid w:val="0056044A"/>
    <w:rsid w:val="0056378A"/>
    <w:rsid w:val="00563BC3"/>
    <w:rsid w:val="00563E30"/>
    <w:rsid w:val="005644C0"/>
    <w:rsid w:val="00564559"/>
    <w:rsid w:val="00564F29"/>
    <w:rsid w:val="00566A67"/>
    <w:rsid w:val="00567B45"/>
    <w:rsid w:val="00585A07"/>
    <w:rsid w:val="00587F50"/>
    <w:rsid w:val="005A59D7"/>
    <w:rsid w:val="005B2875"/>
    <w:rsid w:val="005B2A4A"/>
    <w:rsid w:val="005B341B"/>
    <w:rsid w:val="005B6E5A"/>
    <w:rsid w:val="005B7121"/>
    <w:rsid w:val="005C2122"/>
    <w:rsid w:val="005C7785"/>
    <w:rsid w:val="005D0A52"/>
    <w:rsid w:val="005D0E06"/>
    <w:rsid w:val="005D27FB"/>
    <w:rsid w:val="005E490B"/>
    <w:rsid w:val="005F0BF4"/>
    <w:rsid w:val="005F394D"/>
    <w:rsid w:val="005F41CA"/>
    <w:rsid w:val="005F69F2"/>
    <w:rsid w:val="0060559A"/>
    <w:rsid w:val="0060796B"/>
    <w:rsid w:val="00610B7A"/>
    <w:rsid w:val="006213EB"/>
    <w:rsid w:val="00621C8C"/>
    <w:rsid w:val="00623829"/>
    <w:rsid w:val="00626F43"/>
    <w:rsid w:val="0063624B"/>
    <w:rsid w:val="00644410"/>
    <w:rsid w:val="00645256"/>
    <w:rsid w:val="00651641"/>
    <w:rsid w:val="00652D6F"/>
    <w:rsid w:val="00653DF1"/>
    <w:rsid w:val="00653FDF"/>
    <w:rsid w:val="00666AFC"/>
    <w:rsid w:val="006734C7"/>
    <w:rsid w:val="00674BCE"/>
    <w:rsid w:val="0067670D"/>
    <w:rsid w:val="00677917"/>
    <w:rsid w:val="00681956"/>
    <w:rsid w:val="00682989"/>
    <w:rsid w:val="006841CE"/>
    <w:rsid w:val="006855EE"/>
    <w:rsid w:val="00685A3F"/>
    <w:rsid w:val="0068663C"/>
    <w:rsid w:val="006923E4"/>
    <w:rsid w:val="006A1A0D"/>
    <w:rsid w:val="006A587B"/>
    <w:rsid w:val="006A5FAA"/>
    <w:rsid w:val="006A7770"/>
    <w:rsid w:val="006B011B"/>
    <w:rsid w:val="006B4EA4"/>
    <w:rsid w:val="006C0F62"/>
    <w:rsid w:val="006C18EB"/>
    <w:rsid w:val="006D01A9"/>
    <w:rsid w:val="006D17AB"/>
    <w:rsid w:val="006E5AEB"/>
    <w:rsid w:val="006E7F52"/>
    <w:rsid w:val="006F0C4A"/>
    <w:rsid w:val="006F5CC3"/>
    <w:rsid w:val="006F78E0"/>
    <w:rsid w:val="006F7A5C"/>
    <w:rsid w:val="00704471"/>
    <w:rsid w:val="00706BBE"/>
    <w:rsid w:val="0071364D"/>
    <w:rsid w:val="00716484"/>
    <w:rsid w:val="00716D01"/>
    <w:rsid w:val="00717A73"/>
    <w:rsid w:val="007248D6"/>
    <w:rsid w:val="00725318"/>
    <w:rsid w:val="00725AC0"/>
    <w:rsid w:val="00730EB1"/>
    <w:rsid w:val="00735F3D"/>
    <w:rsid w:val="0073652D"/>
    <w:rsid w:val="007369A7"/>
    <w:rsid w:val="00736A19"/>
    <w:rsid w:val="00740DA0"/>
    <w:rsid w:val="0074553E"/>
    <w:rsid w:val="0074609B"/>
    <w:rsid w:val="00753F22"/>
    <w:rsid w:val="007540D6"/>
    <w:rsid w:val="00755B00"/>
    <w:rsid w:val="0076488C"/>
    <w:rsid w:val="00774B09"/>
    <w:rsid w:val="00775863"/>
    <w:rsid w:val="00775FA2"/>
    <w:rsid w:val="00785C0B"/>
    <w:rsid w:val="007952DB"/>
    <w:rsid w:val="0079670F"/>
    <w:rsid w:val="007A0355"/>
    <w:rsid w:val="007A12EC"/>
    <w:rsid w:val="007A3E3C"/>
    <w:rsid w:val="007B1C94"/>
    <w:rsid w:val="007B48E1"/>
    <w:rsid w:val="007B6B06"/>
    <w:rsid w:val="007C1A3C"/>
    <w:rsid w:val="007D2C90"/>
    <w:rsid w:val="007D666A"/>
    <w:rsid w:val="007D7BFA"/>
    <w:rsid w:val="007E0FCD"/>
    <w:rsid w:val="007E1F5E"/>
    <w:rsid w:val="007E4E1D"/>
    <w:rsid w:val="007E5F1F"/>
    <w:rsid w:val="007F1109"/>
    <w:rsid w:val="007F1332"/>
    <w:rsid w:val="007F58D7"/>
    <w:rsid w:val="007F7B4D"/>
    <w:rsid w:val="00803B9A"/>
    <w:rsid w:val="00803EEE"/>
    <w:rsid w:val="0080498F"/>
    <w:rsid w:val="00807A90"/>
    <w:rsid w:val="00826CB4"/>
    <w:rsid w:val="008445ED"/>
    <w:rsid w:val="008470F5"/>
    <w:rsid w:val="008604C6"/>
    <w:rsid w:val="008631C9"/>
    <w:rsid w:val="008809D6"/>
    <w:rsid w:val="00886E00"/>
    <w:rsid w:val="00890A8D"/>
    <w:rsid w:val="008A10DD"/>
    <w:rsid w:val="008A4894"/>
    <w:rsid w:val="008A5928"/>
    <w:rsid w:val="008A7070"/>
    <w:rsid w:val="008A7F71"/>
    <w:rsid w:val="008B527C"/>
    <w:rsid w:val="008B6790"/>
    <w:rsid w:val="008C318E"/>
    <w:rsid w:val="008C61FC"/>
    <w:rsid w:val="008D4936"/>
    <w:rsid w:val="008E1570"/>
    <w:rsid w:val="008E1584"/>
    <w:rsid w:val="008E5324"/>
    <w:rsid w:val="008E5477"/>
    <w:rsid w:val="008F11AA"/>
    <w:rsid w:val="008F7276"/>
    <w:rsid w:val="008F7D71"/>
    <w:rsid w:val="0090297F"/>
    <w:rsid w:val="009035C7"/>
    <w:rsid w:val="00904FDD"/>
    <w:rsid w:val="009159D9"/>
    <w:rsid w:val="00920509"/>
    <w:rsid w:val="00926FC6"/>
    <w:rsid w:val="00930831"/>
    <w:rsid w:val="00930D06"/>
    <w:rsid w:val="00932D25"/>
    <w:rsid w:val="009364EA"/>
    <w:rsid w:val="009365CA"/>
    <w:rsid w:val="009420AD"/>
    <w:rsid w:val="00944CB2"/>
    <w:rsid w:val="00946B36"/>
    <w:rsid w:val="0094718C"/>
    <w:rsid w:val="00947406"/>
    <w:rsid w:val="00955D47"/>
    <w:rsid w:val="0095622E"/>
    <w:rsid w:val="009603EE"/>
    <w:rsid w:val="00961794"/>
    <w:rsid w:val="00963162"/>
    <w:rsid w:val="00965CDD"/>
    <w:rsid w:val="009704D2"/>
    <w:rsid w:val="00972AD9"/>
    <w:rsid w:val="009750D0"/>
    <w:rsid w:val="009768ED"/>
    <w:rsid w:val="00981C61"/>
    <w:rsid w:val="00984ADE"/>
    <w:rsid w:val="00987245"/>
    <w:rsid w:val="009908D2"/>
    <w:rsid w:val="009914DB"/>
    <w:rsid w:val="0099305A"/>
    <w:rsid w:val="009937E0"/>
    <w:rsid w:val="009A67A5"/>
    <w:rsid w:val="009A77ED"/>
    <w:rsid w:val="009B26B7"/>
    <w:rsid w:val="009B6AA5"/>
    <w:rsid w:val="009C34CB"/>
    <w:rsid w:val="009C4C97"/>
    <w:rsid w:val="009C6952"/>
    <w:rsid w:val="009D3778"/>
    <w:rsid w:val="009D3904"/>
    <w:rsid w:val="009D514C"/>
    <w:rsid w:val="009D535E"/>
    <w:rsid w:val="009D6B50"/>
    <w:rsid w:val="009D6C76"/>
    <w:rsid w:val="009E3719"/>
    <w:rsid w:val="009E4064"/>
    <w:rsid w:val="009E4508"/>
    <w:rsid w:val="009E6159"/>
    <w:rsid w:val="009E6EA2"/>
    <w:rsid w:val="009F0186"/>
    <w:rsid w:val="009F0A4C"/>
    <w:rsid w:val="009F0C7A"/>
    <w:rsid w:val="00A023FE"/>
    <w:rsid w:val="00A02ED1"/>
    <w:rsid w:val="00A03FA1"/>
    <w:rsid w:val="00A052C8"/>
    <w:rsid w:val="00A06531"/>
    <w:rsid w:val="00A114C9"/>
    <w:rsid w:val="00A24AFE"/>
    <w:rsid w:val="00A24DF1"/>
    <w:rsid w:val="00A25DB3"/>
    <w:rsid w:val="00A33C39"/>
    <w:rsid w:val="00A375D4"/>
    <w:rsid w:val="00A40B6E"/>
    <w:rsid w:val="00A411E4"/>
    <w:rsid w:val="00A45A30"/>
    <w:rsid w:val="00A53B9F"/>
    <w:rsid w:val="00A551BA"/>
    <w:rsid w:val="00A640EF"/>
    <w:rsid w:val="00A67723"/>
    <w:rsid w:val="00A756C7"/>
    <w:rsid w:val="00A75D74"/>
    <w:rsid w:val="00A75E1A"/>
    <w:rsid w:val="00A77476"/>
    <w:rsid w:val="00A77F1A"/>
    <w:rsid w:val="00A835DA"/>
    <w:rsid w:val="00A8564B"/>
    <w:rsid w:val="00A85A5F"/>
    <w:rsid w:val="00A93654"/>
    <w:rsid w:val="00A972AB"/>
    <w:rsid w:val="00AA3E78"/>
    <w:rsid w:val="00AA4C72"/>
    <w:rsid w:val="00AB226C"/>
    <w:rsid w:val="00AB37EE"/>
    <w:rsid w:val="00AB428A"/>
    <w:rsid w:val="00AB795F"/>
    <w:rsid w:val="00AB79C1"/>
    <w:rsid w:val="00AB79D8"/>
    <w:rsid w:val="00AC33BA"/>
    <w:rsid w:val="00AC3487"/>
    <w:rsid w:val="00AC47FA"/>
    <w:rsid w:val="00AD0694"/>
    <w:rsid w:val="00AD085B"/>
    <w:rsid w:val="00AE2643"/>
    <w:rsid w:val="00AF077F"/>
    <w:rsid w:val="00AF104B"/>
    <w:rsid w:val="00AF584E"/>
    <w:rsid w:val="00B00DCA"/>
    <w:rsid w:val="00B106CB"/>
    <w:rsid w:val="00B12118"/>
    <w:rsid w:val="00B127A9"/>
    <w:rsid w:val="00B12C73"/>
    <w:rsid w:val="00B13CFB"/>
    <w:rsid w:val="00B172EC"/>
    <w:rsid w:val="00B17310"/>
    <w:rsid w:val="00B205FD"/>
    <w:rsid w:val="00B23DF2"/>
    <w:rsid w:val="00B25DD1"/>
    <w:rsid w:val="00B26FCF"/>
    <w:rsid w:val="00B30991"/>
    <w:rsid w:val="00B30E00"/>
    <w:rsid w:val="00B33D5D"/>
    <w:rsid w:val="00B43123"/>
    <w:rsid w:val="00B448B5"/>
    <w:rsid w:val="00B44BF6"/>
    <w:rsid w:val="00B46D7F"/>
    <w:rsid w:val="00B5218D"/>
    <w:rsid w:val="00B52337"/>
    <w:rsid w:val="00B53631"/>
    <w:rsid w:val="00B64286"/>
    <w:rsid w:val="00B65ADE"/>
    <w:rsid w:val="00B71730"/>
    <w:rsid w:val="00B717AF"/>
    <w:rsid w:val="00B72BA8"/>
    <w:rsid w:val="00B742A3"/>
    <w:rsid w:val="00B764BB"/>
    <w:rsid w:val="00B8149F"/>
    <w:rsid w:val="00B90A56"/>
    <w:rsid w:val="00B92ECD"/>
    <w:rsid w:val="00B979E6"/>
    <w:rsid w:val="00BA409C"/>
    <w:rsid w:val="00BB17B9"/>
    <w:rsid w:val="00BB194D"/>
    <w:rsid w:val="00BB1FF8"/>
    <w:rsid w:val="00BB22E2"/>
    <w:rsid w:val="00BB601C"/>
    <w:rsid w:val="00BC1417"/>
    <w:rsid w:val="00BC1F07"/>
    <w:rsid w:val="00BC3691"/>
    <w:rsid w:val="00BC396D"/>
    <w:rsid w:val="00BC4AB7"/>
    <w:rsid w:val="00BC55B0"/>
    <w:rsid w:val="00BC66F3"/>
    <w:rsid w:val="00BC78C2"/>
    <w:rsid w:val="00BD2028"/>
    <w:rsid w:val="00BD6DF7"/>
    <w:rsid w:val="00BE2D33"/>
    <w:rsid w:val="00BE527F"/>
    <w:rsid w:val="00BF0529"/>
    <w:rsid w:val="00BF095F"/>
    <w:rsid w:val="00BF21D0"/>
    <w:rsid w:val="00BF25BC"/>
    <w:rsid w:val="00BF3CF6"/>
    <w:rsid w:val="00C04957"/>
    <w:rsid w:val="00C05313"/>
    <w:rsid w:val="00C12F03"/>
    <w:rsid w:val="00C14DF7"/>
    <w:rsid w:val="00C15139"/>
    <w:rsid w:val="00C155A1"/>
    <w:rsid w:val="00C16CA7"/>
    <w:rsid w:val="00C26717"/>
    <w:rsid w:val="00C31121"/>
    <w:rsid w:val="00C32958"/>
    <w:rsid w:val="00C33C7A"/>
    <w:rsid w:val="00C354BC"/>
    <w:rsid w:val="00C35B40"/>
    <w:rsid w:val="00C37B9D"/>
    <w:rsid w:val="00C40004"/>
    <w:rsid w:val="00C41EBD"/>
    <w:rsid w:val="00C47014"/>
    <w:rsid w:val="00C52AA4"/>
    <w:rsid w:val="00C5686D"/>
    <w:rsid w:val="00C57AF8"/>
    <w:rsid w:val="00C57F61"/>
    <w:rsid w:val="00C61658"/>
    <w:rsid w:val="00C767E0"/>
    <w:rsid w:val="00C772A6"/>
    <w:rsid w:val="00C80BC7"/>
    <w:rsid w:val="00C8173C"/>
    <w:rsid w:val="00C8506A"/>
    <w:rsid w:val="00C931EF"/>
    <w:rsid w:val="00C93ECD"/>
    <w:rsid w:val="00CA1839"/>
    <w:rsid w:val="00CA3021"/>
    <w:rsid w:val="00CA4F35"/>
    <w:rsid w:val="00CB24DE"/>
    <w:rsid w:val="00CB2BFE"/>
    <w:rsid w:val="00CB3A12"/>
    <w:rsid w:val="00CB5844"/>
    <w:rsid w:val="00CB6BC4"/>
    <w:rsid w:val="00CC092A"/>
    <w:rsid w:val="00CC4898"/>
    <w:rsid w:val="00CC765C"/>
    <w:rsid w:val="00CD3B52"/>
    <w:rsid w:val="00CD6EFD"/>
    <w:rsid w:val="00CD73CA"/>
    <w:rsid w:val="00CE106A"/>
    <w:rsid w:val="00CE210F"/>
    <w:rsid w:val="00CE3F0E"/>
    <w:rsid w:val="00CE5DBD"/>
    <w:rsid w:val="00CE6375"/>
    <w:rsid w:val="00CF0E22"/>
    <w:rsid w:val="00D00373"/>
    <w:rsid w:val="00D0637C"/>
    <w:rsid w:val="00D107AC"/>
    <w:rsid w:val="00D14531"/>
    <w:rsid w:val="00D151FF"/>
    <w:rsid w:val="00D23F52"/>
    <w:rsid w:val="00D3025B"/>
    <w:rsid w:val="00D31BDC"/>
    <w:rsid w:val="00D35F2D"/>
    <w:rsid w:val="00D36E5C"/>
    <w:rsid w:val="00D41DF4"/>
    <w:rsid w:val="00D4753B"/>
    <w:rsid w:val="00D52CAF"/>
    <w:rsid w:val="00D623C4"/>
    <w:rsid w:val="00D64CBF"/>
    <w:rsid w:val="00D65098"/>
    <w:rsid w:val="00D70175"/>
    <w:rsid w:val="00D720BE"/>
    <w:rsid w:val="00D80421"/>
    <w:rsid w:val="00D831AC"/>
    <w:rsid w:val="00D861C8"/>
    <w:rsid w:val="00D96D07"/>
    <w:rsid w:val="00DB1136"/>
    <w:rsid w:val="00DB244A"/>
    <w:rsid w:val="00DC3124"/>
    <w:rsid w:val="00DC3318"/>
    <w:rsid w:val="00DC4681"/>
    <w:rsid w:val="00DC5111"/>
    <w:rsid w:val="00DE0139"/>
    <w:rsid w:val="00DE1A72"/>
    <w:rsid w:val="00DF4991"/>
    <w:rsid w:val="00DF75F6"/>
    <w:rsid w:val="00E036A7"/>
    <w:rsid w:val="00E107D1"/>
    <w:rsid w:val="00E12AB6"/>
    <w:rsid w:val="00E12F18"/>
    <w:rsid w:val="00E156E8"/>
    <w:rsid w:val="00E17348"/>
    <w:rsid w:val="00E248C0"/>
    <w:rsid w:val="00E27833"/>
    <w:rsid w:val="00E317C4"/>
    <w:rsid w:val="00E37218"/>
    <w:rsid w:val="00E37A70"/>
    <w:rsid w:val="00E37B9A"/>
    <w:rsid w:val="00E37DC8"/>
    <w:rsid w:val="00E40874"/>
    <w:rsid w:val="00E451BE"/>
    <w:rsid w:val="00E451D9"/>
    <w:rsid w:val="00E47DFC"/>
    <w:rsid w:val="00E50978"/>
    <w:rsid w:val="00E51EF8"/>
    <w:rsid w:val="00E569EC"/>
    <w:rsid w:val="00E62F35"/>
    <w:rsid w:val="00E64C00"/>
    <w:rsid w:val="00E72A19"/>
    <w:rsid w:val="00E72BE6"/>
    <w:rsid w:val="00E757B2"/>
    <w:rsid w:val="00E779FF"/>
    <w:rsid w:val="00E81AB3"/>
    <w:rsid w:val="00E83B4A"/>
    <w:rsid w:val="00E84C6D"/>
    <w:rsid w:val="00E84E4F"/>
    <w:rsid w:val="00E84FB8"/>
    <w:rsid w:val="00E85A13"/>
    <w:rsid w:val="00E97831"/>
    <w:rsid w:val="00EA01CD"/>
    <w:rsid w:val="00EA6A34"/>
    <w:rsid w:val="00EA7A88"/>
    <w:rsid w:val="00EB145A"/>
    <w:rsid w:val="00EB4818"/>
    <w:rsid w:val="00EC119B"/>
    <w:rsid w:val="00EC142E"/>
    <w:rsid w:val="00EC30F3"/>
    <w:rsid w:val="00EC3BB0"/>
    <w:rsid w:val="00EC4902"/>
    <w:rsid w:val="00EC5B05"/>
    <w:rsid w:val="00ED20C4"/>
    <w:rsid w:val="00ED2F58"/>
    <w:rsid w:val="00ED64B7"/>
    <w:rsid w:val="00EE5AD4"/>
    <w:rsid w:val="00EE66CC"/>
    <w:rsid w:val="00EF208D"/>
    <w:rsid w:val="00F03A37"/>
    <w:rsid w:val="00F05043"/>
    <w:rsid w:val="00F05CCE"/>
    <w:rsid w:val="00F070F9"/>
    <w:rsid w:val="00F072F8"/>
    <w:rsid w:val="00F1073F"/>
    <w:rsid w:val="00F1075D"/>
    <w:rsid w:val="00F11B9F"/>
    <w:rsid w:val="00F12AF0"/>
    <w:rsid w:val="00F17E37"/>
    <w:rsid w:val="00F21AB5"/>
    <w:rsid w:val="00F24B42"/>
    <w:rsid w:val="00F363E9"/>
    <w:rsid w:val="00F409B2"/>
    <w:rsid w:val="00F41ACA"/>
    <w:rsid w:val="00F449AC"/>
    <w:rsid w:val="00F45D5C"/>
    <w:rsid w:val="00F4753A"/>
    <w:rsid w:val="00F51A47"/>
    <w:rsid w:val="00F562A4"/>
    <w:rsid w:val="00F60643"/>
    <w:rsid w:val="00F63E2E"/>
    <w:rsid w:val="00F72EBC"/>
    <w:rsid w:val="00F74443"/>
    <w:rsid w:val="00F82022"/>
    <w:rsid w:val="00F867AC"/>
    <w:rsid w:val="00F877D2"/>
    <w:rsid w:val="00F901A4"/>
    <w:rsid w:val="00F901C1"/>
    <w:rsid w:val="00F9040C"/>
    <w:rsid w:val="00F90B16"/>
    <w:rsid w:val="00F92589"/>
    <w:rsid w:val="00F9659C"/>
    <w:rsid w:val="00FA002C"/>
    <w:rsid w:val="00FA005B"/>
    <w:rsid w:val="00FA0EFD"/>
    <w:rsid w:val="00FA146B"/>
    <w:rsid w:val="00FA16D8"/>
    <w:rsid w:val="00FA339D"/>
    <w:rsid w:val="00FA5812"/>
    <w:rsid w:val="00FB0783"/>
    <w:rsid w:val="00FB2D8E"/>
    <w:rsid w:val="00FB4E50"/>
    <w:rsid w:val="00FB6AC2"/>
    <w:rsid w:val="00FC4B9F"/>
    <w:rsid w:val="00FC6A0E"/>
    <w:rsid w:val="00FC771F"/>
    <w:rsid w:val="00FD2418"/>
    <w:rsid w:val="00FE0823"/>
    <w:rsid w:val="00FE088E"/>
    <w:rsid w:val="00FE216E"/>
    <w:rsid w:val="00FE42C6"/>
    <w:rsid w:val="00FE5027"/>
    <w:rsid w:val="00FE7E78"/>
    <w:rsid w:val="00FF055B"/>
    <w:rsid w:val="00FF2F6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1E821C"/>
  <w15:chartTrackingRefBased/>
  <w15:docId w15:val="{F8A5F075-1352-44AD-8928-0B6BDA869B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Garamond" w:eastAsiaTheme="minorHAnsi" w:hAnsi="Garamond" w:cstheme="minorBidi"/>
        <w:sz w:val="24"/>
        <w:szCs w:val="24"/>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autoRedefine/>
    <w:uiPriority w:val="9"/>
    <w:qFormat/>
    <w:rsid w:val="006F0C4A"/>
    <w:pPr>
      <w:keepNext/>
      <w:keepLines/>
      <w:numPr>
        <w:numId w:val="3"/>
      </w:numPr>
      <w:pBdr>
        <w:bottom w:val="single" w:sz="4" w:space="1" w:color="auto"/>
      </w:pBdr>
      <w:shd w:val="clear" w:color="auto" w:fill="E99B9D"/>
      <w:spacing w:after="0" w:line="240" w:lineRule="auto"/>
      <w:ind w:left="426" w:hanging="426"/>
      <w:jc w:val="both"/>
      <w:outlineLvl w:val="0"/>
    </w:pPr>
    <w:rPr>
      <w:rFonts w:ascii="EB Garamond" w:eastAsia="Times New Roman" w:hAnsi="EB Garamond" w:cs="EB Garamond"/>
      <w:b/>
      <w:bCs/>
      <w:color w:val="FFFFFF" w:themeColor="background1"/>
      <w:sz w:val="28"/>
      <w:szCs w:val="28"/>
      <w:lang w:val="es-ES" w:eastAsia="sl-SI"/>
    </w:rPr>
  </w:style>
  <w:style w:type="paragraph" w:styleId="Naslov2">
    <w:name w:val="heading 2"/>
    <w:next w:val="Brezrazmikov"/>
    <w:link w:val="Naslov2Znak"/>
    <w:unhideWhenUsed/>
    <w:qFormat/>
    <w:rsid w:val="006F0C4A"/>
    <w:pPr>
      <w:keepNext/>
      <w:numPr>
        <w:ilvl w:val="1"/>
        <w:numId w:val="3"/>
      </w:numPr>
      <w:spacing w:after="0" w:line="240" w:lineRule="auto"/>
      <w:ind w:left="709" w:hanging="567"/>
      <w:jc w:val="both"/>
      <w:outlineLvl w:val="1"/>
    </w:pPr>
    <w:rPr>
      <w:rFonts w:ascii="EB Garamond" w:eastAsia="Times New Roman" w:hAnsi="EB Garamond" w:cs="EB Garamond"/>
      <w:b/>
      <w:bCs/>
      <w:i/>
      <w:iCs/>
      <w:szCs w:val="28"/>
      <w:lang w:eastAsia="sl-SI"/>
    </w:rPr>
  </w:style>
  <w:style w:type="paragraph" w:styleId="Naslov3">
    <w:name w:val="heading 3"/>
    <w:basedOn w:val="Navaden"/>
    <w:next w:val="Navaden"/>
    <w:link w:val="Naslov3Znak"/>
    <w:qFormat/>
    <w:rsid w:val="006F0C4A"/>
    <w:pPr>
      <w:keepNext/>
      <w:numPr>
        <w:ilvl w:val="2"/>
        <w:numId w:val="3"/>
      </w:numPr>
      <w:spacing w:after="0" w:line="240" w:lineRule="auto"/>
      <w:ind w:left="851" w:hanging="709"/>
      <w:jc w:val="both"/>
      <w:outlineLvl w:val="2"/>
    </w:pPr>
    <w:rPr>
      <w:rFonts w:ascii="EB Garamond" w:eastAsia="Times New Roman" w:hAnsi="EB Garamond" w:cs="EB Garamond"/>
      <w:b/>
      <w:bCs/>
      <w:i/>
      <w:szCs w:val="26"/>
    </w:rPr>
  </w:style>
  <w:style w:type="paragraph" w:styleId="Naslov4">
    <w:name w:val="heading 4"/>
    <w:basedOn w:val="Navaden"/>
    <w:next w:val="Navaden"/>
    <w:link w:val="Naslov4Znak"/>
    <w:unhideWhenUsed/>
    <w:qFormat/>
    <w:rsid w:val="006F0C4A"/>
    <w:pPr>
      <w:keepNext/>
      <w:numPr>
        <w:ilvl w:val="3"/>
        <w:numId w:val="3"/>
      </w:numPr>
      <w:spacing w:before="240" w:after="60" w:line="240" w:lineRule="auto"/>
      <w:outlineLvl w:val="3"/>
    </w:pPr>
    <w:rPr>
      <w:rFonts w:ascii="Calibri" w:eastAsia="Times New Roman" w:hAnsi="Calibri" w:cs="Times New Roman"/>
      <w:b/>
      <w:bCs/>
      <w:sz w:val="28"/>
      <w:szCs w:val="28"/>
      <w:lang w:eastAsia="sl-SI"/>
    </w:rPr>
  </w:style>
  <w:style w:type="paragraph" w:styleId="Naslov5">
    <w:name w:val="heading 5"/>
    <w:basedOn w:val="Navaden"/>
    <w:next w:val="Navaden"/>
    <w:link w:val="Naslov5Znak"/>
    <w:semiHidden/>
    <w:unhideWhenUsed/>
    <w:qFormat/>
    <w:rsid w:val="006F0C4A"/>
    <w:pPr>
      <w:numPr>
        <w:ilvl w:val="4"/>
        <w:numId w:val="3"/>
      </w:numPr>
      <w:spacing w:before="240" w:after="60" w:line="240" w:lineRule="auto"/>
      <w:outlineLvl w:val="4"/>
    </w:pPr>
    <w:rPr>
      <w:rFonts w:ascii="Calibri" w:eastAsia="Times New Roman" w:hAnsi="Calibri" w:cs="Times New Roman"/>
      <w:b/>
      <w:bCs/>
      <w:i/>
      <w:iCs/>
      <w:sz w:val="26"/>
      <w:szCs w:val="26"/>
      <w:lang w:eastAsia="sl-SI"/>
    </w:rPr>
  </w:style>
  <w:style w:type="paragraph" w:styleId="Naslov6">
    <w:name w:val="heading 6"/>
    <w:basedOn w:val="Navaden"/>
    <w:next w:val="Navaden"/>
    <w:link w:val="Naslov6Znak"/>
    <w:uiPriority w:val="9"/>
    <w:semiHidden/>
    <w:unhideWhenUsed/>
    <w:qFormat/>
    <w:rsid w:val="006F0C4A"/>
    <w:pPr>
      <w:keepNext/>
      <w:keepLines/>
      <w:numPr>
        <w:ilvl w:val="5"/>
        <w:numId w:val="3"/>
      </w:numPr>
      <w:spacing w:before="40" w:after="0"/>
      <w:outlineLvl w:val="5"/>
    </w:pPr>
    <w:rPr>
      <w:rFonts w:asciiTheme="majorHAnsi" w:eastAsiaTheme="majorEastAsia" w:hAnsiTheme="majorHAnsi" w:cstheme="majorBidi"/>
      <w:color w:val="1F3763" w:themeColor="accent1" w:themeShade="7F"/>
    </w:rPr>
  </w:style>
  <w:style w:type="paragraph" w:styleId="Naslov7">
    <w:name w:val="heading 7"/>
    <w:basedOn w:val="Navaden"/>
    <w:next w:val="Navaden"/>
    <w:link w:val="Naslov7Znak"/>
    <w:uiPriority w:val="9"/>
    <w:semiHidden/>
    <w:unhideWhenUsed/>
    <w:qFormat/>
    <w:rsid w:val="006F0C4A"/>
    <w:pPr>
      <w:numPr>
        <w:ilvl w:val="6"/>
        <w:numId w:val="3"/>
      </w:numPr>
      <w:spacing w:before="240" w:after="60" w:line="240" w:lineRule="auto"/>
      <w:outlineLvl w:val="6"/>
    </w:pPr>
    <w:rPr>
      <w:rFonts w:ascii="Calibri" w:eastAsia="Times New Roman" w:hAnsi="Calibri" w:cs="Times New Roman"/>
      <w:lang w:eastAsia="sl-SI"/>
    </w:rPr>
  </w:style>
  <w:style w:type="paragraph" w:styleId="Naslov8">
    <w:name w:val="heading 8"/>
    <w:basedOn w:val="Navaden"/>
    <w:next w:val="Navaden"/>
    <w:link w:val="Naslov8Znak"/>
    <w:uiPriority w:val="9"/>
    <w:semiHidden/>
    <w:unhideWhenUsed/>
    <w:qFormat/>
    <w:rsid w:val="006F0C4A"/>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avaden"/>
    <w:next w:val="Navaden"/>
    <w:link w:val="Naslov9Znak"/>
    <w:uiPriority w:val="9"/>
    <w:semiHidden/>
    <w:unhideWhenUsed/>
    <w:qFormat/>
    <w:rsid w:val="006F0C4A"/>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6F0C4A"/>
    <w:rPr>
      <w:rFonts w:ascii="EB Garamond" w:eastAsia="Times New Roman" w:hAnsi="EB Garamond" w:cs="EB Garamond"/>
      <w:b/>
      <w:bCs/>
      <w:color w:val="FFFFFF" w:themeColor="background1"/>
      <w:sz w:val="28"/>
      <w:szCs w:val="28"/>
      <w:shd w:val="clear" w:color="auto" w:fill="E99B9D"/>
      <w:lang w:val="es-ES" w:eastAsia="sl-SI"/>
    </w:rPr>
  </w:style>
  <w:style w:type="character" w:customStyle="1" w:styleId="Naslov2Znak">
    <w:name w:val="Naslov 2 Znak"/>
    <w:basedOn w:val="Privzetapisavaodstavka"/>
    <w:link w:val="Naslov2"/>
    <w:rsid w:val="006F0C4A"/>
    <w:rPr>
      <w:rFonts w:ascii="EB Garamond" w:eastAsia="Times New Roman" w:hAnsi="EB Garamond" w:cs="EB Garamond"/>
      <w:b/>
      <w:bCs/>
      <w:i/>
      <w:iCs/>
      <w:szCs w:val="28"/>
      <w:lang w:eastAsia="sl-SI"/>
    </w:rPr>
  </w:style>
  <w:style w:type="character" w:customStyle="1" w:styleId="Naslov3Znak">
    <w:name w:val="Naslov 3 Znak"/>
    <w:basedOn w:val="Privzetapisavaodstavka"/>
    <w:link w:val="Naslov3"/>
    <w:rsid w:val="006F0C4A"/>
    <w:rPr>
      <w:rFonts w:ascii="EB Garamond" w:eastAsia="Times New Roman" w:hAnsi="EB Garamond" w:cs="EB Garamond"/>
      <w:b/>
      <w:bCs/>
      <w:i/>
      <w:szCs w:val="26"/>
    </w:rPr>
  </w:style>
  <w:style w:type="character" w:customStyle="1" w:styleId="Naslov4Znak">
    <w:name w:val="Naslov 4 Znak"/>
    <w:basedOn w:val="Privzetapisavaodstavka"/>
    <w:link w:val="Naslov4"/>
    <w:rsid w:val="006F0C4A"/>
    <w:rPr>
      <w:rFonts w:ascii="Calibri" w:eastAsia="Times New Roman" w:hAnsi="Calibri" w:cs="Times New Roman"/>
      <w:b/>
      <w:bCs/>
      <w:sz w:val="28"/>
      <w:szCs w:val="28"/>
      <w:lang w:eastAsia="sl-SI"/>
    </w:rPr>
  </w:style>
  <w:style w:type="character" w:customStyle="1" w:styleId="Naslov5Znak">
    <w:name w:val="Naslov 5 Znak"/>
    <w:basedOn w:val="Privzetapisavaodstavka"/>
    <w:link w:val="Naslov5"/>
    <w:semiHidden/>
    <w:rsid w:val="006F0C4A"/>
    <w:rPr>
      <w:rFonts w:ascii="Calibri" w:eastAsia="Times New Roman" w:hAnsi="Calibri" w:cs="Times New Roman"/>
      <w:b/>
      <w:bCs/>
      <w:i/>
      <w:iCs/>
      <w:sz w:val="26"/>
      <w:szCs w:val="26"/>
      <w:lang w:eastAsia="sl-SI"/>
    </w:rPr>
  </w:style>
  <w:style w:type="character" w:customStyle="1" w:styleId="Naslov6Znak">
    <w:name w:val="Naslov 6 Znak"/>
    <w:basedOn w:val="Privzetapisavaodstavka"/>
    <w:link w:val="Naslov6"/>
    <w:uiPriority w:val="9"/>
    <w:semiHidden/>
    <w:rsid w:val="006F0C4A"/>
    <w:rPr>
      <w:rFonts w:asciiTheme="majorHAnsi" w:eastAsiaTheme="majorEastAsia" w:hAnsiTheme="majorHAnsi" w:cstheme="majorBidi"/>
      <w:color w:val="1F3763" w:themeColor="accent1" w:themeShade="7F"/>
    </w:rPr>
  </w:style>
  <w:style w:type="character" w:customStyle="1" w:styleId="Naslov7Znak">
    <w:name w:val="Naslov 7 Znak"/>
    <w:basedOn w:val="Privzetapisavaodstavka"/>
    <w:link w:val="Naslov7"/>
    <w:uiPriority w:val="9"/>
    <w:semiHidden/>
    <w:rsid w:val="006F0C4A"/>
    <w:rPr>
      <w:rFonts w:ascii="Calibri" w:eastAsia="Times New Roman" w:hAnsi="Calibri" w:cs="Times New Roman"/>
      <w:lang w:eastAsia="sl-SI"/>
    </w:rPr>
  </w:style>
  <w:style w:type="character" w:customStyle="1" w:styleId="Naslov8Znak">
    <w:name w:val="Naslov 8 Znak"/>
    <w:basedOn w:val="Privzetapisavaodstavka"/>
    <w:link w:val="Naslov8"/>
    <w:uiPriority w:val="9"/>
    <w:semiHidden/>
    <w:rsid w:val="006F0C4A"/>
    <w:rPr>
      <w:rFonts w:asciiTheme="majorHAnsi" w:eastAsiaTheme="majorEastAsia" w:hAnsiTheme="majorHAnsi" w:cstheme="majorBidi"/>
      <w:color w:val="272727" w:themeColor="text1" w:themeTint="D8"/>
      <w:sz w:val="21"/>
      <w:szCs w:val="21"/>
    </w:rPr>
  </w:style>
  <w:style w:type="character" w:customStyle="1" w:styleId="Naslov9Znak">
    <w:name w:val="Naslov 9 Znak"/>
    <w:basedOn w:val="Privzetapisavaodstavka"/>
    <w:link w:val="Naslov9"/>
    <w:uiPriority w:val="9"/>
    <w:semiHidden/>
    <w:rsid w:val="006F0C4A"/>
    <w:rPr>
      <w:rFonts w:asciiTheme="majorHAnsi" w:eastAsiaTheme="majorEastAsia" w:hAnsiTheme="majorHAnsi" w:cstheme="majorBidi"/>
      <w:i/>
      <w:iCs/>
      <w:color w:val="272727" w:themeColor="text1" w:themeTint="D8"/>
      <w:sz w:val="21"/>
      <w:szCs w:val="21"/>
    </w:rPr>
  </w:style>
  <w:style w:type="paragraph" w:styleId="Odstavekseznama">
    <w:name w:val="List Paragraph"/>
    <w:aliases w:val="Heading 12,heading 1,naslov 1,Naslov .1,Odstavek seznama_IP,Seznam_IP_1,za tekst,Označevanje"/>
    <w:basedOn w:val="Navaden"/>
    <w:link w:val="OdstavekseznamaZnak"/>
    <w:uiPriority w:val="34"/>
    <w:qFormat/>
    <w:rsid w:val="006F0C4A"/>
    <w:pPr>
      <w:ind w:left="720"/>
      <w:contextualSpacing/>
    </w:pPr>
  </w:style>
  <w:style w:type="paragraph" w:styleId="Glava">
    <w:name w:val="header"/>
    <w:aliases w:val="E-PVO-glava,Glava Znak Znak Znak Znak,Glava Znak Znak Znak Znak Znak,Glava Znak Znak Znak,Glava Znak Znak Znak Znak Znak Znak Znak Znak Znak Znak Znak Znak Znak Zn Znak,Glava Znak Znak Znak Znak Znak Znak Znak Znak Znak Znak Znak,Znak,body txt"/>
    <w:basedOn w:val="Navaden"/>
    <w:link w:val="GlavaZnak"/>
    <w:unhideWhenUsed/>
    <w:rsid w:val="006F0C4A"/>
    <w:pPr>
      <w:tabs>
        <w:tab w:val="center" w:pos="4819"/>
        <w:tab w:val="right" w:pos="9638"/>
      </w:tabs>
      <w:spacing w:after="0" w:line="240" w:lineRule="auto"/>
    </w:pPr>
  </w:style>
  <w:style w:type="character" w:customStyle="1" w:styleId="GlavaZnak">
    <w:name w:val="Glava Znak"/>
    <w:aliases w:val="E-PVO-glava Znak,Glava Znak Znak Znak Znak Znak1,Glava Znak Znak Znak Znak Znak Znak,Glava Znak Znak Znak Znak1,Glava Znak Znak Znak Znak Znak Znak Znak Znak Znak Znak Znak Znak Znak Zn Znak Znak,Znak Znak,body txt Znak"/>
    <w:basedOn w:val="Privzetapisavaodstavka"/>
    <w:link w:val="Glava"/>
    <w:uiPriority w:val="99"/>
    <w:rsid w:val="006F0C4A"/>
  </w:style>
  <w:style w:type="paragraph" w:styleId="Noga">
    <w:name w:val="footer"/>
    <w:basedOn w:val="Navaden"/>
    <w:link w:val="NogaZnak"/>
    <w:uiPriority w:val="99"/>
    <w:unhideWhenUsed/>
    <w:rsid w:val="006F0C4A"/>
    <w:pPr>
      <w:tabs>
        <w:tab w:val="center" w:pos="4819"/>
        <w:tab w:val="right" w:pos="9638"/>
      </w:tabs>
      <w:spacing w:after="0" w:line="240" w:lineRule="auto"/>
    </w:pPr>
  </w:style>
  <w:style w:type="character" w:customStyle="1" w:styleId="NogaZnak">
    <w:name w:val="Noga Znak"/>
    <w:basedOn w:val="Privzetapisavaodstavka"/>
    <w:link w:val="Noga"/>
    <w:uiPriority w:val="99"/>
    <w:rsid w:val="006F0C4A"/>
  </w:style>
  <w:style w:type="paragraph" w:styleId="Besedilooblaka">
    <w:name w:val="Balloon Text"/>
    <w:basedOn w:val="Navaden"/>
    <w:link w:val="BesedilooblakaZnak"/>
    <w:uiPriority w:val="99"/>
    <w:unhideWhenUsed/>
    <w:rsid w:val="006F0C4A"/>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rsid w:val="006F0C4A"/>
    <w:rPr>
      <w:rFonts w:ascii="Tahoma" w:hAnsi="Tahoma" w:cs="Tahoma"/>
      <w:sz w:val="16"/>
      <w:szCs w:val="16"/>
    </w:rPr>
  </w:style>
  <w:style w:type="numbering" w:customStyle="1" w:styleId="Brezseznama1">
    <w:name w:val="Brez seznama1"/>
    <w:next w:val="Brezseznama"/>
    <w:uiPriority w:val="99"/>
    <w:semiHidden/>
    <w:unhideWhenUsed/>
    <w:rsid w:val="006F0C4A"/>
  </w:style>
  <w:style w:type="table" w:styleId="Tabelamrea">
    <w:name w:val="Table Grid"/>
    <w:basedOn w:val="Navadnatabela"/>
    <w:uiPriority w:val="59"/>
    <w:rsid w:val="006F0C4A"/>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vsebine1">
    <w:name w:val="toc 1"/>
    <w:basedOn w:val="Navaden"/>
    <w:next w:val="Navaden"/>
    <w:uiPriority w:val="39"/>
    <w:qFormat/>
    <w:rsid w:val="006F0C4A"/>
    <w:pPr>
      <w:overflowPunct w:val="0"/>
      <w:autoSpaceDE w:val="0"/>
      <w:autoSpaceDN w:val="0"/>
      <w:adjustRightInd w:val="0"/>
      <w:spacing w:after="120" w:line="240" w:lineRule="auto"/>
      <w:jc w:val="both"/>
      <w:textAlignment w:val="baseline"/>
    </w:pPr>
    <w:rPr>
      <w:rFonts w:ascii="Verdana" w:eastAsia="Times New Roman" w:hAnsi="Verdana" w:cs="Times New Roman"/>
      <w:sz w:val="20"/>
      <w:szCs w:val="20"/>
      <w:lang w:eastAsia="sl-SI"/>
    </w:rPr>
  </w:style>
  <w:style w:type="paragraph" w:styleId="Sprotnaopomba-besedilo">
    <w:name w:val="footnote text"/>
    <w:aliases w:val="IFZ f,Footnote,Fußnote,-E Fußnotentext,Fußnotentext Ursprung"/>
    <w:basedOn w:val="Navaden"/>
    <w:link w:val="Sprotnaopomba-besediloZnak"/>
    <w:rsid w:val="006F0C4A"/>
    <w:pPr>
      <w:spacing w:after="0" w:line="240" w:lineRule="auto"/>
    </w:pPr>
    <w:rPr>
      <w:rFonts w:ascii="Verdana" w:eastAsia="Times New Roman" w:hAnsi="Verdana" w:cs="Times New Roman"/>
      <w:sz w:val="20"/>
      <w:szCs w:val="20"/>
      <w:lang w:val="en-GB"/>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rsid w:val="006F0C4A"/>
    <w:rPr>
      <w:rFonts w:ascii="Verdana" w:eastAsia="Times New Roman" w:hAnsi="Verdana" w:cs="Times New Roman"/>
      <w:sz w:val="20"/>
      <w:szCs w:val="20"/>
      <w:lang w:val="en-GB"/>
    </w:rPr>
  </w:style>
  <w:style w:type="character" w:styleId="Hiperpovezava">
    <w:name w:val="Hyperlink"/>
    <w:uiPriority w:val="99"/>
    <w:rsid w:val="006F0C4A"/>
    <w:rPr>
      <w:color w:val="0000FF"/>
      <w:u w:val="single"/>
    </w:rPr>
  </w:style>
  <w:style w:type="paragraph" w:styleId="Telobesedila">
    <w:name w:val="Body Text"/>
    <w:basedOn w:val="Navaden"/>
    <w:link w:val="TelobesedilaZnak"/>
    <w:autoRedefine/>
    <w:rsid w:val="00FB6AC2"/>
    <w:pPr>
      <w:widowControl w:val="0"/>
      <w:tabs>
        <w:tab w:val="left" w:pos="-1440"/>
      </w:tabs>
      <w:overflowPunct w:val="0"/>
      <w:autoSpaceDE w:val="0"/>
      <w:autoSpaceDN w:val="0"/>
      <w:adjustRightInd w:val="0"/>
      <w:spacing w:after="0" w:line="240" w:lineRule="auto"/>
      <w:jc w:val="both"/>
      <w:textAlignment w:val="baseline"/>
    </w:pPr>
    <w:rPr>
      <w:rFonts w:ascii="Arial" w:eastAsia="Times New Roman" w:hAnsi="Arial" w:cs="Arial"/>
      <w:bCs/>
      <w:noProof/>
      <w:sz w:val="22"/>
      <w:szCs w:val="22"/>
      <w:lang w:val="de-DE" w:eastAsia="sl-SI" w:bidi="sl-SI"/>
    </w:rPr>
  </w:style>
  <w:style w:type="character" w:customStyle="1" w:styleId="TelobesedilaZnak">
    <w:name w:val="Telo besedila Znak"/>
    <w:basedOn w:val="Privzetapisavaodstavka"/>
    <w:link w:val="Telobesedila"/>
    <w:rsid w:val="00FB6AC2"/>
    <w:rPr>
      <w:rFonts w:ascii="Arial" w:eastAsia="Times New Roman" w:hAnsi="Arial" w:cs="Arial"/>
      <w:bCs/>
      <w:noProof/>
      <w:sz w:val="22"/>
      <w:szCs w:val="22"/>
      <w:lang w:val="de-DE" w:eastAsia="sl-SI" w:bidi="sl-SI"/>
    </w:rPr>
  </w:style>
  <w:style w:type="character" w:customStyle="1" w:styleId="FootnoteCharacters">
    <w:name w:val="Footnote Characters"/>
    <w:rsid w:val="006F0C4A"/>
    <w:rPr>
      <w:vertAlign w:val="superscript"/>
    </w:rPr>
  </w:style>
  <w:style w:type="character" w:styleId="Krepko">
    <w:name w:val="Strong"/>
    <w:uiPriority w:val="22"/>
    <w:qFormat/>
    <w:rsid w:val="006F0C4A"/>
    <w:rPr>
      <w:b/>
      <w:bCs/>
    </w:rPr>
  </w:style>
  <w:style w:type="character" w:customStyle="1" w:styleId="WW8Num10z1">
    <w:name w:val="WW8Num10z1"/>
    <w:rsid w:val="006F0C4A"/>
    <w:rPr>
      <w:b/>
      <w:i w:val="0"/>
    </w:rPr>
  </w:style>
  <w:style w:type="paragraph" w:customStyle="1" w:styleId="Naslov11">
    <w:name w:val="Naslov 11"/>
    <w:basedOn w:val="Navaden"/>
    <w:next w:val="Navaden"/>
    <w:rsid w:val="006F0C4A"/>
    <w:pPr>
      <w:suppressAutoHyphens/>
      <w:overflowPunct w:val="0"/>
      <w:spacing w:before="120" w:after="120" w:line="240" w:lineRule="auto"/>
      <w:textAlignment w:val="baseline"/>
    </w:pPr>
    <w:rPr>
      <w:rFonts w:ascii="Verdana" w:eastAsia="Times New Roman" w:hAnsi="Verdana" w:cs="Times New Roman"/>
      <w:b/>
      <w:bCs/>
      <w:sz w:val="18"/>
      <w:szCs w:val="18"/>
      <w:lang w:eastAsia="ar-SA"/>
    </w:rPr>
  </w:style>
  <w:style w:type="paragraph" w:customStyle="1" w:styleId="TableContents">
    <w:name w:val="Table Contents"/>
    <w:basedOn w:val="Navaden"/>
    <w:rsid w:val="006F0C4A"/>
    <w:pPr>
      <w:widowControl w:val="0"/>
      <w:suppressLineNumbers/>
      <w:suppressAutoHyphens/>
      <w:spacing w:after="0" w:line="240" w:lineRule="auto"/>
    </w:pPr>
    <w:rPr>
      <w:rFonts w:ascii="Verdana" w:eastAsia="Arial Unicode MS" w:hAnsi="Verdana" w:cs="Times New Roman"/>
      <w:kern w:val="1"/>
      <w:sz w:val="20"/>
      <w:lang w:eastAsia="sl-SI"/>
    </w:rPr>
  </w:style>
  <w:style w:type="character" w:styleId="Sprotnaopomba-sklic">
    <w:name w:val="footnote reference"/>
    <w:aliases w:val="Footnote number,-E Fußnotenzeichen"/>
    <w:uiPriority w:val="99"/>
    <w:rsid w:val="006F0C4A"/>
    <w:rPr>
      <w:vertAlign w:val="superscript"/>
    </w:rPr>
  </w:style>
  <w:style w:type="paragraph" w:styleId="Telobesedila-zamik">
    <w:name w:val="Body Text Indent"/>
    <w:basedOn w:val="Navaden"/>
    <w:link w:val="Telobesedila-zamikZnak"/>
    <w:uiPriority w:val="99"/>
    <w:rsid w:val="006F0C4A"/>
    <w:pPr>
      <w:widowControl w:val="0"/>
      <w:suppressAutoHyphens/>
      <w:spacing w:after="120" w:line="240" w:lineRule="auto"/>
      <w:ind w:left="283"/>
    </w:pPr>
    <w:rPr>
      <w:rFonts w:ascii="Verdana" w:eastAsia="Arial Unicode MS" w:hAnsi="Verdana" w:cs="Times New Roman"/>
      <w:kern w:val="1"/>
      <w:sz w:val="20"/>
      <w:lang w:eastAsia="sl-SI"/>
    </w:rPr>
  </w:style>
  <w:style w:type="character" w:customStyle="1" w:styleId="Telobesedila-zamikZnak">
    <w:name w:val="Telo besedila - zamik Znak"/>
    <w:basedOn w:val="Privzetapisavaodstavka"/>
    <w:link w:val="Telobesedila-zamik"/>
    <w:uiPriority w:val="99"/>
    <w:rsid w:val="006F0C4A"/>
    <w:rPr>
      <w:rFonts w:ascii="Verdana" w:eastAsia="Arial Unicode MS" w:hAnsi="Verdana" w:cs="Times New Roman"/>
      <w:kern w:val="1"/>
      <w:sz w:val="20"/>
      <w:lang w:eastAsia="sl-SI"/>
    </w:rPr>
  </w:style>
  <w:style w:type="paragraph" w:customStyle="1" w:styleId="MMTopic4">
    <w:name w:val="MM Topic 4"/>
    <w:basedOn w:val="Navaden"/>
    <w:rsid w:val="006F0C4A"/>
    <w:pPr>
      <w:numPr>
        <w:numId w:val="1"/>
      </w:numPr>
      <w:spacing w:after="0" w:line="240" w:lineRule="auto"/>
    </w:pPr>
    <w:rPr>
      <w:rFonts w:ascii="Times New Roman" w:eastAsia="Times New Roman" w:hAnsi="Times New Roman" w:cs="Times New Roman"/>
      <w:szCs w:val="20"/>
      <w:lang w:val="en-AU" w:eastAsia="sl-SI"/>
    </w:rPr>
  </w:style>
  <w:style w:type="paragraph" w:customStyle="1" w:styleId="BodyText31">
    <w:name w:val="Body Text 31"/>
    <w:basedOn w:val="Navaden"/>
    <w:rsid w:val="006F0C4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cs="Times New Roman"/>
      <w:szCs w:val="20"/>
      <w:lang w:eastAsia="sl-SI"/>
    </w:rPr>
  </w:style>
  <w:style w:type="character" w:customStyle="1" w:styleId="BodyText3Znak">
    <w:name w:val="Body Text 3 Znak"/>
    <w:link w:val="BodyText34"/>
    <w:locked/>
    <w:rsid w:val="006F0C4A"/>
  </w:style>
  <w:style w:type="paragraph" w:customStyle="1" w:styleId="BodyText34">
    <w:name w:val="Body Text 34"/>
    <w:basedOn w:val="Navaden"/>
    <w:link w:val="BodyText3Znak"/>
    <w:rsid w:val="006F0C4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style>
  <w:style w:type="paragraph" w:styleId="Telobesedila3">
    <w:name w:val="Body Text 3"/>
    <w:basedOn w:val="Navaden"/>
    <w:link w:val="Telobesedila3Znak"/>
    <w:unhideWhenUsed/>
    <w:rsid w:val="006F0C4A"/>
    <w:pPr>
      <w:widowControl w:val="0"/>
      <w:suppressAutoHyphens/>
      <w:spacing w:after="120" w:line="240" w:lineRule="auto"/>
    </w:pPr>
    <w:rPr>
      <w:rFonts w:ascii="Verdana" w:eastAsia="Arial Unicode MS" w:hAnsi="Verdana" w:cs="Times New Roman"/>
      <w:kern w:val="1"/>
      <w:sz w:val="16"/>
      <w:szCs w:val="16"/>
      <w:lang w:eastAsia="sl-SI"/>
    </w:rPr>
  </w:style>
  <w:style w:type="character" w:customStyle="1" w:styleId="Telobesedila3Znak">
    <w:name w:val="Telo besedila 3 Znak"/>
    <w:basedOn w:val="Privzetapisavaodstavka"/>
    <w:link w:val="Telobesedila3"/>
    <w:rsid w:val="006F0C4A"/>
    <w:rPr>
      <w:rFonts w:ascii="Verdana" w:eastAsia="Arial Unicode MS" w:hAnsi="Verdana" w:cs="Times New Roman"/>
      <w:kern w:val="1"/>
      <w:sz w:val="16"/>
      <w:szCs w:val="16"/>
      <w:lang w:eastAsia="sl-SI"/>
    </w:rPr>
  </w:style>
  <w:style w:type="paragraph" w:customStyle="1" w:styleId="Pa3">
    <w:name w:val="Pa3"/>
    <w:basedOn w:val="Navaden"/>
    <w:next w:val="Navaden"/>
    <w:rsid w:val="006F0C4A"/>
    <w:pPr>
      <w:autoSpaceDE w:val="0"/>
      <w:autoSpaceDN w:val="0"/>
      <w:adjustRightInd w:val="0"/>
      <w:spacing w:after="0" w:line="171" w:lineRule="atLeast"/>
    </w:pPr>
    <w:rPr>
      <w:rFonts w:ascii="Arial" w:eastAsia="Times New Roman" w:hAnsi="Arial" w:cs="Times New Roman"/>
      <w:lang w:eastAsia="sl-SI"/>
    </w:rPr>
  </w:style>
  <w:style w:type="character" w:customStyle="1" w:styleId="goohl3">
    <w:name w:val="goohl3"/>
    <w:basedOn w:val="Privzetapisavaodstavka"/>
    <w:rsid w:val="006F0C4A"/>
  </w:style>
  <w:style w:type="character" w:customStyle="1" w:styleId="goohl1">
    <w:name w:val="goohl1"/>
    <w:basedOn w:val="Privzetapisavaodstavka"/>
    <w:rsid w:val="006F0C4A"/>
  </w:style>
  <w:style w:type="character" w:customStyle="1" w:styleId="goohl0">
    <w:name w:val="goohl0"/>
    <w:basedOn w:val="Privzetapisavaodstavka"/>
    <w:rsid w:val="006F0C4A"/>
  </w:style>
  <w:style w:type="paragraph" w:customStyle="1" w:styleId="Index">
    <w:name w:val="Index"/>
    <w:basedOn w:val="Navaden"/>
    <w:rsid w:val="006F0C4A"/>
    <w:pPr>
      <w:suppressLineNumbers/>
      <w:suppressAutoHyphens/>
      <w:spacing w:after="0" w:line="240" w:lineRule="auto"/>
    </w:pPr>
    <w:rPr>
      <w:rFonts w:ascii="Verdana" w:eastAsia="Times New Roman" w:hAnsi="Verdana" w:cs="Tahoma"/>
      <w:sz w:val="20"/>
      <w:lang w:val="en-GB" w:eastAsia="ar-SA"/>
    </w:rPr>
  </w:style>
  <w:style w:type="paragraph" w:customStyle="1" w:styleId="normalnsinglespace">
    <w:name w:val="normal_n_singlespace"/>
    <w:basedOn w:val="Navaden"/>
    <w:rsid w:val="006F0C4A"/>
    <w:pPr>
      <w:spacing w:after="0" w:line="240" w:lineRule="auto"/>
      <w:jc w:val="both"/>
    </w:pPr>
    <w:rPr>
      <w:rFonts w:ascii="Verdana" w:eastAsia="Times New Roman" w:hAnsi="Verdana" w:cs="Times New Roman"/>
    </w:rPr>
  </w:style>
  <w:style w:type="paragraph" w:customStyle="1" w:styleId="BodyText21">
    <w:name w:val="Body Text 21"/>
    <w:basedOn w:val="Navaden"/>
    <w:rsid w:val="006F0C4A"/>
    <w:pPr>
      <w:widowControl w:val="0"/>
      <w:spacing w:after="0" w:line="240" w:lineRule="auto"/>
    </w:pPr>
    <w:rPr>
      <w:rFonts w:ascii="Arial" w:eastAsia="Times New Roman" w:hAnsi="Arial" w:cs="Times New Roman"/>
      <w:szCs w:val="20"/>
      <w:lang w:eastAsia="sl-SI"/>
    </w:rPr>
  </w:style>
  <w:style w:type="paragraph" w:customStyle="1" w:styleId="CharChar1Char">
    <w:name w:val="Char Char1 Char"/>
    <w:basedOn w:val="Navaden"/>
    <w:rsid w:val="006F0C4A"/>
    <w:pPr>
      <w:spacing w:line="240" w:lineRule="exact"/>
    </w:pPr>
    <w:rPr>
      <w:rFonts w:ascii="Tahoma" w:eastAsia="Times New Roman" w:hAnsi="Tahoma" w:cs="Tahoma"/>
      <w:color w:val="222222"/>
      <w:sz w:val="20"/>
      <w:szCs w:val="20"/>
      <w:lang w:val="en-US"/>
    </w:rPr>
  </w:style>
  <w:style w:type="character" w:customStyle="1" w:styleId="shorttext">
    <w:name w:val="short_text"/>
    <w:rsid w:val="006F0C4A"/>
  </w:style>
  <w:style w:type="character" w:customStyle="1" w:styleId="hps">
    <w:name w:val="hps"/>
    <w:rsid w:val="006F0C4A"/>
  </w:style>
  <w:style w:type="character" w:customStyle="1" w:styleId="longtext">
    <w:name w:val="long_text"/>
    <w:rsid w:val="006F0C4A"/>
  </w:style>
  <w:style w:type="table" w:customStyle="1" w:styleId="Tabelamrea1">
    <w:name w:val="Tabela – mreža1"/>
    <w:basedOn w:val="Navadnatabela"/>
    <w:next w:val="Tabelamrea"/>
    <w:uiPriority w:val="59"/>
    <w:rsid w:val="006F0C4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6F0C4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2"/>
    <w:basedOn w:val="Navaden"/>
    <w:rsid w:val="006F0C4A"/>
    <w:pPr>
      <w:spacing w:after="0" w:line="240" w:lineRule="auto"/>
    </w:pPr>
    <w:rPr>
      <w:rFonts w:ascii="Times New Roman" w:eastAsia="Times New Roman" w:hAnsi="Times New Roman" w:cs="Times New Roman"/>
      <w:lang w:val="pl-PL" w:eastAsia="pl-PL"/>
    </w:rPr>
  </w:style>
  <w:style w:type="paragraph" w:customStyle="1" w:styleId="CharChar1ZnakZnakZnakZnak">
    <w:name w:val="Char Char1 Znak Znak Znak Znak"/>
    <w:basedOn w:val="Navaden"/>
    <w:rsid w:val="006F0C4A"/>
    <w:pPr>
      <w:spacing w:after="0" w:line="240" w:lineRule="auto"/>
    </w:pPr>
    <w:rPr>
      <w:rFonts w:ascii="Times New Roman" w:eastAsia="Times New Roman" w:hAnsi="Times New Roman" w:cs="Times New Roman"/>
      <w:lang w:val="pl-PL" w:eastAsia="pl-PL"/>
    </w:rPr>
  </w:style>
  <w:style w:type="paragraph" w:styleId="Telobesedila2">
    <w:name w:val="Body Text 2"/>
    <w:basedOn w:val="Navaden"/>
    <w:link w:val="Telobesedila2Znak"/>
    <w:uiPriority w:val="99"/>
    <w:rsid w:val="006F0C4A"/>
    <w:pPr>
      <w:spacing w:after="120" w:line="480" w:lineRule="auto"/>
    </w:pPr>
    <w:rPr>
      <w:rFonts w:ascii="Times New Roman" w:eastAsia="Times New Roman" w:hAnsi="Times New Roman" w:cs="Times New Roman"/>
      <w:lang w:eastAsia="sl-SI"/>
    </w:rPr>
  </w:style>
  <w:style w:type="character" w:customStyle="1" w:styleId="Telobesedila2Znak">
    <w:name w:val="Telo besedila 2 Znak"/>
    <w:basedOn w:val="Privzetapisavaodstavka"/>
    <w:link w:val="Telobesedila2"/>
    <w:uiPriority w:val="99"/>
    <w:rsid w:val="006F0C4A"/>
    <w:rPr>
      <w:rFonts w:ascii="Times New Roman" w:eastAsia="Times New Roman" w:hAnsi="Times New Roman" w:cs="Times New Roman"/>
      <w:lang w:eastAsia="sl-SI"/>
    </w:rPr>
  </w:style>
  <w:style w:type="paragraph" w:customStyle="1" w:styleId="ASB2">
    <w:name w:val="A_SB2"/>
    <w:basedOn w:val="Navaden"/>
    <w:rsid w:val="006F0C4A"/>
    <w:pPr>
      <w:spacing w:after="0" w:line="240" w:lineRule="auto"/>
    </w:pPr>
    <w:rPr>
      <w:rFonts w:ascii="Times New Roman" w:eastAsia="Times New Roman" w:hAnsi="Times New Roman" w:cs="Times New Roman"/>
      <w:szCs w:val="20"/>
      <w:lang w:eastAsia="sl-SI"/>
    </w:rPr>
  </w:style>
  <w:style w:type="paragraph" w:styleId="Seznam-nadaljevanje">
    <w:name w:val="List Continue"/>
    <w:basedOn w:val="Navaden"/>
    <w:rsid w:val="006F0C4A"/>
    <w:pPr>
      <w:spacing w:after="120" w:line="240" w:lineRule="auto"/>
      <w:ind w:left="283"/>
    </w:pPr>
    <w:rPr>
      <w:rFonts w:ascii="Times New Roman" w:eastAsia="Times New Roman" w:hAnsi="Times New Roman" w:cs="Times New Roman"/>
      <w:sz w:val="20"/>
      <w:szCs w:val="20"/>
    </w:rPr>
  </w:style>
  <w:style w:type="paragraph" w:customStyle="1" w:styleId="SlogArialNarrow12ptObojestransko">
    <w:name w:val="Slog Arial Narrow 12 pt Obojestransko"/>
    <w:basedOn w:val="Navaden"/>
    <w:rsid w:val="006F0C4A"/>
    <w:pPr>
      <w:spacing w:after="0" w:line="240" w:lineRule="auto"/>
      <w:jc w:val="both"/>
    </w:pPr>
    <w:rPr>
      <w:rFonts w:ascii="Arial Narrow" w:eastAsia="Times New Roman" w:hAnsi="Arial Narrow" w:cs="Times New Roman"/>
      <w:szCs w:val="20"/>
      <w:lang w:eastAsia="sl-SI"/>
    </w:rPr>
  </w:style>
  <w:style w:type="paragraph" w:customStyle="1" w:styleId="Default">
    <w:name w:val="Default"/>
    <w:rsid w:val="006F0C4A"/>
    <w:pPr>
      <w:autoSpaceDE w:val="0"/>
      <w:autoSpaceDN w:val="0"/>
      <w:adjustRightInd w:val="0"/>
      <w:spacing w:after="0" w:line="240" w:lineRule="auto"/>
    </w:pPr>
    <w:rPr>
      <w:rFonts w:ascii="Arial" w:eastAsia="Times New Roman" w:hAnsi="Arial" w:cs="Arial"/>
      <w:color w:val="000000"/>
      <w:lang w:eastAsia="sl-SI"/>
    </w:rPr>
  </w:style>
  <w:style w:type="paragraph" w:styleId="Podnaslov">
    <w:name w:val="Subtitle"/>
    <w:basedOn w:val="Navaden"/>
    <w:next w:val="Navaden"/>
    <w:link w:val="PodnaslovZnak"/>
    <w:qFormat/>
    <w:rsid w:val="006F0C4A"/>
    <w:pPr>
      <w:spacing w:after="60" w:line="240" w:lineRule="auto"/>
      <w:jc w:val="right"/>
      <w:outlineLvl w:val="1"/>
    </w:pPr>
    <w:rPr>
      <w:rFonts w:ascii="Times New Roman" w:eastAsia="Times New Roman" w:hAnsi="Times New Roman" w:cs="Times New Roman"/>
      <w:b/>
      <w:lang w:eastAsia="sl-SI"/>
    </w:rPr>
  </w:style>
  <w:style w:type="character" w:customStyle="1" w:styleId="PodnaslovZnak">
    <w:name w:val="Podnaslov Znak"/>
    <w:basedOn w:val="Privzetapisavaodstavka"/>
    <w:link w:val="Podnaslov"/>
    <w:rsid w:val="006F0C4A"/>
    <w:rPr>
      <w:rFonts w:ascii="Times New Roman" w:eastAsia="Times New Roman" w:hAnsi="Times New Roman" w:cs="Times New Roman"/>
      <w:b/>
      <w:lang w:eastAsia="sl-SI"/>
    </w:rPr>
  </w:style>
  <w:style w:type="paragraph" w:styleId="Pripombabesedilo">
    <w:name w:val="annotation text"/>
    <w:aliases w:val="Komentar - besedilo,Znak4"/>
    <w:basedOn w:val="Navaden"/>
    <w:link w:val="PripombabesediloZnak"/>
    <w:uiPriority w:val="99"/>
    <w:unhideWhenUsed/>
    <w:rsid w:val="006F0C4A"/>
    <w:pPr>
      <w:spacing w:after="0" w:line="240" w:lineRule="auto"/>
      <w:ind w:left="180"/>
      <w:jc w:val="both"/>
    </w:pPr>
    <w:rPr>
      <w:rFonts w:ascii="Calibri" w:eastAsia="Calibri" w:hAnsi="Calibri" w:cs="Times New Roman"/>
      <w:sz w:val="20"/>
      <w:szCs w:val="20"/>
    </w:rPr>
  </w:style>
  <w:style w:type="character" w:customStyle="1" w:styleId="PripombabesediloZnak">
    <w:name w:val="Pripomba – besedilo Znak"/>
    <w:aliases w:val="Komentar - besedilo Znak,Znak4 Znak"/>
    <w:basedOn w:val="Privzetapisavaodstavka"/>
    <w:link w:val="Pripombabesedilo"/>
    <w:uiPriority w:val="99"/>
    <w:rsid w:val="006F0C4A"/>
    <w:rPr>
      <w:rFonts w:ascii="Calibri" w:eastAsia="Calibri" w:hAnsi="Calibri" w:cs="Times New Roman"/>
      <w:sz w:val="20"/>
      <w:szCs w:val="20"/>
    </w:rPr>
  </w:style>
  <w:style w:type="character" w:styleId="Pripombasklic">
    <w:name w:val="annotation reference"/>
    <w:uiPriority w:val="99"/>
    <w:unhideWhenUsed/>
    <w:rsid w:val="006F0C4A"/>
    <w:rPr>
      <w:sz w:val="16"/>
      <w:szCs w:val="16"/>
    </w:rPr>
  </w:style>
  <w:style w:type="paragraph" w:customStyle="1" w:styleId="odstavek1">
    <w:name w:val="odstavek1"/>
    <w:basedOn w:val="Navaden"/>
    <w:rsid w:val="006F0C4A"/>
    <w:pPr>
      <w:spacing w:before="240" w:after="0" w:line="240" w:lineRule="auto"/>
      <w:ind w:firstLine="1021"/>
      <w:jc w:val="both"/>
    </w:pPr>
    <w:rPr>
      <w:rFonts w:ascii="Arial" w:eastAsia="Times New Roman" w:hAnsi="Arial" w:cs="Arial"/>
      <w:lang w:eastAsia="sl-SI"/>
    </w:rPr>
  </w:style>
  <w:style w:type="paragraph" w:customStyle="1" w:styleId="rkovnatokazaodstavkom1">
    <w:name w:val="rkovnatokazaodstavkom1"/>
    <w:basedOn w:val="Navaden"/>
    <w:rsid w:val="006F0C4A"/>
    <w:pPr>
      <w:spacing w:after="0" w:line="240" w:lineRule="auto"/>
      <w:ind w:left="425" w:hanging="425"/>
      <w:jc w:val="both"/>
    </w:pPr>
    <w:rPr>
      <w:rFonts w:ascii="Arial" w:eastAsia="Times New Roman" w:hAnsi="Arial" w:cs="Arial"/>
      <w:lang w:eastAsia="sl-SI"/>
    </w:rPr>
  </w:style>
  <w:style w:type="paragraph" w:customStyle="1" w:styleId="alineazaodstavkom1">
    <w:name w:val="alineazaodstavkom1"/>
    <w:basedOn w:val="Navaden"/>
    <w:rsid w:val="006F0C4A"/>
    <w:pPr>
      <w:spacing w:after="0" w:line="240" w:lineRule="auto"/>
      <w:ind w:left="425" w:hanging="425"/>
      <w:jc w:val="both"/>
    </w:pPr>
    <w:rPr>
      <w:rFonts w:ascii="Arial" w:eastAsia="Times New Roman" w:hAnsi="Arial" w:cs="Arial"/>
      <w:lang w:eastAsia="sl-SI"/>
    </w:rPr>
  </w:style>
  <w:style w:type="character" w:styleId="Poudarek">
    <w:name w:val="Emphasis"/>
    <w:uiPriority w:val="20"/>
    <w:qFormat/>
    <w:rsid w:val="006F0C4A"/>
    <w:rPr>
      <w:b/>
      <w:bCs w:val="0"/>
      <w:i w:val="0"/>
      <w:iCs w:val="0"/>
      <w:sz w:val="28"/>
    </w:rPr>
  </w:style>
  <w:style w:type="paragraph" w:customStyle="1" w:styleId="navadenbrezodstavka">
    <w:name w:val="navaden brez odstavka"/>
    <w:basedOn w:val="Navaden"/>
    <w:semiHidden/>
    <w:rsid w:val="006F0C4A"/>
    <w:pPr>
      <w:spacing w:after="0" w:line="240" w:lineRule="auto"/>
      <w:ind w:left="180"/>
      <w:jc w:val="both"/>
    </w:pPr>
    <w:rPr>
      <w:rFonts w:ascii="Times New Roman" w:eastAsia="Calibri" w:hAnsi="Times New Roman" w:cs="Times New Roman"/>
      <w:lang w:eastAsia="sl-SI"/>
    </w:rPr>
  </w:style>
  <w:style w:type="paragraph" w:styleId="Seznam">
    <w:name w:val="List"/>
    <w:basedOn w:val="Navaden"/>
    <w:rsid w:val="006F0C4A"/>
    <w:pPr>
      <w:spacing w:after="0" w:line="240" w:lineRule="auto"/>
      <w:ind w:left="283" w:hanging="283"/>
      <w:contextualSpacing/>
    </w:pPr>
    <w:rPr>
      <w:rFonts w:ascii="Times New Roman" w:eastAsia="Times New Roman" w:hAnsi="Times New Roman" w:cs="Times New Roman"/>
      <w:lang w:eastAsia="sl-SI"/>
    </w:rPr>
  </w:style>
  <w:style w:type="paragraph" w:styleId="Konnaopomba-besedilo">
    <w:name w:val="endnote text"/>
    <w:basedOn w:val="Navaden"/>
    <w:link w:val="Konnaopomba-besediloZnak"/>
    <w:rsid w:val="006F0C4A"/>
    <w:pPr>
      <w:spacing w:after="0" w:line="240" w:lineRule="auto"/>
    </w:pPr>
    <w:rPr>
      <w:rFonts w:ascii="Times New Roman" w:eastAsia="Times New Roman" w:hAnsi="Times New Roman" w:cs="Times New Roman"/>
      <w:sz w:val="20"/>
      <w:szCs w:val="20"/>
      <w:lang w:eastAsia="sl-SI"/>
    </w:rPr>
  </w:style>
  <w:style w:type="character" w:customStyle="1" w:styleId="Konnaopomba-besediloZnak">
    <w:name w:val="Končna opomba - besedilo Znak"/>
    <w:basedOn w:val="Privzetapisavaodstavka"/>
    <w:link w:val="Konnaopomba-besedilo"/>
    <w:rsid w:val="006F0C4A"/>
    <w:rPr>
      <w:rFonts w:ascii="Times New Roman" w:eastAsia="Times New Roman" w:hAnsi="Times New Roman" w:cs="Times New Roman"/>
      <w:sz w:val="20"/>
      <w:szCs w:val="20"/>
      <w:lang w:eastAsia="sl-SI"/>
    </w:rPr>
  </w:style>
  <w:style w:type="character" w:styleId="Konnaopomba-sklic">
    <w:name w:val="endnote reference"/>
    <w:rsid w:val="006F0C4A"/>
    <w:rPr>
      <w:vertAlign w:val="superscript"/>
    </w:rPr>
  </w:style>
  <w:style w:type="paragraph" w:styleId="Zadevapripombe">
    <w:name w:val="annotation subject"/>
    <w:basedOn w:val="Pripombabesedilo"/>
    <w:next w:val="Pripombabesedilo"/>
    <w:link w:val="ZadevapripombeZnak"/>
    <w:uiPriority w:val="99"/>
    <w:rsid w:val="006F0C4A"/>
    <w:pPr>
      <w:ind w:left="0"/>
      <w:jc w:val="left"/>
    </w:pPr>
    <w:rPr>
      <w:rFonts w:ascii="Times New Roman" w:eastAsia="Times New Roman" w:hAnsi="Times New Roman"/>
      <w:b/>
      <w:bCs/>
      <w:lang w:eastAsia="sl-SI"/>
    </w:rPr>
  </w:style>
  <w:style w:type="character" w:customStyle="1" w:styleId="ZadevapripombeZnak">
    <w:name w:val="Zadeva pripombe Znak"/>
    <w:basedOn w:val="PripombabesediloZnak"/>
    <w:link w:val="Zadevapripombe"/>
    <w:uiPriority w:val="99"/>
    <w:rsid w:val="006F0C4A"/>
    <w:rPr>
      <w:rFonts w:ascii="Times New Roman" w:eastAsia="Times New Roman" w:hAnsi="Times New Roman" w:cs="Times New Roman"/>
      <w:b/>
      <w:bCs/>
      <w:sz w:val="20"/>
      <w:szCs w:val="20"/>
      <w:lang w:eastAsia="sl-SI"/>
    </w:rPr>
  </w:style>
  <w:style w:type="paragraph" w:styleId="Revizija">
    <w:name w:val="Revision"/>
    <w:hidden/>
    <w:uiPriority w:val="99"/>
    <w:semiHidden/>
    <w:rsid w:val="006F0C4A"/>
    <w:pPr>
      <w:spacing w:after="0" w:line="240" w:lineRule="auto"/>
    </w:pPr>
    <w:rPr>
      <w:rFonts w:ascii="Times New Roman" w:eastAsia="Times New Roman" w:hAnsi="Times New Roman" w:cs="Times New Roman"/>
      <w:lang w:eastAsia="sl-SI"/>
    </w:rPr>
  </w:style>
  <w:style w:type="paragraph" w:customStyle="1" w:styleId="ListParagraph1">
    <w:name w:val="List Paragraph1"/>
    <w:basedOn w:val="Navaden"/>
    <w:uiPriority w:val="34"/>
    <w:qFormat/>
    <w:rsid w:val="006F0C4A"/>
    <w:pPr>
      <w:spacing w:after="0" w:line="240" w:lineRule="auto"/>
      <w:ind w:left="720"/>
      <w:contextualSpacing/>
    </w:pPr>
    <w:rPr>
      <w:rFonts w:ascii="Times New Roman" w:eastAsia="Times New Roman" w:hAnsi="Times New Roman" w:cs="Times New Roman"/>
      <w:lang w:eastAsia="sl-SI"/>
    </w:rPr>
  </w:style>
  <w:style w:type="paragraph" w:customStyle="1" w:styleId="Navaden2">
    <w:name w:val="Navaden2"/>
    <w:basedOn w:val="Navaden"/>
    <w:autoRedefine/>
    <w:rsid w:val="006F0C4A"/>
    <w:pPr>
      <w:widowControl w:val="0"/>
      <w:overflowPunct w:val="0"/>
      <w:autoSpaceDE w:val="0"/>
      <w:autoSpaceDN w:val="0"/>
      <w:adjustRightInd w:val="0"/>
      <w:spacing w:after="0" w:line="276" w:lineRule="auto"/>
    </w:pPr>
    <w:rPr>
      <w:rFonts w:ascii="Arial" w:eastAsia="Times New Roman" w:hAnsi="Arial" w:cs="Arial"/>
      <w:b/>
    </w:rPr>
  </w:style>
  <w:style w:type="paragraph" w:customStyle="1" w:styleId="p1">
    <w:name w:val="p1"/>
    <w:basedOn w:val="Navaden"/>
    <w:rsid w:val="006F0C4A"/>
    <w:pPr>
      <w:spacing w:after="0" w:line="240" w:lineRule="auto"/>
    </w:pPr>
    <w:rPr>
      <w:rFonts w:ascii=".SF UI Text" w:eastAsia="Calibri" w:hAnsi=".SF UI Text" w:cs="Times New Roman"/>
      <w:color w:val="454545"/>
      <w:sz w:val="26"/>
      <w:szCs w:val="26"/>
      <w:lang w:eastAsia="sl-SI"/>
    </w:rPr>
  </w:style>
  <w:style w:type="character" w:customStyle="1" w:styleId="s1">
    <w:name w:val="s1"/>
    <w:rsid w:val="006F0C4A"/>
    <w:rPr>
      <w:rFonts w:ascii=".SFUIText-Regular" w:hAnsi=".SFUIText-Regular" w:hint="default"/>
      <w:b w:val="0"/>
      <w:bCs w:val="0"/>
      <w:i w:val="0"/>
      <w:iCs w:val="0"/>
    </w:rPr>
  </w:style>
  <w:style w:type="character" w:customStyle="1" w:styleId="apple-converted-space">
    <w:name w:val="apple-converted-space"/>
    <w:rsid w:val="006F0C4A"/>
  </w:style>
  <w:style w:type="paragraph" w:customStyle="1" w:styleId="NavadenTimesNewRoman">
    <w:name w:val="Navaden Times New Roman"/>
    <w:basedOn w:val="Navaden"/>
    <w:rsid w:val="006F0C4A"/>
    <w:pPr>
      <w:widowControl w:val="0"/>
      <w:spacing w:after="0" w:line="240" w:lineRule="auto"/>
    </w:pPr>
    <w:rPr>
      <w:rFonts w:ascii="Arial" w:eastAsia="Times New Roman" w:hAnsi="Arial" w:cs="Times New Roman"/>
      <w:szCs w:val="20"/>
      <w:lang w:eastAsia="sl-SI"/>
    </w:rPr>
  </w:style>
  <w:style w:type="paragraph" w:styleId="Brezrazmikov">
    <w:name w:val="No Spacing"/>
    <w:link w:val="BrezrazmikovZnak"/>
    <w:uiPriority w:val="1"/>
    <w:qFormat/>
    <w:rsid w:val="006F0C4A"/>
    <w:pPr>
      <w:spacing w:after="0" w:line="240" w:lineRule="auto"/>
    </w:pPr>
    <w:rPr>
      <w:rFonts w:ascii="Calibri" w:eastAsia="Calibri" w:hAnsi="Calibri" w:cs="Times New Roman"/>
      <w:lang w:val="en-US"/>
    </w:rPr>
  </w:style>
  <w:style w:type="paragraph" w:styleId="Naslovpoiljatelja">
    <w:name w:val="envelope return"/>
    <w:basedOn w:val="Navaden"/>
    <w:unhideWhenUsed/>
    <w:rsid w:val="006F0C4A"/>
    <w:pPr>
      <w:spacing w:after="0" w:line="240" w:lineRule="auto"/>
    </w:pPr>
    <w:rPr>
      <w:rFonts w:ascii="Times New Roman" w:eastAsia="Times New Roman" w:hAnsi="Times New Roman" w:cs="Times New Roman"/>
      <w:szCs w:val="20"/>
      <w:lang w:eastAsia="sl-SI"/>
    </w:rPr>
  </w:style>
  <w:style w:type="paragraph" w:styleId="Naslov">
    <w:name w:val="Title"/>
    <w:basedOn w:val="Navaden"/>
    <w:next w:val="Navaden"/>
    <w:link w:val="NaslovZnak"/>
    <w:qFormat/>
    <w:rsid w:val="006F0C4A"/>
    <w:pPr>
      <w:spacing w:after="60" w:line="240" w:lineRule="auto"/>
      <w:jc w:val="both"/>
      <w:outlineLvl w:val="0"/>
    </w:pPr>
    <w:rPr>
      <w:rFonts w:eastAsia="Times New Roman" w:cs="EB Garamond"/>
      <w:b/>
      <w:bCs/>
      <w:kern w:val="28"/>
      <w:sz w:val="32"/>
      <w:szCs w:val="32"/>
      <w:lang w:eastAsia="sl-SI"/>
    </w:rPr>
  </w:style>
  <w:style w:type="character" w:customStyle="1" w:styleId="NaslovZnak">
    <w:name w:val="Naslov Znak"/>
    <w:basedOn w:val="Privzetapisavaodstavka"/>
    <w:link w:val="Naslov"/>
    <w:rsid w:val="006F0C4A"/>
    <w:rPr>
      <w:rFonts w:eastAsia="Times New Roman" w:cs="EB Garamond"/>
      <w:b/>
      <w:bCs/>
      <w:kern w:val="28"/>
      <w:sz w:val="32"/>
      <w:szCs w:val="32"/>
      <w:lang w:eastAsia="sl-SI"/>
    </w:rPr>
  </w:style>
  <w:style w:type="character" w:customStyle="1" w:styleId="OdstavekseznamaZnak">
    <w:name w:val="Odstavek seznama Znak"/>
    <w:aliases w:val="Heading 12 Znak,heading 1 Znak,naslov 1 Znak,Naslov .1 Znak,Odstavek seznama_IP Znak,Seznam_IP_1 Znak,za tekst Znak,Označevanje Znak"/>
    <w:link w:val="Odstavekseznama"/>
    <w:uiPriority w:val="34"/>
    <w:qFormat/>
    <w:locked/>
    <w:rsid w:val="006F0C4A"/>
  </w:style>
  <w:style w:type="character" w:customStyle="1" w:styleId="translation">
    <w:name w:val="translation"/>
    <w:rsid w:val="006F0C4A"/>
  </w:style>
  <w:style w:type="character" w:customStyle="1" w:styleId="Arial9Znak">
    <w:name w:val="Arial 9 Znak"/>
    <w:link w:val="Arial9"/>
    <w:locked/>
    <w:rsid w:val="006F0C4A"/>
    <w:rPr>
      <w:rFonts w:ascii="Arial" w:hAnsi="Arial" w:cs="Arial"/>
      <w:sz w:val="18"/>
    </w:rPr>
  </w:style>
  <w:style w:type="paragraph" w:customStyle="1" w:styleId="Arial9">
    <w:name w:val="Arial 9"/>
    <w:basedOn w:val="Navaden"/>
    <w:link w:val="Arial9Znak"/>
    <w:qFormat/>
    <w:rsid w:val="006F0C4A"/>
    <w:pPr>
      <w:spacing w:after="0" w:line="240" w:lineRule="auto"/>
      <w:jc w:val="both"/>
    </w:pPr>
    <w:rPr>
      <w:rFonts w:ascii="Arial" w:hAnsi="Arial" w:cs="Arial"/>
      <w:sz w:val="18"/>
    </w:rPr>
  </w:style>
  <w:style w:type="character" w:customStyle="1" w:styleId="Arial9Char">
    <w:name w:val="Arial 9 Char"/>
    <w:locked/>
    <w:rsid w:val="006F0C4A"/>
    <w:rPr>
      <w:rFonts w:ascii="Arial" w:hAnsi="Arial"/>
      <w:sz w:val="18"/>
      <w:szCs w:val="20"/>
    </w:rPr>
  </w:style>
  <w:style w:type="paragraph" w:customStyle="1" w:styleId="Article">
    <w:name w:val="Article"/>
    <w:basedOn w:val="Odstavekseznama"/>
    <w:qFormat/>
    <w:rsid w:val="006F0C4A"/>
    <w:pPr>
      <w:widowControl w:val="0"/>
      <w:numPr>
        <w:numId w:val="2"/>
      </w:numPr>
      <w:spacing w:before="480" w:after="200" w:line="276" w:lineRule="auto"/>
      <w:ind w:left="1759" w:hanging="372"/>
      <w:jc w:val="center"/>
    </w:pPr>
    <w:rPr>
      <w:rFonts w:ascii="Arial" w:eastAsia="Calibri" w:hAnsi="Arial" w:cs="Arial"/>
      <w:lang w:val="en-US"/>
    </w:rPr>
  </w:style>
  <w:style w:type="paragraph" w:styleId="Navadensplet">
    <w:name w:val="Normal (Web)"/>
    <w:basedOn w:val="Navaden"/>
    <w:link w:val="NavadenspletZnak"/>
    <w:unhideWhenUsed/>
    <w:rsid w:val="006F0C4A"/>
    <w:pPr>
      <w:spacing w:before="100" w:beforeAutospacing="1" w:after="100" w:afterAutospacing="1" w:line="240" w:lineRule="auto"/>
    </w:pPr>
    <w:rPr>
      <w:rFonts w:ascii="Times New Roman" w:hAnsi="Times New Roman" w:cs="Times New Roman"/>
      <w:color w:val="000000"/>
      <w:lang w:eastAsia="sl-SI"/>
    </w:rPr>
  </w:style>
  <w:style w:type="character" w:customStyle="1" w:styleId="Nerazreenaomemba1">
    <w:name w:val="Nerazrešena omemba1"/>
    <w:basedOn w:val="Privzetapisavaodstavka"/>
    <w:uiPriority w:val="99"/>
    <w:semiHidden/>
    <w:unhideWhenUsed/>
    <w:rsid w:val="006F0C4A"/>
    <w:rPr>
      <w:color w:val="605E5C"/>
      <w:shd w:val="clear" w:color="auto" w:fill="E1DFDD"/>
    </w:rPr>
  </w:style>
  <w:style w:type="character" w:customStyle="1" w:styleId="tlid-translation">
    <w:name w:val="tlid-translation"/>
    <w:basedOn w:val="Privzetapisavaodstavka"/>
    <w:rsid w:val="006F0C4A"/>
  </w:style>
  <w:style w:type="paragraph" w:styleId="Kazalovsebine2">
    <w:name w:val="toc 2"/>
    <w:basedOn w:val="Navaden"/>
    <w:next w:val="Navaden"/>
    <w:autoRedefine/>
    <w:uiPriority w:val="39"/>
    <w:unhideWhenUsed/>
    <w:qFormat/>
    <w:rsid w:val="006F0C4A"/>
    <w:pPr>
      <w:spacing w:after="100"/>
      <w:ind w:left="220"/>
    </w:pPr>
  </w:style>
  <w:style w:type="paragraph" w:styleId="Kazalovsebine3">
    <w:name w:val="toc 3"/>
    <w:basedOn w:val="Navaden"/>
    <w:next w:val="Navaden"/>
    <w:autoRedefine/>
    <w:uiPriority w:val="39"/>
    <w:unhideWhenUsed/>
    <w:qFormat/>
    <w:rsid w:val="006F0C4A"/>
    <w:pPr>
      <w:spacing w:after="100"/>
      <w:ind w:left="440"/>
    </w:pPr>
  </w:style>
  <w:style w:type="paragraph" w:customStyle="1" w:styleId="BESEDILO">
    <w:name w:val="BESEDILO"/>
    <w:rsid w:val="006F0C4A"/>
    <w:pPr>
      <w:keepLines/>
      <w:widowControl w:val="0"/>
      <w:tabs>
        <w:tab w:val="left" w:pos="2155"/>
      </w:tabs>
      <w:spacing w:after="0" w:line="240" w:lineRule="auto"/>
      <w:jc w:val="both"/>
    </w:pPr>
    <w:rPr>
      <w:rFonts w:ascii="Arial" w:eastAsia="Times New Roman" w:hAnsi="Arial" w:cs="Times New Roman"/>
      <w:kern w:val="16"/>
      <w:sz w:val="20"/>
      <w:szCs w:val="20"/>
    </w:rPr>
  </w:style>
  <w:style w:type="character" w:customStyle="1" w:styleId="Nerazreenaomemba2">
    <w:name w:val="Nerazrešena omemba2"/>
    <w:basedOn w:val="Privzetapisavaodstavka"/>
    <w:uiPriority w:val="99"/>
    <w:semiHidden/>
    <w:unhideWhenUsed/>
    <w:rsid w:val="006F0C4A"/>
    <w:rPr>
      <w:color w:val="605E5C"/>
      <w:shd w:val="clear" w:color="auto" w:fill="E1DFDD"/>
    </w:rPr>
  </w:style>
  <w:style w:type="table" w:customStyle="1" w:styleId="TableNormal1">
    <w:name w:val="Table Normal1"/>
    <w:uiPriority w:val="2"/>
    <w:semiHidden/>
    <w:unhideWhenUsed/>
    <w:qFormat/>
    <w:rsid w:val="006F0C4A"/>
    <w:pPr>
      <w:widowControl w:val="0"/>
      <w:autoSpaceDE w:val="0"/>
      <w:autoSpaceDN w:val="0"/>
      <w:spacing w:after="0" w:line="240" w:lineRule="auto"/>
    </w:pPr>
    <w:rPr>
      <w:rFonts w:asciiTheme="minorHAnsi" w:hAnsiTheme="minorHAnsi"/>
      <w:sz w:val="22"/>
      <w:szCs w:val="22"/>
      <w:lang w:val="en-US"/>
    </w:rPr>
    <w:tblPr>
      <w:tblInd w:w="0" w:type="dxa"/>
      <w:tblCellMar>
        <w:top w:w="0" w:type="dxa"/>
        <w:left w:w="0" w:type="dxa"/>
        <w:bottom w:w="0" w:type="dxa"/>
        <w:right w:w="0" w:type="dxa"/>
      </w:tblCellMar>
    </w:tblPr>
  </w:style>
  <w:style w:type="paragraph" w:customStyle="1" w:styleId="TableParagraph">
    <w:name w:val="Table Paragraph"/>
    <w:basedOn w:val="Navaden"/>
    <w:uiPriority w:val="1"/>
    <w:qFormat/>
    <w:rsid w:val="006F0C4A"/>
    <w:pPr>
      <w:widowControl w:val="0"/>
      <w:autoSpaceDE w:val="0"/>
      <w:autoSpaceDN w:val="0"/>
      <w:spacing w:after="0" w:line="240" w:lineRule="auto"/>
    </w:pPr>
    <w:rPr>
      <w:rFonts w:ascii="Times New Roman" w:eastAsia="Times New Roman" w:hAnsi="Times New Roman" w:cs="Times New Roman"/>
      <w:sz w:val="22"/>
      <w:szCs w:val="22"/>
    </w:rPr>
  </w:style>
  <w:style w:type="paragraph" w:customStyle="1" w:styleId="tevilnatoka">
    <w:name w:val="Številčna točka"/>
    <w:basedOn w:val="Navaden"/>
    <w:qFormat/>
    <w:rsid w:val="006F0C4A"/>
    <w:pPr>
      <w:numPr>
        <w:numId w:val="4"/>
      </w:numPr>
    </w:pPr>
  </w:style>
  <w:style w:type="paragraph" w:customStyle="1" w:styleId="tevilnatoka11Nova">
    <w:name w:val="Številčna točka 1.1 Nova"/>
    <w:basedOn w:val="Navaden"/>
    <w:qFormat/>
    <w:rsid w:val="006F0C4A"/>
    <w:pPr>
      <w:numPr>
        <w:ilvl w:val="1"/>
        <w:numId w:val="4"/>
      </w:numPr>
    </w:pPr>
  </w:style>
  <w:style w:type="paragraph" w:customStyle="1" w:styleId="tevilnatoka111">
    <w:name w:val="Številčna točka 1.1.1"/>
    <w:basedOn w:val="Navaden"/>
    <w:qFormat/>
    <w:rsid w:val="006F0C4A"/>
    <w:pPr>
      <w:numPr>
        <w:ilvl w:val="2"/>
        <w:numId w:val="4"/>
      </w:numPr>
    </w:pPr>
  </w:style>
  <w:style w:type="character" w:styleId="Besedilooznabemesta">
    <w:name w:val="Placeholder Text"/>
    <w:basedOn w:val="Privzetapisavaodstavka"/>
    <w:uiPriority w:val="99"/>
    <w:semiHidden/>
    <w:rsid w:val="006F0C4A"/>
    <w:rPr>
      <w:color w:val="808080"/>
    </w:rPr>
  </w:style>
  <w:style w:type="character" w:customStyle="1" w:styleId="hierarchicaltableinformationtitle">
    <w:name w:val="hierarchical_tableinformation_title"/>
    <w:basedOn w:val="Privzetapisavaodstavka"/>
    <w:rsid w:val="006F0C4A"/>
  </w:style>
  <w:style w:type="character" w:styleId="SledenaHiperpovezava">
    <w:name w:val="FollowedHyperlink"/>
    <w:basedOn w:val="Privzetapisavaodstavka"/>
    <w:uiPriority w:val="99"/>
    <w:semiHidden/>
    <w:unhideWhenUsed/>
    <w:rsid w:val="006F0C4A"/>
    <w:rPr>
      <w:color w:val="954F72" w:themeColor="followedHyperlink"/>
      <w:u w:val="single"/>
    </w:rPr>
  </w:style>
  <w:style w:type="paragraph" w:styleId="Telobesedila-zamik2">
    <w:name w:val="Body Text Indent 2"/>
    <w:basedOn w:val="Navaden"/>
    <w:link w:val="Telobesedila-zamik2Znak"/>
    <w:unhideWhenUsed/>
    <w:rsid w:val="006F0C4A"/>
    <w:pPr>
      <w:spacing w:after="120" w:line="480" w:lineRule="auto"/>
      <w:ind w:left="283"/>
    </w:pPr>
  </w:style>
  <w:style w:type="character" w:customStyle="1" w:styleId="Telobesedila-zamik2Znak">
    <w:name w:val="Telo besedila - zamik 2 Znak"/>
    <w:basedOn w:val="Privzetapisavaodstavka"/>
    <w:link w:val="Telobesedila-zamik2"/>
    <w:rsid w:val="006F0C4A"/>
  </w:style>
  <w:style w:type="table" w:customStyle="1" w:styleId="Tabelamrea3">
    <w:name w:val="Tabela – mreža3"/>
    <w:basedOn w:val="Navadnatabela"/>
    <w:next w:val="Tabelamrea"/>
    <w:uiPriority w:val="59"/>
    <w:rsid w:val="006F0C4A"/>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
    <w:name w:val="Style2"/>
    <w:basedOn w:val="Navaden"/>
    <w:uiPriority w:val="99"/>
    <w:rsid w:val="006F0C4A"/>
    <w:pPr>
      <w:spacing w:after="0" w:line="288" w:lineRule="auto"/>
      <w:jc w:val="both"/>
    </w:pPr>
    <w:rPr>
      <w:rFonts w:ascii="Times New Roman" w:eastAsia="Times New Roman" w:hAnsi="Times New Roman" w:cs="Times New Roman"/>
      <w:sz w:val="22"/>
      <w:lang w:eastAsia="sl-SI"/>
    </w:rPr>
  </w:style>
  <w:style w:type="table" w:customStyle="1" w:styleId="Tabelamrea4">
    <w:name w:val="Tabela – mreža4"/>
    <w:basedOn w:val="Navadnatabela"/>
    <w:next w:val="Tabelamrea"/>
    <w:uiPriority w:val="59"/>
    <w:rsid w:val="006F0C4A"/>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razlogiizkljuitev">
    <w:name w:val="Naslov razlogi izključitev"/>
    <w:basedOn w:val="Brezrazmikov"/>
    <w:link w:val="NaslovrazlogiizkljuitevZnak"/>
    <w:qFormat/>
    <w:rsid w:val="006F0C4A"/>
    <w:pPr>
      <w:numPr>
        <w:numId w:val="5"/>
      </w:numPr>
      <w:pBdr>
        <w:bottom w:val="double" w:sz="6" w:space="1" w:color="auto"/>
      </w:pBdr>
      <w:ind w:left="567" w:hanging="425"/>
      <w:jc w:val="both"/>
    </w:pPr>
    <w:rPr>
      <w:rFonts w:cs="EB Garamond"/>
    </w:rPr>
  </w:style>
  <w:style w:type="character" w:customStyle="1" w:styleId="BrezrazmikovZnak">
    <w:name w:val="Brez razmikov Znak"/>
    <w:basedOn w:val="Privzetapisavaodstavka"/>
    <w:link w:val="Brezrazmikov"/>
    <w:uiPriority w:val="1"/>
    <w:rsid w:val="006F0C4A"/>
    <w:rPr>
      <w:rFonts w:ascii="Calibri" w:eastAsia="Calibri" w:hAnsi="Calibri" w:cs="Times New Roman"/>
      <w:lang w:val="en-US"/>
    </w:rPr>
  </w:style>
  <w:style w:type="character" w:customStyle="1" w:styleId="NaslovrazlogiizkljuitevZnak">
    <w:name w:val="Naslov razlogi izključitev Znak"/>
    <w:basedOn w:val="BrezrazmikovZnak"/>
    <w:link w:val="Naslovrazlogiizkljuitev"/>
    <w:rsid w:val="006F0C4A"/>
    <w:rPr>
      <w:rFonts w:ascii="Calibri" w:eastAsia="Calibri" w:hAnsi="Calibri" w:cs="EB Garamond"/>
      <w:lang w:val="en-US"/>
    </w:rPr>
  </w:style>
  <w:style w:type="paragraph" w:styleId="NaslovTOC">
    <w:name w:val="TOC Heading"/>
    <w:basedOn w:val="Naslov1"/>
    <w:next w:val="Navaden"/>
    <w:uiPriority w:val="39"/>
    <w:unhideWhenUsed/>
    <w:qFormat/>
    <w:rsid w:val="00947406"/>
    <w:pPr>
      <w:pBdr>
        <w:bottom w:val="none" w:sz="0" w:space="0" w:color="auto"/>
      </w:pBdr>
      <w:shd w:val="clear" w:color="auto" w:fill="auto"/>
      <w:spacing w:before="480" w:line="276" w:lineRule="auto"/>
      <w:ind w:left="360" w:hanging="360"/>
      <w:outlineLvl w:val="9"/>
    </w:pPr>
    <w:rPr>
      <w:rFonts w:ascii="Garamond" w:eastAsiaTheme="majorEastAsia" w:hAnsi="Garamond" w:cstheme="majorBidi"/>
      <w:color w:val="000000" w:themeColor="text1"/>
      <w:sz w:val="24"/>
      <w:lang w:val="sl-SI"/>
    </w:rPr>
  </w:style>
  <w:style w:type="character" w:customStyle="1" w:styleId="Bodytext">
    <w:name w:val="Body text_"/>
    <w:basedOn w:val="Privzetapisavaodstavka"/>
    <w:link w:val="Telobesedila5"/>
    <w:semiHidden/>
    <w:locked/>
    <w:rsid w:val="00947406"/>
    <w:rPr>
      <w:rFonts w:ascii="Calibri" w:eastAsia="Calibri" w:hAnsi="Calibri" w:cs="Calibri"/>
      <w:sz w:val="21"/>
      <w:szCs w:val="21"/>
      <w:shd w:val="clear" w:color="auto" w:fill="FFFFFF"/>
    </w:rPr>
  </w:style>
  <w:style w:type="paragraph" w:customStyle="1" w:styleId="Telobesedila5">
    <w:name w:val="Telo besedila5"/>
    <w:basedOn w:val="Navaden"/>
    <w:link w:val="Bodytext"/>
    <w:semiHidden/>
    <w:rsid w:val="00947406"/>
    <w:pPr>
      <w:shd w:val="clear" w:color="auto" w:fill="FFFFFF"/>
      <w:spacing w:after="780" w:line="0" w:lineRule="atLeast"/>
      <w:ind w:left="180" w:hanging="640"/>
      <w:jc w:val="both"/>
    </w:pPr>
    <w:rPr>
      <w:rFonts w:ascii="Calibri" w:eastAsia="Calibri" w:hAnsi="Calibri" w:cs="Calibri"/>
      <w:sz w:val="21"/>
      <w:szCs w:val="21"/>
    </w:rPr>
  </w:style>
  <w:style w:type="character" w:customStyle="1" w:styleId="Bodytext3">
    <w:name w:val="Body text (3)_"/>
    <w:basedOn w:val="Privzetapisavaodstavka"/>
    <w:link w:val="Bodytext30"/>
    <w:semiHidden/>
    <w:locked/>
    <w:rsid w:val="00947406"/>
    <w:rPr>
      <w:rFonts w:ascii="Calibri" w:eastAsia="Calibri" w:hAnsi="Calibri" w:cs="Calibri"/>
      <w:sz w:val="21"/>
      <w:szCs w:val="21"/>
      <w:shd w:val="clear" w:color="auto" w:fill="FFFFFF"/>
    </w:rPr>
  </w:style>
  <w:style w:type="paragraph" w:customStyle="1" w:styleId="Bodytext30">
    <w:name w:val="Body text (3)"/>
    <w:basedOn w:val="Navaden"/>
    <w:link w:val="Bodytext3"/>
    <w:semiHidden/>
    <w:rsid w:val="00947406"/>
    <w:pPr>
      <w:shd w:val="clear" w:color="auto" w:fill="FFFFFF"/>
      <w:spacing w:before="1140" w:after="4620" w:line="0" w:lineRule="atLeast"/>
      <w:ind w:left="180" w:hanging="560"/>
      <w:jc w:val="both"/>
    </w:pPr>
    <w:rPr>
      <w:rFonts w:ascii="Calibri" w:eastAsia="Calibri" w:hAnsi="Calibri" w:cs="Calibri"/>
      <w:sz w:val="21"/>
      <w:szCs w:val="21"/>
    </w:rPr>
  </w:style>
  <w:style w:type="paragraph" w:customStyle="1" w:styleId="Tabela">
    <w:name w:val="Tabela"/>
    <w:basedOn w:val="Navaden"/>
    <w:semiHidden/>
    <w:rsid w:val="00947406"/>
    <w:pPr>
      <w:autoSpaceDE w:val="0"/>
      <w:autoSpaceDN w:val="0"/>
      <w:adjustRightInd w:val="0"/>
      <w:spacing w:after="0" w:line="240" w:lineRule="auto"/>
      <w:ind w:left="180"/>
      <w:jc w:val="both"/>
    </w:pPr>
    <w:rPr>
      <w:rFonts w:ascii="Verdana" w:eastAsia="Times New Roman" w:hAnsi="Verdana" w:cs="Times New Roman"/>
      <w:sz w:val="20"/>
      <w:szCs w:val="20"/>
      <w:lang w:eastAsia="sl-SI"/>
    </w:rPr>
  </w:style>
  <w:style w:type="paragraph" w:customStyle="1" w:styleId="Bullet">
    <w:name w:val="Bullet"/>
    <w:basedOn w:val="Navaden"/>
    <w:autoRedefine/>
    <w:semiHidden/>
    <w:rsid w:val="00947406"/>
    <w:pPr>
      <w:overflowPunct w:val="0"/>
      <w:autoSpaceDE w:val="0"/>
      <w:autoSpaceDN w:val="0"/>
      <w:adjustRightInd w:val="0"/>
      <w:spacing w:after="120" w:line="240" w:lineRule="auto"/>
      <w:ind w:left="180"/>
      <w:jc w:val="center"/>
    </w:pPr>
    <w:rPr>
      <w:rFonts w:ascii="Verdana" w:eastAsia="Times New Roman" w:hAnsi="Verdana" w:cs="Verdana"/>
      <w:sz w:val="20"/>
      <w:szCs w:val="20"/>
    </w:rPr>
  </w:style>
  <w:style w:type="character" w:styleId="tevilkastrani">
    <w:name w:val="page number"/>
    <w:semiHidden/>
    <w:unhideWhenUsed/>
    <w:rsid w:val="00947406"/>
    <w:rPr>
      <w:rFonts w:ascii="Times New Roman" w:hAnsi="Times New Roman" w:cs="Times New Roman" w:hint="default"/>
    </w:rPr>
  </w:style>
  <w:style w:type="character" w:customStyle="1" w:styleId="Bodytext3NotBold">
    <w:name w:val="Body text (3) + Not Bold"/>
    <w:basedOn w:val="Bodytext3"/>
    <w:rsid w:val="00947406"/>
    <w:rPr>
      <w:rFonts w:ascii="Calibri" w:eastAsia="Calibri" w:hAnsi="Calibri" w:cs="Calibri"/>
      <w:b/>
      <w:bCs/>
      <w:spacing w:val="0"/>
      <w:sz w:val="21"/>
      <w:szCs w:val="21"/>
      <w:shd w:val="clear" w:color="auto" w:fill="FFFFFF"/>
    </w:rPr>
  </w:style>
  <w:style w:type="paragraph" w:customStyle="1" w:styleId="Telobesedila4">
    <w:name w:val="Telo besedila4"/>
    <w:basedOn w:val="Navaden"/>
    <w:rsid w:val="00947406"/>
    <w:pPr>
      <w:shd w:val="clear" w:color="auto" w:fill="FFFFFF"/>
      <w:spacing w:before="600" w:after="2100" w:line="269" w:lineRule="exact"/>
      <w:ind w:left="180" w:hanging="1360"/>
      <w:jc w:val="center"/>
    </w:pPr>
    <w:rPr>
      <w:rFonts w:ascii="Calibri" w:eastAsia="Calibri" w:hAnsi="Calibri" w:cs="Calibri"/>
      <w:color w:val="000000"/>
      <w:sz w:val="20"/>
      <w:szCs w:val="20"/>
      <w:lang w:eastAsia="sl-SI"/>
    </w:rPr>
  </w:style>
  <w:style w:type="paragraph" w:styleId="Zgradbadokumenta">
    <w:name w:val="Document Map"/>
    <w:basedOn w:val="Navaden"/>
    <w:link w:val="ZgradbadokumentaZnak"/>
    <w:uiPriority w:val="99"/>
    <w:semiHidden/>
    <w:unhideWhenUsed/>
    <w:rsid w:val="00947406"/>
    <w:pPr>
      <w:spacing w:after="0" w:line="240" w:lineRule="auto"/>
      <w:ind w:left="180"/>
      <w:jc w:val="both"/>
    </w:pPr>
    <w:rPr>
      <w:rFonts w:ascii="Tahoma" w:hAnsi="Tahoma" w:cs="Tahoma"/>
      <w:sz w:val="16"/>
      <w:szCs w:val="16"/>
    </w:rPr>
  </w:style>
  <w:style w:type="character" w:customStyle="1" w:styleId="ZgradbadokumentaZnak">
    <w:name w:val="Zgradba dokumenta Znak"/>
    <w:basedOn w:val="Privzetapisavaodstavka"/>
    <w:link w:val="Zgradbadokumenta"/>
    <w:uiPriority w:val="99"/>
    <w:semiHidden/>
    <w:rsid w:val="00947406"/>
    <w:rPr>
      <w:rFonts w:ascii="Tahoma" w:hAnsi="Tahoma" w:cs="Tahoma"/>
      <w:sz w:val="16"/>
      <w:szCs w:val="16"/>
    </w:rPr>
  </w:style>
  <w:style w:type="character" w:customStyle="1" w:styleId="NavadenspletZnak">
    <w:name w:val="Navaden (splet) Znak"/>
    <w:link w:val="Navadensplet"/>
    <w:rsid w:val="00947406"/>
    <w:rPr>
      <w:rFonts w:ascii="Times New Roman" w:hAnsi="Times New Roman" w:cs="Times New Roman"/>
      <w:color w:val="000000"/>
      <w:lang w:eastAsia="sl-SI"/>
    </w:rPr>
  </w:style>
  <w:style w:type="paragraph" w:customStyle="1" w:styleId="len">
    <w:name w:val="Člen"/>
    <w:basedOn w:val="Navaden"/>
    <w:link w:val="lenZnak"/>
    <w:qFormat/>
    <w:rsid w:val="00947406"/>
    <w:pPr>
      <w:suppressAutoHyphens/>
      <w:overflowPunct w:val="0"/>
      <w:autoSpaceDE w:val="0"/>
      <w:autoSpaceDN w:val="0"/>
      <w:adjustRightInd w:val="0"/>
      <w:spacing w:before="480" w:after="0" w:line="240" w:lineRule="auto"/>
      <w:ind w:left="180"/>
      <w:jc w:val="center"/>
      <w:textAlignment w:val="baseline"/>
    </w:pPr>
    <w:rPr>
      <w:rFonts w:ascii="Arial" w:eastAsia="Times New Roman" w:hAnsi="Arial" w:cs="Arial"/>
      <w:b/>
      <w:sz w:val="22"/>
      <w:lang w:eastAsia="sl-SI"/>
    </w:rPr>
  </w:style>
  <w:style w:type="character" w:customStyle="1" w:styleId="lenZnak">
    <w:name w:val="Člen Znak"/>
    <w:link w:val="len"/>
    <w:rsid w:val="00947406"/>
    <w:rPr>
      <w:rFonts w:ascii="Arial" w:eastAsia="Times New Roman" w:hAnsi="Arial" w:cs="Arial"/>
      <w:b/>
      <w:sz w:val="22"/>
      <w:lang w:eastAsia="sl-SI"/>
    </w:rPr>
  </w:style>
  <w:style w:type="paragraph" w:customStyle="1" w:styleId="Odstavek">
    <w:name w:val="Odstavek"/>
    <w:basedOn w:val="Navaden"/>
    <w:link w:val="OdstavekZnak"/>
    <w:qFormat/>
    <w:rsid w:val="00947406"/>
    <w:pPr>
      <w:overflowPunct w:val="0"/>
      <w:autoSpaceDE w:val="0"/>
      <w:autoSpaceDN w:val="0"/>
      <w:adjustRightInd w:val="0"/>
      <w:spacing w:before="240" w:after="0" w:line="240" w:lineRule="auto"/>
      <w:ind w:left="180" w:firstLine="1021"/>
      <w:jc w:val="both"/>
      <w:textAlignment w:val="baseline"/>
    </w:pPr>
    <w:rPr>
      <w:rFonts w:ascii="Arial" w:eastAsia="Times New Roman" w:hAnsi="Arial" w:cs="Arial"/>
      <w:sz w:val="22"/>
      <w:lang w:eastAsia="sl-SI"/>
    </w:rPr>
  </w:style>
  <w:style w:type="character" w:customStyle="1" w:styleId="OdstavekZnak">
    <w:name w:val="Odstavek Znak"/>
    <w:link w:val="Odstavek"/>
    <w:rsid w:val="00947406"/>
    <w:rPr>
      <w:rFonts w:ascii="Arial" w:eastAsia="Times New Roman" w:hAnsi="Arial" w:cs="Arial"/>
      <w:sz w:val="22"/>
      <w:lang w:eastAsia="sl-SI"/>
    </w:rPr>
  </w:style>
  <w:style w:type="paragraph" w:customStyle="1" w:styleId="Oddelek">
    <w:name w:val="Oddelek"/>
    <w:basedOn w:val="Navaden"/>
    <w:link w:val="OddelekZnak1"/>
    <w:qFormat/>
    <w:rsid w:val="00947406"/>
    <w:pPr>
      <w:overflowPunct w:val="0"/>
      <w:autoSpaceDE w:val="0"/>
      <w:autoSpaceDN w:val="0"/>
      <w:adjustRightInd w:val="0"/>
      <w:spacing w:before="480" w:after="0" w:line="240" w:lineRule="auto"/>
      <w:ind w:left="180"/>
      <w:jc w:val="center"/>
      <w:textAlignment w:val="baseline"/>
    </w:pPr>
    <w:rPr>
      <w:rFonts w:ascii="Arial" w:eastAsia="Times New Roman" w:hAnsi="Arial" w:cs="Arial"/>
      <w:sz w:val="22"/>
      <w:lang w:eastAsia="sl-SI"/>
    </w:rPr>
  </w:style>
  <w:style w:type="character" w:customStyle="1" w:styleId="OddelekZnak1">
    <w:name w:val="Oddelek Znak1"/>
    <w:link w:val="Oddelek"/>
    <w:rsid w:val="00947406"/>
    <w:rPr>
      <w:rFonts w:ascii="Arial" w:eastAsia="Times New Roman" w:hAnsi="Arial" w:cs="Arial"/>
      <w:sz w:val="22"/>
      <w:lang w:eastAsia="sl-SI"/>
    </w:rPr>
  </w:style>
  <w:style w:type="paragraph" w:customStyle="1" w:styleId="Alineazaodstavkom">
    <w:name w:val="Alinea za odstavkom"/>
    <w:basedOn w:val="Navaden"/>
    <w:link w:val="AlineazaodstavkomZnak"/>
    <w:qFormat/>
    <w:rsid w:val="00947406"/>
    <w:pPr>
      <w:numPr>
        <w:numId w:val="6"/>
      </w:numPr>
      <w:spacing w:after="0" w:line="240" w:lineRule="auto"/>
      <w:jc w:val="both"/>
    </w:pPr>
    <w:rPr>
      <w:rFonts w:ascii="Arial" w:eastAsia="Times New Roman" w:hAnsi="Arial" w:cs="Arial"/>
      <w:sz w:val="22"/>
      <w:lang w:eastAsia="sl-SI"/>
    </w:rPr>
  </w:style>
  <w:style w:type="character" w:customStyle="1" w:styleId="AlineazaodstavkomZnak">
    <w:name w:val="Alinea za odstavkom Znak"/>
    <w:basedOn w:val="Privzetapisavaodstavka"/>
    <w:link w:val="Alineazaodstavkom"/>
    <w:rsid w:val="00947406"/>
    <w:rPr>
      <w:rFonts w:ascii="Arial" w:eastAsia="Times New Roman" w:hAnsi="Arial" w:cs="Arial"/>
      <w:sz w:val="22"/>
      <w:lang w:eastAsia="sl-SI"/>
    </w:rPr>
  </w:style>
  <w:style w:type="paragraph" w:customStyle="1" w:styleId="lennaslov">
    <w:name w:val="Člen_naslov"/>
    <w:basedOn w:val="len"/>
    <w:qFormat/>
    <w:rsid w:val="00947406"/>
    <w:pPr>
      <w:spacing w:before="0"/>
    </w:pPr>
  </w:style>
  <w:style w:type="paragraph" w:styleId="Kazalovsebine4">
    <w:name w:val="toc 4"/>
    <w:basedOn w:val="Navaden"/>
    <w:next w:val="Navaden"/>
    <w:autoRedefine/>
    <w:uiPriority w:val="39"/>
    <w:unhideWhenUsed/>
    <w:rsid w:val="00947406"/>
    <w:pPr>
      <w:spacing w:after="100" w:line="276" w:lineRule="auto"/>
      <w:ind w:left="660"/>
    </w:pPr>
    <w:rPr>
      <w:rFonts w:eastAsiaTheme="minorEastAsia"/>
      <w:sz w:val="22"/>
      <w:szCs w:val="22"/>
      <w:lang w:eastAsia="sl-SI"/>
    </w:rPr>
  </w:style>
  <w:style w:type="paragraph" w:styleId="Kazalovsebine5">
    <w:name w:val="toc 5"/>
    <w:basedOn w:val="Navaden"/>
    <w:next w:val="Navaden"/>
    <w:autoRedefine/>
    <w:uiPriority w:val="39"/>
    <w:unhideWhenUsed/>
    <w:rsid w:val="00947406"/>
    <w:pPr>
      <w:spacing w:after="100" w:line="276" w:lineRule="auto"/>
      <w:ind w:left="880"/>
    </w:pPr>
    <w:rPr>
      <w:rFonts w:eastAsiaTheme="minorEastAsia"/>
      <w:sz w:val="22"/>
      <w:szCs w:val="22"/>
      <w:lang w:eastAsia="sl-SI"/>
    </w:rPr>
  </w:style>
  <w:style w:type="paragraph" w:styleId="Kazalovsebine6">
    <w:name w:val="toc 6"/>
    <w:basedOn w:val="Navaden"/>
    <w:next w:val="Navaden"/>
    <w:autoRedefine/>
    <w:uiPriority w:val="39"/>
    <w:unhideWhenUsed/>
    <w:rsid w:val="00947406"/>
    <w:pPr>
      <w:spacing w:after="100" w:line="276" w:lineRule="auto"/>
      <w:ind w:left="1100"/>
    </w:pPr>
    <w:rPr>
      <w:rFonts w:eastAsiaTheme="minorEastAsia"/>
      <w:sz w:val="22"/>
      <w:szCs w:val="22"/>
      <w:lang w:eastAsia="sl-SI"/>
    </w:rPr>
  </w:style>
  <w:style w:type="paragraph" w:styleId="Kazalovsebine7">
    <w:name w:val="toc 7"/>
    <w:basedOn w:val="Navaden"/>
    <w:next w:val="Navaden"/>
    <w:autoRedefine/>
    <w:uiPriority w:val="39"/>
    <w:unhideWhenUsed/>
    <w:rsid w:val="00947406"/>
    <w:pPr>
      <w:spacing w:after="100" w:line="276" w:lineRule="auto"/>
      <w:ind w:left="1320"/>
    </w:pPr>
    <w:rPr>
      <w:rFonts w:eastAsiaTheme="minorEastAsia"/>
      <w:sz w:val="22"/>
      <w:szCs w:val="22"/>
      <w:lang w:eastAsia="sl-SI"/>
    </w:rPr>
  </w:style>
  <w:style w:type="paragraph" w:styleId="Kazalovsebine8">
    <w:name w:val="toc 8"/>
    <w:basedOn w:val="Navaden"/>
    <w:next w:val="Navaden"/>
    <w:autoRedefine/>
    <w:uiPriority w:val="39"/>
    <w:unhideWhenUsed/>
    <w:rsid w:val="00947406"/>
    <w:pPr>
      <w:spacing w:after="100" w:line="276" w:lineRule="auto"/>
      <w:ind w:left="1540"/>
    </w:pPr>
    <w:rPr>
      <w:rFonts w:eastAsiaTheme="minorEastAsia"/>
      <w:sz w:val="22"/>
      <w:szCs w:val="22"/>
      <w:lang w:eastAsia="sl-SI"/>
    </w:rPr>
  </w:style>
  <w:style w:type="paragraph" w:styleId="Kazalovsebine9">
    <w:name w:val="toc 9"/>
    <w:basedOn w:val="Navaden"/>
    <w:next w:val="Navaden"/>
    <w:autoRedefine/>
    <w:uiPriority w:val="39"/>
    <w:unhideWhenUsed/>
    <w:rsid w:val="00947406"/>
    <w:pPr>
      <w:spacing w:after="100" w:line="276" w:lineRule="auto"/>
      <w:ind w:left="1760"/>
    </w:pPr>
    <w:rPr>
      <w:rFonts w:eastAsiaTheme="minorEastAsia"/>
      <w:sz w:val="22"/>
      <w:szCs w:val="22"/>
      <w:lang w:eastAsia="sl-SI"/>
    </w:rPr>
  </w:style>
  <w:style w:type="paragraph" w:styleId="Golobesedilo">
    <w:name w:val="Plain Text"/>
    <w:basedOn w:val="Navaden"/>
    <w:link w:val="GolobesediloZnak"/>
    <w:uiPriority w:val="99"/>
    <w:semiHidden/>
    <w:unhideWhenUsed/>
    <w:rsid w:val="00947406"/>
    <w:pPr>
      <w:spacing w:after="0" w:line="240" w:lineRule="auto"/>
    </w:pPr>
    <w:rPr>
      <w:rFonts w:ascii="Calibri" w:hAnsi="Calibri"/>
      <w:sz w:val="22"/>
      <w:szCs w:val="21"/>
    </w:rPr>
  </w:style>
  <w:style w:type="character" w:customStyle="1" w:styleId="GolobesediloZnak">
    <w:name w:val="Golo besedilo Znak"/>
    <w:basedOn w:val="Privzetapisavaodstavka"/>
    <w:link w:val="Golobesedilo"/>
    <w:uiPriority w:val="99"/>
    <w:semiHidden/>
    <w:rsid w:val="00947406"/>
    <w:rPr>
      <w:rFonts w:ascii="Calibri" w:hAnsi="Calibri"/>
      <w:sz w:val="22"/>
      <w:szCs w:val="21"/>
    </w:rPr>
  </w:style>
  <w:style w:type="paragraph" w:customStyle="1" w:styleId="odstavek0">
    <w:name w:val="odstavek"/>
    <w:basedOn w:val="Navaden"/>
    <w:rsid w:val="00947406"/>
    <w:pPr>
      <w:spacing w:before="100" w:beforeAutospacing="1" w:after="100" w:afterAutospacing="1" w:line="240" w:lineRule="auto"/>
    </w:pPr>
    <w:rPr>
      <w:rFonts w:ascii="Times New Roman" w:eastAsia="Times New Roman" w:hAnsi="Times New Roman" w:cs="Times New Roman"/>
      <w:lang w:eastAsia="sl-SI"/>
    </w:rPr>
  </w:style>
  <w:style w:type="paragraph" w:customStyle="1" w:styleId="tevilnatoka0">
    <w:name w:val="tevilnatoka"/>
    <w:basedOn w:val="Navaden"/>
    <w:rsid w:val="00947406"/>
    <w:pPr>
      <w:spacing w:before="100" w:beforeAutospacing="1" w:after="100" w:afterAutospacing="1" w:line="240" w:lineRule="auto"/>
    </w:pPr>
    <w:rPr>
      <w:rFonts w:ascii="Times New Roman" w:eastAsia="Times New Roman" w:hAnsi="Times New Roman" w:cs="Times New Roman"/>
      <w:lang w:eastAsia="sl-SI"/>
    </w:rPr>
  </w:style>
  <w:style w:type="numbering" w:customStyle="1" w:styleId="WW8Num35">
    <w:name w:val="WW8Num35"/>
    <w:basedOn w:val="Brezseznama"/>
    <w:rsid w:val="00312B81"/>
    <w:pPr>
      <w:numPr>
        <w:numId w:val="8"/>
      </w:numPr>
    </w:pPr>
  </w:style>
  <w:style w:type="numbering" w:customStyle="1" w:styleId="WW8Num42">
    <w:name w:val="WW8Num42"/>
    <w:basedOn w:val="Brezseznama"/>
    <w:rsid w:val="00312B81"/>
    <w:pPr>
      <w:numPr>
        <w:numId w:val="9"/>
      </w:numPr>
    </w:pPr>
  </w:style>
  <w:style w:type="numbering" w:customStyle="1" w:styleId="WW8Num4">
    <w:name w:val="WW8Num4"/>
    <w:basedOn w:val="Brezseznama"/>
    <w:rsid w:val="00E47DFC"/>
    <w:pPr>
      <w:numPr>
        <w:numId w:val="18"/>
      </w:numPr>
    </w:pPr>
  </w:style>
  <w:style w:type="numbering" w:customStyle="1" w:styleId="WW8Num37">
    <w:name w:val="WW8Num37"/>
    <w:basedOn w:val="Brezseznama"/>
    <w:rsid w:val="00EE66CC"/>
    <w:pPr>
      <w:numPr>
        <w:numId w:val="21"/>
      </w:numPr>
    </w:pPr>
  </w:style>
  <w:style w:type="numbering" w:customStyle="1" w:styleId="WW8Num43">
    <w:name w:val="WW8Num43"/>
    <w:basedOn w:val="Brezseznama"/>
    <w:rsid w:val="00BD2028"/>
    <w:pPr>
      <w:numPr>
        <w:numId w:val="24"/>
      </w:numPr>
    </w:pPr>
  </w:style>
  <w:style w:type="paragraph" w:customStyle="1" w:styleId="Standard">
    <w:name w:val="Standard"/>
    <w:rsid w:val="0012047B"/>
    <w:pPr>
      <w:suppressAutoHyphens/>
      <w:autoSpaceDN w:val="0"/>
      <w:spacing w:after="0" w:line="240" w:lineRule="auto"/>
      <w:textAlignment w:val="baseline"/>
    </w:pPr>
    <w:rPr>
      <w:rFonts w:ascii="Times New Roman" w:eastAsia="Times New Roman" w:hAnsi="Times New Roman" w:cs="Times New Roman"/>
      <w:kern w:val="3"/>
      <w:szCs w:val="20"/>
      <w:lang w:eastAsia="zh-CN"/>
    </w:rPr>
  </w:style>
  <w:style w:type="character" w:customStyle="1" w:styleId="Tablecaption">
    <w:name w:val="Table caption_"/>
    <w:link w:val="Tablecaption0"/>
    <w:rsid w:val="006855EE"/>
    <w:rPr>
      <w:rFonts w:ascii="Arial" w:eastAsia="Arial" w:hAnsi="Arial" w:cs="Arial"/>
      <w:b/>
      <w:bCs/>
      <w:sz w:val="16"/>
      <w:szCs w:val="16"/>
      <w:shd w:val="clear" w:color="auto" w:fill="FFFFFF"/>
    </w:rPr>
  </w:style>
  <w:style w:type="paragraph" w:customStyle="1" w:styleId="Tablecaption0">
    <w:name w:val="Table caption"/>
    <w:basedOn w:val="Navaden"/>
    <w:link w:val="Tablecaption"/>
    <w:rsid w:val="006855EE"/>
    <w:pPr>
      <w:widowControl w:val="0"/>
      <w:shd w:val="clear" w:color="auto" w:fill="FFFFFF"/>
      <w:spacing w:after="0" w:line="266" w:lineRule="auto"/>
    </w:pPr>
    <w:rPr>
      <w:rFonts w:ascii="Arial" w:eastAsia="Arial" w:hAnsi="Arial" w:cs="Arial"/>
      <w:b/>
      <w:bCs/>
      <w:sz w:val="16"/>
      <w:szCs w:val="16"/>
    </w:rPr>
  </w:style>
  <w:style w:type="character" w:customStyle="1" w:styleId="Heading2">
    <w:name w:val="Heading #2_"/>
    <w:link w:val="Heading20"/>
    <w:rsid w:val="006B011B"/>
    <w:rPr>
      <w:rFonts w:eastAsia="Garamond" w:cs="Garamond"/>
      <w:b/>
      <w:bCs/>
      <w:sz w:val="22"/>
      <w:szCs w:val="22"/>
      <w:shd w:val="clear" w:color="auto" w:fill="FFFFFF"/>
    </w:rPr>
  </w:style>
  <w:style w:type="paragraph" w:customStyle="1" w:styleId="Heading20">
    <w:name w:val="Heading #2"/>
    <w:basedOn w:val="Navaden"/>
    <w:link w:val="Heading2"/>
    <w:rsid w:val="006B011B"/>
    <w:pPr>
      <w:widowControl w:val="0"/>
      <w:shd w:val="clear" w:color="auto" w:fill="FFFFFF"/>
      <w:spacing w:after="200" w:line="240" w:lineRule="auto"/>
      <w:jc w:val="both"/>
      <w:outlineLvl w:val="1"/>
    </w:pPr>
    <w:rPr>
      <w:rFonts w:eastAsia="Garamond" w:cs="Garamond"/>
      <w:b/>
      <w:bCs/>
      <w:sz w:val="22"/>
      <w:szCs w:val="22"/>
    </w:rPr>
  </w:style>
  <w:style w:type="character" w:customStyle="1" w:styleId="PripombabesediloZnak2">
    <w:name w:val="Pripomba – besedilo Znak2"/>
    <w:aliases w:val="Komentar - besedilo Znak1,Znak4 Znak1"/>
    <w:rsid w:val="006B011B"/>
    <w:rPr>
      <w:rFonts w:ascii="Calibri" w:eastAsia="Calibri" w:hAnsi="Calibri"/>
      <w:lang w:val="en-US" w:eastAsia="ar-SA"/>
    </w:rPr>
  </w:style>
  <w:style w:type="character" w:customStyle="1" w:styleId="Other">
    <w:name w:val="Other_"/>
    <w:link w:val="Other0"/>
    <w:rsid w:val="003E240A"/>
    <w:rPr>
      <w:rFonts w:eastAsia="Garamond" w:cs="Garamond"/>
      <w:sz w:val="22"/>
      <w:szCs w:val="22"/>
      <w:shd w:val="clear" w:color="auto" w:fill="FFFFFF"/>
    </w:rPr>
  </w:style>
  <w:style w:type="paragraph" w:customStyle="1" w:styleId="Other0">
    <w:name w:val="Other"/>
    <w:basedOn w:val="Navaden"/>
    <w:link w:val="Other"/>
    <w:rsid w:val="003E240A"/>
    <w:pPr>
      <w:widowControl w:val="0"/>
      <w:shd w:val="clear" w:color="auto" w:fill="FFFFFF"/>
      <w:spacing w:after="210" w:line="254" w:lineRule="auto"/>
      <w:jc w:val="both"/>
    </w:pPr>
    <w:rPr>
      <w:rFonts w:eastAsia="Garamond" w:cs="Garamond"/>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98290841">
      <w:bodyDiv w:val="1"/>
      <w:marLeft w:val="0"/>
      <w:marRight w:val="0"/>
      <w:marTop w:val="0"/>
      <w:marBottom w:val="0"/>
      <w:divBdr>
        <w:top w:val="none" w:sz="0" w:space="0" w:color="auto"/>
        <w:left w:val="none" w:sz="0" w:space="0" w:color="auto"/>
        <w:bottom w:val="none" w:sz="0" w:space="0" w:color="auto"/>
        <w:right w:val="none" w:sz="0" w:space="0" w:color="auto"/>
      </w:divBdr>
    </w:div>
    <w:div w:id="734738439">
      <w:bodyDiv w:val="1"/>
      <w:marLeft w:val="0"/>
      <w:marRight w:val="0"/>
      <w:marTop w:val="0"/>
      <w:marBottom w:val="0"/>
      <w:divBdr>
        <w:top w:val="none" w:sz="0" w:space="0" w:color="auto"/>
        <w:left w:val="none" w:sz="0" w:space="0" w:color="auto"/>
        <w:bottom w:val="none" w:sz="0" w:space="0" w:color="auto"/>
        <w:right w:val="none" w:sz="0" w:space="0" w:color="auto"/>
      </w:divBdr>
    </w:div>
    <w:div w:id="1557202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853A34F-ECF4-4CB7-9E04-41E2F1BF2F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40</Pages>
  <Words>13110</Words>
  <Characters>74730</Characters>
  <Application>Microsoft Office Word</Application>
  <DocSecurity>0</DocSecurity>
  <Lines>622</Lines>
  <Paragraphs>175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UL Medicinska fakulteta</Company>
  <LinksUpToDate>false</LinksUpToDate>
  <CharactersWithSpaces>87665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Elvič, Mihael</dc:creator>
  <cp:keywords/>
  <dc:description/>
  <cp:lastModifiedBy>Andreja Žagar</cp:lastModifiedBy>
  <cp:revision>17</cp:revision>
  <cp:lastPrinted>2024-08-16T05:13:00Z</cp:lastPrinted>
  <dcterms:created xsi:type="dcterms:W3CDTF">2024-08-13T09:34:00Z</dcterms:created>
  <dcterms:modified xsi:type="dcterms:W3CDTF">2024-08-28T11:16:00Z</dcterms:modified>
</cp:coreProperties>
</file>